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268"/>
        <w:gridCol w:w="4362"/>
      </w:tblGrid>
      <w:tr w:rsidR="00440A11" w:rsidRPr="007038E7" w14:paraId="70B53E6C" w14:textId="77777777" w:rsidTr="00466A6D">
        <w:tc>
          <w:tcPr>
            <w:tcW w:w="4338" w:type="dxa"/>
            <w:tcBorders>
              <w:top w:val="single" w:sz="4" w:space="0" w:color="auto"/>
              <w:left w:val="single" w:sz="4" w:space="0" w:color="auto"/>
              <w:right w:val="single" w:sz="4" w:space="0" w:color="auto"/>
            </w:tcBorders>
          </w:tcPr>
          <w:p w14:paraId="08CFD152" w14:textId="4ED3515D" w:rsidR="00440A11" w:rsidRDefault="00000000" w:rsidP="007038E7">
            <w:pPr>
              <w:spacing w:after="0" w:line="257" w:lineRule="atLeast"/>
              <w:jc w:val="center"/>
            </w:pPr>
            <w:r w:rsidRPr="007038E7">
              <w:rPr>
                <w:rFonts w:ascii="Times New Roman" w:eastAsia="Times New Roman" w:hAnsi="Times New Roman" w:cs="Times New Roman"/>
                <w:b/>
                <w:bCs/>
                <w:caps/>
                <w:color w:val="000000"/>
                <w:sz w:val="24"/>
                <w:szCs w:val="24"/>
                <w:lang w:val="lt-LT"/>
              </w:rPr>
              <w:t>PREKIŲ PIRKIMO–PARDAVIMO SUTARTIES BENDROSIOS SĄLYGOS</w:t>
            </w:r>
            <w:r w:rsidR="007038E7">
              <w:rPr>
                <w:rFonts w:ascii="Times New Roman" w:eastAsia="Times New Roman" w:hAnsi="Times New Roman" w:cs="Times New Roman"/>
                <w:b/>
                <w:bCs/>
                <w:caps/>
                <w:color w:val="000000"/>
                <w:sz w:val="24"/>
                <w:szCs w:val="24"/>
                <w:lang w:val="lt-LT"/>
              </w:rPr>
              <w:br/>
            </w:r>
          </w:p>
        </w:tc>
        <w:tc>
          <w:tcPr>
            <w:tcW w:w="4518" w:type="dxa"/>
            <w:tcBorders>
              <w:top w:val="single" w:sz="4" w:space="0" w:color="auto"/>
              <w:left w:val="single" w:sz="4" w:space="0" w:color="auto"/>
              <w:right w:val="single" w:sz="4" w:space="0" w:color="auto"/>
            </w:tcBorders>
          </w:tcPr>
          <w:p w14:paraId="162B45E9" w14:textId="77777777" w:rsidR="00153D80" w:rsidRPr="00153D80" w:rsidRDefault="00153D80" w:rsidP="00153D80">
            <w:pPr>
              <w:spacing w:after="0" w:line="257" w:lineRule="atLeast"/>
              <w:jc w:val="center"/>
              <w:rPr>
                <w:rFonts w:ascii="Times New Roman" w:eastAsia="Times New Roman" w:hAnsi="Times New Roman" w:cs="Times New Roman"/>
                <w:b/>
                <w:bCs/>
                <w:caps/>
                <w:color w:val="000000"/>
                <w:sz w:val="24"/>
                <w:szCs w:val="24"/>
                <w:lang w:val="lt-LT"/>
              </w:rPr>
            </w:pPr>
            <w:r w:rsidRPr="00153D80">
              <w:rPr>
                <w:rFonts w:ascii="Times New Roman" w:eastAsia="Times New Roman" w:hAnsi="Times New Roman" w:cs="Times New Roman"/>
                <w:b/>
                <w:bCs/>
                <w:caps/>
                <w:color w:val="000000"/>
                <w:sz w:val="24"/>
                <w:szCs w:val="24"/>
                <w:lang w:val="lt-LT"/>
              </w:rPr>
              <w:t>GENERAL TERMS AND CONDITIONS OF THE CONTRACT FOR THE SALE OF GOODS</w:t>
            </w:r>
          </w:p>
          <w:p w14:paraId="279DEDB7" w14:textId="2BC3EB6C" w:rsidR="00440A11" w:rsidRPr="007038E7" w:rsidRDefault="00440A11" w:rsidP="007038E7">
            <w:pPr>
              <w:spacing w:after="0" w:line="257" w:lineRule="atLeast"/>
              <w:jc w:val="center"/>
              <w:rPr>
                <w:rFonts w:ascii="Times New Roman" w:eastAsia="Times New Roman" w:hAnsi="Times New Roman" w:cs="Times New Roman"/>
                <w:b/>
                <w:bCs/>
                <w:caps/>
                <w:color w:val="000000"/>
                <w:sz w:val="24"/>
                <w:szCs w:val="24"/>
                <w:lang w:val="lt-LT"/>
              </w:rPr>
            </w:pPr>
          </w:p>
        </w:tc>
      </w:tr>
      <w:tr w:rsidR="00440A11" w14:paraId="7CEB7F21" w14:textId="77777777" w:rsidTr="00466A6D">
        <w:tc>
          <w:tcPr>
            <w:tcW w:w="4338" w:type="dxa"/>
            <w:tcBorders>
              <w:left w:val="single" w:sz="4" w:space="0" w:color="auto"/>
              <w:right w:val="single" w:sz="4" w:space="0" w:color="auto"/>
            </w:tcBorders>
          </w:tcPr>
          <w:p w14:paraId="7428B73B" w14:textId="77777777" w:rsidR="00440A11" w:rsidRDefault="00000000" w:rsidP="007038E7">
            <w:pPr>
              <w:spacing w:after="0" w:line="257" w:lineRule="atLeast"/>
              <w:jc w:val="center"/>
            </w:pPr>
            <w:r w:rsidRPr="007038E7">
              <w:rPr>
                <w:rFonts w:ascii="Times New Roman" w:eastAsia="Times New Roman" w:hAnsi="Times New Roman" w:cs="Times New Roman"/>
                <w:b/>
                <w:bCs/>
                <w:caps/>
                <w:color w:val="000000"/>
                <w:sz w:val="24"/>
                <w:szCs w:val="24"/>
                <w:lang w:val="lt-LT"/>
              </w:rPr>
              <w:t>1.  PAGRINDINĖS SĄVOKOS IR SUTARTIES AIŠKINIMAS</w:t>
            </w:r>
          </w:p>
        </w:tc>
        <w:tc>
          <w:tcPr>
            <w:tcW w:w="4518" w:type="dxa"/>
            <w:tcBorders>
              <w:left w:val="single" w:sz="4" w:space="0" w:color="auto"/>
              <w:right w:val="single" w:sz="4" w:space="0" w:color="auto"/>
            </w:tcBorders>
          </w:tcPr>
          <w:p w14:paraId="4A0D6148" w14:textId="77777777" w:rsidR="00153D80" w:rsidRPr="00153D80" w:rsidRDefault="00153D80" w:rsidP="00153D80">
            <w:pPr>
              <w:spacing w:line="257" w:lineRule="atLeast"/>
              <w:jc w:val="center"/>
              <w:rPr>
                <w:rFonts w:ascii="Times New Roman" w:eastAsia="Times New Roman" w:hAnsi="Times New Roman" w:cs="Times New Roman"/>
                <w:b/>
                <w:bCs/>
                <w:caps/>
                <w:color w:val="000000"/>
                <w:sz w:val="24"/>
                <w:szCs w:val="24"/>
                <w:lang w:val="lt-LT"/>
              </w:rPr>
            </w:pPr>
            <w:r w:rsidRPr="00153D80">
              <w:rPr>
                <w:rFonts w:ascii="Times New Roman" w:eastAsia="Times New Roman" w:hAnsi="Times New Roman" w:cs="Times New Roman"/>
                <w:b/>
                <w:bCs/>
                <w:caps/>
                <w:color w:val="000000"/>
                <w:sz w:val="24"/>
                <w:szCs w:val="24"/>
                <w:lang w:val="lt-LT"/>
              </w:rPr>
              <w:t>1. DEFINITIONS AND INTERPRETATION OF THE CONTRACT</w:t>
            </w:r>
          </w:p>
          <w:p w14:paraId="590A5854" w14:textId="642A690F" w:rsidR="00440A11" w:rsidRDefault="00440A11"/>
        </w:tc>
      </w:tr>
      <w:tr w:rsidR="00440A11" w14:paraId="61F35AD5" w14:textId="77777777" w:rsidTr="00466A6D">
        <w:tc>
          <w:tcPr>
            <w:tcW w:w="4338" w:type="dxa"/>
            <w:tcBorders>
              <w:left w:val="single" w:sz="4" w:space="0" w:color="auto"/>
              <w:right w:val="single" w:sz="4" w:space="0" w:color="auto"/>
            </w:tcBorders>
          </w:tcPr>
          <w:p w14:paraId="7179156A" w14:textId="77777777" w:rsidR="00440A11" w:rsidRPr="007038E7" w:rsidRDefault="00000000" w:rsidP="007038E7">
            <w:pPr>
              <w:spacing w:after="0" w:line="257" w:lineRule="atLeast"/>
              <w:jc w:val="center"/>
              <w:rPr>
                <w:rFonts w:ascii="Times New Roman" w:eastAsia="Times New Roman" w:hAnsi="Times New Roman" w:cs="Times New Roman"/>
                <w:b/>
                <w:bCs/>
                <w:color w:val="000000"/>
                <w:sz w:val="24"/>
                <w:szCs w:val="24"/>
                <w:lang w:val="lt-LT"/>
              </w:rPr>
            </w:pPr>
            <w:r w:rsidRPr="007038E7">
              <w:rPr>
                <w:rFonts w:ascii="Times New Roman" w:eastAsia="Times New Roman" w:hAnsi="Times New Roman" w:cs="Times New Roman"/>
                <w:b/>
                <w:bCs/>
                <w:color w:val="000000"/>
                <w:sz w:val="24"/>
                <w:szCs w:val="24"/>
                <w:lang w:val="lt-LT"/>
              </w:rPr>
              <w:t>1.1. Sąvokos</w:t>
            </w:r>
          </w:p>
        </w:tc>
        <w:tc>
          <w:tcPr>
            <w:tcW w:w="4518" w:type="dxa"/>
            <w:tcBorders>
              <w:left w:val="single" w:sz="4" w:space="0" w:color="auto"/>
              <w:right w:val="single" w:sz="4" w:space="0" w:color="auto"/>
            </w:tcBorders>
          </w:tcPr>
          <w:p w14:paraId="4D376A3C" w14:textId="3A6C636F" w:rsidR="00440A11" w:rsidRDefault="00153D80" w:rsidP="00153D80">
            <w:pPr>
              <w:spacing w:after="0" w:line="257" w:lineRule="atLeast"/>
              <w:jc w:val="center"/>
            </w:pPr>
            <w:r w:rsidRPr="00153D80">
              <w:rPr>
                <w:rFonts w:ascii="Times New Roman" w:eastAsia="Times New Roman" w:hAnsi="Times New Roman" w:cs="Times New Roman"/>
                <w:b/>
                <w:bCs/>
                <w:color w:val="000000"/>
                <w:sz w:val="24"/>
                <w:szCs w:val="24"/>
                <w:lang w:val="lt-LT"/>
              </w:rPr>
              <w:t>1.1. Definitions</w:t>
            </w:r>
          </w:p>
        </w:tc>
      </w:tr>
      <w:tr w:rsidR="00153D80" w14:paraId="18135708" w14:textId="77777777" w:rsidTr="00466A6D">
        <w:tc>
          <w:tcPr>
            <w:tcW w:w="4338" w:type="dxa"/>
            <w:tcBorders>
              <w:left w:val="single" w:sz="4" w:space="0" w:color="auto"/>
              <w:right w:val="single" w:sz="4" w:space="0" w:color="auto"/>
            </w:tcBorders>
          </w:tcPr>
          <w:p w14:paraId="4FF091D1" w14:textId="77777777" w:rsidR="00153D80" w:rsidRDefault="00153D80" w:rsidP="00153D80">
            <w:r>
              <w:t>1.1.1. </w:t>
            </w:r>
            <w:proofErr w:type="spellStart"/>
            <w:r>
              <w:t>Šioje</w:t>
            </w:r>
            <w:proofErr w:type="spellEnd"/>
            <w:r>
              <w:t xml:space="preserve"> </w:t>
            </w:r>
            <w:proofErr w:type="spellStart"/>
            <w:r>
              <w:t>Sutartyje</w:t>
            </w:r>
            <w:proofErr w:type="spellEnd"/>
            <w:r>
              <w:t xml:space="preserve"> </w:t>
            </w:r>
            <w:proofErr w:type="spellStart"/>
            <w:r>
              <w:t>didžiąja</w:t>
            </w:r>
            <w:proofErr w:type="spellEnd"/>
            <w:r>
              <w:t xml:space="preserve"> </w:t>
            </w:r>
            <w:proofErr w:type="spellStart"/>
            <w:r>
              <w:t>raide</w:t>
            </w:r>
            <w:proofErr w:type="spellEnd"/>
            <w:r>
              <w:t xml:space="preserve"> </w:t>
            </w:r>
            <w:proofErr w:type="spellStart"/>
            <w:r>
              <w:t>rašomos</w:t>
            </w:r>
            <w:proofErr w:type="spellEnd"/>
            <w:r>
              <w:t xml:space="preserve"> </w:t>
            </w:r>
            <w:proofErr w:type="spellStart"/>
            <w:r>
              <w:t>sąvokos</w:t>
            </w:r>
            <w:proofErr w:type="spellEnd"/>
            <w:r>
              <w:t xml:space="preserve"> </w:t>
            </w:r>
            <w:proofErr w:type="spellStart"/>
            <w:r>
              <w:t>turi</w:t>
            </w:r>
            <w:proofErr w:type="spellEnd"/>
            <w:r>
              <w:t xml:space="preserve"> </w:t>
            </w:r>
            <w:proofErr w:type="spellStart"/>
            <w:r>
              <w:t>paskiau</w:t>
            </w:r>
            <w:proofErr w:type="spellEnd"/>
            <w:r>
              <w:t xml:space="preserve"> </w:t>
            </w:r>
            <w:proofErr w:type="spellStart"/>
            <w:r>
              <w:t>nurodytas</w:t>
            </w:r>
            <w:proofErr w:type="spellEnd"/>
            <w:r>
              <w:t xml:space="preserve"> </w:t>
            </w:r>
            <w:proofErr w:type="spellStart"/>
            <w:r>
              <w:t>reikšmes</w:t>
            </w:r>
            <w:proofErr w:type="spellEnd"/>
            <w:r>
              <w:t>:</w:t>
            </w:r>
          </w:p>
        </w:tc>
        <w:tc>
          <w:tcPr>
            <w:tcW w:w="4518" w:type="dxa"/>
            <w:tcBorders>
              <w:left w:val="single" w:sz="4" w:space="0" w:color="auto"/>
              <w:right w:val="single" w:sz="4" w:space="0" w:color="auto"/>
            </w:tcBorders>
          </w:tcPr>
          <w:p w14:paraId="5B16E31B" w14:textId="76AB624E" w:rsidR="00153D80" w:rsidRDefault="00153D80" w:rsidP="00153D80">
            <w:r w:rsidRPr="009F1311">
              <w:t xml:space="preserve">1.1.1. In this Contract, </w:t>
            </w:r>
            <w:proofErr w:type="spellStart"/>
            <w:r w:rsidRPr="009F1311">
              <w:t>capitalised</w:t>
            </w:r>
            <w:proofErr w:type="spellEnd"/>
            <w:r w:rsidRPr="009F1311">
              <w:t xml:space="preserve"> terms shall have the following meanings:</w:t>
            </w:r>
          </w:p>
        </w:tc>
      </w:tr>
      <w:tr w:rsidR="00153D80" w14:paraId="1C663BA3" w14:textId="77777777" w:rsidTr="00466A6D">
        <w:tc>
          <w:tcPr>
            <w:tcW w:w="4338" w:type="dxa"/>
            <w:tcBorders>
              <w:left w:val="single" w:sz="4" w:space="0" w:color="auto"/>
              <w:right w:val="single" w:sz="4" w:space="0" w:color="auto"/>
            </w:tcBorders>
          </w:tcPr>
          <w:p w14:paraId="38FE87AD" w14:textId="77777777" w:rsidR="00153D80" w:rsidRDefault="00153D80" w:rsidP="00153D80">
            <w:r>
              <w:t>1.1.1.1. </w:t>
            </w:r>
            <w:proofErr w:type="spellStart"/>
            <w:r w:rsidRPr="002E568E">
              <w:rPr>
                <w:b/>
                <w:bCs/>
              </w:rPr>
              <w:t>Bendrosios</w:t>
            </w:r>
            <w:proofErr w:type="spellEnd"/>
            <w:r w:rsidRPr="002E568E">
              <w:rPr>
                <w:b/>
                <w:bCs/>
              </w:rPr>
              <w:t xml:space="preserve"> </w:t>
            </w:r>
            <w:proofErr w:type="spellStart"/>
            <w:r w:rsidRPr="002E568E">
              <w:rPr>
                <w:b/>
                <w:bCs/>
              </w:rPr>
              <w:t>sąlygos</w:t>
            </w:r>
            <w:proofErr w:type="spellEnd"/>
            <w:r>
              <w:t> </w:t>
            </w:r>
            <w:proofErr w:type="gramStart"/>
            <w:r>
              <w:t xml:space="preserve">–  </w:t>
            </w:r>
            <w:proofErr w:type="spellStart"/>
            <w:r>
              <w:t>Sutarties</w:t>
            </w:r>
            <w:proofErr w:type="spellEnd"/>
            <w:proofErr w:type="gramEnd"/>
            <w:r>
              <w:t xml:space="preserve"> </w:t>
            </w:r>
            <w:proofErr w:type="spellStart"/>
            <w:r>
              <w:t>dalis</w:t>
            </w:r>
            <w:proofErr w:type="spellEnd"/>
            <w:r>
              <w:t xml:space="preserve">, </w:t>
            </w:r>
            <w:proofErr w:type="spellStart"/>
            <w:r>
              <w:t>kuri</w:t>
            </w:r>
            <w:proofErr w:type="spellEnd"/>
            <w:r>
              <w:t xml:space="preserve"> </w:t>
            </w:r>
            <w:proofErr w:type="spellStart"/>
            <w:r>
              <w:t>vadinasi</w:t>
            </w:r>
            <w:proofErr w:type="spellEnd"/>
            <w:r>
              <w:t xml:space="preserve"> „</w:t>
            </w:r>
            <w:proofErr w:type="spellStart"/>
            <w:r>
              <w:t>Prekių</w:t>
            </w:r>
            <w:proofErr w:type="spellEnd"/>
            <w:r>
              <w:t xml:space="preserve"> </w:t>
            </w:r>
            <w:proofErr w:type="spellStart"/>
            <w:r>
              <w:t>pirkimo</w:t>
            </w:r>
            <w:proofErr w:type="spellEnd"/>
            <w:r>
              <w:t>–</w:t>
            </w:r>
            <w:proofErr w:type="spellStart"/>
            <w:r>
              <w:t>pardavimo</w:t>
            </w:r>
            <w:proofErr w:type="spellEnd"/>
            <w:r>
              <w:t xml:space="preserve"> </w:t>
            </w:r>
            <w:proofErr w:type="spellStart"/>
            <w:r>
              <w:t>sutarties</w:t>
            </w:r>
            <w:proofErr w:type="spellEnd"/>
            <w:r>
              <w:t xml:space="preserve"> </w:t>
            </w:r>
            <w:proofErr w:type="spellStart"/>
            <w:r>
              <w:t>Bendrosios</w:t>
            </w:r>
            <w:proofErr w:type="spellEnd"/>
            <w:r>
              <w:t xml:space="preserve"> </w:t>
            </w:r>
            <w:proofErr w:type="spellStart"/>
            <w:proofErr w:type="gramStart"/>
            <w:r>
              <w:t>sąlygos</w:t>
            </w:r>
            <w:proofErr w:type="spellEnd"/>
            <w:r>
              <w:t>“</w:t>
            </w:r>
            <w:proofErr w:type="gramEnd"/>
            <w:r>
              <w:t>;</w:t>
            </w:r>
          </w:p>
        </w:tc>
        <w:tc>
          <w:tcPr>
            <w:tcW w:w="4518" w:type="dxa"/>
            <w:tcBorders>
              <w:left w:val="single" w:sz="4" w:space="0" w:color="auto"/>
              <w:right w:val="single" w:sz="4" w:space="0" w:color="auto"/>
            </w:tcBorders>
          </w:tcPr>
          <w:p w14:paraId="17A7D36A" w14:textId="70A320A6" w:rsidR="00153D80" w:rsidRDefault="00153D80" w:rsidP="00153D80">
            <w:r w:rsidRPr="009F1311">
              <w:t xml:space="preserve">1.1.1.1. </w:t>
            </w:r>
            <w:r w:rsidRPr="00D0633C">
              <w:rPr>
                <w:b/>
                <w:bCs/>
              </w:rPr>
              <w:t>General Terms and Conditions</w:t>
            </w:r>
            <w:r w:rsidRPr="009F1311">
              <w:t xml:space="preserve"> – the part of the Contract titled “General Terms and Conditions of the Goods Purchase–Sale Contract”;</w:t>
            </w:r>
          </w:p>
        </w:tc>
      </w:tr>
      <w:tr w:rsidR="00153D80" w14:paraId="1C27A8E0" w14:textId="77777777" w:rsidTr="00466A6D">
        <w:tc>
          <w:tcPr>
            <w:tcW w:w="4338" w:type="dxa"/>
            <w:tcBorders>
              <w:left w:val="single" w:sz="4" w:space="0" w:color="auto"/>
              <w:right w:val="single" w:sz="4" w:space="0" w:color="auto"/>
            </w:tcBorders>
          </w:tcPr>
          <w:p w14:paraId="190AA38D" w14:textId="77777777" w:rsidR="00153D80" w:rsidRDefault="00153D80" w:rsidP="00153D80">
            <w:r>
              <w:t>1.1.1.2. </w:t>
            </w:r>
            <w:proofErr w:type="spellStart"/>
            <w:r w:rsidRPr="002E568E">
              <w:rPr>
                <w:b/>
                <w:bCs/>
              </w:rPr>
              <w:t>Pirkėjas</w:t>
            </w:r>
            <w:proofErr w:type="spellEnd"/>
            <w:r w:rsidRPr="002E568E">
              <w:rPr>
                <w:b/>
                <w:bCs/>
              </w:rPr>
              <w:t> </w:t>
            </w:r>
            <w:r>
              <w:t xml:space="preserve">– </w:t>
            </w:r>
            <w:proofErr w:type="spellStart"/>
            <w:r>
              <w:t>asmuo</w:t>
            </w:r>
            <w:proofErr w:type="spellEnd"/>
            <w:r>
              <w:t xml:space="preserve">, </w:t>
            </w:r>
            <w:proofErr w:type="spellStart"/>
            <w:r>
              <w:t>kuris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įvardytas</w:t>
            </w:r>
            <w:proofErr w:type="spellEnd"/>
            <w:r>
              <w:t xml:space="preserve"> </w:t>
            </w:r>
            <w:proofErr w:type="spellStart"/>
            <w:r>
              <w:t>kaip</w:t>
            </w:r>
            <w:proofErr w:type="spellEnd"/>
            <w:r>
              <w:t xml:space="preserve"> </w:t>
            </w:r>
            <w:proofErr w:type="spellStart"/>
            <w:r>
              <w:t>Pirkėjas</w:t>
            </w:r>
            <w:proofErr w:type="spellEnd"/>
            <w:r>
              <w:t>, </w:t>
            </w:r>
            <w:proofErr w:type="spellStart"/>
            <w:r>
              <w:t>įsigyjantis</w:t>
            </w:r>
            <w:proofErr w:type="spellEnd"/>
            <w:r>
              <w:t xml:space="preserve"> </w:t>
            </w:r>
            <w:proofErr w:type="spellStart"/>
            <w:r>
              <w:t>Specialiosiose</w:t>
            </w:r>
            <w:proofErr w:type="spellEnd"/>
            <w:r>
              <w:t xml:space="preserve"> </w:t>
            </w:r>
            <w:proofErr w:type="spellStart"/>
            <w:r>
              <w:t>sąlygose</w:t>
            </w:r>
            <w:proofErr w:type="spellEnd"/>
            <w:r>
              <w:t xml:space="preserve"> ir </w:t>
            </w:r>
            <w:proofErr w:type="spellStart"/>
            <w:r>
              <w:t>Sutarties</w:t>
            </w:r>
            <w:proofErr w:type="spellEnd"/>
            <w:r>
              <w:t xml:space="preserve"> </w:t>
            </w:r>
            <w:proofErr w:type="spellStart"/>
            <w:r>
              <w:t>prieduose</w:t>
            </w:r>
            <w:proofErr w:type="spellEnd"/>
            <w:r>
              <w:t xml:space="preserve"> </w:t>
            </w:r>
            <w:proofErr w:type="spellStart"/>
            <w:r>
              <w:t>nurodytas</w:t>
            </w:r>
            <w:proofErr w:type="spellEnd"/>
            <w:r>
              <w:t xml:space="preserve"> </w:t>
            </w:r>
            <w:proofErr w:type="spellStart"/>
            <w:r>
              <w:t>Prekes</w:t>
            </w:r>
            <w:proofErr w:type="spellEnd"/>
            <w:r>
              <w:t>;</w:t>
            </w:r>
          </w:p>
        </w:tc>
        <w:tc>
          <w:tcPr>
            <w:tcW w:w="4518" w:type="dxa"/>
            <w:tcBorders>
              <w:left w:val="single" w:sz="4" w:space="0" w:color="auto"/>
              <w:right w:val="single" w:sz="4" w:space="0" w:color="auto"/>
            </w:tcBorders>
          </w:tcPr>
          <w:p w14:paraId="483108B3" w14:textId="5560F25A" w:rsidR="00153D80" w:rsidRDefault="00153D80" w:rsidP="00153D80">
            <w:r w:rsidRPr="009F1311">
              <w:t xml:space="preserve">1.1.1.2. </w:t>
            </w:r>
            <w:r w:rsidRPr="00D0633C">
              <w:rPr>
                <w:b/>
                <w:bCs/>
              </w:rPr>
              <w:t>Buyer</w:t>
            </w:r>
            <w:r w:rsidRPr="009F1311">
              <w:t xml:space="preserve"> – the person identified as the Buyer in the Special Terms and Conditions, acquiring the Goods specified in the Special Terms and Conditions and the Annexes to the Contract;</w:t>
            </w:r>
          </w:p>
        </w:tc>
      </w:tr>
      <w:tr w:rsidR="00153D80" w14:paraId="5AD23A13" w14:textId="77777777" w:rsidTr="00466A6D">
        <w:tc>
          <w:tcPr>
            <w:tcW w:w="4338" w:type="dxa"/>
            <w:tcBorders>
              <w:left w:val="single" w:sz="4" w:space="0" w:color="auto"/>
              <w:right w:val="single" w:sz="4" w:space="0" w:color="auto"/>
            </w:tcBorders>
          </w:tcPr>
          <w:p w14:paraId="388657CB" w14:textId="77777777" w:rsidR="00153D80" w:rsidRDefault="00153D80" w:rsidP="00153D80">
            <w:r>
              <w:t>1.1.1.3</w:t>
            </w:r>
            <w:r w:rsidRPr="002E568E">
              <w:rPr>
                <w:b/>
                <w:bCs/>
              </w:rPr>
              <w:t>. </w:t>
            </w:r>
            <w:proofErr w:type="spellStart"/>
            <w:r w:rsidRPr="002E568E">
              <w:rPr>
                <w:b/>
                <w:bCs/>
              </w:rPr>
              <w:t>Pradinės</w:t>
            </w:r>
            <w:proofErr w:type="spellEnd"/>
            <w:r w:rsidRPr="002E568E">
              <w:rPr>
                <w:b/>
                <w:bCs/>
              </w:rPr>
              <w:t xml:space="preserve"> </w:t>
            </w:r>
            <w:proofErr w:type="spellStart"/>
            <w:r w:rsidRPr="002E568E">
              <w:rPr>
                <w:b/>
                <w:bCs/>
              </w:rPr>
              <w:t>sutarties</w:t>
            </w:r>
            <w:proofErr w:type="spellEnd"/>
            <w:r w:rsidRPr="002E568E">
              <w:rPr>
                <w:b/>
                <w:bCs/>
              </w:rPr>
              <w:t xml:space="preserve"> </w:t>
            </w:r>
            <w:proofErr w:type="spellStart"/>
            <w:r w:rsidRPr="002E568E">
              <w:rPr>
                <w:b/>
                <w:bCs/>
              </w:rPr>
              <w:t>vertė</w:t>
            </w:r>
            <w:proofErr w:type="spellEnd"/>
            <w:r>
              <w:t xml:space="preserve"> – </w:t>
            </w:r>
            <w:proofErr w:type="spellStart"/>
            <w:r>
              <w:t>Specialiosiose</w:t>
            </w:r>
            <w:proofErr w:type="spellEnd"/>
            <w:r>
              <w:t xml:space="preserve"> </w:t>
            </w:r>
            <w:proofErr w:type="spellStart"/>
            <w:r>
              <w:t>sąlygose</w:t>
            </w:r>
            <w:proofErr w:type="spellEnd"/>
            <w:r>
              <w:t xml:space="preserve"> </w:t>
            </w:r>
            <w:proofErr w:type="spellStart"/>
            <w:r>
              <w:t>nurodyta</w:t>
            </w:r>
            <w:proofErr w:type="spellEnd"/>
            <w:r>
              <w:t> </w:t>
            </w:r>
            <w:proofErr w:type="spellStart"/>
            <w:r>
              <w:t>vertė</w:t>
            </w:r>
            <w:proofErr w:type="spellEnd"/>
            <w:r>
              <w:t xml:space="preserve"> be </w:t>
            </w:r>
            <w:proofErr w:type="spellStart"/>
            <w:r>
              <w:t>pridėtinės</w:t>
            </w:r>
            <w:proofErr w:type="spellEnd"/>
            <w:r>
              <w:t xml:space="preserve"> </w:t>
            </w:r>
            <w:proofErr w:type="spellStart"/>
            <w:r>
              <w:t>vertės</w:t>
            </w:r>
            <w:proofErr w:type="spellEnd"/>
            <w:r>
              <w:t xml:space="preserve"> </w:t>
            </w:r>
            <w:proofErr w:type="spellStart"/>
            <w:r>
              <w:t>mokesčio</w:t>
            </w:r>
            <w:proofErr w:type="spellEnd"/>
            <w:r>
              <w:t xml:space="preserve"> (</w:t>
            </w:r>
            <w:proofErr w:type="spellStart"/>
            <w:r>
              <w:t>toliau</w:t>
            </w:r>
            <w:proofErr w:type="spellEnd"/>
            <w:r>
              <w:t xml:space="preserve"> – PVM);</w:t>
            </w:r>
          </w:p>
        </w:tc>
        <w:tc>
          <w:tcPr>
            <w:tcW w:w="4518" w:type="dxa"/>
            <w:tcBorders>
              <w:left w:val="single" w:sz="4" w:space="0" w:color="auto"/>
              <w:right w:val="single" w:sz="4" w:space="0" w:color="auto"/>
            </w:tcBorders>
          </w:tcPr>
          <w:p w14:paraId="14E2C5FD" w14:textId="04D7499C" w:rsidR="00153D80" w:rsidRDefault="00153D80" w:rsidP="00153D80">
            <w:r w:rsidRPr="009F1311">
              <w:t xml:space="preserve">1.1.1.3. </w:t>
            </w:r>
            <w:r w:rsidRPr="00D0633C">
              <w:rPr>
                <w:b/>
                <w:bCs/>
              </w:rPr>
              <w:t>Initial Contract Value</w:t>
            </w:r>
            <w:r w:rsidRPr="009F1311">
              <w:t xml:space="preserve"> – the value excluding value added tax (VAT) specified in the Special Terms and Conditions;</w:t>
            </w:r>
          </w:p>
        </w:tc>
      </w:tr>
      <w:tr w:rsidR="00153D80" w14:paraId="329F5B2B" w14:textId="77777777" w:rsidTr="00466A6D">
        <w:tc>
          <w:tcPr>
            <w:tcW w:w="4338" w:type="dxa"/>
            <w:tcBorders>
              <w:left w:val="single" w:sz="4" w:space="0" w:color="auto"/>
              <w:right w:val="single" w:sz="4" w:space="0" w:color="auto"/>
            </w:tcBorders>
          </w:tcPr>
          <w:p w14:paraId="4E0AC976" w14:textId="77777777" w:rsidR="00153D80" w:rsidRDefault="00153D80" w:rsidP="00153D80">
            <w:r>
              <w:t>1.1.1.4</w:t>
            </w:r>
            <w:r w:rsidRPr="002E568E">
              <w:rPr>
                <w:b/>
                <w:bCs/>
              </w:rPr>
              <w:t>. </w:t>
            </w:r>
            <w:proofErr w:type="spellStart"/>
            <w:r w:rsidRPr="002E568E">
              <w:rPr>
                <w:b/>
                <w:bCs/>
              </w:rPr>
              <w:t>Prekės</w:t>
            </w:r>
            <w:proofErr w:type="spellEnd"/>
            <w:r>
              <w:t> – </w:t>
            </w:r>
            <w:proofErr w:type="spellStart"/>
            <w:r>
              <w:t>Specialiosiose</w:t>
            </w:r>
            <w:proofErr w:type="spellEnd"/>
            <w:r>
              <w:t xml:space="preserve"> </w:t>
            </w:r>
            <w:proofErr w:type="spellStart"/>
            <w:r>
              <w:t>sąlygose</w:t>
            </w:r>
            <w:proofErr w:type="spellEnd"/>
            <w:r>
              <w:t xml:space="preserve"> ir </w:t>
            </w:r>
            <w:proofErr w:type="spellStart"/>
            <w:r>
              <w:t>Sutarties</w:t>
            </w:r>
            <w:proofErr w:type="spellEnd"/>
            <w:r>
              <w:t xml:space="preserve"> </w:t>
            </w:r>
            <w:proofErr w:type="spellStart"/>
            <w:r>
              <w:t>prieduose</w:t>
            </w:r>
            <w:proofErr w:type="spellEnd"/>
            <w:r>
              <w:t xml:space="preserve"> </w:t>
            </w:r>
            <w:proofErr w:type="spellStart"/>
            <w:r>
              <w:t>nurodytos</w:t>
            </w:r>
            <w:proofErr w:type="spellEnd"/>
            <w:r>
              <w:t xml:space="preserve"> </w:t>
            </w:r>
            <w:proofErr w:type="spellStart"/>
            <w:r>
              <w:t>prekės</w:t>
            </w:r>
            <w:proofErr w:type="spellEnd"/>
            <w:r>
              <w:t xml:space="preserve"> (</w:t>
            </w:r>
            <w:proofErr w:type="spellStart"/>
            <w:r>
              <w:t>prekių</w:t>
            </w:r>
            <w:proofErr w:type="spellEnd"/>
            <w:r>
              <w:t xml:space="preserve"> </w:t>
            </w:r>
            <w:proofErr w:type="spellStart"/>
            <w:r>
              <w:t>pirkimas</w:t>
            </w:r>
            <w:proofErr w:type="spellEnd"/>
            <w:r>
              <w:t xml:space="preserve">, </w:t>
            </w:r>
            <w:proofErr w:type="spellStart"/>
            <w:r>
              <w:t>nuoma</w:t>
            </w:r>
            <w:proofErr w:type="spellEnd"/>
            <w:r>
              <w:t xml:space="preserve">, </w:t>
            </w:r>
            <w:proofErr w:type="spellStart"/>
            <w:r>
              <w:t>finansinė</w:t>
            </w:r>
            <w:proofErr w:type="spellEnd"/>
            <w:r>
              <w:t xml:space="preserve"> </w:t>
            </w:r>
            <w:proofErr w:type="spellStart"/>
            <w:r>
              <w:t>nuoma</w:t>
            </w:r>
            <w:proofErr w:type="spellEnd"/>
            <w:r>
              <w:t xml:space="preserve"> (</w:t>
            </w:r>
            <w:proofErr w:type="spellStart"/>
            <w:r>
              <w:t>lizingas</w:t>
            </w:r>
            <w:proofErr w:type="spellEnd"/>
            <w:r>
              <w:t xml:space="preserve">), </w:t>
            </w:r>
            <w:proofErr w:type="spellStart"/>
            <w:r>
              <w:t>pirkimas</w:t>
            </w:r>
            <w:proofErr w:type="spellEnd"/>
            <w:r>
              <w:t xml:space="preserve"> </w:t>
            </w:r>
            <w:proofErr w:type="spellStart"/>
            <w:r>
              <w:t>išsimokėtinai</w:t>
            </w:r>
            <w:proofErr w:type="spellEnd"/>
            <w:r>
              <w:t xml:space="preserve">, </w:t>
            </w:r>
            <w:proofErr w:type="spellStart"/>
            <w:r>
              <w:t>numatant</w:t>
            </w:r>
            <w:proofErr w:type="spellEnd"/>
            <w:r>
              <w:t xml:space="preserve"> </w:t>
            </w:r>
            <w:proofErr w:type="spellStart"/>
            <w:r>
              <w:t>jas</w:t>
            </w:r>
            <w:proofErr w:type="spellEnd"/>
            <w:r>
              <w:t xml:space="preserve"> </w:t>
            </w:r>
            <w:proofErr w:type="spellStart"/>
            <w:r>
              <w:t>įsigyti</w:t>
            </w:r>
            <w:proofErr w:type="spellEnd"/>
            <w:r>
              <w:t xml:space="preserve"> </w:t>
            </w:r>
            <w:proofErr w:type="spellStart"/>
            <w:r>
              <w:t>ar</w:t>
            </w:r>
            <w:proofErr w:type="spellEnd"/>
            <w:r>
              <w:t xml:space="preserve"> to </w:t>
            </w:r>
            <w:proofErr w:type="spellStart"/>
            <w:r>
              <w:t>nenumatant</w:t>
            </w:r>
            <w:proofErr w:type="spellEnd"/>
            <w:r>
              <w:t xml:space="preserve">), </w:t>
            </w:r>
            <w:proofErr w:type="spellStart"/>
            <w:r>
              <w:t>taip</w:t>
            </w:r>
            <w:proofErr w:type="spellEnd"/>
            <w:r>
              <w:t xml:space="preserve"> pat </w:t>
            </w:r>
            <w:proofErr w:type="spellStart"/>
            <w:r>
              <w:t>įsigyjamų</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montavimo</w:t>
            </w:r>
            <w:proofErr w:type="spellEnd"/>
            <w:r>
              <w:t xml:space="preserve">, </w:t>
            </w:r>
            <w:proofErr w:type="spellStart"/>
            <w:r>
              <w:t>diegimo</w:t>
            </w:r>
            <w:proofErr w:type="spellEnd"/>
            <w:r>
              <w:t xml:space="preserve"> ir </w:t>
            </w:r>
            <w:proofErr w:type="spellStart"/>
            <w:r>
              <w:t>kitos</w:t>
            </w:r>
            <w:proofErr w:type="spellEnd"/>
            <w:r>
              <w:t xml:space="preserve"> </w:t>
            </w:r>
            <w:proofErr w:type="spellStart"/>
            <w:r>
              <w:t>jų</w:t>
            </w:r>
            <w:proofErr w:type="spellEnd"/>
            <w:r>
              <w:t xml:space="preserve"> </w:t>
            </w:r>
            <w:proofErr w:type="spellStart"/>
            <w:r>
              <w:t>parengimo</w:t>
            </w:r>
            <w:proofErr w:type="spellEnd"/>
            <w:r>
              <w:t xml:space="preserve"> </w:t>
            </w:r>
            <w:proofErr w:type="spellStart"/>
            <w:r>
              <w:t>naudoti</w:t>
            </w:r>
            <w:proofErr w:type="spellEnd"/>
            <w:r>
              <w:t xml:space="preserve"> </w:t>
            </w:r>
            <w:proofErr w:type="spellStart"/>
            <w:r>
              <w:t>paslaugos</w:t>
            </w:r>
            <w:proofErr w:type="spellEnd"/>
            <w:r>
              <w:t xml:space="preserve"> (</w:t>
            </w:r>
            <w:proofErr w:type="spellStart"/>
            <w:r>
              <w:t>toliau</w:t>
            </w:r>
            <w:proofErr w:type="spellEnd"/>
            <w:r>
              <w:t xml:space="preserve"> – </w:t>
            </w:r>
            <w:proofErr w:type="spellStart"/>
            <w:r>
              <w:t>su</w:t>
            </w:r>
            <w:proofErr w:type="spellEnd"/>
            <w:r>
              <w:t xml:space="preserve"> </w:t>
            </w:r>
            <w:proofErr w:type="spellStart"/>
            <w:r>
              <w:t>Prekėmis</w:t>
            </w:r>
            <w:proofErr w:type="spellEnd"/>
            <w:r>
              <w:t xml:space="preserve"> </w:t>
            </w:r>
            <w:proofErr w:type="spellStart"/>
            <w:r>
              <w:t>susijusios</w:t>
            </w:r>
            <w:proofErr w:type="spellEnd"/>
            <w:r>
              <w:t xml:space="preserve"> </w:t>
            </w:r>
            <w:proofErr w:type="spellStart"/>
            <w:r>
              <w:t>paslaugos</w:t>
            </w:r>
            <w:proofErr w:type="spellEnd"/>
            <w:r>
              <w:t xml:space="preserve">), </w:t>
            </w:r>
            <w:proofErr w:type="spellStart"/>
            <w:r>
              <w:t>jeigu</w:t>
            </w:r>
            <w:proofErr w:type="spellEnd"/>
            <w:r>
              <w:t xml:space="preserve"> </w:t>
            </w:r>
            <w:proofErr w:type="spellStart"/>
            <w:r>
              <w:t>šios</w:t>
            </w:r>
            <w:proofErr w:type="spellEnd"/>
            <w:r>
              <w:t xml:space="preserve"> </w:t>
            </w:r>
            <w:proofErr w:type="spellStart"/>
            <w:r>
              <w:t>paslaugos</w:t>
            </w:r>
            <w:proofErr w:type="spellEnd"/>
            <w:r>
              <w:t xml:space="preserve"> tik </w:t>
            </w:r>
            <w:proofErr w:type="spellStart"/>
            <w:r>
              <w:t>papildo</w:t>
            </w:r>
            <w:proofErr w:type="spellEnd"/>
            <w:r>
              <w:t xml:space="preserve"> </w:t>
            </w:r>
            <w:proofErr w:type="spellStart"/>
            <w:r>
              <w:t>prekių</w:t>
            </w:r>
            <w:proofErr w:type="spellEnd"/>
            <w:r>
              <w:t xml:space="preserve"> </w:t>
            </w:r>
            <w:proofErr w:type="spellStart"/>
            <w:r>
              <w:t>tiekimą</w:t>
            </w:r>
            <w:proofErr w:type="spellEnd"/>
            <w:r>
              <w:t xml:space="preserve">, </w:t>
            </w:r>
            <w:proofErr w:type="spellStart"/>
            <w:r>
              <w:t>kurias</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tiekti</w:t>
            </w:r>
            <w:proofErr w:type="spellEnd"/>
            <w:r>
              <w:t xml:space="preserve"> </w:t>
            </w:r>
            <w:proofErr w:type="spellStart"/>
            <w:r>
              <w:t>Pirkėjui</w:t>
            </w:r>
            <w:proofErr w:type="spellEnd"/>
            <w:r>
              <w:t xml:space="preserve"> </w:t>
            </w:r>
            <w:proofErr w:type="spellStart"/>
            <w:r>
              <w:t>pagal</w:t>
            </w:r>
            <w:proofErr w:type="spellEnd"/>
            <w:r>
              <w:t xml:space="preserve"> </w:t>
            </w:r>
            <w:proofErr w:type="spellStart"/>
            <w:r>
              <w:t>Sutartį</w:t>
            </w:r>
            <w:proofErr w:type="spellEnd"/>
            <w:r>
              <w:t xml:space="preserve"> ir </w:t>
            </w:r>
            <w:proofErr w:type="spellStart"/>
            <w:r>
              <w:t>galiojančių</w:t>
            </w:r>
            <w:proofErr w:type="spellEnd"/>
            <w:r>
              <w:t xml:space="preserve">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0EDF968D" w14:textId="097773ED" w:rsidR="00153D80" w:rsidRDefault="00153D80" w:rsidP="00153D80">
            <w:r w:rsidRPr="009F1311">
              <w:t xml:space="preserve">1.1.1.4. </w:t>
            </w:r>
            <w:r w:rsidRPr="00D0633C">
              <w:rPr>
                <w:b/>
                <w:bCs/>
              </w:rPr>
              <w:t>Goods</w:t>
            </w:r>
            <w:r w:rsidRPr="009F1311">
              <w:t xml:space="preserve"> – the goods specified in the Special Terms and Conditions and the Annexes to the Contract (including purchase, rental, financial lease, hire purchase, whether or not with the intention to acquire ownership), as well as services related to the delivery, installation, implementation, and other preparation of the goods for use (hereinafter – services related to the Goods), provided such services are merely supplementary to the supply of goods, which the Supplier undertakes to deliver to the Buyer in accordance with the Contract and applicable laws and regulations;</w:t>
            </w:r>
          </w:p>
        </w:tc>
      </w:tr>
      <w:tr w:rsidR="00153D80" w14:paraId="4E1E1802" w14:textId="77777777" w:rsidTr="00466A6D">
        <w:tc>
          <w:tcPr>
            <w:tcW w:w="4338" w:type="dxa"/>
            <w:tcBorders>
              <w:left w:val="single" w:sz="4" w:space="0" w:color="auto"/>
              <w:right w:val="single" w:sz="4" w:space="0" w:color="auto"/>
            </w:tcBorders>
          </w:tcPr>
          <w:p w14:paraId="26794016" w14:textId="77777777" w:rsidR="00153D80" w:rsidRDefault="00153D80" w:rsidP="00153D80">
            <w:r>
              <w:t>1.1.1.5</w:t>
            </w:r>
            <w:r w:rsidRPr="002E568E">
              <w:rPr>
                <w:b/>
                <w:bCs/>
              </w:rPr>
              <w:t>. </w:t>
            </w:r>
            <w:proofErr w:type="spellStart"/>
            <w:r w:rsidRPr="002E568E">
              <w:rPr>
                <w:b/>
                <w:bCs/>
              </w:rPr>
              <w:t>Prekių</w:t>
            </w:r>
            <w:proofErr w:type="spellEnd"/>
            <w:r w:rsidRPr="002E568E">
              <w:rPr>
                <w:b/>
                <w:bCs/>
              </w:rPr>
              <w:t xml:space="preserve"> </w:t>
            </w:r>
            <w:proofErr w:type="spellStart"/>
            <w:r w:rsidRPr="002E568E">
              <w:rPr>
                <w:b/>
                <w:bCs/>
              </w:rPr>
              <w:t>perdavimo</w:t>
            </w:r>
            <w:proofErr w:type="spellEnd"/>
            <w:r w:rsidRPr="002E568E">
              <w:rPr>
                <w:b/>
                <w:bCs/>
              </w:rPr>
              <w:t>–</w:t>
            </w:r>
            <w:proofErr w:type="spellStart"/>
            <w:r w:rsidRPr="002E568E">
              <w:rPr>
                <w:b/>
                <w:bCs/>
              </w:rPr>
              <w:t>priėmimo</w:t>
            </w:r>
            <w:proofErr w:type="spellEnd"/>
            <w:r w:rsidRPr="002E568E">
              <w:rPr>
                <w:b/>
                <w:bCs/>
              </w:rPr>
              <w:t xml:space="preserve"> </w:t>
            </w:r>
            <w:proofErr w:type="spellStart"/>
            <w:r w:rsidRPr="002E568E">
              <w:rPr>
                <w:b/>
                <w:bCs/>
              </w:rPr>
              <w:t>aktas</w:t>
            </w:r>
            <w:proofErr w:type="spellEnd"/>
            <w:r>
              <w:t xml:space="preserve"> – </w:t>
            </w:r>
            <w:proofErr w:type="spellStart"/>
            <w:r>
              <w:t>dokumentas</w:t>
            </w:r>
            <w:proofErr w:type="spellEnd"/>
            <w:r>
              <w:t>, </w:t>
            </w:r>
            <w:proofErr w:type="spellStart"/>
            <w:r>
              <w:t>kuriuo</w:t>
            </w:r>
            <w:proofErr w:type="spellEnd"/>
            <w:r>
              <w:t xml:space="preserve"> </w:t>
            </w:r>
            <w:proofErr w:type="spellStart"/>
            <w:r>
              <w:t>Tiekėjas</w:t>
            </w:r>
            <w:proofErr w:type="spellEnd"/>
            <w:r>
              <w:t xml:space="preserve"> </w:t>
            </w:r>
            <w:proofErr w:type="spellStart"/>
            <w:r>
              <w:lastRenderedPageBreak/>
              <w:t>perduoda</w:t>
            </w:r>
            <w:proofErr w:type="spellEnd"/>
            <w:r>
              <w:t xml:space="preserve">, o </w:t>
            </w:r>
            <w:proofErr w:type="spellStart"/>
            <w:r>
              <w:t>Pirkėjas</w:t>
            </w:r>
            <w:proofErr w:type="spellEnd"/>
            <w:r>
              <w:t xml:space="preserve"> </w:t>
            </w:r>
            <w:proofErr w:type="spellStart"/>
            <w:r>
              <w:t>priima</w:t>
            </w:r>
            <w:proofErr w:type="spellEnd"/>
            <w:r>
              <w:t xml:space="preserve"> </w:t>
            </w:r>
            <w:proofErr w:type="spellStart"/>
            <w:r>
              <w:t>Prekes</w:t>
            </w:r>
            <w:proofErr w:type="spellEnd"/>
            <w:r>
              <w:t xml:space="preserve"> ir </w:t>
            </w:r>
            <w:proofErr w:type="spellStart"/>
            <w:r>
              <w:t>kuriuo</w:t>
            </w:r>
            <w:proofErr w:type="spellEnd"/>
            <w:r>
              <w:t xml:space="preserve"> </w:t>
            </w:r>
            <w:proofErr w:type="spellStart"/>
            <w:r>
              <w:t>Šalys</w:t>
            </w:r>
            <w:proofErr w:type="spellEnd"/>
            <w:r>
              <w:t xml:space="preserve"> </w:t>
            </w:r>
            <w:proofErr w:type="spellStart"/>
            <w:r>
              <w:t>patvirtina</w:t>
            </w:r>
            <w:proofErr w:type="spellEnd"/>
            <w:r>
              <w:t xml:space="preserve">, </w:t>
            </w:r>
            <w:proofErr w:type="spellStart"/>
            <w:r>
              <w:t>kad</w:t>
            </w:r>
            <w:proofErr w:type="spellEnd"/>
            <w:r>
              <w:t xml:space="preserve"> </w:t>
            </w:r>
            <w:proofErr w:type="spellStart"/>
            <w:r>
              <w:t>pristatytos</w:t>
            </w:r>
            <w:proofErr w:type="spellEnd"/>
            <w:r>
              <w:t xml:space="preserve"> </w:t>
            </w:r>
            <w:proofErr w:type="spellStart"/>
            <w:r>
              <w:t>Prekės</w:t>
            </w:r>
            <w:proofErr w:type="spellEnd"/>
            <w:r>
              <w:t xml:space="preserve"> </w:t>
            </w:r>
            <w:proofErr w:type="spellStart"/>
            <w:r>
              <w:t>atitinka</w:t>
            </w:r>
            <w:proofErr w:type="spellEnd"/>
            <w:r>
              <w:t xml:space="preserve"> </w:t>
            </w:r>
            <w:proofErr w:type="spellStart"/>
            <w:r>
              <w:t>nustatytus</w:t>
            </w:r>
            <w:proofErr w:type="spellEnd"/>
            <w:r>
              <w:t xml:space="preserve"> </w:t>
            </w:r>
            <w:proofErr w:type="spellStart"/>
            <w:r>
              <w:t>reikalavimus</w:t>
            </w:r>
            <w:proofErr w:type="spellEnd"/>
            <w:r>
              <w:t xml:space="preserve">. </w:t>
            </w:r>
            <w:proofErr w:type="spellStart"/>
            <w:r>
              <w:t>Jeigu</w:t>
            </w:r>
            <w:proofErr w:type="spellEnd"/>
            <w:r>
              <w:t xml:space="preserve"> </w:t>
            </w:r>
            <w:proofErr w:type="spellStart"/>
            <w:r>
              <w:t>Sutartyje</w:t>
            </w:r>
            <w:proofErr w:type="spellEnd"/>
            <w:r>
              <w:t xml:space="preserve"> </w:t>
            </w:r>
            <w:proofErr w:type="spellStart"/>
            <w:r>
              <w:t>yra</w:t>
            </w:r>
            <w:proofErr w:type="spellEnd"/>
            <w:r>
              <w:t xml:space="preserve"> </w:t>
            </w:r>
            <w:proofErr w:type="spellStart"/>
            <w:r>
              <w:t>numatytas</w:t>
            </w:r>
            <w:proofErr w:type="spellEnd"/>
            <w:r>
              <w:t xml:space="preserve"> </w:t>
            </w:r>
            <w:proofErr w:type="spellStart"/>
            <w:r>
              <w:t>Prekių</w:t>
            </w:r>
            <w:proofErr w:type="spellEnd"/>
            <w:r>
              <w:t xml:space="preserve"> </w:t>
            </w:r>
            <w:proofErr w:type="spellStart"/>
            <w:r>
              <w:t>pristatymas</w:t>
            </w:r>
            <w:proofErr w:type="spellEnd"/>
            <w:r>
              <w:t xml:space="preserve"> </w:t>
            </w:r>
            <w:proofErr w:type="spellStart"/>
            <w:r>
              <w:t>dalimis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sudaromas</w:t>
            </w:r>
            <w:proofErr w:type="spellEnd"/>
            <w:r>
              <w:t xml:space="preserve"> </w:t>
            </w:r>
            <w:proofErr w:type="spellStart"/>
            <w:r>
              <w:t>dėl</w:t>
            </w:r>
            <w:proofErr w:type="spellEnd"/>
            <w:r>
              <w:t xml:space="preserve"> </w:t>
            </w:r>
            <w:proofErr w:type="spellStart"/>
            <w:r>
              <w:t>kiekvienos</w:t>
            </w:r>
            <w:proofErr w:type="spellEnd"/>
            <w:r>
              <w:t xml:space="preserve"> </w:t>
            </w:r>
            <w:proofErr w:type="spellStart"/>
            <w:r>
              <w:t>dalies</w:t>
            </w:r>
            <w:proofErr w:type="spellEnd"/>
            <w:r>
              <w:t xml:space="preserve"> </w:t>
            </w:r>
            <w:proofErr w:type="spellStart"/>
            <w:r>
              <w:t>atskirai</w:t>
            </w:r>
            <w:proofErr w:type="spellEnd"/>
            <w:r>
              <w:t>;</w:t>
            </w:r>
          </w:p>
        </w:tc>
        <w:tc>
          <w:tcPr>
            <w:tcW w:w="4518" w:type="dxa"/>
            <w:tcBorders>
              <w:left w:val="single" w:sz="4" w:space="0" w:color="auto"/>
              <w:right w:val="single" w:sz="4" w:space="0" w:color="auto"/>
            </w:tcBorders>
          </w:tcPr>
          <w:p w14:paraId="149C6011" w14:textId="1238BFC8" w:rsidR="00153D80" w:rsidRDefault="00153D80" w:rsidP="00153D80">
            <w:r w:rsidRPr="009F1311">
              <w:lastRenderedPageBreak/>
              <w:t xml:space="preserve">1.1.1.5. </w:t>
            </w:r>
            <w:r w:rsidRPr="00D0633C">
              <w:rPr>
                <w:b/>
                <w:bCs/>
              </w:rPr>
              <w:t>Goods Handover–Acceptance Certificate</w:t>
            </w:r>
            <w:r w:rsidRPr="009F1311">
              <w:t xml:space="preserve"> – a document by which the </w:t>
            </w:r>
            <w:r w:rsidRPr="009F1311">
              <w:lastRenderedPageBreak/>
              <w:t xml:space="preserve">Supplier transfers and the Buyer </w:t>
            </w:r>
            <w:proofErr w:type="gramStart"/>
            <w:r w:rsidRPr="009F1311">
              <w:t>accepts</w:t>
            </w:r>
            <w:proofErr w:type="gramEnd"/>
            <w:r w:rsidRPr="009F1311">
              <w:t xml:space="preserve"> the Goods, and by which the Parties confirm that the delivered Goods meet the specified requirements. If the Contract provides for partial delivery of the Goods, a separate Handover–Acceptance Certificate may be issued for each part;</w:t>
            </w:r>
          </w:p>
        </w:tc>
      </w:tr>
      <w:tr w:rsidR="00153D80" w14:paraId="7FBB5D40" w14:textId="77777777" w:rsidTr="00466A6D">
        <w:tc>
          <w:tcPr>
            <w:tcW w:w="4338" w:type="dxa"/>
            <w:tcBorders>
              <w:left w:val="single" w:sz="4" w:space="0" w:color="auto"/>
              <w:right w:val="single" w:sz="4" w:space="0" w:color="auto"/>
            </w:tcBorders>
          </w:tcPr>
          <w:p w14:paraId="738BE887" w14:textId="77777777" w:rsidR="00153D80" w:rsidRDefault="00153D80" w:rsidP="00153D80">
            <w:r>
              <w:lastRenderedPageBreak/>
              <w:t>1.1.1.6</w:t>
            </w:r>
            <w:r w:rsidRPr="002E568E">
              <w:rPr>
                <w:b/>
                <w:bCs/>
              </w:rPr>
              <w:t>. </w:t>
            </w:r>
            <w:proofErr w:type="spellStart"/>
            <w:r w:rsidRPr="002E568E">
              <w:rPr>
                <w:b/>
                <w:bCs/>
              </w:rPr>
              <w:t>Prekių</w:t>
            </w:r>
            <w:proofErr w:type="spellEnd"/>
            <w:r w:rsidRPr="002E568E">
              <w:rPr>
                <w:b/>
                <w:bCs/>
              </w:rPr>
              <w:t xml:space="preserve"> </w:t>
            </w:r>
            <w:proofErr w:type="spellStart"/>
            <w:r w:rsidRPr="002E568E">
              <w:rPr>
                <w:b/>
                <w:bCs/>
              </w:rPr>
              <w:t>trūkumai</w:t>
            </w:r>
            <w:proofErr w:type="spellEnd"/>
            <w:r>
              <w:t xml:space="preserve"> –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metu</w:t>
            </w:r>
            <w:proofErr w:type="spellEnd"/>
            <w:r>
              <w:t xml:space="preserve"> </w:t>
            </w:r>
            <w:proofErr w:type="spellStart"/>
            <w:r>
              <w:t>ar</w:t>
            </w:r>
            <w:proofErr w:type="spellEnd"/>
            <w:r>
              <w:t xml:space="preserve"> </w:t>
            </w:r>
            <w:proofErr w:type="spellStart"/>
            <w:r>
              <w:t>Prekių</w:t>
            </w:r>
            <w:proofErr w:type="spellEnd"/>
            <w:r>
              <w:t xml:space="preserve"> </w:t>
            </w:r>
            <w:proofErr w:type="spellStart"/>
            <w:r>
              <w:t>garantinio</w:t>
            </w:r>
            <w:proofErr w:type="spellEnd"/>
            <w:r>
              <w:t xml:space="preserve"> </w:t>
            </w:r>
            <w:proofErr w:type="spellStart"/>
            <w:r>
              <w:t>termino</w:t>
            </w:r>
            <w:proofErr w:type="spellEnd"/>
            <w:r>
              <w:t xml:space="preserve"> </w:t>
            </w:r>
            <w:proofErr w:type="spellStart"/>
            <w:r>
              <w:t>galiojimo</w:t>
            </w:r>
            <w:proofErr w:type="spellEnd"/>
            <w:r>
              <w:t xml:space="preserve"> </w:t>
            </w:r>
            <w:proofErr w:type="spellStart"/>
            <w:r>
              <w:t>metu</w:t>
            </w:r>
            <w:proofErr w:type="spellEnd"/>
            <w:r>
              <w:t xml:space="preserve"> </w:t>
            </w:r>
            <w:proofErr w:type="spellStart"/>
            <w:r>
              <w:t>Pirkėjo</w:t>
            </w:r>
            <w:proofErr w:type="spellEnd"/>
            <w:r>
              <w:t xml:space="preserve">, </w:t>
            </w:r>
            <w:proofErr w:type="spellStart"/>
            <w:r>
              <w:t>ar</w:t>
            </w:r>
            <w:proofErr w:type="spellEnd"/>
            <w:r>
              <w:t xml:space="preserve"> (ir) </w:t>
            </w:r>
            <w:proofErr w:type="spellStart"/>
            <w:r>
              <w:t>trečiųjų</w:t>
            </w:r>
            <w:proofErr w:type="spellEnd"/>
            <w:r>
              <w:t xml:space="preserve"> </w:t>
            </w:r>
            <w:proofErr w:type="spellStart"/>
            <w:r>
              <w:t>asmenų</w:t>
            </w:r>
            <w:proofErr w:type="spellEnd"/>
            <w:r>
              <w:t xml:space="preserve"> </w:t>
            </w:r>
            <w:proofErr w:type="spellStart"/>
            <w:r>
              <w:t>nustatyti</w:t>
            </w:r>
            <w:proofErr w:type="spellEnd"/>
            <w:r>
              <w:t xml:space="preserve"> </w:t>
            </w:r>
            <w:proofErr w:type="spellStart"/>
            <w:r>
              <w:t>Prekių</w:t>
            </w:r>
            <w:proofErr w:type="spellEnd"/>
            <w:r>
              <w:t xml:space="preserve"> </w:t>
            </w:r>
            <w:proofErr w:type="spellStart"/>
            <w:r>
              <w:t>kokybės</w:t>
            </w:r>
            <w:proofErr w:type="spellEnd"/>
            <w:r>
              <w:t xml:space="preserve"> </w:t>
            </w:r>
            <w:proofErr w:type="spellStart"/>
            <w:r>
              <w:t>neatitikimai</w:t>
            </w:r>
            <w:proofErr w:type="spellEnd"/>
            <w:r>
              <w:t xml:space="preserve"> </w:t>
            </w:r>
            <w:proofErr w:type="spellStart"/>
            <w:r>
              <w:t>Sutarties</w:t>
            </w:r>
            <w:proofErr w:type="spellEnd"/>
            <w:r>
              <w:t xml:space="preserve"> </w:t>
            </w:r>
            <w:proofErr w:type="spellStart"/>
            <w:r>
              <w:t>ar</w:t>
            </w:r>
            <w:proofErr w:type="spellEnd"/>
            <w:r>
              <w:t xml:space="preserve"> (ir)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reikalavimams</w:t>
            </w:r>
            <w:proofErr w:type="spellEnd"/>
            <w:r>
              <w:t>, </w:t>
            </w:r>
            <w:proofErr w:type="spellStart"/>
            <w:r>
              <w:t>Prekių</w:t>
            </w:r>
            <w:proofErr w:type="spellEnd"/>
            <w:r>
              <w:t xml:space="preserve"> </w:t>
            </w:r>
            <w:proofErr w:type="spellStart"/>
            <w:r>
              <w:t>gedimai</w:t>
            </w:r>
            <w:proofErr w:type="spellEnd"/>
            <w:r>
              <w:t xml:space="preserve">, </w:t>
            </w:r>
            <w:proofErr w:type="spellStart"/>
            <w:r>
              <w:t>paslėpti</w:t>
            </w:r>
            <w:proofErr w:type="spellEnd"/>
            <w:r>
              <w:t xml:space="preserve"> </w:t>
            </w:r>
            <w:proofErr w:type="spellStart"/>
            <w:r>
              <w:t>defektai</w:t>
            </w:r>
            <w:proofErr w:type="spellEnd"/>
            <w:r>
              <w:t xml:space="preserve">, </w:t>
            </w:r>
            <w:proofErr w:type="spellStart"/>
            <w:r>
              <w:t>veiklos</w:t>
            </w:r>
            <w:proofErr w:type="spellEnd"/>
            <w:r>
              <w:t xml:space="preserve"> </w:t>
            </w:r>
            <w:proofErr w:type="spellStart"/>
            <w:r>
              <w:t>sutrikimai</w:t>
            </w:r>
            <w:proofErr w:type="spellEnd"/>
            <w:r>
              <w:t xml:space="preserve"> </w:t>
            </w:r>
            <w:proofErr w:type="spellStart"/>
            <w:r>
              <w:t>ar</w:t>
            </w:r>
            <w:proofErr w:type="spellEnd"/>
            <w:r>
              <w:t xml:space="preserve"> pan., </w:t>
            </w:r>
            <w:proofErr w:type="spellStart"/>
            <w:r>
              <w:t>dėl</w:t>
            </w:r>
            <w:proofErr w:type="spellEnd"/>
            <w:r>
              <w:t xml:space="preserve"> </w:t>
            </w:r>
            <w:proofErr w:type="spellStart"/>
            <w:r>
              <w:t>kurių</w:t>
            </w:r>
            <w:proofErr w:type="spellEnd"/>
            <w:r>
              <w:t xml:space="preserve"> </w:t>
            </w:r>
            <w:proofErr w:type="spellStart"/>
            <w:r>
              <w:t>Prekių</w:t>
            </w:r>
            <w:proofErr w:type="spellEnd"/>
            <w:r>
              <w:t xml:space="preserve"> </w:t>
            </w:r>
            <w:proofErr w:type="spellStart"/>
            <w:r>
              <w:t>nebūtų</w:t>
            </w:r>
            <w:proofErr w:type="spellEnd"/>
            <w:r>
              <w:t xml:space="preserve"> </w:t>
            </w:r>
            <w:proofErr w:type="spellStart"/>
            <w:r>
              <w:t>galima</w:t>
            </w:r>
            <w:proofErr w:type="spellEnd"/>
            <w:r>
              <w:t xml:space="preserve"> </w:t>
            </w:r>
            <w:proofErr w:type="spellStart"/>
            <w:r>
              <w:t>naudoti</w:t>
            </w:r>
            <w:proofErr w:type="spellEnd"/>
            <w:r>
              <w:t xml:space="preserve"> tam </w:t>
            </w:r>
            <w:proofErr w:type="spellStart"/>
            <w:r>
              <w:t>tikslui</w:t>
            </w:r>
            <w:proofErr w:type="spellEnd"/>
            <w:r>
              <w:t xml:space="preserve">, </w:t>
            </w:r>
            <w:proofErr w:type="spellStart"/>
            <w:r>
              <w:t>kuriam</w:t>
            </w:r>
            <w:proofErr w:type="spellEnd"/>
            <w:r>
              <w:t xml:space="preserve"> </w:t>
            </w:r>
            <w:proofErr w:type="spellStart"/>
            <w:r>
              <w:t>Pirkėjas</w:t>
            </w:r>
            <w:proofErr w:type="spellEnd"/>
            <w:r>
              <w:t xml:space="preserve"> (</w:t>
            </w:r>
            <w:proofErr w:type="spellStart"/>
            <w:r>
              <w:t>jas</w:t>
            </w:r>
            <w:proofErr w:type="spellEnd"/>
            <w:r>
              <w:t xml:space="preserve">) </w:t>
            </w:r>
            <w:proofErr w:type="spellStart"/>
            <w:r>
              <w:t>ketino</w:t>
            </w:r>
            <w:proofErr w:type="spellEnd"/>
            <w:r>
              <w:t xml:space="preserve"> </w:t>
            </w:r>
            <w:proofErr w:type="spellStart"/>
            <w:r>
              <w:t>naudoti</w:t>
            </w:r>
            <w:proofErr w:type="spellEnd"/>
            <w:r>
              <w:t xml:space="preserve">, </w:t>
            </w:r>
            <w:proofErr w:type="spellStart"/>
            <w:r>
              <w:t>arba</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Prekių</w:t>
            </w:r>
            <w:proofErr w:type="spellEnd"/>
            <w:r>
              <w:t xml:space="preserve"> </w:t>
            </w:r>
            <w:proofErr w:type="spellStart"/>
            <w:r>
              <w:t>naudingumas</w:t>
            </w:r>
            <w:proofErr w:type="spellEnd"/>
            <w:r>
              <w:t xml:space="preserve"> </w:t>
            </w:r>
            <w:proofErr w:type="spellStart"/>
            <w:r>
              <w:t>sumažėtų</w:t>
            </w:r>
            <w:proofErr w:type="spellEnd"/>
            <w:r>
              <w:t xml:space="preserve"> </w:t>
            </w:r>
            <w:proofErr w:type="spellStart"/>
            <w:r>
              <w:t>taip</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apie</w:t>
            </w:r>
            <w:proofErr w:type="spellEnd"/>
            <w:r>
              <w:t xml:space="preserve"> </w:t>
            </w:r>
            <w:proofErr w:type="spellStart"/>
            <w:r>
              <w:t>tuos</w:t>
            </w:r>
            <w:proofErr w:type="spellEnd"/>
            <w:r>
              <w:t xml:space="preserve"> </w:t>
            </w:r>
            <w:proofErr w:type="spellStart"/>
            <w:r>
              <w:t>trūkumus</w:t>
            </w:r>
            <w:proofErr w:type="spellEnd"/>
            <w:r>
              <w:t xml:space="preserve"> </w:t>
            </w:r>
            <w:proofErr w:type="spellStart"/>
            <w:r>
              <w:t>žinodamas</w:t>
            </w:r>
            <w:proofErr w:type="spellEnd"/>
            <w:r>
              <w:t xml:space="preserve">, </w:t>
            </w:r>
            <w:proofErr w:type="spellStart"/>
            <w:r>
              <w:t>arba</w:t>
            </w:r>
            <w:proofErr w:type="spellEnd"/>
            <w:r>
              <w:t xml:space="preserve"> </w:t>
            </w:r>
            <w:proofErr w:type="spellStart"/>
            <w:r>
              <w:t>apskritai</w:t>
            </w:r>
            <w:proofErr w:type="spellEnd"/>
            <w:r>
              <w:t xml:space="preserve"> </w:t>
            </w:r>
            <w:proofErr w:type="spellStart"/>
            <w:r>
              <w:t>nebūtų</w:t>
            </w:r>
            <w:proofErr w:type="spellEnd"/>
            <w:r>
              <w:t xml:space="preserve"> </w:t>
            </w:r>
            <w:proofErr w:type="spellStart"/>
            <w:r>
              <w:t>tų</w:t>
            </w:r>
            <w:proofErr w:type="spellEnd"/>
            <w:r>
              <w:t xml:space="preserve"> </w:t>
            </w:r>
            <w:proofErr w:type="spellStart"/>
            <w:r>
              <w:t>Prekių</w:t>
            </w:r>
            <w:proofErr w:type="spellEnd"/>
            <w:r>
              <w:t xml:space="preserve"> </w:t>
            </w:r>
            <w:proofErr w:type="spellStart"/>
            <w:r>
              <w:t>pirkęs</w:t>
            </w:r>
            <w:proofErr w:type="spellEnd"/>
            <w:r>
              <w:t xml:space="preserve">, </w:t>
            </w:r>
            <w:proofErr w:type="spellStart"/>
            <w:r>
              <w:t>arba</w:t>
            </w:r>
            <w:proofErr w:type="spellEnd"/>
            <w:r>
              <w:t xml:space="preserve"> </w:t>
            </w:r>
            <w:proofErr w:type="spellStart"/>
            <w:r>
              <w:t>nebūtų</w:t>
            </w:r>
            <w:proofErr w:type="spellEnd"/>
            <w:r>
              <w:t xml:space="preserve"> </w:t>
            </w:r>
            <w:proofErr w:type="spellStart"/>
            <w:r>
              <w:t>už</w:t>
            </w:r>
            <w:proofErr w:type="spellEnd"/>
            <w:r>
              <w:t xml:space="preserve"> </w:t>
            </w:r>
            <w:proofErr w:type="spellStart"/>
            <w:r>
              <w:t>Prekes</w:t>
            </w:r>
            <w:proofErr w:type="spellEnd"/>
            <w:r>
              <w:t xml:space="preserve"> </w:t>
            </w:r>
            <w:proofErr w:type="spellStart"/>
            <w:r>
              <w:t>mokėjęs</w:t>
            </w:r>
            <w:proofErr w:type="spellEnd"/>
            <w:r>
              <w:t xml:space="preserve"> </w:t>
            </w:r>
            <w:proofErr w:type="spellStart"/>
            <w:r>
              <w:t>tokio</w:t>
            </w:r>
            <w:proofErr w:type="spellEnd"/>
            <w:r>
              <w:t xml:space="preserve"> </w:t>
            </w:r>
            <w:proofErr w:type="spellStart"/>
            <w:r>
              <w:t>dydžio</w:t>
            </w:r>
            <w:proofErr w:type="spellEnd"/>
            <w:r>
              <w:t xml:space="preserve"> </w:t>
            </w:r>
            <w:proofErr w:type="spellStart"/>
            <w:r>
              <w:t>kainą</w:t>
            </w:r>
            <w:proofErr w:type="spellEnd"/>
            <w:r>
              <w:t>;</w:t>
            </w:r>
          </w:p>
        </w:tc>
        <w:tc>
          <w:tcPr>
            <w:tcW w:w="4518" w:type="dxa"/>
            <w:tcBorders>
              <w:left w:val="single" w:sz="4" w:space="0" w:color="auto"/>
              <w:right w:val="single" w:sz="4" w:space="0" w:color="auto"/>
            </w:tcBorders>
          </w:tcPr>
          <w:p w14:paraId="59648125" w14:textId="039FDD8B" w:rsidR="00153D80" w:rsidRDefault="00153D80" w:rsidP="00153D80">
            <w:r w:rsidRPr="009F1311">
              <w:t xml:space="preserve">1.1.1.6. </w:t>
            </w:r>
            <w:r w:rsidRPr="00D0633C">
              <w:rPr>
                <w:b/>
                <w:bCs/>
              </w:rPr>
              <w:t>Defects in Goods</w:t>
            </w:r>
            <w:r w:rsidRPr="009F1311">
              <w:t xml:space="preserve"> – any non-conformities in the quality of the Goods identified by the Buyer and/or third parties at the time of handover–acceptance or during the warranty period, including faults, hidden defects, operational failures, etc., which render the Goods unsuitable for the intended purpose or significantly reduce their utility to the extent that the Buyer, had they known about the defects, would not have purchased the Goods or would not have paid the agreed price;</w:t>
            </w:r>
          </w:p>
        </w:tc>
      </w:tr>
      <w:tr w:rsidR="00153D80" w14:paraId="454C4FBE" w14:textId="77777777" w:rsidTr="00466A6D">
        <w:tc>
          <w:tcPr>
            <w:tcW w:w="4338" w:type="dxa"/>
            <w:tcBorders>
              <w:left w:val="single" w:sz="4" w:space="0" w:color="auto"/>
              <w:right w:val="single" w:sz="4" w:space="0" w:color="auto"/>
            </w:tcBorders>
          </w:tcPr>
          <w:p w14:paraId="51F56745" w14:textId="77777777" w:rsidR="00153D80" w:rsidRDefault="00153D80" w:rsidP="00153D80">
            <w:r>
              <w:t>1.1.1.7. </w:t>
            </w:r>
            <w:proofErr w:type="spellStart"/>
            <w:r w:rsidRPr="002E568E">
              <w:rPr>
                <w:b/>
                <w:bCs/>
              </w:rPr>
              <w:t>Sąskaita</w:t>
            </w:r>
            <w:proofErr w:type="spellEnd"/>
            <w:r>
              <w:t> – </w:t>
            </w:r>
            <w:proofErr w:type="spellStart"/>
            <w:r>
              <w:t>Tiekėjo</w:t>
            </w:r>
            <w:proofErr w:type="spellEnd"/>
            <w:r>
              <w:t xml:space="preserve"> </w:t>
            </w:r>
            <w:proofErr w:type="spellStart"/>
            <w:r>
              <w:t>išrašoma</w:t>
            </w:r>
            <w:proofErr w:type="spellEnd"/>
            <w:r>
              <w:t xml:space="preserve"> ir </w:t>
            </w:r>
            <w:proofErr w:type="spellStart"/>
            <w:r>
              <w:t>Pirkėjui</w:t>
            </w:r>
            <w:proofErr w:type="spellEnd"/>
            <w:r>
              <w:t xml:space="preserve"> </w:t>
            </w:r>
            <w:proofErr w:type="spellStart"/>
            <w:r>
              <w:t>apmokėjimui</w:t>
            </w:r>
            <w:proofErr w:type="spellEnd"/>
            <w:r>
              <w:t xml:space="preserve"> </w:t>
            </w:r>
            <w:proofErr w:type="spellStart"/>
            <w:r>
              <w:t>pateikiama</w:t>
            </w:r>
            <w:proofErr w:type="spellEnd"/>
            <w:r>
              <w:t xml:space="preserve"> </w:t>
            </w:r>
            <w:proofErr w:type="spellStart"/>
            <w:r>
              <w:t>sąskaita</w:t>
            </w:r>
            <w:proofErr w:type="spellEnd"/>
            <w:r>
              <w:t xml:space="preserve"> </w:t>
            </w:r>
            <w:proofErr w:type="spellStart"/>
            <w:r>
              <w:t>faktūra</w:t>
            </w:r>
            <w:proofErr w:type="spellEnd"/>
            <w:r>
              <w:t xml:space="preserve">, PVM </w:t>
            </w:r>
            <w:proofErr w:type="spellStart"/>
            <w:r>
              <w:t>sąskaita</w:t>
            </w:r>
            <w:proofErr w:type="spellEnd"/>
            <w:r>
              <w:t xml:space="preserve"> </w:t>
            </w:r>
            <w:proofErr w:type="spellStart"/>
            <w:r>
              <w:t>faktūra</w:t>
            </w:r>
            <w:proofErr w:type="spellEnd"/>
            <w:r>
              <w:t xml:space="preserve"> </w:t>
            </w:r>
            <w:proofErr w:type="spellStart"/>
            <w:r>
              <w:t>ar</w:t>
            </w:r>
            <w:proofErr w:type="spellEnd"/>
            <w:r>
              <w:t xml:space="preserve"> </w:t>
            </w:r>
            <w:proofErr w:type="spellStart"/>
            <w:r>
              <w:t>kitas</w:t>
            </w:r>
            <w:proofErr w:type="spellEnd"/>
            <w:r>
              <w:t xml:space="preserve"> </w:t>
            </w:r>
            <w:proofErr w:type="spellStart"/>
            <w:r>
              <w:t>mokėjimo</w:t>
            </w:r>
            <w:proofErr w:type="spellEnd"/>
            <w:r>
              <w:t xml:space="preserve"> </w:t>
            </w:r>
            <w:proofErr w:type="spellStart"/>
            <w:r>
              <w:t>dokumentas</w:t>
            </w:r>
            <w:proofErr w:type="spellEnd"/>
            <w:r>
              <w:t xml:space="preserve"> </w:t>
            </w:r>
            <w:proofErr w:type="spellStart"/>
            <w:r>
              <w:t>už</w:t>
            </w:r>
            <w:proofErr w:type="spellEnd"/>
            <w:r>
              <w:t xml:space="preserve"> </w:t>
            </w:r>
            <w:proofErr w:type="spellStart"/>
            <w:r>
              <w:t>Tiekėjo</w:t>
            </w:r>
            <w:proofErr w:type="spellEnd"/>
            <w:r>
              <w:t xml:space="preserve"> </w:t>
            </w:r>
            <w:proofErr w:type="spellStart"/>
            <w:r>
              <w:t>perduotas</w:t>
            </w:r>
            <w:proofErr w:type="spellEnd"/>
            <w:r>
              <w:t xml:space="preserve"> </w:t>
            </w:r>
            <w:proofErr w:type="spellStart"/>
            <w:r>
              <w:t>bei</w:t>
            </w:r>
            <w:proofErr w:type="spellEnd"/>
            <w:r>
              <w:t xml:space="preserve"> </w:t>
            </w:r>
            <w:proofErr w:type="spellStart"/>
            <w:r>
              <w:t>Pirkėjo</w:t>
            </w:r>
            <w:proofErr w:type="spellEnd"/>
            <w:r>
              <w:t xml:space="preserve"> </w:t>
            </w:r>
            <w:proofErr w:type="spellStart"/>
            <w:r>
              <w:t>priimtas</w:t>
            </w:r>
            <w:proofErr w:type="spellEnd"/>
            <w:r>
              <w:t xml:space="preserve"> </w:t>
            </w:r>
            <w:proofErr w:type="spellStart"/>
            <w:r>
              <w:t>Prekes</w:t>
            </w:r>
            <w:proofErr w:type="spellEnd"/>
            <w:r>
              <w:t>. </w:t>
            </w:r>
            <w:proofErr w:type="spellStart"/>
            <w:r>
              <w:t>Jeigu</w:t>
            </w:r>
            <w:proofErr w:type="spellEnd"/>
            <w:r>
              <w:t xml:space="preserve"> </w:t>
            </w:r>
            <w:proofErr w:type="spellStart"/>
            <w:r>
              <w:t>Sutartyje</w:t>
            </w:r>
            <w:proofErr w:type="spellEnd"/>
            <w:r>
              <w:t xml:space="preserve"> </w:t>
            </w:r>
            <w:proofErr w:type="spellStart"/>
            <w:r>
              <w:t>yra</w:t>
            </w:r>
            <w:proofErr w:type="spellEnd"/>
            <w:r>
              <w:t xml:space="preserve"> </w:t>
            </w:r>
            <w:proofErr w:type="spellStart"/>
            <w:r>
              <w:t>numatytas</w:t>
            </w:r>
            <w:proofErr w:type="spellEnd"/>
            <w:r>
              <w:t xml:space="preserve"> </w:t>
            </w:r>
            <w:proofErr w:type="spellStart"/>
            <w:r>
              <w:t>Prekių</w:t>
            </w:r>
            <w:proofErr w:type="spellEnd"/>
            <w:r>
              <w:t xml:space="preserve"> </w:t>
            </w:r>
            <w:proofErr w:type="spellStart"/>
            <w:r>
              <w:t>pristatymas</w:t>
            </w:r>
            <w:proofErr w:type="spellEnd"/>
            <w:r>
              <w:t xml:space="preserve"> </w:t>
            </w:r>
            <w:proofErr w:type="spellStart"/>
            <w:r>
              <w:t>dalimis</w:t>
            </w:r>
            <w:proofErr w:type="spellEnd"/>
            <w:r>
              <w:t xml:space="preserve">, </w:t>
            </w:r>
            <w:proofErr w:type="spellStart"/>
            <w:r>
              <w:t>Sąskaita</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pateikiama</w:t>
            </w:r>
            <w:proofErr w:type="spellEnd"/>
            <w:r>
              <w:t xml:space="preserve"> </w:t>
            </w:r>
            <w:proofErr w:type="spellStart"/>
            <w:r>
              <w:t>dėl</w:t>
            </w:r>
            <w:proofErr w:type="spellEnd"/>
            <w:r>
              <w:t xml:space="preserve"> </w:t>
            </w:r>
            <w:proofErr w:type="spellStart"/>
            <w:r>
              <w:t>kiekvienos</w:t>
            </w:r>
            <w:proofErr w:type="spellEnd"/>
            <w:r>
              <w:t xml:space="preserve"> </w:t>
            </w:r>
            <w:proofErr w:type="spellStart"/>
            <w:r>
              <w:t>dalies</w:t>
            </w:r>
            <w:proofErr w:type="spellEnd"/>
            <w:r>
              <w:t xml:space="preserve"> </w:t>
            </w:r>
            <w:proofErr w:type="spellStart"/>
            <w:r>
              <w:t>atskirai</w:t>
            </w:r>
            <w:proofErr w:type="spellEnd"/>
            <w:r>
              <w:t>;</w:t>
            </w:r>
          </w:p>
        </w:tc>
        <w:tc>
          <w:tcPr>
            <w:tcW w:w="4518" w:type="dxa"/>
            <w:tcBorders>
              <w:left w:val="single" w:sz="4" w:space="0" w:color="auto"/>
              <w:right w:val="single" w:sz="4" w:space="0" w:color="auto"/>
            </w:tcBorders>
          </w:tcPr>
          <w:p w14:paraId="4E87A831" w14:textId="347ED674" w:rsidR="00153D80" w:rsidRDefault="00153D80" w:rsidP="00153D80">
            <w:r w:rsidRPr="009F1311">
              <w:t xml:space="preserve">1.1.1.7. </w:t>
            </w:r>
            <w:r w:rsidRPr="00D0633C">
              <w:rPr>
                <w:b/>
                <w:bCs/>
              </w:rPr>
              <w:t>Invoice</w:t>
            </w:r>
            <w:r w:rsidRPr="009F1311">
              <w:t xml:space="preserve"> – an invoice, VAT invoice, or other payment document issued by the Supplier and submitted to the Buyer for payment for the Goods delivered and accepted. If the Contract provides for partial delivery, an Invoice may be issued for each part separately;</w:t>
            </w:r>
          </w:p>
        </w:tc>
      </w:tr>
      <w:tr w:rsidR="00153D80" w14:paraId="3CCEE79F" w14:textId="77777777" w:rsidTr="00466A6D">
        <w:tc>
          <w:tcPr>
            <w:tcW w:w="4338" w:type="dxa"/>
            <w:tcBorders>
              <w:left w:val="single" w:sz="4" w:space="0" w:color="auto"/>
              <w:right w:val="single" w:sz="4" w:space="0" w:color="auto"/>
            </w:tcBorders>
          </w:tcPr>
          <w:p w14:paraId="1B9C141A" w14:textId="77777777" w:rsidR="00153D80" w:rsidRDefault="00153D80" w:rsidP="00153D80">
            <w:r>
              <w:t>1.1.1.8. </w:t>
            </w:r>
            <w:proofErr w:type="spellStart"/>
            <w:r w:rsidRPr="002E568E">
              <w:rPr>
                <w:b/>
                <w:bCs/>
              </w:rPr>
              <w:t>Specialiosios</w:t>
            </w:r>
            <w:proofErr w:type="spellEnd"/>
            <w:r w:rsidRPr="002E568E">
              <w:rPr>
                <w:b/>
                <w:bCs/>
              </w:rPr>
              <w:t xml:space="preserve"> </w:t>
            </w:r>
            <w:proofErr w:type="spellStart"/>
            <w:r w:rsidRPr="002E568E">
              <w:rPr>
                <w:b/>
                <w:bCs/>
              </w:rPr>
              <w:t>sąlygos</w:t>
            </w:r>
            <w:proofErr w:type="spellEnd"/>
            <w:r>
              <w:t xml:space="preserve"> – </w:t>
            </w:r>
            <w:proofErr w:type="spellStart"/>
            <w:r>
              <w:t>Sutarties</w:t>
            </w:r>
            <w:proofErr w:type="spellEnd"/>
            <w:r>
              <w:t xml:space="preserve"> </w:t>
            </w:r>
            <w:proofErr w:type="spellStart"/>
            <w:r>
              <w:t>dalis</w:t>
            </w:r>
            <w:proofErr w:type="spellEnd"/>
            <w:r>
              <w:t xml:space="preserve">, </w:t>
            </w:r>
            <w:proofErr w:type="spellStart"/>
            <w:r>
              <w:t>kuri</w:t>
            </w:r>
            <w:proofErr w:type="spellEnd"/>
            <w:r>
              <w:t xml:space="preserve"> </w:t>
            </w:r>
            <w:proofErr w:type="spellStart"/>
            <w:r>
              <w:t>vadinasi</w:t>
            </w:r>
            <w:proofErr w:type="spellEnd"/>
            <w:r>
              <w:t xml:space="preserve"> „</w:t>
            </w:r>
            <w:proofErr w:type="spellStart"/>
            <w:r>
              <w:t>Prekių</w:t>
            </w:r>
            <w:proofErr w:type="spellEnd"/>
            <w:r>
              <w:t xml:space="preserve"> </w:t>
            </w:r>
            <w:proofErr w:type="spellStart"/>
            <w:r>
              <w:t>pirkimo-pardavimo</w:t>
            </w:r>
            <w:proofErr w:type="spellEnd"/>
            <w:r>
              <w:t xml:space="preserve"> </w:t>
            </w:r>
            <w:proofErr w:type="spellStart"/>
            <w:r>
              <w:t>sutarties</w:t>
            </w:r>
            <w:proofErr w:type="spellEnd"/>
            <w:r>
              <w:t xml:space="preserve"> </w:t>
            </w:r>
            <w:proofErr w:type="spellStart"/>
            <w:r>
              <w:t>Specialiosios</w:t>
            </w:r>
            <w:proofErr w:type="spellEnd"/>
            <w:r>
              <w:t xml:space="preserve"> </w:t>
            </w:r>
            <w:proofErr w:type="spellStart"/>
            <w:proofErr w:type="gramStart"/>
            <w:r>
              <w:t>sąlygos</w:t>
            </w:r>
            <w:proofErr w:type="spellEnd"/>
            <w:r>
              <w:t>“ ir</w:t>
            </w:r>
            <w:proofErr w:type="gramEnd"/>
            <w:r>
              <w:t xml:space="preserve"> </w:t>
            </w:r>
            <w:proofErr w:type="spellStart"/>
            <w:r>
              <w:t>kurioje</w:t>
            </w:r>
            <w:proofErr w:type="spellEnd"/>
            <w:r>
              <w:t xml:space="preserve"> </w:t>
            </w:r>
            <w:proofErr w:type="spellStart"/>
            <w:r>
              <w:t>yra</w:t>
            </w:r>
            <w:proofErr w:type="spellEnd"/>
            <w:r>
              <w:t xml:space="preserve"> </w:t>
            </w:r>
            <w:proofErr w:type="spellStart"/>
            <w:r>
              <w:t>nurodytos</w:t>
            </w:r>
            <w:proofErr w:type="spellEnd"/>
            <w:r>
              <w:t xml:space="preserve"> </w:t>
            </w:r>
            <w:proofErr w:type="spellStart"/>
            <w:r>
              <w:t>konkretaus</w:t>
            </w:r>
            <w:proofErr w:type="spellEnd"/>
            <w:r>
              <w:t xml:space="preserve"> </w:t>
            </w:r>
            <w:proofErr w:type="spellStart"/>
            <w:r>
              <w:t>pirkimo</w:t>
            </w:r>
            <w:proofErr w:type="spellEnd"/>
            <w:r>
              <w:t xml:space="preserve"> </w:t>
            </w:r>
            <w:proofErr w:type="spellStart"/>
            <w:r>
              <w:t>objekto</w:t>
            </w:r>
            <w:proofErr w:type="spellEnd"/>
            <w:r>
              <w:t xml:space="preserve"> </w:t>
            </w:r>
            <w:proofErr w:type="spellStart"/>
            <w:r>
              <w:t>įsigijimą</w:t>
            </w:r>
            <w:proofErr w:type="spellEnd"/>
            <w:r>
              <w:t xml:space="preserve"> </w:t>
            </w:r>
            <w:proofErr w:type="spellStart"/>
            <w:r>
              <w:t>aptariančios</w:t>
            </w:r>
            <w:proofErr w:type="spellEnd"/>
            <w:r>
              <w:t xml:space="preserve"> </w:t>
            </w:r>
            <w:proofErr w:type="spellStart"/>
            <w:r>
              <w:t>sąlygos</w:t>
            </w:r>
            <w:proofErr w:type="spellEnd"/>
            <w:r>
              <w:t xml:space="preserve"> (</w:t>
            </w:r>
            <w:proofErr w:type="spellStart"/>
            <w:r>
              <w:t>tokios</w:t>
            </w:r>
            <w:proofErr w:type="spellEnd"/>
            <w:r>
              <w:t xml:space="preserve"> </w:t>
            </w:r>
            <w:proofErr w:type="spellStart"/>
            <w:r>
              <w:t>kaip</w:t>
            </w:r>
            <w:proofErr w:type="spellEnd"/>
            <w:r>
              <w:t xml:space="preserve"> </w:t>
            </w:r>
            <w:proofErr w:type="spellStart"/>
            <w:r>
              <w:t>Pradinės</w:t>
            </w:r>
            <w:proofErr w:type="spellEnd"/>
            <w:r>
              <w:t xml:space="preserve"> </w:t>
            </w:r>
            <w:proofErr w:type="spellStart"/>
            <w:r>
              <w:t>sutarties</w:t>
            </w:r>
            <w:proofErr w:type="spellEnd"/>
            <w:r>
              <w:t xml:space="preserve"> </w:t>
            </w:r>
            <w:proofErr w:type="spellStart"/>
            <w:r>
              <w:t>vertė</w:t>
            </w:r>
            <w:proofErr w:type="spellEnd"/>
            <w:r>
              <w:t xml:space="preserve">, </w:t>
            </w:r>
            <w:proofErr w:type="spellStart"/>
            <w:r>
              <w:t>Prekių</w:t>
            </w:r>
            <w:proofErr w:type="spellEnd"/>
            <w:r>
              <w:t xml:space="preserve"> </w:t>
            </w:r>
            <w:proofErr w:type="spellStart"/>
            <w:r>
              <w:t>tiekimo</w:t>
            </w:r>
            <w:proofErr w:type="spellEnd"/>
            <w:r>
              <w:t xml:space="preserve"> </w:t>
            </w:r>
            <w:proofErr w:type="spellStart"/>
            <w:r>
              <w:t>terminai</w:t>
            </w:r>
            <w:proofErr w:type="spellEnd"/>
            <w:r>
              <w:t xml:space="preserve"> ir pan.) </w:t>
            </w:r>
            <w:proofErr w:type="spellStart"/>
            <w:r>
              <w:t>bei</w:t>
            </w:r>
            <w:proofErr w:type="spellEnd"/>
            <w:r>
              <w:t xml:space="preserve"> </w:t>
            </w:r>
            <w:proofErr w:type="spellStart"/>
            <w:r>
              <w:t>kiti</w:t>
            </w:r>
            <w:proofErr w:type="spellEnd"/>
            <w:r>
              <w:t xml:space="preserve"> </w:t>
            </w:r>
            <w:proofErr w:type="spellStart"/>
            <w:r>
              <w:t>konkretūs</w:t>
            </w:r>
            <w:proofErr w:type="spellEnd"/>
            <w:r>
              <w:t xml:space="preserve"> </w:t>
            </w:r>
            <w:proofErr w:type="spellStart"/>
            <w:r>
              <w:t>duomenys</w:t>
            </w:r>
            <w:proofErr w:type="spellEnd"/>
            <w:r>
              <w:t xml:space="preserve"> (</w:t>
            </w:r>
            <w:proofErr w:type="spellStart"/>
            <w:r>
              <w:t>tokie</w:t>
            </w:r>
            <w:proofErr w:type="spellEnd"/>
            <w:r>
              <w:t xml:space="preserve"> </w:t>
            </w:r>
            <w:proofErr w:type="spellStart"/>
            <w:r>
              <w:t>kaip</w:t>
            </w:r>
            <w:proofErr w:type="spellEnd"/>
            <w:r>
              <w:t xml:space="preserve"> </w:t>
            </w:r>
            <w:proofErr w:type="spellStart"/>
            <w:r>
              <w:t>Šalys</w:t>
            </w:r>
            <w:proofErr w:type="spellEnd"/>
            <w:r>
              <w:t xml:space="preserve">, </w:t>
            </w:r>
            <w:proofErr w:type="spellStart"/>
            <w:r>
              <w:t>Prekės</w:t>
            </w:r>
            <w:proofErr w:type="spellEnd"/>
            <w:r>
              <w:t xml:space="preserve"> ir pan.), </w:t>
            </w:r>
            <w:proofErr w:type="spellStart"/>
            <w:r>
              <w:t>išvardyti</w:t>
            </w:r>
            <w:proofErr w:type="spellEnd"/>
            <w:r>
              <w:t xml:space="preserve"> </w:t>
            </w:r>
            <w:proofErr w:type="spellStart"/>
            <w:r>
              <w:t>priedai</w:t>
            </w:r>
            <w:proofErr w:type="spellEnd"/>
            <w:r>
              <w:t xml:space="preserve">, </w:t>
            </w:r>
            <w:proofErr w:type="spellStart"/>
            <w:r>
              <w:t>taip</w:t>
            </w:r>
            <w:proofErr w:type="spellEnd"/>
            <w:r>
              <w:t xml:space="preserve"> pat </w:t>
            </w:r>
            <w:proofErr w:type="spellStart"/>
            <w:r>
              <w:t>nurodyti</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pakeitimai</w:t>
            </w:r>
            <w:proofErr w:type="spellEnd"/>
            <w:r>
              <w:t xml:space="preserve"> ir </w:t>
            </w:r>
            <w:proofErr w:type="spellStart"/>
            <w:r>
              <w:lastRenderedPageBreak/>
              <w:t>papildymai</w:t>
            </w:r>
            <w:proofErr w:type="spellEnd"/>
            <w:r>
              <w:t xml:space="preserve"> (</w:t>
            </w:r>
            <w:proofErr w:type="spellStart"/>
            <w:r>
              <w:t>jeigu</w:t>
            </w:r>
            <w:proofErr w:type="spellEnd"/>
            <w:r>
              <w:t xml:space="preserve"> </w:t>
            </w:r>
            <w:proofErr w:type="spellStart"/>
            <w:r>
              <w:t>tokie</w:t>
            </w:r>
            <w:proofErr w:type="spellEnd"/>
            <w:r>
              <w:t xml:space="preserve"> </w:t>
            </w:r>
            <w:proofErr w:type="spellStart"/>
            <w:r>
              <w:t>padaryti</w:t>
            </w:r>
            <w:proofErr w:type="spellEnd"/>
            <w:r>
              <w:t>);</w:t>
            </w:r>
          </w:p>
        </w:tc>
        <w:tc>
          <w:tcPr>
            <w:tcW w:w="4518" w:type="dxa"/>
            <w:tcBorders>
              <w:left w:val="single" w:sz="4" w:space="0" w:color="auto"/>
              <w:right w:val="single" w:sz="4" w:space="0" w:color="auto"/>
            </w:tcBorders>
          </w:tcPr>
          <w:p w14:paraId="4DBBE862" w14:textId="7783E3DA" w:rsidR="00153D80" w:rsidRDefault="00153D80" w:rsidP="00153D80">
            <w:r w:rsidRPr="009F1311">
              <w:lastRenderedPageBreak/>
              <w:t xml:space="preserve">1.1.1.8. </w:t>
            </w:r>
            <w:r w:rsidRPr="00D0633C">
              <w:rPr>
                <w:b/>
                <w:bCs/>
              </w:rPr>
              <w:t>Special Terms and Conditions</w:t>
            </w:r>
            <w:r w:rsidRPr="009F1311">
              <w:t xml:space="preserve"> – the part of the Contract titled “Special Terms and Conditions of the Goods Purchase–Sale Contract”, which sets out the terms relating to the specific procurement object (such as Initial Contract Value, delivery deadlines, etc.), other specific data (such as the Parties, Goods, etc.), listed annexes, and any amendments or supplements to the General Terms and Conditions (if applicable);</w:t>
            </w:r>
          </w:p>
        </w:tc>
      </w:tr>
      <w:tr w:rsidR="00153D80" w14:paraId="563756D3" w14:textId="77777777" w:rsidTr="00466A6D">
        <w:tc>
          <w:tcPr>
            <w:tcW w:w="4338" w:type="dxa"/>
            <w:tcBorders>
              <w:left w:val="single" w:sz="4" w:space="0" w:color="auto"/>
              <w:right w:val="single" w:sz="4" w:space="0" w:color="auto"/>
            </w:tcBorders>
          </w:tcPr>
          <w:p w14:paraId="68988771" w14:textId="77777777" w:rsidR="00153D80" w:rsidRDefault="00153D80" w:rsidP="00153D80">
            <w:r>
              <w:t>1.1.1.9. </w:t>
            </w:r>
            <w:proofErr w:type="spellStart"/>
            <w:r w:rsidRPr="002E568E">
              <w:rPr>
                <w:b/>
                <w:bCs/>
              </w:rPr>
              <w:t>Susitarimas</w:t>
            </w:r>
            <w:proofErr w:type="spellEnd"/>
            <w:r w:rsidRPr="002E568E">
              <w:rPr>
                <w:b/>
                <w:bCs/>
              </w:rPr>
              <w:t> </w:t>
            </w:r>
            <w:r>
              <w:t xml:space="preserve">– tai </w:t>
            </w:r>
            <w:proofErr w:type="spellStart"/>
            <w:r>
              <w:t>dokumentas</w:t>
            </w:r>
            <w:proofErr w:type="spellEnd"/>
            <w:r>
              <w:t xml:space="preserve">, </w:t>
            </w:r>
            <w:proofErr w:type="spellStart"/>
            <w:r>
              <w:t>kurį</w:t>
            </w:r>
            <w:proofErr w:type="spellEnd"/>
            <w:r>
              <w:t xml:space="preserve"> </w:t>
            </w:r>
            <w:proofErr w:type="spellStart"/>
            <w:r>
              <w:t>Šalys</w:t>
            </w:r>
            <w:proofErr w:type="spellEnd"/>
            <w:r>
              <w:t xml:space="preserve"> </w:t>
            </w:r>
            <w:proofErr w:type="spellStart"/>
            <w:r>
              <w:t>sudaro</w:t>
            </w:r>
            <w:proofErr w:type="spellEnd"/>
            <w:r>
              <w:t xml:space="preserve"> </w:t>
            </w:r>
            <w:proofErr w:type="spellStart"/>
            <w:r>
              <w:t>keisdamos</w:t>
            </w:r>
            <w:proofErr w:type="spellEnd"/>
            <w:r>
              <w:t xml:space="preserve"> </w:t>
            </w:r>
            <w:proofErr w:type="spellStart"/>
            <w:r>
              <w:t>Sutarties</w:t>
            </w:r>
            <w:proofErr w:type="spellEnd"/>
            <w:r>
              <w:t xml:space="preserve"> </w:t>
            </w:r>
            <w:proofErr w:type="spellStart"/>
            <w:r>
              <w:t>sąlygas</w:t>
            </w:r>
            <w:proofErr w:type="spellEnd"/>
            <w:r>
              <w:t xml:space="preserve"> VPĮ </w:t>
            </w:r>
            <w:proofErr w:type="spellStart"/>
            <w:r>
              <w:t>leidžiama</w:t>
            </w:r>
            <w:proofErr w:type="spellEnd"/>
            <w:r>
              <w:t xml:space="preserve"> </w:t>
            </w:r>
            <w:proofErr w:type="spellStart"/>
            <w:r>
              <w:t>apimtimi</w:t>
            </w:r>
            <w:proofErr w:type="spellEnd"/>
            <w:r>
              <w:t>;</w:t>
            </w:r>
          </w:p>
        </w:tc>
        <w:tc>
          <w:tcPr>
            <w:tcW w:w="4518" w:type="dxa"/>
            <w:tcBorders>
              <w:left w:val="single" w:sz="4" w:space="0" w:color="auto"/>
              <w:right w:val="single" w:sz="4" w:space="0" w:color="auto"/>
            </w:tcBorders>
          </w:tcPr>
          <w:p w14:paraId="3E90DB3C" w14:textId="5428411E" w:rsidR="00153D80" w:rsidRDefault="00153D80" w:rsidP="00153D80">
            <w:r w:rsidRPr="009F1311">
              <w:t xml:space="preserve">1.1.1.9. </w:t>
            </w:r>
            <w:r w:rsidRPr="00D0633C">
              <w:rPr>
                <w:b/>
                <w:bCs/>
              </w:rPr>
              <w:t>Amendment</w:t>
            </w:r>
            <w:r w:rsidRPr="009F1311">
              <w:t xml:space="preserve"> – a document concluded by the Parties to amend the terms of the Contract to the extent permitted by the Law on Public Procurement;</w:t>
            </w:r>
          </w:p>
        </w:tc>
      </w:tr>
      <w:tr w:rsidR="00153D80" w14:paraId="51E47A00" w14:textId="77777777" w:rsidTr="00466A6D">
        <w:tc>
          <w:tcPr>
            <w:tcW w:w="4338" w:type="dxa"/>
            <w:tcBorders>
              <w:left w:val="single" w:sz="4" w:space="0" w:color="auto"/>
              <w:right w:val="single" w:sz="4" w:space="0" w:color="auto"/>
            </w:tcBorders>
          </w:tcPr>
          <w:p w14:paraId="240AC82D" w14:textId="77777777" w:rsidR="00153D80" w:rsidRDefault="00153D80" w:rsidP="00153D80">
            <w:r>
              <w:t>1.1.1.10</w:t>
            </w:r>
            <w:r w:rsidRPr="002E568E">
              <w:rPr>
                <w:b/>
                <w:bCs/>
              </w:rPr>
              <w:t>. </w:t>
            </w:r>
            <w:proofErr w:type="spellStart"/>
            <w:r w:rsidRPr="002E568E">
              <w:rPr>
                <w:b/>
                <w:bCs/>
              </w:rPr>
              <w:t>Sutarties</w:t>
            </w:r>
            <w:proofErr w:type="spellEnd"/>
            <w:r w:rsidRPr="002E568E">
              <w:rPr>
                <w:b/>
                <w:bCs/>
              </w:rPr>
              <w:t xml:space="preserve"> </w:t>
            </w:r>
            <w:proofErr w:type="spellStart"/>
            <w:r w:rsidRPr="002E568E">
              <w:rPr>
                <w:b/>
                <w:bCs/>
              </w:rPr>
              <w:t>kaina</w:t>
            </w:r>
            <w:proofErr w:type="spellEnd"/>
            <w:r>
              <w:t xml:space="preserve"> – </w:t>
            </w:r>
            <w:proofErr w:type="spellStart"/>
            <w:r>
              <w:t>pagal</w:t>
            </w:r>
            <w:proofErr w:type="spellEnd"/>
            <w:r>
              <w:t xml:space="preserve"> </w:t>
            </w:r>
            <w:proofErr w:type="spellStart"/>
            <w:r>
              <w:t>Sutartį</w:t>
            </w:r>
            <w:proofErr w:type="spellEnd"/>
            <w:r>
              <w:t xml:space="preserve"> </w:t>
            </w:r>
            <w:proofErr w:type="spellStart"/>
            <w:r>
              <w:t>Tiekėjui</w:t>
            </w:r>
            <w:proofErr w:type="spellEnd"/>
            <w:r>
              <w:t xml:space="preserve"> </w:t>
            </w:r>
            <w:proofErr w:type="spellStart"/>
            <w:r>
              <w:t>mokėtina</w:t>
            </w:r>
            <w:proofErr w:type="spellEnd"/>
            <w:r>
              <w:t xml:space="preserve"> </w:t>
            </w:r>
            <w:proofErr w:type="spellStart"/>
            <w:r>
              <w:t>suma</w:t>
            </w:r>
            <w:proofErr w:type="spellEnd"/>
            <w:r>
              <w:t xml:space="preserve">, </w:t>
            </w:r>
            <w:proofErr w:type="spellStart"/>
            <w:r>
              <w:t>įskaitant</w:t>
            </w:r>
            <w:proofErr w:type="spellEnd"/>
            <w:r>
              <w:t xml:space="preserve"> </w:t>
            </w:r>
            <w:proofErr w:type="spellStart"/>
            <w:r>
              <w:t>visus</w:t>
            </w:r>
            <w:proofErr w:type="spellEnd"/>
            <w:r>
              <w:t xml:space="preserve"> </w:t>
            </w:r>
            <w:proofErr w:type="spellStart"/>
            <w:r>
              <w:t>privalomus</w:t>
            </w:r>
            <w:proofErr w:type="spellEnd"/>
            <w:r>
              <w:t xml:space="preserve"> </w:t>
            </w:r>
            <w:proofErr w:type="spellStart"/>
            <w:r>
              <w:t>mokesčius</w:t>
            </w:r>
            <w:proofErr w:type="spellEnd"/>
            <w:r>
              <w:t xml:space="preserve"> ir </w:t>
            </w:r>
            <w:proofErr w:type="spellStart"/>
            <w:r>
              <w:t>išlaidas</w:t>
            </w:r>
            <w:proofErr w:type="spellEnd"/>
            <w:r>
              <w:t>;</w:t>
            </w:r>
          </w:p>
        </w:tc>
        <w:tc>
          <w:tcPr>
            <w:tcW w:w="4518" w:type="dxa"/>
            <w:tcBorders>
              <w:left w:val="single" w:sz="4" w:space="0" w:color="auto"/>
              <w:right w:val="single" w:sz="4" w:space="0" w:color="auto"/>
            </w:tcBorders>
          </w:tcPr>
          <w:p w14:paraId="4CAE32ED" w14:textId="4CE4D36E" w:rsidR="00153D80" w:rsidRDefault="00153D80" w:rsidP="00153D80">
            <w:r w:rsidRPr="009F1311">
              <w:t>1.1.1.10</w:t>
            </w:r>
            <w:r w:rsidRPr="00D0633C">
              <w:rPr>
                <w:b/>
                <w:bCs/>
              </w:rPr>
              <w:t>. Contract Price</w:t>
            </w:r>
            <w:r w:rsidRPr="009F1311">
              <w:t xml:space="preserve"> – the amount payable to the Supplier under the Contract, including all mandatory taxes and expenses;</w:t>
            </w:r>
          </w:p>
        </w:tc>
      </w:tr>
      <w:tr w:rsidR="00153D80" w14:paraId="5F351D92" w14:textId="77777777" w:rsidTr="00466A6D">
        <w:tc>
          <w:tcPr>
            <w:tcW w:w="4338" w:type="dxa"/>
            <w:tcBorders>
              <w:left w:val="single" w:sz="4" w:space="0" w:color="auto"/>
              <w:right w:val="single" w:sz="4" w:space="0" w:color="auto"/>
            </w:tcBorders>
          </w:tcPr>
          <w:p w14:paraId="45292BEA" w14:textId="77777777" w:rsidR="00153D80" w:rsidRDefault="00153D80" w:rsidP="00153D80">
            <w:r>
              <w:t>1.1.1.11. </w:t>
            </w:r>
            <w:proofErr w:type="spellStart"/>
            <w:r w:rsidRPr="002E568E">
              <w:rPr>
                <w:b/>
                <w:bCs/>
              </w:rPr>
              <w:t>Sutarties</w:t>
            </w:r>
            <w:proofErr w:type="spellEnd"/>
            <w:r w:rsidRPr="002E568E">
              <w:rPr>
                <w:b/>
                <w:bCs/>
              </w:rPr>
              <w:t xml:space="preserve"> </w:t>
            </w:r>
            <w:proofErr w:type="spellStart"/>
            <w:r w:rsidRPr="002E568E">
              <w:rPr>
                <w:b/>
                <w:bCs/>
              </w:rPr>
              <w:t>sąlygos</w:t>
            </w:r>
            <w:proofErr w:type="spellEnd"/>
            <w:r>
              <w:t xml:space="preserve"> – </w:t>
            </w:r>
            <w:proofErr w:type="spellStart"/>
            <w:r>
              <w:t>Bendrosios</w:t>
            </w:r>
            <w:proofErr w:type="spellEnd"/>
            <w:r>
              <w:t xml:space="preserve"> </w:t>
            </w:r>
            <w:proofErr w:type="spellStart"/>
            <w:r>
              <w:t>sąlygos</w:t>
            </w:r>
            <w:proofErr w:type="spellEnd"/>
            <w:r>
              <w:t xml:space="preserve"> ir </w:t>
            </w:r>
            <w:proofErr w:type="spellStart"/>
            <w:r>
              <w:t>Specialiosios</w:t>
            </w:r>
            <w:proofErr w:type="spellEnd"/>
            <w:r>
              <w:t xml:space="preserve"> </w:t>
            </w:r>
            <w:proofErr w:type="spellStart"/>
            <w:r>
              <w:t>sąlygos</w:t>
            </w:r>
            <w:proofErr w:type="spellEnd"/>
            <w:r>
              <w:t xml:space="preserve"> </w:t>
            </w:r>
            <w:proofErr w:type="spellStart"/>
            <w:r>
              <w:t>kartu</w:t>
            </w:r>
            <w:proofErr w:type="spellEnd"/>
            <w:r>
              <w:t>;</w:t>
            </w:r>
          </w:p>
        </w:tc>
        <w:tc>
          <w:tcPr>
            <w:tcW w:w="4518" w:type="dxa"/>
            <w:tcBorders>
              <w:left w:val="single" w:sz="4" w:space="0" w:color="auto"/>
              <w:right w:val="single" w:sz="4" w:space="0" w:color="auto"/>
            </w:tcBorders>
          </w:tcPr>
          <w:p w14:paraId="578688A6" w14:textId="0A248A32" w:rsidR="00153D80" w:rsidRDefault="00153D80" w:rsidP="00153D80">
            <w:r w:rsidRPr="009F1311">
              <w:t xml:space="preserve">1.1.1.11. </w:t>
            </w:r>
            <w:r w:rsidRPr="00D0633C">
              <w:rPr>
                <w:b/>
                <w:bCs/>
              </w:rPr>
              <w:t>Contract Terms</w:t>
            </w:r>
            <w:r w:rsidRPr="009F1311">
              <w:t xml:space="preserve"> – the General Terms and Conditions and the Special Terms and Conditions together;</w:t>
            </w:r>
          </w:p>
        </w:tc>
      </w:tr>
      <w:tr w:rsidR="00153D80" w14:paraId="4C33B1F4" w14:textId="77777777" w:rsidTr="00466A6D">
        <w:tc>
          <w:tcPr>
            <w:tcW w:w="4338" w:type="dxa"/>
            <w:tcBorders>
              <w:left w:val="single" w:sz="4" w:space="0" w:color="auto"/>
              <w:right w:val="single" w:sz="4" w:space="0" w:color="auto"/>
            </w:tcBorders>
          </w:tcPr>
          <w:p w14:paraId="13BC5F01" w14:textId="77777777" w:rsidR="00153D80" w:rsidRDefault="00153D80" w:rsidP="00153D80">
            <w:r>
              <w:t>1.1.1.12</w:t>
            </w:r>
            <w:r w:rsidRPr="002E568E">
              <w:rPr>
                <w:b/>
                <w:bCs/>
              </w:rPr>
              <w:t>. </w:t>
            </w:r>
            <w:proofErr w:type="spellStart"/>
            <w:r w:rsidRPr="002E568E">
              <w:rPr>
                <w:b/>
                <w:bCs/>
              </w:rPr>
              <w:t>Sutartis</w:t>
            </w:r>
            <w:proofErr w:type="spellEnd"/>
            <w:r>
              <w:t xml:space="preserve"> – </w:t>
            </w:r>
            <w:proofErr w:type="spellStart"/>
            <w:r>
              <w:t>Prekių</w:t>
            </w:r>
            <w:proofErr w:type="spellEnd"/>
            <w:r>
              <w:t xml:space="preserve"> </w:t>
            </w:r>
            <w:proofErr w:type="spellStart"/>
            <w:r>
              <w:t>pirkimo</w:t>
            </w:r>
            <w:proofErr w:type="spellEnd"/>
            <w:r>
              <w:t>–</w:t>
            </w:r>
            <w:proofErr w:type="spellStart"/>
            <w:r>
              <w:t>pardavimo</w:t>
            </w:r>
            <w:proofErr w:type="spellEnd"/>
            <w:r>
              <w:t xml:space="preserve"> </w:t>
            </w:r>
            <w:proofErr w:type="spellStart"/>
            <w:r>
              <w:t>sutartis</w:t>
            </w:r>
            <w:proofErr w:type="spellEnd"/>
            <w:r>
              <w:t xml:space="preserve">, </w:t>
            </w:r>
            <w:proofErr w:type="spellStart"/>
            <w:r>
              <w:t>kurią</w:t>
            </w:r>
            <w:proofErr w:type="spellEnd"/>
            <w:r>
              <w:t xml:space="preserve"> </w:t>
            </w:r>
            <w:proofErr w:type="spellStart"/>
            <w:r>
              <w:t>sudaro</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išvardyti</w:t>
            </w:r>
            <w:proofErr w:type="spellEnd"/>
            <w:r>
              <w:t xml:space="preserve"> </w:t>
            </w:r>
            <w:proofErr w:type="spellStart"/>
            <w:r>
              <w:t>priedai</w:t>
            </w:r>
            <w:proofErr w:type="spellEnd"/>
            <w:r>
              <w:t xml:space="preserve"> ir </w:t>
            </w:r>
            <w:proofErr w:type="spellStart"/>
            <w:r>
              <w:t>Susitarimai</w:t>
            </w:r>
            <w:proofErr w:type="spellEnd"/>
            <w:r>
              <w:t>;</w:t>
            </w:r>
          </w:p>
        </w:tc>
        <w:tc>
          <w:tcPr>
            <w:tcW w:w="4518" w:type="dxa"/>
            <w:tcBorders>
              <w:left w:val="single" w:sz="4" w:space="0" w:color="auto"/>
              <w:right w:val="single" w:sz="4" w:space="0" w:color="auto"/>
            </w:tcBorders>
          </w:tcPr>
          <w:p w14:paraId="3C957198" w14:textId="553FCFAD" w:rsidR="00153D80" w:rsidRDefault="00153D80" w:rsidP="00153D80">
            <w:r w:rsidRPr="009F1311">
              <w:t xml:space="preserve">1.1.1.12. </w:t>
            </w:r>
            <w:r w:rsidRPr="00D0633C">
              <w:rPr>
                <w:b/>
                <w:bCs/>
              </w:rPr>
              <w:t>Contract</w:t>
            </w:r>
            <w:r w:rsidRPr="009F1311">
              <w:t xml:space="preserve"> – the Goods Purchase–Sale Contract, consisting of the Contract Terms, the annexes listed in the Special Terms and Conditions, and any Amendments;</w:t>
            </w:r>
          </w:p>
        </w:tc>
      </w:tr>
      <w:tr w:rsidR="00153D80" w14:paraId="0908A484" w14:textId="77777777" w:rsidTr="00466A6D">
        <w:tc>
          <w:tcPr>
            <w:tcW w:w="4338" w:type="dxa"/>
            <w:tcBorders>
              <w:left w:val="single" w:sz="4" w:space="0" w:color="auto"/>
              <w:right w:val="single" w:sz="4" w:space="0" w:color="auto"/>
            </w:tcBorders>
          </w:tcPr>
          <w:p w14:paraId="763EC065" w14:textId="77777777" w:rsidR="00153D80" w:rsidRDefault="00153D80" w:rsidP="00153D80">
            <w:r>
              <w:t>1.1.1.13. </w:t>
            </w:r>
            <w:proofErr w:type="spellStart"/>
            <w:r w:rsidRPr="002E568E">
              <w:rPr>
                <w:b/>
                <w:bCs/>
              </w:rPr>
              <w:t>Šalis</w:t>
            </w:r>
            <w:proofErr w:type="spellEnd"/>
            <w:r>
              <w:t xml:space="preserve"> – </w:t>
            </w:r>
            <w:proofErr w:type="spellStart"/>
            <w:r>
              <w:t>Pirkėjas</w:t>
            </w:r>
            <w:proofErr w:type="spellEnd"/>
            <w:r>
              <w:t xml:space="preserve"> </w:t>
            </w:r>
            <w:proofErr w:type="spellStart"/>
            <w:r>
              <w:t>arba</w:t>
            </w:r>
            <w:proofErr w:type="spellEnd"/>
            <w:r>
              <w:t xml:space="preserve"> </w:t>
            </w:r>
            <w:proofErr w:type="spellStart"/>
            <w:r>
              <w:t>Tiekėjas</w:t>
            </w:r>
            <w:proofErr w:type="spellEnd"/>
            <w:r>
              <w:t xml:space="preserve">, </w:t>
            </w:r>
            <w:proofErr w:type="spellStart"/>
            <w:r>
              <w:t>kiekvienas</w:t>
            </w:r>
            <w:proofErr w:type="spellEnd"/>
            <w:r>
              <w:t xml:space="preserve"> </w:t>
            </w:r>
            <w:proofErr w:type="spellStart"/>
            <w:r>
              <w:t>atskirai</w:t>
            </w:r>
            <w:proofErr w:type="spellEnd"/>
            <w:r>
              <w:t xml:space="preserve">, </w:t>
            </w:r>
            <w:proofErr w:type="spellStart"/>
            <w:r>
              <w:t>priklausomai</w:t>
            </w:r>
            <w:proofErr w:type="spellEnd"/>
            <w:r>
              <w:t xml:space="preserve"> </w:t>
            </w:r>
            <w:proofErr w:type="spellStart"/>
            <w:r>
              <w:t>nuo</w:t>
            </w:r>
            <w:proofErr w:type="spellEnd"/>
            <w:r>
              <w:t xml:space="preserve"> </w:t>
            </w:r>
            <w:proofErr w:type="spellStart"/>
            <w:r>
              <w:t>konteksto</w:t>
            </w:r>
            <w:proofErr w:type="spellEnd"/>
            <w:r>
              <w:t>;</w:t>
            </w:r>
          </w:p>
        </w:tc>
        <w:tc>
          <w:tcPr>
            <w:tcW w:w="4518" w:type="dxa"/>
            <w:tcBorders>
              <w:left w:val="single" w:sz="4" w:space="0" w:color="auto"/>
              <w:right w:val="single" w:sz="4" w:space="0" w:color="auto"/>
            </w:tcBorders>
          </w:tcPr>
          <w:p w14:paraId="6067CBF7" w14:textId="36F4F672" w:rsidR="00153D80" w:rsidRDefault="00153D80" w:rsidP="00153D80">
            <w:r w:rsidRPr="009F1311">
              <w:t xml:space="preserve">1.1.1.13. </w:t>
            </w:r>
            <w:r w:rsidRPr="00D0633C">
              <w:rPr>
                <w:b/>
                <w:bCs/>
              </w:rPr>
              <w:t>Party</w:t>
            </w:r>
            <w:r w:rsidRPr="009F1311">
              <w:t xml:space="preserve"> – the Buyer or the Supplier, individually, depending on the context;</w:t>
            </w:r>
          </w:p>
        </w:tc>
      </w:tr>
      <w:tr w:rsidR="00153D80" w14:paraId="7F998FF1" w14:textId="77777777" w:rsidTr="00466A6D">
        <w:tc>
          <w:tcPr>
            <w:tcW w:w="4338" w:type="dxa"/>
            <w:tcBorders>
              <w:left w:val="single" w:sz="4" w:space="0" w:color="auto"/>
              <w:right w:val="single" w:sz="4" w:space="0" w:color="auto"/>
            </w:tcBorders>
          </w:tcPr>
          <w:p w14:paraId="2B9C1101" w14:textId="77777777" w:rsidR="00153D80" w:rsidRDefault="00153D80" w:rsidP="00153D80">
            <w:r>
              <w:t>1.1.1.14. </w:t>
            </w:r>
            <w:proofErr w:type="spellStart"/>
            <w:r w:rsidRPr="002E568E">
              <w:rPr>
                <w:b/>
                <w:bCs/>
              </w:rPr>
              <w:t>Šalys</w:t>
            </w:r>
            <w:proofErr w:type="spellEnd"/>
            <w:r w:rsidRPr="002E568E">
              <w:rPr>
                <w:b/>
                <w:bCs/>
              </w:rPr>
              <w:t> </w:t>
            </w:r>
            <w:r>
              <w:t xml:space="preserve">– </w:t>
            </w:r>
            <w:proofErr w:type="spellStart"/>
            <w:r>
              <w:t>Pirkėjas</w:t>
            </w:r>
            <w:proofErr w:type="spellEnd"/>
            <w:r>
              <w:t xml:space="preserve"> ir </w:t>
            </w:r>
            <w:proofErr w:type="spellStart"/>
            <w:r>
              <w:t>Tiekėjas</w:t>
            </w:r>
            <w:proofErr w:type="spellEnd"/>
            <w:r>
              <w:t xml:space="preserve"> </w:t>
            </w:r>
            <w:proofErr w:type="spellStart"/>
            <w:r>
              <w:t>kartu</w:t>
            </w:r>
            <w:proofErr w:type="spellEnd"/>
            <w:r>
              <w:t>;</w:t>
            </w:r>
          </w:p>
        </w:tc>
        <w:tc>
          <w:tcPr>
            <w:tcW w:w="4518" w:type="dxa"/>
            <w:tcBorders>
              <w:left w:val="single" w:sz="4" w:space="0" w:color="auto"/>
              <w:right w:val="single" w:sz="4" w:space="0" w:color="auto"/>
            </w:tcBorders>
          </w:tcPr>
          <w:p w14:paraId="1D451DEB" w14:textId="6DDCC562" w:rsidR="00153D80" w:rsidRDefault="00153D80" w:rsidP="00153D80">
            <w:r w:rsidRPr="009F1311">
              <w:t xml:space="preserve">1.1.1.14. </w:t>
            </w:r>
            <w:r w:rsidRPr="00D0633C">
              <w:rPr>
                <w:b/>
                <w:bCs/>
              </w:rPr>
              <w:t xml:space="preserve">Parties </w:t>
            </w:r>
            <w:r w:rsidRPr="009F1311">
              <w:t>– the Buyer and the Supplier jointly;</w:t>
            </w:r>
          </w:p>
        </w:tc>
      </w:tr>
      <w:tr w:rsidR="002E568E" w14:paraId="335562BF" w14:textId="77777777" w:rsidTr="00466A6D">
        <w:tc>
          <w:tcPr>
            <w:tcW w:w="4338" w:type="dxa"/>
            <w:tcBorders>
              <w:left w:val="single" w:sz="4" w:space="0" w:color="auto"/>
              <w:right w:val="single" w:sz="4" w:space="0" w:color="auto"/>
            </w:tcBorders>
          </w:tcPr>
          <w:p w14:paraId="41340D02" w14:textId="77777777" w:rsidR="002E568E" w:rsidRDefault="002E568E" w:rsidP="002E568E">
            <w:r>
              <w:t>1.1.1.15. </w:t>
            </w:r>
            <w:proofErr w:type="spellStart"/>
            <w:r w:rsidRPr="002E568E">
              <w:rPr>
                <w:b/>
                <w:bCs/>
              </w:rPr>
              <w:t>Tiekėjas</w:t>
            </w:r>
            <w:proofErr w:type="spellEnd"/>
            <w:r>
              <w:t xml:space="preserve"> – </w:t>
            </w:r>
            <w:proofErr w:type="spellStart"/>
            <w:r>
              <w:t>asmuo</w:t>
            </w:r>
            <w:proofErr w:type="spellEnd"/>
            <w:r>
              <w:t xml:space="preserve">, </w:t>
            </w:r>
            <w:proofErr w:type="spellStart"/>
            <w:r>
              <w:t>kuris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įvardytas</w:t>
            </w:r>
            <w:proofErr w:type="spellEnd"/>
            <w:r>
              <w:t xml:space="preserve"> </w:t>
            </w:r>
            <w:proofErr w:type="spellStart"/>
            <w:r>
              <w:t>kaip</w:t>
            </w:r>
            <w:proofErr w:type="spellEnd"/>
            <w:r>
              <w:t xml:space="preserve"> </w:t>
            </w:r>
            <w:proofErr w:type="spellStart"/>
            <w:r>
              <w:t>Tiekėjas</w:t>
            </w:r>
            <w:proofErr w:type="spellEnd"/>
            <w:r>
              <w:t>, </w:t>
            </w:r>
            <w:proofErr w:type="spellStart"/>
            <w:r>
              <w:t>tiekiantis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nurodytas</w:t>
            </w:r>
            <w:proofErr w:type="spellEnd"/>
            <w:r>
              <w:t xml:space="preserve"> </w:t>
            </w:r>
            <w:proofErr w:type="spellStart"/>
            <w:r>
              <w:t>Prekes</w:t>
            </w:r>
            <w:proofErr w:type="spellEnd"/>
            <w:r>
              <w:t>;</w:t>
            </w:r>
          </w:p>
        </w:tc>
        <w:tc>
          <w:tcPr>
            <w:tcW w:w="4518" w:type="dxa"/>
            <w:tcBorders>
              <w:left w:val="single" w:sz="4" w:space="0" w:color="auto"/>
              <w:right w:val="single" w:sz="4" w:space="0" w:color="auto"/>
            </w:tcBorders>
          </w:tcPr>
          <w:p w14:paraId="04E3D455" w14:textId="03E96635" w:rsidR="002E568E" w:rsidRDefault="002E568E" w:rsidP="002E568E">
            <w:r w:rsidRPr="009F1311">
              <w:t xml:space="preserve">1.1.1.15. </w:t>
            </w:r>
            <w:r w:rsidRPr="00D0633C">
              <w:rPr>
                <w:b/>
                <w:bCs/>
              </w:rPr>
              <w:t>Supplier</w:t>
            </w:r>
            <w:r w:rsidRPr="009F1311">
              <w:t xml:space="preserve"> – the person identified as the Supplier in the Special Terms and Conditions, supplying the Goods specified therein;</w:t>
            </w:r>
          </w:p>
        </w:tc>
      </w:tr>
      <w:tr w:rsidR="002E568E" w14:paraId="3DB2F9E1" w14:textId="77777777" w:rsidTr="00466A6D">
        <w:tc>
          <w:tcPr>
            <w:tcW w:w="4338" w:type="dxa"/>
            <w:tcBorders>
              <w:left w:val="single" w:sz="4" w:space="0" w:color="auto"/>
              <w:right w:val="single" w:sz="4" w:space="0" w:color="auto"/>
            </w:tcBorders>
          </w:tcPr>
          <w:p w14:paraId="6DBA171F" w14:textId="77777777" w:rsidR="002E568E" w:rsidRDefault="002E568E" w:rsidP="002E568E">
            <w:r>
              <w:t xml:space="preserve">1.1.1.16. VPĮ – Lietuvos </w:t>
            </w:r>
            <w:proofErr w:type="spellStart"/>
            <w:r>
              <w:t>Respublikos</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įstatymas</w:t>
            </w:r>
            <w:proofErr w:type="spellEnd"/>
            <w:r>
              <w:t>.</w:t>
            </w:r>
          </w:p>
        </w:tc>
        <w:tc>
          <w:tcPr>
            <w:tcW w:w="4518" w:type="dxa"/>
            <w:tcBorders>
              <w:left w:val="single" w:sz="4" w:space="0" w:color="auto"/>
              <w:right w:val="single" w:sz="4" w:space="0" w:color="auto"/>
            </w:tcBorders>
          </w:tcPr>
          <w:p w14:paraId="1715E305" w14:textId="7F8C7639" w:rsidR="002E568E" w:rsidRDefault="002E568E" w:rsidP="002E568E">
            <w:r w:rsidRPr="009F1311">
              <w:t xml:space="preserve">1.1.1.16. </w:t>
            </w:r>
            <w:r w:rsidRPr="00D0633C">
              <w:rPr>
                <w:b/>
                <w:bCs/>
              </w:rPr>
              <w:t>VPĮ</w:t>
            </w:r>
            <w:r w:rsidRPr="009F1311">
              <w:t xml:space="preserve"> – the Law on Public Procurement of the Republic of Lithuania;</w:t>
            </w:r>
          </w:p>
        </w:tc>
      </w:tr>
      <w:tr w:rsidR="002E568E" w14:paraId="1F88913E" w14:textId="77777777" w:rsidTr="00466A6D">
        <w:tc>
          <w:tcPr>
            <w:tcW w:w="4338" w:type="dxa"/>
            <w:tcBorders>
              <w:left w:val="single" w:sz="4" w:space="0" w:color="auto"/>
              <w:right w:val="single" w:sz="4" w:space="0" w:color="auto"/>
            </w:tcBorders>
          </w:tcPr>
          <w:p w14:paraId="1628F605" w14:textId="77777777" w:rsidR="002E568E" w:rsidRDefault="002E568E" w:rsidP="002E568E">
            <w:r>
              <w:t>1.1.1.17. </w:t>
            </w:r>
            <w:proofErr w:type="spellStart"/>
            <w:r>
              <w:t>Kitų</w:t>
            </w:r>
            <w:proofErr w:type="spellEnd"/>
            <w:r>
              <w:t xml:space="preserve"> </w:t>
            </w:r>
            <w:proofErr w:type="spellStart"/>
            <w:r>
              <w:t>Sutartyje</w:t>
            </w:r>
            <w:proofErr w:type="spellEnd"/>
            <w:r>
              <w:t xml:space="preserve"> </w:t>
            </w:r>
            <w:proofErr w:type="spellStart"/>
            <w:r>
              <w:t>didžiąja</w:t>
            </w:r>
            <w:proofErr w:type="spellEnd"/>
            <w:r>
              <w:t xml:space="preserve"> </w:t>
            </w:r>
            <w:proofErr w:type="spellStart"/>
            <w:r>
              <w:t>raide</w:t>
            </w:r>
            <w:proofErr w:type="spellEnd"/>
            <w:r>
              <w:t xml:space="preserve"> </w:t>
            </w:r>
            <w:proofErr w:type="spellStart"/>
            <w:r>
              <w:t>rašomų</w:t>
            </w:r>
            <w:proofErr w:type="spellEnd"/>
            <w:r>
              <w:t xml:space="preserve"> </w:t>
            </w:r>
            <w:proofErr w:type="spellStart"/>
            <w:r>
              <w:t>sąvokų</w:t>
            </w:r>
            <w:proofErr w:type="spellEnd"/>
            <w:r>
              <w:t xml:space="preserve"> </w:t>
            </w:r>
            <w:proofErr w:type="spellStart"/>
            <w:r>
              <w:t>reikšmės</w:t>
            </w:r>
            <w:proofErr w:type="spellEnd"/>
            <w:r>
              <w:t xml:space="preserve"> </w:t>
            </w:r>
            <w:proofErr w:type="spellStart"/>
            <w:r>
              <w:t>yra</w:t>
            </w:r>
            <w:proofErr w:type="spellEnd"/>
            <w:r>
              <w:t xml:space="preserve"> </w:t>
            </w:r>
            <w:proofErr w:type="spellStart"/>
            <w:r>
              <w:t>nurodytos</w:t>
            </w:r>
            <w:proofErr w:type="spellEnd"/>
            <w:r>
              <w:t xml:space="preserve"> </w:t>
            </w:r>
            <w:proofErr w:type="spellStart"/>
            <w:r>
              <w:t>Sutarties</w:t>
            </w:r>
            <w:proofErr w:type="spellEnd"/>
            <w:r>
              <w:t xml:space="preserve"> </w:t>
            </w:r>
            <w:proofErr w:type="spellStart"/>
            <w:r>
              <w:t>tekste</w:t>
            </w:r>
            <w:proofErr w:type="spellEnd"/>
            <w:r>
              <w:t>.</w:t>
            </w:r>
          </w:p>
        </w:tc>
        <w:tc>
          <w:tcPr>
            <w:tcW w:w="4518" w:type="dxa"/>
            <w:tcBorders>
              <w:left w:val="single" w:sz="4" w:space="0" w:color="auto"/>
              <w:right w:val="single" w:sz="4" w:space="0" w:color="auto"/>
            </w:tcBorders>
          </w:tcPr>
          <w:p w14:paraId="3C72EA05" w14:textId="0439632D" w:rsidR="002E568E" w:rsidRDefault="002E568E" w:rsidP="002E568E">
            <w:r w:rsidRPr="009F1311">
              <w:t xml:space="preserve">1.1.1.17. The meanings of other </w:t>
            </w:r>
            <w:proofErr w:type="spellStart"/>
            <w:r w:rsidRPr="009F1311">
              <w:t>capitalised</w:t>
            </w:r>
            <w:proofErr w:type="spellEnd"/>
            <w:r w:rsidRPr="009F1311">
              <w:t xml:space="preserve"> terms used in the Contract are defined within the text of the Contract;</w:t>
            </w:r>
          </w:p>
        </w:tc>
      </w:tr>
      <w:tr w:rsidR="002E568E" w14:paraId="0E7BF9B3" w14:textId="77777777" w:rsidTr="00466A6D">
        <w:tc>
          <w:tcPr>
            <w:tcW w:w="4338" w:type="dxa"/>
            <w:tcBorders>
              <w:left w:val="single" w:sz="4" w:space="0" w:color="auto"/>
              <w:right w:val="single" w:sz="4" w:space="0" w:color="auto"/>
            </w:tcBorders>
          </w:tcPr>
          <w:p w14:paraId="5538BFAE" w14:textId="77777777" w:rsidR="002E568E" w:rsidRDefault="002E568E" w:rsidP="002E568E">
            <w:r>
              <w:t>1.1.1.18. </w:t>
            </w:r>
            <w:proofErr w:type="spellStart"/>
            <w:r>
              <w:t>Sutartyje</w:t>
            </w:r>
            <w:proofErr w:type="spellEnd"/>
            <w:r>
              <w:t xml:space="preserve"> </w:t>
            </w:r>
            <w:proofErr w:type="spellStart"/>
            <w:r>
              <w:t>neapibrėžtos</w:t>
            </w:r>
            <w:proofErr w:type="spellEnd"/>
            <w:r>
              <w:t xml:space="preserve"> </w:t>
            </w:r>
            <w:proofErr w:type="spellStart"/>
            <w:r>
              <w:t>sąvokos</w:t>
            </w:r>
            <w:proofErr w:type="spellEnd"/>
            <w:r>
              <w:t xml:space="preserve"> </w:t>
            </w:r>
            <w:proofErr w:type="spellStart"/>
            <w:r>
              <w:t>suprantamos</w:t>
            </w:r>
            <w:proofErr w:type="spellEnd"/>
            <w:r>
              <w:t xml:space="preserve"> ir </w:t>
            </w:r>
            <w:proofErr w:type="spellStart"/>
            <w:r>
              <w:t>aiškinamos</w:t>
            </w:r>
            <w:proofErr w:type="spellEnd"/>
            <w:r>
              <w:t xml:space="preserve"> </w:t>
            </w:r>
            <w:proofErr w:type="spellStart"/>
            <w:r>
              <w:t>taip</w:t>
            </w:r>
            <w:proofErr w:type="spellEnd"/>
            <w:r>
              <w:t xml:space="preserve">, </w:t>
            </w:r>
            <w:proofErr w:type="spellStart"/>
            <w:r>
              <w:t>kaip</w:t>
            </w:r>
            <w:proofErr w:type="spellEnd"/>
            <w:r>
              <w:t xml:space="preserve"> </w:t>
            </w:r>
            <w:proofErr w:type="spellStart"/>
            <w:r>
              <w:t>jas</w:t>
            </w:r>
            <w:proofErr w:type="spellEnd"/>
            <w:r>
              <w:t xml:space="preserve"> </w:t>
            </w:r>
            <w:proofErr w:type="spellStart"/>
            <w:r>
              <w:t>apibrėžia</w:t>
            </w:r>
            <w:proofErr w:type="spellEnd"/>
            <w:r>
              <w:t xml:space="preserve"> VPĮ ir </w:t>
            </w:r>
            <w:proofErr w:type="spellStart"/>
            <w:r>
              <w:t>kiti</w:t>
            </w:r>
            <w:proofErr w:type="spellEnd"/>
            <w:r>
              <w:t> </w:t>
            </w:r>
            <w:proofErr w:type="spellStart"/>
            <w:r>
              <w:t>įstatymai</w:t>
            </w:r>
            <w:proofErr w:type="spellEnd"/>
            <w:r>
              <w:t xml:space="preserve"> </w:t>
            </w:r>
            <w:proofErr w:type="spellStart"/>
            <w:r>
              <w:t>bei</w:t>
            </w:r>
            <w:proofErr w:type="spellEnd"/>
            <w:r>
              <w:t xml:space="preserve"> </w:t>
            </w:r>
            <w:proofErr w:type="spellStart"/>
            <w:r>
              <w:t>teisės</w:t>
            </w:r>
            <w:proofErr w:type="spellEnd"/>
            <w:r>
              <w:t xml:space="preserve"> </w:t>
            </w:r>
            <w:proofErr w:type="spellStart"/>
            <w:r>
              <w:t>aktai</w:t>
            </w:r>
            <w:proofErr w:type="spellEnd"/>
            <w:r>
              <w:t xml:space="preserve">, </w:t>
            </w:r>
            <w:proofErr w:type="spellStart"/>
            <w:r>
              <w:t>galiojantys</w:t>
            </w:r>
            <w:proofErr w:type="spellEnd"/>
            <w:r>
              <w:t xml:space="preserve"> </w:t>
            </w:r>
            <w:proofErr w:type="spellStart"/>
            <w:r>
              <w:t>Sutarties</w:t>
            </w:r>
            <w:proofErr w:type="spellEnd"/>
            <w:r>
              <w:t xml:space="preserve"> </w:t>
            </w:r>
            <w:proofErr w:type="spellStart"/>
            <w:r>
              <w:t>sudarymo</w:t>
            </w:r>
            <w:proofErr w:type="spellEnd"/>
            <w:r>
              <w:t xml:space="preserve"> ir </w:t>
            </w:r>
            <w:proofErr w:type="spellStart"/>
            <w:r>
              <w:t>vykdymo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7D1E4CF9" w14:textId="618282F9" w:rsidR="002E568E" w:rsidRDefault="002E568E" w:rsidP="002E568E">
            <w:r w:rsidRPr="009F1311">
              <w:t>1.1.1.18. Terms not defined in the Contract shall be understood and interpreted as defined in the Law on Public Procurement and other applicable laws and regulations in force at the time of conclusion and performance of the Contract;</w:t>
            </w:r>
          </w:p>
        </w:tc>
      </w:tr>
      <w:tr w:rsidR="002E568E" w14:paraId="16ECD013" w14:textId="77777777" w:rsidTr="00466A6D">
        <w:tc>
          <w:tcPr>
            <w:tcW w:w="4338" w:type="dxa"/>
            <w:tcBorders>
              <w:left w:val="single" w:sz="4" w:space="0" w:color="auto"/>
              <w:bottom w:val="single" w:sz="4" w:space="0" w:color="auto"/>
              <w:right w:val="single" w:sz="4" w:space="0" w:color="auto"/>
            </w:tcBorders>
          </w:tcPr>
          <w:p w14:paraId="45270AA3" w14:textId="77777777" w:rsidR="002E568E" w:rsidRDefault="002E568E" w:rsidP="002E568E">
            <w:r>
              <w:t>1.1.1.19. </w:t>
            </w:r>
            <w:proofErr w:type="spellStart"/>
            <w:r>
              <w:t>Kitos</w:t>
            </w:r>
            <w:proofErr w:type="spellEnd"/>
            <w:r>
              <w:t xml:space="preserve"> </w:t>
            </w:r>
            <w:proofErr w:type="spellStart"/>
            <w:r>
              <w:t>Sutartyje</w:t>
            </w:r>
            <w:proofErr w:type="spellEnd"/>
            <w:r>
              <w:t xml:space="preserve"> </w:t>
            </w:r>
            <w:proofErr w:type="spellStart"/>
            <w:r>
              <w:t>vartojamos</w:t>
            </w:r>
            <w:proofErr w:type="spellEnd"/>
            <w:r>
              <w:t xml:space="preserve"> </w:t>
            </w:r>
            <w:proofErr w:type="spellStart"/>
            <w:r>
              <w:lastRenderedPageBreak/>
              <w:t>sąvokos</w:t>
            </w:r>
            <w:proofErr w:type="spellEnd"/>
            <w:r>
              <w:t xml:space="preserve"> ir </w:t>
            </w:r>
            <w:proofErr w:type="spellStart"/>
            <w:r>
              <w:t>terminai</w:t>
            </w:r>
            <w:proofErr w:type="spellEnd"/>
            <w:r>
              <w:t xml:space="preserve"> </w:t>
            </w:r>
            <w:proofErr w:type="spellStart"/>
            <w:r>
              <w:t>turi</w:t>
            </w:r>
            <w:proofErr w:type="spellEnd"/>
            <w:r>
              <w:t xml:space="preserve"> </w:t>
            </w:r>
            <w:proofErr w:type="spellStart"/>
            <w:r>
              <w:t>bendrinę</w:t>
            </w:r>
            <w:proofErr w:type="spellEnd"/>
            <w:r>
              <w:t xml:space="preserve"> </w:t>
            </w:r>
            <w:proofErr w:type="spellStart"/>
            <w:r>
              <w:t>reikšmę</w:t>
            </w:r>
            <w:proofErr w:type="spellEnd"/>
            <w:r>
              <w:t xml:space="preserve"> </w:t>
            </w:r>
            <w:proofErr w:type="spellStart"/>
            <w:r>
              <w:t>arba</w:t>
            </w:r>
            <w:proofErr w:type="spellEnd"/>
            <w:r>
              <w:t xml:space="preserve"> </w:t>
            </w:r>
            <w:proofErr w:type="spellStart"/>
            <w:r>
              <w:t>artimiausią</w:t>
            </w:r>
            <w:proofErr w:type="spellEnd"/>
            <w:r>
              <w:t xml:space="preserve"> </w:t>
            </w:r>
            <w:proofErr w:type="spellStart"/>
            <w:r>
              <w:t>Sutarties</w:t>
            </w:r>
            <w:proofErr w:type="spellEnd"/>
            <w:r>
              <w:t xml:space="preserve"> </w:t>
            </w:r>
            <w:proofErr w:type="spellStart"/>
            <w:r>
              <w:t>pobūdžiui</w:t>
            </w:r>
            <w:proofErr w:type="spellEnd"/>
            <w:r>
              <w:t xml:space="preserve"> </w:t>
            </w:r>
            <w:proofErr w:type="spellStart"/>
            <w:r>
              <w:t>specialiąją</w:t>
            </w:r>
            <w:proofErr w:type="spellEnd"/>
            <w:r>
              <w:t xml:space="preserve"> </w:t>
            </w:r>
            <w:proofErr w:type="spellStart"/>
            <w:r>
              <w:t>reikšmę</w:t>
            </w:r>
            <w:proofErr w:type="spellEnd"/>
            <w:r>
              <w:t xml:space="preserve">, </w:t>
            </w:r>
            <w:proofErr w:type="spellStart"/>
            <w:r>
              <w:t>jei</w:t>
            </w:r>
            <w:proofErr w:type="spellEnd"/>
            <w:r>
              <w:t xml:space="preserve"> </w:t>
            </w:r>
            <w:proofErr w:type="spellStart"/>
            <w:r>
              <w:t>Sutartyje</w:t>
            </w:r>
            <w:proofErr w:type="spellEnd"/>
            <w:r>
              <w:t xml:space="preserve"> </w:t>
            </w:r>
            <w:proofErr w:type="spellStart"/>
            <w:r>
              <w:t>nėra</w:t>
            </w:r>
            <w:proofErr w:type="spellEnd"/>
            <w:r>
              <w:t xml:space="preserve"> </w:t>
            </w:r>
            <w:proofErr w:type="spellStart"/>
            <w:r>
              <w:t>nustatyta</w:t>
            </w:r>
            <w:proofErr w:type="spellEnd"/>
            <w:r>
              <w:t xml:space="preserve"> ir </w:t>
            </w:r>
            <w:proofErr w:type="spellStart"/>
            <w:r>
              <w:t>paaiškinta</w:t>
            </w:r>
            <w:proofErr w:type="spellEnd"/>
            <w:r>
              <w:t xml:space="preserve"> </w:t>
            </w:r>
            <w:proofErr w:type="spellStart"/>
            <w:r>
              <w:t>kitokia</w:t>
            </w:r>
            <w:proofErr w:type="spellEnd"/>
            <w:r>
              <w:t xml:space="preserve"> </w:t>
            </w:r>
            <w:proofErr w:type="spellStart"/>
            <w:r>
              <w:t>jų</w:t>
            </w:r>
            <w:proofErr w:type="spellEnd"/>
            <w:r>
              <w:t xml:space="preserve"> </w:t>
            </w:r>
            <w:proofErr w:type="spellStart"/>
            <w:r>
              <w:t>reikšmė</w:t>
            </w:r>
            <w:proofErr w:type="spellEnd"/>
            <w:r>
              <w:t>.</w:t>
            </w:r>
          </w:p>
        </w:tc>
        <w:tc>
          <w:tcPr>
            <w:tcW w:w="4518" w:type="dxa"/>
            <w:tcBorders>
              <w:left w:val="single" w:sz="4" w:space="0" w:color="auto"/>
              <w:bottom w:val="single" w:sz="4" w:space="0" w:color="auto"/>
              <w:right w:val="single" w:sz="4" w:space="0" w:color="auto"/>
            </w:tcBorders>
          </w:tcPr>
          <w:p w14:paraId="4C7AA04F" w14:textId="77777777" w:rsidR="002E568E" w:rsidRPr="00892676" w:rsidRDefault="002E568E" w:rsidP="002E568E">
            <w:pPr>
              <w:spacing w:line="257" w:lineRule="atLeast"/>
              <w:jc w:val="both"/>
              <w:rPr>
                <w:color w:val="000000"/>
                <w:szCs w:val="24"/>
                <w:lang w:val="en-GB"/>
              </w:rPr>
            </w:pPr>
            <w:r w:rsidRPr="00892676">
              <w:rPr>
                <w:color w:val="000000"/>
                <w:szCs w:val="24"/>
                <w:lang w:val="en-GB"/>
              </w:rPr>
              <w:lastRenderedPageBreak/>
              <w:t xml:space="preserve">1.1.1.19. Other terms and expressions used in </w:t>
            </w:r>
            <w:r w:rsidRPr="00892676">
              <w:rPr>
                <w:color w:val="000000"/>
                <w:szCs w:val="24"/>
                <w:lang w:val="en-GB"/>
              </w:rPr>
              <w:lastRenderedPageBreak/>
              <w:t>the Contract shall have their general meaning or the meaning most appropriate to the nature of the Contract, unless otherwise defined and explained in the Contract.</w:t>
            </w:r>
          </w:p>
          <w:p w14:paraId="05CFFB6A" w14:textId="5A2159B0" w:rsidR="002E568E" w:rsidRDefault="002E568E" w:rsidP="002E568E"/>
        </w:tc>
      </w:tr>
      <w:tr w:rsidR="002E568E" w14:paraId="56845288" w14:textId="77777777" w:rsidTr="00466A6D">
        <w:tc>
          <w:tcPr>
            <w:tcW w:w="4338" w:type="dxa"/>
            <w:tcBorders>
              <w:top w:val="single" w:sz="4" w:space="0" w:color="auto"/>
              <w:left w:val="single" w:sz="4" w:space="0" w:color="auto"/>
              <w:right w:val="single" w:sz="4" w:space="0" w:color="auto"/>
            </w:tcBorders>
          </w:tcPr>
          <w:p w14:paraId="15F73615" w14:textId="77777777" w:rsidR="002E568E" w:rsidRDefault="002E568E" w:rsidP="002E568E">
            <w:pPr>
              <w:spacing w:after="0" w:line="257" w:lineRule="atLeast"/>
              <w:jc w:val="center"/>
            </w:pPr>
            <w:r w:rsidRPr="00153D80">
              <w:rPr>
                <w:rFonts w:ascii="Times New Roman" w:eastAsia="Times New Roman" w:hAnsi="Times New Roman" w:cs="Times New Roman"/>
                <w:b/>
                <w:bCs/>
                <w:color w:val="000000"/>
                <w:sz w:val="24"/>
                <w:szCs w:val="24"/>
                <w:lang w:val="lt-LT"/>
              </w:rPr>
              <w:lastRenderedPageBreak/>
              <w:t>1.2.  Sutarties aiškinimas</w:t>
            </w:r>
          </w:p>
        </w:tc>
        <w:tc>
          <w:tcPr>
            <w:tcW w:w="4518" w:type="dxa"/>
            <w:tcBorders>
              <w:top w:val="single" w:sz="4" w:space="0" w:color="auto"/>
              <w:left w:val="single" w:sz="4" w:space="0" w:color="auto"/>
              <w:right w:val="single" w:sz="4" w:space="0" w:color="auto"/>
            </w:tcBorders>
          </w:tcPr>
          <w:p w14:paraId="47E27A8D" w14:textId="30A00CA5" w:rsidR="002E568E" w:rsidRDefault="002E568E" w:rsidP="002E568E">
            <w:pPr>
              <w:spacing w:after="0" w:line="257" w:lineRule="atLeast"/>
              <w:jc w:val="center"/>
            </w:pPr>
            <w:r w:rsidRPr="00153D80">
              <w:rPr>
                <w:rFonts w:ascii="Times New Roman" w:eastAsia="Times New Roman" w:hAnsi="Times New Roman" w:cs="Times New Roman"/>
                <w:b/>
                <w:bCs/>
                <w:color w:val="000000"/>
                <w:sz w:val="24"/>
                <w:szCs w:val="24"/>
                <w:lang w:val="lt-LT"/>
              </w:rPr>
              <w:t>1.2. Interpretation of the Contract</w:t>
            </w:r>
          </w:p>
        </w:tc>
      </w:tr>
      <w:tr w:rsidR="002E568E" w14:paraId="17EA1BB8" w14:textId="77777777" w:rsidTr="00466A6D">
        <w:tc>
          <w:tcPr>
            <w:tcW w:w="4338" w:type="dxa"/>
            <w:tcBorders>
              <w:left w:val="single" w:sz="4" w:space="0" w:color="auto"/>
              <w:right w:val="single" w:sz="4" w:space="0" w:color="auto"/>
            </w:tcBorders>
          </w:tcPr>
          <w:p w14:paraId="2D5F070C" w14:textId="77777777" w:rsidR="002E568E" w:rsidRDefault="002E568E" w:rsidP="002E568E">
            <w:r>
              <w:t>1.2.1. </w:t>
            </w:r>
            <w:proofErr w:type="spellStart"/>
            <w:r>
              <w:t>Sutartis</w:t>
            </w:r>
            <w:proofErr w:type="spellEnd"/>
            <w:r>
              <w:t xml:space="preserve"> </w:t>
            </w:r>
            <w:proofErr w:type="spellStart"/>
            <w:r>
              <w:t>yra</w:t>
            </w:r>
            <w:proofErr w:type="spellEnd"/>
            <w:r>
              <w:t xml:space="preserve"> </w:t>
            </w:r>
            <w:proofErr w:type="spellStart"/>
            <w:r>
              <w:t>sudaryta</w:t>
            </w:r>
            <w:proofErr w:type="spellEnd"/>
            <w:r>
              <w:t xml:space="preserve"> ir </w:t>
            </w:r>
            <w:proofErr w:type="spellStart"/>
            <w:r>
              <w:t>turi</w:t>
            </w:r>
            <w:proofErr w:type="spellEnd"/>
            <w:r>
              <w:t xml:space="preserve"> </w:t>
            </w:r>
            <w:proofErr w:type="spellStart"/>
            <w:r>
              <w:t>būti</w:t>
            </w:r>
            <w:proofErr w:type="spellEnd"/>
            <w:r>
              <w:t xml:space="preserve"> </w:t>
            </w:r>
            <w:proofErr w:type="spellStart"/>
            <w:r>
              <w:t>aiškinama</w:t>
            </w:r>
            <w:proofErr w:type="spellEnd"/>
            <w:r>
              <w:t xml:space="preserve"> </w:t>
            </w:r>
            <w:proofErr w:type="spellStart"/>
            <w:r>
              <w:t>pagal</w:t>
            </w:r>
            <w:proofErr w:type="spellEnd"/>
            <w:r>
              <w:t xml:space="preserve"> Lietuvos </w:t>
            </w:r>
            <w:proofErr w:type="spellStart"/>
            <w:r>
              <w:t>Respublikos</w:t>
            </w:r>
            <w:proofErr w:type="spellEnd"/>
            <w:r>
              <w:t xml:space="preserve"> </w:t>
            </w:r>
            <w:proofErr w:type="spellStart"/>
            <w:r>
              <w:t>teisės</w:t>
            </w:r>
            <w:proofErr w:type="spellEnd"/>
            <w:r>
              <w:t xml:space="preserve"> </w:t>
            </w:r>
            <w:proofErr w:type="spellStart"/>
            <w:r>
              <w:t>aktus</w:t>
            </w:r>
            <w:proofErr w:type="spellEnd"/>
            <w:r>
              <w:t>.</w:t>
            </w:r>
          </w:p>
        </w:tc>
        <w:tc>
          <w:tcPr>
            <w:tcW w:w="4518" w:type="dxa"/>
            <w:tcBorders>
              <w:left w:val="single" w:sz="4" w:space="0" w:color="auto"/>
              <w:right w:val="single" w:sz="4" w:space="0" w:color="auto"/>
            </w:tcBorders>
          </w:tcPr>
          <w:p w14:paraId="319E1075" w14:textId="4C7E05E7" w:rsidR="002E568E" w:rsidRDefault="002E568E" w:rsidP="002E568E">
            <w:r w:rsidRPr="00F05DC2">
              <w:t>1.2.1. The Contract is concluded and shall be interpreted in accordance with the laws of the Republic of Lithuania.</w:t>
            </w:r>
          </w:p>
        </w:tc>
      </w:tr>
      <w:tr w:rsidR="002E568E" w14:paraId="7F965A14" w14:textId="77777777" w:rsidTr="00466A6D">
        <w:tc>
          <w:tcPr>
            <w:tcW w:w="4338" w:type="dxa"/>
            <w:tcBorders>
              <w:left w:val="single" w:sz="4" w:space="0" w:color="auto"/>
              <w:right w:val="single" w:sz="4" w:space="0" w:color="auto"/>
            </w:tcBorders>
          </w:tcPr>
          <w:p w14:paraId="0B3612B3" w14:textId="77777777" w:rsidR="002E568E" w:rsidRDefault="002E568E" w:rsidP="002E568E">
            <w:r>
              <w:t xml:space="preserve">1.2.2. Jei </w:t>
            </w:r>
            <w:proofErr w:type="spellStart"/>
            <w:r>
              <w:t>Bendrosios</w:t>
            </w:r>
            <w:proofErr w:type="spellEnd"/>
            <w:r>
              <w:t xml:space="preserve"> </w:t>
            </w:r>
            <w:proofErr w:type="spellStart"/>
            <w:r>
              <w:t>sąlygos</w:t>
            </w:r>
            <w:proofErr w:type="spellEnd"/>
            <w:r>
              <w:t xml:space="preserve"> ir (</w:t>
            </w:r>
            <w:proofErr w:type="spellStart"/>
            <w:r>
              <w:t>ar</w:t>
            </w:r>
            <w:proofErr w:type="spellEnd"/>
            <w:r>
              <w:t xml:space="preserve">) </w:t>
            </w:r>
            <w:proofErr w:type="spellStart"/>
            <w:r>
              <w:t>Specialiosios</w:t>
            </w:r>
            <w:proofErr w:type="spellEnd"/>
            <w:r>
              <w:t xml:space="preserve"> </w:t>
            </w:r>
            <w:proofErr w:type="spellStart"/>
            <w:r>
              <w:t>sąlygos</w:t>
            </w:r>
            <w:proofErr w:type="spellEnd"/>
            <w:r>
              <w:t xml:space="preserve"> </w:t>
            </w:r>
            <w:proofErr w:type="spellStart"/>
            <w:r>
              <w:t>prieštarauja</w:t>
            </w:r>
            <w:proofErr w:type="spellEnd"/>
            <w:r>
              <w:t xml:space="preserve"> VPĮ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reikalavimams</w:t>
            </w:r>
            <w:proofErr w:type="spellEnd"/>
            <w:r>
              <w:t xml:space="preserve">, </w:t>
            </w:r>
            <w:proofErr w:type="spellStart"/>
            <w:r>
              <w:t>taikomos</w:t>
            </w:r>
            <w:proofErr w:type="spellEnd"/>
            <w:r>
              <w:t xml:space="preserve"> VPĮ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nuostatos</w:t>
            </w:r>
            <w:proofErr w:type="spellEnd"/>
            <w:r>
              <w:t>.</w:t>
            </w:r>
          </w:p>
        </w:tc>
        <w:tc>
          <w:tcPr>
            <w:tcW w:w="4518" w:type="dxa"/>
            <w:tcBorders>
              <w:left w:val="single" w:sz="4" w:space="0" w:color="auto"/>
              <w:right w:val="single" w:sz="4" w:space="0" w:color="auto"/>
            </w:tcBorders>
          </w:tcPr>
          <w:p w14:paraId="347820FD" w14:textId="5CC5F45A" w:rsidR="002E568E" w:rsidRDefault="002E568E" w:rsidP="002E568E">
            <w:r w:rsidRPr="00F05DC2">
              <w:t>1.2.2. If the General Terms and/or the Special Terms conflict with the requirements of the Law on Public Procurement (LPP) or other legal acts, the provisions of the LPP and other legal acts shall apply.</w:t>
            </w:r>
          </w:p>
        </w:tc>
      </w:tr>
      <w:tr w:rsidR="002E568E" w14:paraId="5FD9A410" w14:textId="77777777" w:rsidTr="00466A6D">
        <w:tc>
          <w:tcPr>
            <w:tcW w:w="4338" w:type="dxa"/>
            <w:tcBorders>
              <w:left w:val="single" w:sz="4" w:space="0" w:color="auto"/>
              <w:right w:val="single" w:sz="4" w:space="0" w:color="auto"/>
            </w:tcBorders>
          </w:tcPr>
          <w:p w14:paraId="460ABF1B" w14:textId="77777777" w:rsidR="002E568E" w:rsidRDefault="002E568E" w:rsidP="002E568E">
            <w:r>
              <w:t xml:space="preserve">1.2.3. Diena </w:t>
            </w:r>
            <w:proofErr w:type="spellStart"/>
            <w:r>
              <w:t>Sutartyje</w:t>
            </w:r>
            <w:proofErr w:type="spellEnd"/>
            <w:r>
              <w:t xml:space="preserve"> </w:t>
            </w:r>
            <w:proofErr w:type="spellStart"/>
            <w:r>
              <w:t>reiškia</w:t>
            </w:r>
            <w:proofErr w:type="spellEnd"/>
            <w:r>
              <w:t xml:space="preserve"> </w:t>
            </w:r>
            <w:proofErr w:type="spellStart"/>
            <w:r>
              <w:t>kalendorinę</w:t>
            </w:r>
            <w:proofErr w:type="spellEnd"/>
            <w:r>
              <w:t xml:space="preserve"> </w:t>
            </w:r>
            <w:proofErr w:type="spellStart"/>
            <w:r>
              <w:t>dieną</w:t>
            </w:r>
            <w:proofErr w:type="spellEnd"/>
            <w:r>
              <w:t>.</w:t>
            </w:r>
          </w:p>
        </w:tc>
        <w:tc>
          <w:tcPr>
            <w:tcW w:w="4518" w:type="dxa"/>
            <w:tcBorders>
              <w:left w:val="single" w:sz="4" w:space="0" w:color="auto"/>
              <w:right w:val="single" w:sz="4" w:space="0" w:color="auto"/>
            </w:tcBorders>
          </w:tcPr>
          <w:p w14:paraId="255242CE" w14:textId="664EDCB2" w:rsidR="002E568E" w:rsidRDefault="002E568E" w:rsidP="002E568E">
            <w:r w:rsidRPr="00F05DC2">
              <w:t>1.2.3. A “day” in the Contract means a calendar day.</w:t>
            </w:r>
          </w:p>
        </w:tc>
      </w:tr>
      <w:tr w:rsidR="002E568E" w14:paraId="267AC971" w14:textId="77777777" w:rsidTr="00466A6D">
        <w:tc>
          <w:tcPr>
            <w:tcW w:w="4338" w:type="dxa"/>
            <w:tcBorders>
              <w:left w:val="single" w:sz="4" w:space="0" w:color="auto"/>
              <w:right w:val="single" w:sz="4" w:space="0" w:color="auto"/>
            </w:tcBorders>
          </w:tcPr>
          <w:p w14:paraId="3B77E1BD" w14:textId="77777777" w:rsidR="002E568E" w:rsidRDefault="002E568E" w:rsidP="002E568E">
            <w:r>
              <w:t xml:space="preserve">1.2.4. Darbo </w:t>
            </w:r>
            <w:proofErr w:type="spellStart"/>
            <w:r>
              <w:t>diena</w:t>
            </w:r>
            <w:proofErr w:type="spellEnd"/>
            <w:r>
              <w:t xml:space="preserve"> </w:t>
            </w:r>
            <w:proofErr w:type="spellStart"/>
            <w:r>
              <w:t>Sutartyje</w:t>
            </w:r>
            <w:proofErr w:type="spellEnd"/>
            <w:r>
              <w:t xml:space="preserve"> </w:t>
            </w:r>
            <w:proofErr w:type="spellStart"/>
            <w:r>
              <w:t>reiškia</w:t>
            </w:r>
            <w:proofErr w:type="spellEnd"/>
            <w:r>
              <w:t xml:space="preserve"> bet </w:t>
            </w:r>
            <w:proofErr w:type="spellStart"/>
            <w:r>
              <w:t>kurią</w:t>
            </w:r>
            <w:proofErr w:type="spellEnd"/>
            <w:r>
              <w:t xml:space="preserve"> </w:t>
            </w:r>
            <w:proofErr w:type="spellStart"/>
            <w:r>
              <w:t>dieną</w:t>
            </w:r>
            <w:proofErr w:type="spellEnd"/>
            <w:r>
              <w:t xml:space="preserve">, </w:t>
            </w:r>
            <w:proofErr w:type="spellStart"/>
            <w:r>
              <w:t>išskyrus</w:t>
            </w:r>
            <w:proofErr w:type="spellEnd"/>
            <w:r>
              <w:t xml:space="preserve"> </w:t>
            </w:r>
            <w:proofErr w:type="spellStart"/>
            <w:r>
              <w:t>šeštadienį</w:t>
            </w:r>
            <w:proofErr w:type="spellEnd"/>
            <w:r>
              <w:t xml:space="preserve">, </w:t>
            </w:r>
            <w:proofErr w:type="spellStart"/>
            <w:r>
              <w:t>sekmadienį</w:t>
            </w:r>
            <w:proofErr w:type="spellEnd"/>
            <w:r>
              <w:t xml:space="preserve"> ir </w:t>
            </w:r>
            <w:proofErr w:type="spellStart"/>
            <w:r>
              <w:t>švenčių</w:t>
            </w:r>
            <w:proofErr w:type="spellEnd"/>
            <w:r>
              <w:t xml:space="preserve"> </w:t>
            </w:r>
            <w:proofErr w:type="spellStart"/>
            <w:r>
              <w:t>dienas</w:t>
            </w:r>
            <w:proofErr w:type="spellEnd"/>
            <w:r>
              <w:t xml:space="preserve"> </w:t>
            </w:r>
            <w:proofErr w:type="spellStart"/>
            <w:r>
              <w:t>Lietuvoje</w:t>
            </w:r>
            <w:proofErr w:type="spellEnd"/>
            <w:r>
              <w:t xml:space="preserve">, </w:t>
            </w:r>
            <w:proofErr w:type="spellStart"/>
            <w:r>
              <w:t>nurodytas</w:t>
            </w:r>
            <w:proofErr w:type="spellEnd"/>
            <w:r>
              <w:t xml:space="preserve"> Lietuvos </w:t>
            </w:r>
            <w:proofErr w:type="spellStart"/>
            <w:r>
              <w:t>Respublikos</w:t>
            </w:r>
            <w:proofErr w:type="spellEnd"/>
            <w:r>
              <w:t xml:space="preserve"> </w:t>
            </w:r>
            <w:proofErr w:type="spellStart"/>
            <w:r>
              <w:t>darbo</w:t>
            </w:r>
            <w:proofErr w:type="spellEnd"/>
            <w:r>
              <w:t xml:space="preserve"> </w:t>
            </w:r>
            <w:proofErr w:type="spellStart"/>
            <w:r>
              <w:t>kodekse</w:t>
            </w:r>
            <w:proofErr w:type="spellEnd"/>
            <w:r>
              <w:t>.</w:t>
            </w:r>
          </w:p>
        </w:tc>
        <w:tc>
          <w:tcPr>
            <w:tcW w:w="4518" w:type="dxa"/>
            <w:tcBorders>
              <w:left w:val="single" w:sz="4" w:space="0" w:color="auto"/>
              <w:right w:val="single" w:sz="4" w:space="0" w:color="auto"/>
            </w:tcBorders>
          </w:tcPr>
          <w:p w14:paraId="011BE708" w14:textId="0AFADF65" w:rsidR="002E568E" w:rsidRDefault="002E568E" w:rsidP="002E568E">
            <w:r w:rsidRPr="00F05DC2">
              <w:t xml:space="preserve">1.2.4. A “working day” in the Contract means any day other than Saturday, Sunday, or public holidays in Lithuania, as defined in the </w:t>
            </w:r>
            <w:proofErr w:type="spellStart"/>
            <w:r w:rsidRPr="00F05DC2">
              <w:t>Labour</w:t>
            </w:r>
            <w:proofErr w:type="spellEnd"/>
            <w:r w:rsidRPr="00F05DC2">
              <w:t xml:space="preserve"> Code of the Republic of Lithuania.</w:t>
            </w:r>
          </w:p>
        </w:tc>
      </w:tr>
      <w:tr w:rsidR="002E568E" w14:paraId="5A0DE935" w14:textId="77777777" w:rsidTr="00466A6D">
        <w:tc>
          <w:tcPr>
            <w:tcW w:w="4338" w:type="dxa"/>
            <w:tcBorders>
              <w:left w:val="single" w:sz="4" w:space="0" w:color="auto"/>
              <w:right w:val="single" w:sz="4" w:space="0" w:color="auto"/>
            </w:tcBorders>
          </w:tcPr>
          <w:p w14:paraId="4F8EBBFC" w14:textId="77777777" w:rsidR="002E568E" w:rsidRDefault="002E568E" w:rsidP="002E568E">
            <w:r>
              <w:t>1.2.5. </w:t>
            </w:r>
            <w:proofErr w:type="spellStart"/>
            <w:r>
              <w:t>Terminai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yra</w:t>
            </w:r>
            <w:proofErr w:type="spellEnd"/>
            <w:r>
              <w:t xml:space="preserve"> </w:t>
            </w:r>
            <w:proofErr w:type="spellStart"/>
            <w:r>
              <w:t>skaičiuojami</w:t>
            </w:r>
            <w:proofErr w:type="spellEnd"/>
            <w:r>
              <w:t xml:space="preserve"> </w:t>
            </w:r>
            <w:proofErr w:type="spellStart"/>
            <w:r>
              <w:t>metais</w:t>
            </w:r>
            <w:proofErr w:type="spellEnd"/>
            <w:r>
              <w:t xml:space="preserve">, </w:t>
            </w:r>
            <w:proofErr w:type="spellStart"/>
            <w:r>
              <w:t>mėnesiais</w:t>
            </w:r>
            <w:proofErr w:type="spellEnd"/>
            <w:r>
              <w:t xml:space="preserve">, </w:t>
            </w:r>
            <w:proofErr w:type="spellStart"/>
            <w:r>
              <w:t>savaitėmis</w:t>
            </w:r>
            <w:proofErr w:type="spellEnd"/>
            <w:r>
              <w:t xml:space="preserve">, </w:t>
            </w:r>
            <w:proofErr w:type="spellStart"/>
            <w:r>
              <w:t>darbo</w:t>
            </w:r>
            <w:proofErr w:type="spellEnd"/>
            <w:r>
              <w:t xml:space="preserve"> </w:t>
            </w:r>
            <w:proofErr w:type="spellStart"/>
            <w:r>
              <w:t>dienomis</w:t>
            </w:r>
            <w:proofErr w:type="spellEnd"/>
            <w:r>
              <w:t xml:space="preserve">, </w:t>
            </w:r>
            <w:proofErr w:type="spellStart"/>
            <w:r>
              <w:t>kalendorinėmis</w:t>
            </w:r>
            <w:proofErr w:type="spellEnd"/>
            <w:r>
              <w:t xml:space="preserve"> </w:t>
            </w:r>
            <w:proofErr w:type="spellStart"/>
            <w:r>
              <w:t>dienomis</w:t>
            </w:r>
            <w:proofErr w:type="spellEnd"/>
            <w:r>
              <w:t xml:space="preserve"> ir </w:t>
            </w:r>
            <w:proofErr w:type="spellStart"/>
            <w:r>
              <w:t>valandomis</w:t>
            </w:r>
            <w:proofErr w:type="spellEnd"/>
            <w:r>
              <w:t xml:space="preserve"> ir </w:t>
            </w:r>
            <w:proofErr w:type="spellStart"/>
            <w:r>
              <w:t>minutėmis</w:t>
            </w:r>
            <w:proofErr w:type="spellEnd"/>
            <w:r>
              <w:t>.</w:t>
            </w:r>
          </w:p>
        </w:tc>
        <w:tc>
          <w:tcPr>
            <w:tcW w:w="4518" w:type="dxa"/>
            <w:tcBorders>
              <w:left w:val="single" w:sz="4" w:space="0" w:color="auto"/>
              <w:right w:val="single" w:sz="4" w:space="0" w:color="auto"/>
            </w:tcBorders>
          </w:tcPr>
          <w:p w14:paraId="31CE7FE9" w14:textId="4D8D0CE9" w:rsidR="002E568E" w:rsidRDefault="002E568E" w:rsidP="002E568E">
            <w:r w:rsidRPr="00F05DC2">
              <w:t>1.2.5. Time periods under the Contract are calculated in years, months, weeks, working days, calendar days, hours, and minutes.</w:t>
            </w:r>
          </w:p>
        </w:tc>
      </w:tr>
      <w:tr w:rsidR="002E568E" w14:paraId="5C5AD5AF" w14:textId="77777777" w:rsidTr="00466A6D">
        <w:tc>
          <w:tcPr>
            <w:tcW w:w="4338" w:type="dxa"/>
            <w:tcBorders>
              <w:left w:val="single" w:sz="4" w:space="0" w:color="auto"/>
              <w:right w:val="single" w:sz="4" w:space="0" w:color="auto"/>
            </w:tcBorders>
          </w:tcPr>
          <w:p w14:paraId="62B86EBE" w14:textId="77777777" w:rsidR="002E568E" w:rsidRDefault="002E568E" w:rsidP="002E568E">
            <w:r>
              <w:t>1.2.6. </w:t>
            </w:r>
            <w:proofErr w:type="spellStart"/>
            <w:r>
              <w:t>Kvalifikacija</w:t>
            </w:r>
            <w:proofErr w:type="spellEnd"/>
            <w:r>
              <w:t xml:space="preserve">, </w:t>
            </w:r>
            <w:proofErr w:type="spellStart"/>
            <w:r>
              <w:t>rėmimasis</w:t>
            </w:r>
            <w:proofErr w:type="spellEnd"/>
            <w:r>
              <w:t xml:space="preserve"> </w:t>
            </w:r>
            <w:proofErr w:type="spellStart"/>
            <w:r>
              <w:t>kitų</w:t>
            </w:r>
            <w:proofErr w:type="spellEnd"/>
            <w:r>
              <w:t xml:space="preserve"> </w:t>
            </w:r>
            <w:proofErr w:type="spellStart"/>
            <w:r>
              <w:t>ūkio</w:t>
            </w:r>
            <w:proofErr w:type="spellEnd"/>
            <w:r>
              <w:t xml:space="preserve"> </w:t>
            </w:r>
            <w:proofErr w:type="spellStart"/>
            <w:r>
              <w:t>subjektų</w:t>
            </w:r>
            <w:proofErr w:type="spellEnd"/>
            <w:r>
              <w:t xml:space="preserve"> </w:t>
            </w:r>
            <w:proofErr w:type="spellStart"/>
            <w:r>
              <w:t>pajėgumais</w:t>
            </w:r>
            <w:proofErr w:type="spellEnd"/>
            <w:r>
              <w:t xml:space="preserve">, </w:t>
            </w:r>
            <w:proofErr w:type="spellStart"/>
            <w:r>
              <w:t>Prekių</w:t>
            </w:r>
            <w:proofErr w:type="spellEnd"/>
            <w:r>
              <w:t xml:space="preserve"> </w:t>
            </w:r>
            <w:proofErr w:type="spellStart"/>
            <w:r>
              <w:t>apimtis</w:t>
            </w:r>
            <w:proofErr w:type="spellEnd"/>
            <w:r>
              <w:t xml:space="preserve">, </w:t>
            </w:r>
            <w:proofErr w:type="spellStart"/>
            <w:r>
              <w:t>peržiūra</w:t>
            </w:r>
            <w:proofErr w:type="spellEnd"/>
            <w:r>
              <w:t xml:space="preserve"> </w:t>
            </w:r>
            <w:proofErr w:type="spellStart"/>
            <w:r>
              <w:t>suprantami</w:t>
            </w:r>
            <w:proofErr w:type="spellEnd"/>
            <w:r>
              <w:t xml:space="preserve"> </w:t>
            </w:r>
            <w:proofErr w:type="spellStart"/>
            <w:r>
              <w:t>taip</w:t>
            </w:r>
            <w:proofErr w:type="spellEnd"/>
            <w:r>
              <w:t xml:space="preserve">, </w:t>
            </w:r>
            <w:proofErr w:type="spellStart"/>
            <w:r>
              <w:t>kaip</w:t>
            </w:r>
            <w:proofErr w:type="spellEnd"/>
            <w:r>
              <w:t xml:space="preserve"> </w:t>
            </w:r>
            <w:proofErr w:type="spellStart"/>
            <w:r>
              <w:t>nustatyta</w:t>
            </w:r>
            <w:proofErr w:type="spellEnd"/>
            <w:r>
              <w:t xml:space="preserve"> VPĮ </w:t>
            </w:r>
            <w:proofErr w:type="spellStart"/>
            <w:r>
              <w:t>bei</w:t>
            </w:r>
            <w:proofErr w:type="spellEnd"/>
            <w:r>
              <w:t xml:space="preserve"> jį </w:t>
            </w:r>
            <w:proofErr w:type="spellStart"/>
            <w:r>
              <w:t>įgyvendinančiuose</w:t>
            </w:r>
            <w:proofErr w:type="spellEnd"/>
            <w:r>
              <w:t xml:space="preserve"> </w:t>
            </w:r>
            <w:proofErr w:type="spellStart"/>
            <w:r>
              <w:t>teisės</w:t>
            </w:r>
            <w:proofErr w:type="spellEnd"/>
            <w:r>
              <w:t xml:space="preserve"> </w:t>
            </w:r>
            <w:proofErr w:type="spellStart"/>
            <w:r>
              <w:t>aktuose</w:t>
            </w:r>
            <w:proofErr w:type="spellEnd"/>
            <w:r>
              <w:t>.</w:t>
            </w:r>
          </w:p>
        </w:tc>
        <w:tc>
          <w:tcPr>
            <w:tcW w:w="4518" w:type="dxa"/>
            <w:tcBorders>
              <w:left w:val="single" w:sz="4" w:space="0" w:color="auto"/>
              <w:right w:val="single" w:sz="4" w:space="0" w:color="auto"/>
            </w:tcBorders>
          </w:tcPr>
          <w:p w14:paraId="587D5CB8" w14:textId="0F3FA349" w:rsidR="002E568E" w:rsidRDefault="002E568E" w:rsidP="002E568E">
            <w:r w:rsidRPr="00F05DC2">
              <w:t>1.2.6. Terms such as qualification, reliance on the capacities of other economic operators, scope of Goods, and review shall be understood as defined in the LPP and its implementing legislation.</w:t>
            </w:r>
          </w:p>
        </w:tc>
      </w:tr>
      <w:tr w:rsidR="002E568E" w14:paraId="658CA6E8" w14:textId="77777777" w:rsidTr="00466A6D">
        <w:tc>
          <w:tcPr>
            <w:tcW w:w="4338" w:type="dxa"/>
            <w:tcBorders>
              <w:left w:val="single" w:sz="4" w:space="0" w:color="auto"/>
              <w:right w:val="single" w:sz="4" w:space="0" w:color="auto"/>
            </w:tcBorders>
          </w:tcPr>
          <w:p w14:paraId="23C4886C" w14:textId="77777777" w:rsidR="002E568E" w:rsidRDefault="002E568E" w:rsidP="002E568E">
            <w:r>
              <w:t>1.2.7. </w:t>
            </w:r>
            <w:proofErr w:type="spellStart"/>
            <w:r>
              <w:t>Jeigu</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kaip</w:t>
            </w:r>
            <w:proofErr w:type="spellEnd"/>
            <w:r>
              <w:t xml:space="preserve"> </w:t>
            </w:r>
            <w:proofErr w:type="spellStart"/>
            <w:r>
              <w:t>atskiro</w:t>
            </w:r>
            <w:proofErr w:type="spellEnd"/>
            <w:r>
              <w:t xml:space="preserve"> </w:t>
            </w:r>
            <w:proofErr w:type="spellStart"/>
            <w:r>
              <w:t>dokumento</w:t>
            </w:r>
            <w:proofErr w:type="spellEnd"/>
            <w:r>
              <w:t xml:space="preserve">, </w:t>
            </w:r>
            <w:proofErr w:type="spellStart"/>
            <w:r>
              <w:t>reikalauti</w:t>
            </w:r>
            <w:proofErr w:type="spellEnd"/>
            <w:r>
              <w:t xml:space="preserve"> </w:t>
            </w:r>
            <w:proofErr w:type="spellStart"/>
            <w:r>
              <w:t>neprivaloma</w:t>
            </w:r>
            <w:proofErr w:type="spellEnd"/>
            <w:r>
              <w:t xml:space="preserve">, </w:t>
            </w:r>
            <w:proofErr w:type="spellStart"/>
            <w:r>
              <w:t>Šalys</w:t>
            </w:r>
            <w:proofErr w:type="spellEnd"/>
            <w:r>
              <w:t xml:space="preserve"> </w:t>
            </w:r>
            <w:proofErr w:type="spellStart"/>
            <w:r>
              <w:t>susitaria</w:t>
            </w:r>
            <w:proofErr w:type="spellEnd"/>
            <w:r>
              <w:t xml:space="preserve">, ir tai </w:t>
            </w:r>
            <w:proofErr w:type="spellStart"/>
            <w:r>
              <w:t>aiškiai</w:t>
            </w:r>
            <w:proofErr w:type="spellEnd"/>
            <w:r>
              <w:t xml:space="preserve"> </w:t>
            </w:r>
            <w:proofErr w:type="spellStart"/>
            <w:r>
              <w:t>nurodo</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aktu</w:t>
            </w:r>
            <w:proofErr w:type="spellEnd"/>
            <w:r>
              <w:t xml:space="preserve"> </w:t>
            </w:r>
            <w:proofErr w:type="spellStart"/>
            <w:r>
              <w:t>laikoma</w:t>
            </w:r>
            <w:proofErr w:type="spellEnd"/>
            <w:r>
              <w:t xml:space="preserve"> </w:t>
            </w:r>
            <w:proofErr w:type="spellStart"/>
            <w:r>
              <w:t>Sąskaita</w:t>
            </w:r>
            <w:proofErr w:type="spellEnd"/>
            <w:r>
              <w:t xml:space="preserve">. Tais </w:t>
            </w:r>
            <w:proofErr w:type="spellStart"/>
            <w:r>
              <w:t>atvejais</w:t>
            </w:r>
            <w:proofErr w:type="spellEnd"/>
            <w:r>
              <w:t xml:space="preserve">, kai </w:t>
            </w:r>
            <w:proofErr w:type="spellStart"/>
            <w:r>
              <w:t>išrašoma</w:t>
            </w:r>
            <w:proofErr w:type="spellEnd"/>
            <w:r>
              <w:t xml:space="preserve"> </w:t>
            </w:r>
            <w:proofErr w:type="spellStart"/>
            <w:r>
              <w:t>Sąskaita</w:t>
            </w:r>
            <w:proofErr w:type="spellEnd"/>
            <w:r>
              <w:t xml:space="preserve"> ir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w:t>
            </w:r>
            <w:proofErr w:type="spellStart"/>
            <w:r>
              <w:t>nepasirašomas</w:t>
            </w:r>
            <w:proofErr w:type="spellEnd"/>
            <w:r>
              <w:t xml:space="preserve">, </w:t>
            </w:r>
            <w:proofErr w:type="spellStart"/>
            <w:r>
              <w:t>Sutarties</w:t>
            </w:r>
            <w:proofErr w:type="spellEnd"/>
            <w:r>
              <w:t xml:space="preserve"> </w:t>
            </w:r>
            <w:proofErr w:type="spellStart"/>
            <w:r>
              <w:t>nuostatos</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lastRenderedPageBreak/>
              <w:t>išrašymo</w:t>
            </w:r>
            <w:proofErr w:type="spellEnd"/>
            <w:r>
              <w:t xml:space="preserve"> </w:t>
            </w:r>
            <w:proofErr w:type="spellStart"/>
            <w:r>
              <w:t>taikomos</w:t>
            </w:r>
            <w:proofErr w:type="spellEnd"/>
            <w:r>
              <w:t xml:space="preserve"> ir Sąskaitos </w:t>
            </w:r>
            <w:proofErr w:type="spellStart"/>
            <w:r>
              <w:t>išrašymui</w:t>
            </w:r>
            <w:proofErr w:type="spellEnd"/>
            <w:r>
              <w:t>.</w:t>
            </w:r>
          </w:p>
        </w:tc>
        <w:tc>
          <w:tcPr>
            <w:tcW w:w="4518" w:type="dxa"/>
            <w:tcBorders>
              <w:left w:val="single" w:sz="4" w:space="0" w:color="auto"/>
              <w:right w:val="single" w:sz="4" w:space="0" w:color="auto"/>
            </w:tcBorders>
          </w:tcPr>
          <w:p w14:paraId="45B255A6" w14:textId="09799595" w:rsidR="002E568E" w:rsidRDefault="002E568E" w:rsidP="002E568E">
            <w:r w:rsidRPr="00F05DC2">
              <w:lastRenderedPageBreak/>
              <w:t xml:space="preserve">1.2.7. If a separate Goods Handover–Acceptance Certificate is not required, and the Parties agree and explicitly state this in the Special Terms, the Invoice shall be deemed the Handover–Acceptance Certificate. In such cases, where an Invoice is issued and no separate Handover–Acceptance Certificate is signed, the provisions of the Contract regarding the </w:t>
            </w:r>
            <w:r w:rsidRPr="00F05DC2">
              <w:lastRenderedPageBreak/>
              <w:t>issuance of the Handover–Acceptance Certificate shall apply to the Invoice.</w:t>
            </w:r>
          </w:p>
        </w:tc>
      </w:tr>
      <w:tr w:rsidR="002E568E" w14:paraId="4C6D5B28" w14:textId="77777777" w:rsidTr="00466A6D">
        <w:tc>
          <w:tcPr>
            <w:tcW w:w="4338" w:type="dxa"/>
            <w:tcBorders>
              <w:left w:val="single" w:sz="4" w:space="0" w:color="auto"/>
              <w:right w:val="single" w:sz="4" w:space="0" w:color="auto"/>
            </w:tcBorders>
          </w:tcPr>
          <w:p w14:paraId="5FEBF7CF" w14:textId="77777777" w:rsidR="002E568E" w:rsidRDefault="002E568E" w:rsidP="002E568E">
            <w:r>
              <w:lastRenderedPageBreak/>
              <w:t>1.2.8. </w:t>
            </w:r>
            <w:proofErr w:type="spellStart"/>
            <w:r>
              <w:t>Informuoti</w:t>
            </w:r>
            <w:proofErr w:type="spellEnd"/>
            <w:r>
              <w:t xml:space="preserve">, </w:t>
            </w:r>
            <w:proofErr w:type="spellStart"/>
            <w:r>
              <w:t>pranešti</w:t>
            </w:r>
            <w:proofErr w:type="spellEnd"/>
            <w:r>
              <w:t xml:space="preserve">, </w:t>
            </w:r>
            <w:proofErr w:type="spellStart"/>
            <w:r>
              <w:t>įspėti</w:t>
            </w:r>
            <w:proofErr w:type="spellEnd"/>
            <w:r>
              <w:t xml:space="preserve"> </w:t>
            </w:r>
            <w:proofErr w:type="spellStart"/>
            <w:r>
              <w:t>arba</w:t>
            </w:r>
            <w:proofErr w:type="spellEnd"/>
            <w:r>
              <w:t xml:space="preserve"> </w:t>
            </w:r>
            <w:proofErr w:type="spellStart"/>
            <w:r>
              <w:t>atsakyti</w:t>
            </w:r>
            <w:proofErr w:type="spellEnd"/>
            <w:r>
              <w:t xml:space="preserve"> </w:t>
            </w:r>
            <w:proofErr w:type="spellStart"/>
            <w:r>
              <w:t>reiškia</w:t>
            </w:r>
            <w:proofErr w:type="spellEnd"/>
            <w:r>
              <w:t xml:space="preserve"> </w:t>
            </w:r>
            <w:proofErr w:type="spellStart"/>
            <w:r>
              <w:t>pateikti</w:t>
            </w:r>
            <w:proofErr w:type="spellEnd"/>
            <w:r>
              <w:t xml:space="preserve"> </w:t>
            </w:r>
            <w:proofErr w:type="spellStart"/>
            <w:r>
              <w:t>informaciją</w:t>
            </w:r>
            <w:proofErr w:type="spellEnd"/>
            <w:r>
              <w:t xml:space="preserve">, </w:t>
            </w:r>
            <w:proofErr w:type="spellStart"/>
            <w:r>
              <w:t>pranešimą</w:t>
            </w:r>
            <w:proofErr w:type="spellEnd"/>
            <w:r>
              <w:t xml:space="preserve">, </w:t>
            </w:r>
            <w:proofErr w:type="spellStart"/>
            <w:r>
              <w:t>įspėjimą</w:t>
            </w:r>
            <w:proofErr w:type="spellEnd"/>
            <w:r>
              <w:t xml:space="preserve"> </w:t>
            </w:r>
            <w:proofErr w:type="spellStart"/>
            <w:r>
              <w:t>arba</w:t>
            </w:r>
            <w:proofErr w:type="spellEnd"/>
            <w:r>
              <w:t xml:space="preserve"> </w:t>
            </w:r>
            <w:proofErr w:type="spellStart"/>
            <w:r>
              <w:t>atsakymą</w:t>
            </w:r>
            <w:proofErr w:type="spellEnd"/>
            <w:r>
              <w:t xml:space="preserve"> </w:t>
            </w:r>
            <w:proofErr w:type="spellStart"/>
            <w:r>
              <w:t>Bendrosiose</w:t>
            </w:r>
            <w:proofErr w:type="spellEnd"/>
            <w:r>
              <w:t xml:space="preserve"> ir (</w:t>
            </w:r>
            <w:proofErr w:type="spellStart"/>
            <w:r>
              <w:t>ar</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7A8E9EC1" w14:textId="0B21B42B" w:rsidR="002E568E" w:rsidRDefault="002E568E" w:rsidP="002E568E">
            <w:r w:rsidRPr="00F05DC2">
              <w:t>1.2.8. To inform, notify, warn, or respond means to provide information, a notice, a warning, or a response in the manner specified in the General and/or Special Terms.</w:t>
            </w:r>
          </w:p>
        </w:tc>
      </w:tr>
      <w:tr w:rsidR="002E568E" w14:paraId="54D58100" w14:textId="77777777" w:rsidTr="00466A6D">
        <w:tc>
          <w:tcPr>
            <w:tcW w:w="4338" w:type="dxa"/>
            <w:tcBorders>
              <w:left w:val="single" w:sz="4" w:space="0" w:color="auto"/>
              <w:right w:val="single" w:sz="4" w:space="0" w:color="auto"/>
            </w:tcBorders>
          </w:tcPr>
          <w:p w14:paraId="1A4EEFEA" w14:textId="77777777" w:rsidR="002E568E" w:rsidRDefault="002E568E" w:rsidP="002E568E">
            <w:r>
              <w:t>1.2.9. </w:t>
            </w:r>
            <w:proofErr w:type="spellStart"/>
            <w:r>
              <w:t>Patvirtinti</w:t>
            </w:r>
            <w:proofErr w:type="spellEnd"/>
            <w:r>
              <w:t xml:space="preserve"> </w:t>
            </w:r>
            <w:proofErr w:type="spellStart"/>
            <w:r>
              <w:t>reiškia</w:t>
            </w:r>
            <w:proofErr w:type="spellEnd"/>
            <w:r>
              <w:t xml:space="preserve"> </w:t>
            </w:r>
            <w:proofErr w:type="spellStart"/>
            <w:r>
              <w:t>pateikti</w:t>
            </w:r>
            <w:proofErr w:type="spellEnd"/>
            <w:r>
              <w:t xml:space="preserve"> </w:t>
            </w:r>
            <w:proofErr w:type="spellStart"/>
            <w:r>
              <w:t>patvirtinimą</w:t>
            </w:r>
            <w:proofErr w:type="spellEnd"/>
            <w:r>
              <w:t xml:space="preserve"> </w:t>
            </w:r>
            <w:proofErr w:type="spellStart"/>
            <w:r>
              <w:t>raštu</w:t>
            </w:r>
            <w:proofErr w:type="spellEnd"/>
            <w:r>
              <w:t xml:space="preserve"> </w:t>
            </w:r>
            <w:proofErr w:type="spellStart"/>
            <w:r>
              <w:t>arba</w:t>
            </w:r>
            <w:proofErr w:type="spellEnd"/>
            <w:r>
              <w:t xml:space="preserve"> </w:t>
            </w:r>
            <w:proofErr w:type="spellStart"/>
            <w:r>
              <w:t>pasirašyti</w:t>
            </w:r>
            <w:proofErr w:type="spellEnd"/>
            <w:r>
              <w:t xml:space="preserve"> </w:t>
            </w:r>
            <w:proofErr w:type="spellStart"/>
            <w:r>
              <w:t>dokumentą</w:t>
            </w:r>
            <w:proofErr w:type="spellEnd"/>
            <w:r>
              <w:t xml:space="preserve"> be </w:t>
            </w:r>
            <w:proofErr w:type="spellStart"/>
            <w:r>
              <w:t>išlygų</w:t>
            </w:r>
            <w:proofErr w:type="spellEnd"/>
            <w:r>
              <w:t xml:space="preserve"> </w:t>
            </w:r>
            <w:proofErr w:type="spellStart"/>
            <w:r>
              <w:t>ar</w:t>
            </w:r>
            <w:proofErr w:type="spellEnd"/>
            <w:r>
              <w:t xml:space="preserve"> </w:t>
            </w:r>
            <w:proofErr w:type="spellStart"/>
            <w:r>
              <w:t>su</w:t>
            </w:r>
            <w:proofErr w:type="spellEnd"/>
            <w:r>
              <w:t xml:space="preserve"> </w:t>
            </w:r>
            <w:proofErr w:type="spellStart"/>
            <w:r>
              <w:t>išlygomis</w:t>
            </w:r>
            <w:proofErr w:type="spellEnd"/>
            <w:r>
              <w:t xml:space="preserve">, </w:t>
            </w:r>
            <w:proofErr w:type="spellStart"/>
            <w:r>
              <w:t>išskyrus</w:t>
            </w:r>
            <w:proofErr w:type="spellEnd"/>
            <w:r>
              <w:t xml:space="preserve"> </w:t>
            </w:r>
            <w:proofErr w:type="spellStart"/>
            <w:r>
              <w:t>atvejus</w:t>
            </w:r>
            <w:proofErr w:type="spellEnd"/>
            <w:r>
              <w:t xml:space="preserve">, kai </w:t>
            </w:r>
            <w:proofErr w:type="spellStart"/>
            <w:r>
              <w:t>asmuo</w:t>
            </w:r>
            <w:proofErr w:type="spellEnd"/>
            <w:r>
              <w:t xml:space="preserve">, </w:t>
            </w:r>
            <w:proofErr w:type="spellStart"/>
            <w:r>
              <w:t>pasirašydamas</w:t>
            </w:r>
            <w:proofErr w:type="spellEnd"/>
            <w:r>
              <w:t xml:space="preserve"> </w:t>
            </w:r>
            <w:proofErr w:type="spellStart"/>
            <w:r>
              <w:t>dokumentą</w:t>
            </w:r>
            <w:proofErr w:type="spellEnd"/>
            <w:r>
              <w:t xml:space="preserve">, </w:t>
            </w:r>
            <w:proofErr w:type="spellStart"/>
            <w:r>
              <w:t>nurodo</w:t>
            </w:r>
            <w:proofErr w:type="spellEnd"/>
            <w:r>
              <w:t xml:space="preserve">, jog </w:t>
            </w:r>
            <w:proofErr w:type="spellStart"/>
            <w:r>
              <w:t>atsisako</w:t>
            </w:r>
            <w:proofErr w:type="spellEnd"/>
            <w:r>
              <w:t xml:space="preserve"> jį </w:t>
            </w:r>
            <w:proofErr w:type="spellStart"/>
            <w:r>
              <w:t>patvirtinti</w:t>
            </w:r>
            <w:proofErr w:type="spellEnd"/>
            <w:r>
              <w:t>.</w:t>
            </w:r>
          </w:p>
        </w:tc>
        <w:tc>
          <w:tcPr>
            <w:tcW w:w="4518" w:type="dxa"/>
            <w:tcBorders>
              <w:left w:val="single" w:sz="4" w:space="0" w:color="auto"/>
              <w:right w:val="single" w:sz="4" w:space="0" w:color="auto"/>
            </w:tcBorders>
          </w:tcPr>
          <w:p w14:paraId="6156AA70" w14:textId="37193082" w:rsidR="002E568E" w:rsidRDefault="002E568E" w:rsidP="002E568E">
            <w:r w:rsidRPr="00F05DC2">
              <w:t>1.2.9. To confirm means to provide written confirmation or to sign a document without reservations or with reservations, except where the person signing the document explicitly states their refusal to confirm it.</w:t>
            </w:r>
          </w:p>
        </w:tc>
      </w:tr>
      <w:tr w:rsidR="002E568E" w14:paraId="496DB74A" w14:textId="77777777" w:rsidTr="00466A6D">
        <w:tc>
          <w:tcPr>
            <w:tcW w:w="4338" w:type="dxa"/>
            <w:tcBorders>
              <w:left w:val="single" w:sz="4" w:space="0" w:color="auto"/>
              <w:right w:val="single" w:sz="4" w:space="0" w:color="auto"/>
            </w:tcBorders>
          </w:tcPr>
          <w:p w14:paraId="1DC2AF93" w14:textId="77777777" w:rsidR="002E568E" w:rsidRDefault="002E568E" w:rsidP="002E568E">
            <w:r>
              <w:t>1.2.10. </w:t>
            </w:r>
            <w:proofErr w:type="spellStart"/>
            <w:r>
              <w:t>Jeigu</w:t>
            </w:r>
            <w:proofErr w:type="spellEnd"/>
            <w:r>
              <w:t xml:space="preserve"> </w:t>
            </w:r>
            <w:proofErr w:type="spellStart"/>
            <w:r>
              <w:t>Sutartyje</w:t>
            </w:r>
            <w:proofErr w:type="spellEnd"/>
            <w:r>
              <w:t xml:space="preserve"> </w:t>
            </w:r>
            <w:proofErr w:type="spellStart"/>
            <w:r>
              <w:t>nenurodyta</w:t>
            </w:r>
            <w:proofErr w:type="spellEnd"/>
            <w:r>
              <w:t xml:space="preserve"> </w:t>
            </w:r>
            <w:proofErr w:type="spellStart"/>
            <w:r>
              <w:t>kitaip</w:t>
            </w:r>
            <w:proofErr w:type="spellEnd"/>
            <w:r>
              <w:t xml:space="preserve">, </w:t>
            </w:r>
            <w:proofErr w:type="spellStart"/>
            <w:r>
              <w:t>žodžiai</w:t>
            </w:r>
            <w:proofErr w:type="spellEnd"/>
            <w:r>
              <w:t xml:space="preserve">, </w:t>
            </w:r>
            <w:proofErr w:type="spellStart"/>
            <w:r>
              <w:t>vartojami</w:t>
            </w:r>
            <w:proofErr w:type="spellEnd"/>
            <w:r>
              <w:t xml:space="preserve"> </w:t>
            </w:r>
            <w:proofErr w:type="spellStart"/>
            <w:r>
              <w:t>vienaskaitos</w:t>
            </w:r>
            <w:proofErr w:type="spellEnd"/>
            <w:r>
              <w:t xml:space="preserve"> forma </w:t>
            </w:r>
            <w:proofErr w:type="spellStart"/>
            <w:r>
              <w:t>taip</w:t>
            </w:r>
            <w:proofErr w:type="spellEnd"/>
            <w:r>
              <w:t xml:space="preserve"> pat </w:t>
            </w:r>
            <w:proofErr w:type="spellStart"/>
            <w:r>
              <w:t>reiškia</w:t>
            </w:r>
            <w:proofErr w:type="spellEnd"/>
            <w:r>
              <w:t xml:space="preserve"> ir </w:t>
            </w:r>
            <w:proofErr w:type="spellStart"/>
            <w:r>
              <w:t>daugiskaitą</w:t>
            </w:r>
            <w:proofErr w:type="spellEnd"/>
            <w:r>
              <w:t xml:space="preserve"> ir </w:t>
            </w:r>
            <w:proofErr w:type="spellStart"/>
            <w:r>
              <w:t>atvirkščiai</w:t>
            </w:r>
            <w:proofErr w:type="spellEnd"/>
            <w:r>
              <w:t xml:space="preserve">, </w:t>
            </w:r>
            <w:proofErr w:type="spellStart"/>
            <w:r>
              <w:t>vienos</w:t>
            </w:r>
            <w:proofErr w:type="spellEnd"/>
            <w:r>
              <w:t xml:space="preserve"> </w:t>
            </w:r>
            <w:proofErr w:type="spellStart"/>
            <w:r>
              <w:t>giminės</w:t>
            </w:r>
            <w:proofErr w:type="spellEnd"/>
            <w:r>
              <w:t xml:space="preserve"> </w:t>
            </w:r>
            <w:proofErr w:type="spellStart"/>
            <w:r>
              <w:t>žodžiai</w:t>
            </w:r>
            <w:proofErr w:type="spellEnd"/>
            <w:r>
              <w:t xml:space="preserve"> </w:t>
            </w:r>
            <w:proofErr w:type="spellStart"/>
            <w:r>
              <w:t>apima</w:t>
            </w:r>
            <w:proofErr w:type="spellEnd"/>
            <w:r>
              <w:t xml:space="preserve"> ir </w:t>
            </w:r>
            <w:proofErr w:type="spellStart"/>
            <w:r>
              <w:t>kitos</w:t>
            </w:r>
            <w:proofErr w:type="spellEnd"/>
            <w:r>
              <w:t xml:space="preserve"> </w:t>
            </w:r>
            <w:proofErr w:type="spellStart"/>
            <w:r>
              <w:t>giminės</w:t>
            </w:r>
            <w:proofErr w:type="spellEnd"/>
            <w:r>
              <w:t xml:space="preserve"> </w:t>
            </w:r>
            <w:proofErr w:type="spellStart"/>
            <w:r>
              <w:t>atitinkamus</w:t>
            </w:r>
            <w:proofErr w:type="spellEnd"/>
            <w:r>
              <w:t xml:space="preserve"> </w:t>
            </w:r>
            <w:proofErr w:type="spellStart"/>
            <w:r>
              <w:t>žodžius</w:t>
            </w:r>
            <w:proofErr w:type="spellEnd"/>
            <w:r>
              <w:t xml:space="preserve">, </w:t>
            </w:r>
            <w:proofErr w:type="spellStart"/>
            <w:r>
              <w:t>žodis</w:t>
            </w:r>
            <w:proofErr w:type="spellEnd"/>
            <w:r>
              <w:t xml:space="preserve"> </w:t>
            </w:r>
            <w:proofErr w:type="spellStart"/>
            <w:r>
              <w:t>asmuo</w:t>
            </w:r>
            <w:proofErr w:type="spellEnd"/>
            <w:r>
              <w:t xml:space="preserve"> </w:t>
            </w:r>
            <w:proofErr w:type="spellStart"/>
            <w:r>
              <w:t>reiškia</w:t>
            </w:r>
            <w:proofErr w:type="spellEnd"/>
            <w:r>
              <w:t xml:space="preserve"> </w:t>
            </w:r>
            <w:proofErr w:type="spellStart"/>
            <w:r>
              <w:t>tiek</w:t>
            </w:r>
            <w:proofErr w:type="spellEnd"/>
            <w:r>
              <w:t xml:space="preserve"> </w:t>
            </w:r>
            <w:proofErr w:type="spellStart"/>
            <w:r>
              <w:t>fizinius</w:t>
            </w:r>
            <w:proofErr w:type="spellEnd"/>
            <w:r>
              <w:t xml:space="preserve">, </w:t>
            </w:r>
            <w:proofErr w:type="spellStart"/>
            <w:r>
              <w:t>tiek</w:t>
            </w:r>
            <w:proofErr w:type="spellEnd"/>
            <w:r>
              <w:t xml:space="preserve"> ir </w:t>
            </w:r>
            <w:proofErr w:type="spellStart"/>
            <w:r>
              <w:t>juridinius</w:t>
            </w:r>
            <w:proofErr w:type="spellEnd"/>
            <w:r>
              <w:t xml:space="preserve"> </w:t>
            </w:r>
            <w:proofErr w:type="spellStart"/>
            <w:r>
              <w:t>asmenis</w:t>
            </w:r>
            <w:proofErr w:type="spellEnd"/>
            <w:r>
              <w:t>.</w:t>
            </w:r>
          </w:p>
        </w:tc>
        <w:tc>
          <w:tcPr>
            <w:tcW w:w="4518" w:type="dxa"/>
            <w:tcBorders>
              <w:left w:val="single" w:sz="4" w:space="0" w:color="auto"/>
              <w:right w:val="single" w:sz="4" w:space="0" w:color="auto"/>
            </w:tcBorders>
          </w:tcPr>
          <w:p w14:paraId="50D65452" w14:textId="6DEDAB7C" w:rsidR="002E568E" w:rsidRDefault="002E568E" w:rsidP="002E568E">
            <w:r w:rsidRPr="00F05DC2">
              <w:t>1.2.10. Unless otherwise stated in the Contract, words in the singular shall include the plural and vice versa; words in one gender shall include the corresponding words in the other gender; and the word “person” shall include both natural and legal persons.</w:t>
            </w:r>
          </w:p>
        </w:tc>
      </w:tr>
      <w:tr w:rsidR="002E568E" w14:paraId="5747C41F" w14:textId="77777777" w:rsidTr="00466A6D">
        <w:tc>
          <w:tcPr>
            <w:tcW w:w="4338" w:type="dxa"/>
            <w:tcBorders>
              <w:left w:val="single" w:sz="4" w:space="0" w:color="auto"/>
              <w:right w:val="single" w:sz="4" w:space="0" w:color="auto"/>
            </w:tcBorders>
          </w:tcPr>
          <w:p w14:paraId="111D6222" w14:textId="77777777" w:rsidR="002E568E" w:rsidRDefault="002E568E" w:rsidP="002E568E">
            <w:r>
              <w:t>1.2.11. </w:t>
            </w:r>
            <w:proofErr w:type="spellStart"/>
            <w:r>
              <w:t>Jeigu</w:t>
            </w:r>
            <w:proofErr w:type="spellEnd"/>
            <w:r>
              <w:t xml:space="preserve"> </w:t>
            </w:r>
            <w:proofErr w:type="spellStart"/>
            <w:r>
              <w:t>Sutartyje</w:t>
            </w:r>
            <w:proofErr w:type="spellEnd"/>
            <w:r>
              <w:t xml:space="preserve"> </w:t>
            </w:r>
            <w:proofErr w:type="spellStart"/>
            <w:r>
              <w:t>nurodyta</w:t>
            </w:r>
            <w:proofErr w:type="spellEnd"/>
            <w:r>
              <w:t xml:space="preserve"> </w:t>
            </w:r>
            <w:proofErr w:type="spellStart"/>
            <w:r>
              <w:t>reikšmė</w:t>
            </w:r>
            <w:proofErr w:type="spellEnd"/>
            <w:r>
              <w:t xml:space="preserve"> </w:t>
            </w:r>
            <w:proofErr w:type="spellStart"/>
            <w:r>
              <w:t>skaičiais</w:t>
            </w:r>
            <w:proofErr w:type="spellEnd"/>
            <w:r>
              <w:t xml:space="preserve"> ir </w:t>
            </w:r>
            <w:proofErr w:type="spellStart"/>
            <w:r>
              <w:t>žodžiais</w:t>
            </w:r>
            <w:proofErr w:type="spellEnd"/>
            <w:r>
              <w:t xml:space="preserve"> </w:t>
            </w:r>
            <w:proofErr w:type="spellStart"/>
            <w:r>
              <w:t>skiriasi</w:t>
            </w:r>
            <w:proofErr w:type="spellEnd"/>
            <w:r>
              <w:t xml:space="preserve">, </w:t>
            </w:r>
            <w:proofErr w:type="spellStart"/>
            <w:r>
              <w:t>vadovaujamasi</w:t>
            </w:r>
            <w:proofErr w:type="spellEnd"/>
            <w:r>
              <w:t xml:space="preserve"> </w:t>
            </w:r>
            <w:proofErr w:type="spellStart"/>
            <w:r>
              <w:t>žodžiais</w:t>
            </w:r>
            <w:proofErr w:type="spellEnd"/>
            <w:r>
              <w:t xml:space="preserve"> </w:t>
            </w:r>
            <w:proofErr w:type="spellStart"/>
            <w:r>
              <w:t>nurodyta</w:t>
            </w:r>
            <w:proofErr w:type="spellEnd"/>
            <w:r>
              <w:t xml:space="preserve"> </w:t>
            </w:r>
            <w:proofErr w:type="spellStart"/>
            <w:r>
              <w:t>reikšme</w:t>
            </w:r>
            <w:proofErr w:type="spellEnd"/>
            <w:r>
              <w:t>.</w:t>
            </w:r>
          </w:p>
        </w:tc>
        <w:tc>
          <w:tcPr>
            <w:tcW w:w="4518" w:type="dxa"/>
            <w:tcBorders>
              <w:left w:val="single" w:sz="4" w:space="0" w:color="auto"/>
              <w:right w:val="single" w:sz="4" w:space="0" w:color="auto"/>
            </w:tcBorders>
          </w:tcPr>
          <w:p w14:paraId="2F4A7A6F" w14:textId="7CE78247" w:rsidR="002E568E" w:rsidRDefault="002E568E" w:rsidP="002E568E">
            <w:r w:rsidRPr="00F05DC2">
              <w:t>1.2.11. If a value is stated in both words and figures and there is a discrepancy, the value stated in words shall prevail.</w:t>
            </w:r>
          </w:p>
        </w:tc>
      </w:tr>
      <w:tr w:rsidR="002E568E" w14:paraId="4E511753" w14:textId="77777777" w:rsidTr="00466A6D">
        <w:tc>
          <w:tcPr>
            <w:tcW w:w="4338" w:type="dxa"/>
            <w:tcBorders>
              <w:left w:val="single" w:sz="4" w:space="0" w:color="auto"/>
              <w:bottom w:val="single" w:sz="4" w:space="0" w:color="auto"/>
              <w:right w:val="single" w:sz="4" w:space="0" w:color="auto"/>
            </w:tcBorders>
          </w:tcPr>
          <w:p w14:paraId="773BC442" w14:textId="77777777" w:rsidR="002E568E" w:rsidRDefault="002E568E" w:rsidP="002E568E">
            <w:r>
              <w:t xml:space="preserve">1.2.12. Jei </w:t>
            </w:r>
            <w:proofErr w:type="spellStart"/>
            <w:r>
              <w:t>pateikiamos</w:t>
            </w:r>
            <w:proofErr w:type="spellEnd"/>
            <w:r>
              <w:t xml:space="preserve"> </w:t>
            </w:r>
            <w:proofErr w:type="spellStart"/>
            <w:r>
              <w:t>nuorodos</w:t>
            </w:r>
            <w:proofErr w:type="spellEnd"/>
            <w:r>
              <w:t xml:space="preserve"> į </w:t>
            </w:r>
            <w:proofErr w:type="spellStart"/>
            <w:r>
              <w:t>teisės</w:t>
            </w:r>
            <w:proofErr w:type="spellEnd"/>
            <w:r>
              <w:t xml:space="preserve"> </w:t>
            </w:r>
            <w:proofErr w:type="spellStart"/>
            <w:r>
              <w:t>aktus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taikomos</w:t>
            </w:r>
            <w:proofErr w:type="spellEnd"/>
            <w:r>
              <w:t xml:space="preserve"> </w:t>
            </w:r>
            <w:proofErr w:type="spellStart"/>
            <w:r>
              <w:t>aktualios</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redakcijos</w:t>
            </w:r>
            <w:proofErr w:type="spellEnd"/>
            <w:r>
              <w:t xml:space="preserve">, </w:t>
            </w:r>
            <w:proofErr w:type="spellStart"/>
            <w:r>
              <w:t>jeigu</w:t>
            </w:r>
            <w:proofErr w:type="spellEnd"/>
            <w:r>
              <w:t xml:space="preserve"> </w:t>
            </w:r>
            <w:proofErr w:type="spellStart"/>
            <w:r>
              <w:t>nenurodyta</w:t>
            </w:r>
            <w:proofErr w:type="spellEnd"/>
            <w:r>
              <w:t xml:space="preserve"> </w:t>
            </w:r>
            <w:proofErr w:type="spellStart"/>
            <w:r>
              <w:t>kitaip</w:t>
            </w:r>
            <w:proofErr w:type="spellEnd"/>
            <w:r>
              <w:t>.</w:t>
            </w:r>
          </w:p>
        </w:tc>
        <w:tc>
          <w:tcPr>
            <w:tcW w:w="4518" w:type="dxa"/>
            <w:tcBorders>
              <w:left w:val="single" w:sz="4" w:space="0" w:color="auto"/>
              <w:bottom w:val="single" w:sz="4" w:space="0" w:color="auto"/>
              <w:right w:val="single" w:sz="4" w:space="0" w:color="auto"/>
            </w:tcBorders>
          </w:tcPr>
          <w:p w14:paraId="4AE50080" w14:textId="6C701759" w:rsidR="002E568E" w:rsidRDefault="002E568E" w:rsidP="002E568E">
            <w:r w:rsidRPr="00F05DC2">
              <w:t>1.2.12. Where references to legal acts are provided, the current versions of those acts shall apply, unless otherwise specified.</w:t>
            </w:r>
          </w:p>
        </w:tc>
      </w:tr>
      <w:tr w:rsidR="002E568E" w14:paraId="339A05DB" w14:textId="77777777" w:rsidTr="00466A6D">
        <w:tc>
          <w:tcPr>
            <w:tcW w:w="4338" w:type="dxa"/>
            <w:tcBorders>
              <w:top w:val="single" w:sz="4" w:space="0" w:color="auto"/>
              <w:left w:val="single" w:sz="4" w:space="0" w:color="auto"/>
              <w:right w:val="single" w:sz="4" w:space="0" w:color="auto"/>
            </w:tcBorders>
          </w:tcPr>
          <w:p w14:paraId="17F8A96A" w14:textId="77777777" w:rsidR="002E568E" w:rsidRDefault="002E568E" w:rsidP="002E568E">
            <w:pPr>
              <w:spacing w:after="0" w:line="257" w:lineRule="atLeast"/>
              <w:jc w:val="center"/>
            </w:pPr>
            <w:r w:rsidRPr="003C6972">
              <w:rPr>
                <w:rFonts w:ascii="Times New Roman" w:eastAsia="Times New Roman" w:hAnsi="Times New Roman" w:cs="Times New Roman"/>
                <w:b/>
                <w:bCs/>
                <w:color w:val="000000"/>
                <w:sz w:val="24"/>
                <w:szCs w:val="24"/>
                <w:lang w:val="lt-LT"/>
              </w:rPr>
              <w:t>1.3. Dokumentų viršenybė</w:t>
            </w:r>
          </w:p>
        </w:tc>
        <w:tc>
          <w:tcPr>
            <w:tcW w:w="4518" w:type="dxa"/>
            <w:tcBorders>
              <w:top w:val="single" w:sz="4" w:space="0" w:color="auto"/>
              <w:left w:val="single" w:sz="4" w:space="0" w:color="auto"/>
              <w:right w:val="single" w:sz="4" w:space="0" w:color="auto"/>
            </w:tcBorders>
          </w:tcPr>
          <w:p w14:paraId="39880E51" w14:textId="7E84793F" w:rsidR="002E568E" w:rsidRPr="003C6972" w:rsidRDefault="002E568E" w:rsidP="002E568E">
            <w:pPr>
              <w:spacing w:line="257" w:lineRule="atLeast"/>
              <w:jc w:val="center"/>
              <w:rPr>
                <w:color w:val="000000"/>
                <w:szCs w:val="24"/>
              </w:rPr>
            </w:pPr>
            <w:r>
              <w:rPr>
                <w:b/>
                <w:bCs/>
                <w:color w:val="000000"/>
                <w:szCs w:val="24"/>
              </w:rPr>
              <w:t xml:space="preserve">1.3. </w:t>
            </w:r>
            <w:r w:rsidRPr="00A64415">
              <w:rPr>
                <w:b/>
                <w:bCs/>
                <w:color w:val="000000"/>
                <w:szCs w:val="24"/>
                <w:lang w:val="en-GB"/>
              </w:rPr>
              <w:t>Hierarchy of Documents</w:t>
            </w:r>
          </w:p>
        </w:tc>
      </w:tr>
      <w:tr w:rsidR="002E568E" w14:paraId="79ECA7A1" w14:textId="77777777" w:rsidTr="00466A6D">
        <w:tc>
          <w:tcPr>
            <w:tcW w:w="4338" w:type="dxa"/>
            <w:tcBorders>
              <w:left w:val="single" w:sz="4" w:space="0" w:color="auto"/>
              <w:right w:val="single" w:sz="4" w:space="0" w:color="auto"/>
            </w:tcBorders>
          </w:tcPr>
          <w:p w14:paraId="36DF6086" w14:textId="77777777" w:rsidR="002E568E" w:rsidRDefault="002E568E" w:rsidP="002E568E">
            <w:r>
              <w:t>1.3.1. </w:t>
            </w:r>
            <w:proofErr w:type="spellStart"/>
            <w:r>
              <w:t>Sutartį</w:t>
            </w:r>
            <w:proofErr w:type="spellEnd"/>
            <w:r>
              <w:t xml:space="preserve"> </w:t>
            </w:r>
            <w:proofErr w:type="spellStart"/>
            <w:r>
              <w:t>sudarantys</w:t>
            </w:r>
            <w:proofErr w:type="spellEnd"/>
            <w:r>
              <w:t xml:space="preserve"> </w:t>
            </w:r>
            <w:proofErr w:type="spellStart"/>
            <w:r>
              <w:t>dokumentai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suprantami</w:t>
            </w:r>
            <w:proofErr w:type="spellEnd"/>
            <w:r>
              <w:t xml:space="preserve"> </w:t>
            </w:r>
            <w:proofErr w:type="spellStart"/>
            <w:r>
              <w:t>kaip</w:t>
            </w:r>
            <w:proofErr w:type="spellEnd"/>
            <w:r>
              <w:t xml:space="preserve"> </w:t>
            </w:r>
            <w:proofErr w:type="spellStart"/>
            <w:r>
              <w:t>papildantys</w:t>
            </w:r>
            <w:proofErr w:type="spellEnd"/>
            <w:r>
              <w:t xml:space="preserve"> </w:t>
            </w:r>
            <w:proofErr w:type="spellStart"/>
            <w:r>
              <w:t>vienas</w:t>
            </w:r>
            <w:proofErr w:type="spellEnd"/>
            <w:r>
              <w:t xml:space="preserve"> </w:t>
            </w:r>
            <w:proofErr w:type="spellStart"/>
            <w:r>
              <w:t>kitą</w:t>
            </w:r>
            <w:proofErr w:type="spellEnd"/>
            <w:r>
              <w:t xml:space="preserve">. Bet </w:t>
            </w:r>
            <w:proofErr w:type="spellStart"/>
            <w:r>
              <w:t>kokio</w:t>
            </w:r>
            <w:proofErr w:type="spellEnd"/>
            <w:r>
              <w:t xml:space="preserve"> </w:t>
            </w:r>
            <w:proofErr w:type="spellStart"/>
            <w:r>
              <w:t>Sutarties</w:t>
            </w:r>
            <w:proofErr w:type="spellEnd"/>
            <w:r>
              <w:t xml:space="preserve"> </w:t>
            </w:r>
            <w:proofErr w:type="spellStart"/>
            <w:r>
              <w:t>dokumentų</w:t>
            </w:r>
            <w:proofErr w:type="spellEnd"/>
            <w:r>
              <w:t xml:space="preserve"> </w:t>
            </w:r>
            <w:proofErr w:type="spellStart"/>
            <w:r>
              <w:t>sąlygų</w:t>
            </w:r>
            <w:proofErr w:type="spellEnd"/>
            <w:r>
              <w:t xml:space="preserve"> </w:t>
            </w:r>
            <w:proofErr w:type="spellStart"/>
            <w:r>
              <w:t>neatitikimo</w:t>
            </w:r>
            <w:proofErr w:type="spellEnd"/>
            <w:r>
              <w:t xml:space="preserve"> </w:t>
            </w:r>
            <w:proofErr w:type="spellStart"/>
            <w:r>
              <w:t>ar</w:t>
            </w:r>
            <w:proofErr w:type="spellEnd"/>
            <w:r>
              <w:t xml:space="preserve"> </w:t>
            </w:r>
            <w:proofErr w:type="spellStart"/>
            <w:r>
              <w:t>neaiškumo</w:t>
            </w:r>
            <w:proofErr w:type="spellEnd"/>
            <w:r>
              <w:t xml:space="preserve"> </w:t>
            </w:r>
            <w:proofErr w:type="spellStart"/>
            <w:r>
              <w:t>atveju</w:t>
            </w:r>
            <w:proofErr w:type="spellEnd"/>
            <w:r>
              <w:t xml:space="preserve">, </w:t>
            </w:r>
            <w:proofErr w:type="spellStart"/>
            <w:r>
              <w:t>toks</w:t>
            </w:r>
            <w:proofErr w:type="spellEnd"/>
            <w:r>
              <w:t xml:space="preserve"> </w:t>
            </w:r>
            <w:proofErr w:type="spellStart"/>
            <w:r>
              <w:t>neatitikimas</w:t>
            </w:r>
            <w:proofErr w:type="spellEnd"/>
            <w:r>
              <w:t xml:space="preserve"> </w:t>
            </w:r>
            <w:proofErr w:type="spellStart"/>
            <w:r>
              <w:t>ar</w:t>
            </w:r>
            <w:proofErr w:type="spellEnd"/>
            <w:r>
              <w:t xml:space="preserve"> </w:t>
            </w:r>
            <w:proofErr w:type="spellStart"/>
            <w:r>
              <w:t>neaiškumas</w:t>
            </w:r>
            <w:proofErr w:type="spellEnd"/>
            <w:r>
              <w:t xml:space="preserve"> </w:t>
            </w:r>
            <w:proofErr w:type="spellStart"/>
            <w:r>
              <w:t>pašalinamas</w:t>
            </w:r>
            <w:proofErr w:type="spellEnd"/>
            <w:r>
              <w:t xml:space="preserve"> </w:t>
            </w:r>
            <w:proofErr w:type="spellStart"/>
            <w:r>
              <w:t>dokumentus</w:t>
            </w:r>
            <w:proofErr w:type="spellEnd"/>
            <w:r>
              <w:t xml:space="preserve"> </w:t>
            </w:r>
            <w:proofErr w:type="spellStart"/>
            <w:r>
              <w:t>aiškinant</w:t>
            </w:r>
            <w:proofErr w:type="spellEnd"/>
            <w:r>
              <w:t xml:space="preserve"> </w:t>
            </w:r>
            <w:proofErr w:type="spellStart"/>
            <w:r>
              <w:t>tokia</w:t>
            </w:r>
            <w:proofErr w:type="spellEnd"/>
            <w:r>
              <w:t xml:space="preserve"> </w:t>
            </w:r>
            <w:proofErr w:type="spellStart"/>
            <w:r>
              <w:t>eilės</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3286D6D6" w14:textId="7A2E7555" w:rsidR="002E568E" w:rsidRDefault="002E568E" w:rsidP="002E568E">
            <w:r w:rsidRPr="00A20415">
              <w:t>1.3.1. The documents comprising the Contract shall be interpreted as complementary to one another. In the event of any inconsistency or ambiguity between the provisions of the Contract documents, such inconsistency or ambiguity shall be resolved by interpreting the documents in the following order of precedence:</w:t>
            </w:r>
          </w:p>
        </w:tc>
      </w:tr>
      <w:tr w:rsidR="002E568E" w14:paraId="0857CE3E" w14:textId="77777777" w:rsidTr="00466A6D">
        <w:tc>
          <w:tcPr>
            <w:tcW w:w="4338" w:type="dxa"/>
            <w:tcBorders>
              <w:left w:val="single" w:sz="4" w:space="0" w:color="auto"/>
              <w:right w:val="single" w:sz="4" w:space="0" w:color="auto"/>
            </w:tcBorders>
          </w:tcPr>
          <w:p w14:paraId="06E7CE2B" w14:textId="77777777" w:rsidR="002E568E" w:rsidRDefault="002E568E" w:rsidP="002E568E">
            <w:r>
              <w:t>1.3.1.1. </w:t>
            </w:r>
            <w:proofErr w:type="spellStart"/>
            <w:r>
              <w:t>Techninė</w:t>
            </w:r>
            <w:proofErr w:type="spellEnd"/>
            <w:r>
              <w:t xml:space="preserve"> </w:t>
            </w:r>
            <w:proofErr w:type="spellStart"/>
            <w:r>
              <w:t>specifikacija</w:t>
            </w:r>
            <w:proofErr w:type="spellEnd"/>
            <w:r>
              <w:t>;</w:t>
            </w:r>
          </w:p>
        </w:tc>
        <w:tc>
          <w:tcPr>
            <w:tcW w:w="4518" w:type="dxa"/>
            <w:tcBorders>
              <w:left w:val="single" w:sz="4" w:space="0" w:color="auto"/>
              <w:right w:val="single" w:sz="4" w:space="0" w:color="auto"/>
            </w:tcBorders>
          </w:tcPr>
          <w:p w14:paraId="05DCF2B5" w14:textId="4B63BC99" w:rsidR="002E568E" w:rsidRDefault="002E568E" w:rsidP="002E568E">
            <w:r w:rsidRPr="00A20415">
              <w:t>1.3.1.1. Technical Specification;</w:t>
            </w:r>
          </w:p>
        </w:tc>
      </w:tr>
      <w:tr w:rsidR="002E568E" w14:paraId="340623C8" w14:textId="77777777" w:rsidTr="00466A6D">
        <w:tc>
          <w:tcPr>
            <w:tcW w:w="4338" w:type="dxa"/>
            <w:tcBorders>
              <w:left w:val="single" w:sz="4" w:space="0" w:color="auto"/>
              <w:right w:val="single" w:sz="4" w:space="0" w:color="auto"/>
            </w:tcBorders>
          </w:tcPr>
          <w:p w14:paraId="2B8FD4C0" w14:textId="77777777" w:rsidR="002E568E" w:rsidRDefault="002E568E" w:rsidP="002E568E">
            <w:r>
              <w:t>1.3.1.2. </w:t>
            </w:r>
            <w:proofErr w:type="spellStart"/>
            <w:r>
              <w:t>Specialiosios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47E19461" w14:textId="60C6251E" w:rsidR="002E568E" w:rsidRDefault="002E568E" w:rsidP="002E568E">
            <w:r w:rsidRPr="00A20415">
              <w:t>1.3.1.2. Special Terms and Conditions;</w:t>
            </w:r>
          </w:p>
        </w:tc>
      </w:tr>
      <w:tr w:rsidR="002E568E" w14:paraId="3D31D612" w14:textId="77777777" w:rsidTr="00466A6D">
        <w:tc>
          <w:tcPr>
            <w:tcW w:w="4338" w:type="dxa"/>
            <w:tcBorders>
              <w:left w:val="single" w:sz="4" w:space="0" w:color="auto"/>
              <w:right w:val="single" w:sz="4" w:space="0" w:color="auto"/>
            </w:tcBorders>
          </w:tcPr>
          <w:p w14:paraId="6A9781A0" w14:textId="77777777" w:rsidR="002E568E" w:rsidRDefault="002E568E" w:rsidP="002E568E">
            <w:r>
              <w:lastRenderedPageBreak/>
              <w:t>1.3.1.3. </w:t>
            </w:r>
            <w:proofErr w:type="spellStart"/>
            <w:r>
              <w:t>Bendrosios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5154CC63" w14:textId="63F14340" w:rsidR="002E568E" w:rsidRDefault="002E568E" w:rsidP="002E568E">
            <w:r w:rsidRPr="00A20415">
              <w:t>1.3.1.3. General Terms and Conditions;</w:t>
            </w:r>
          </w:p>
        </w:tc>
      </w:tr>
      <w:tr w:rsidR="002E568E" w14:paraId="56001267" w14:textId="77777777" w:rsidTr="00466A6D">
        <w:tc>
          <w:tcPr>
            <w:tcW w:w="4338" w:type="dxa"/>
            <w:tcBorders>
              <w:left w:val="single" w:sz="4" w:space="0" w:color="auto"/>
              <w:right w:val="single" w:sz="4" w:space="0" w:color="auto"/>
            </w:tcBorders>
          </w:tcPr>
          <w:p w14:paraId="3BEE3DCA" w14:textId="77777777" w:rsidR="002E568E" w:rsidRDefault="002E568E" w:rsidP="002E568E">
            <w:r>
              <w:t>1.3.1.4. </w:t>
            </w:r>
            <w:proofErr w:type="spellStart"/>
            <w:r>
              <w:t>Pirkimo</w:t>
            </w:r>
            <w:proofErr w:type="spellEnd"/>
            <w:r>
              <w:t xml:space="preserve"> </w:t>
            </w:r>
            <w:proofErr w:type="spellStart"/>
            <w:r>
              <w:t>dokumentai</w:t>
            </w:r>
            <w:proofErr w:type="spellEnd"/>
            <w:r>
              <w:t xml:space="preserve"> (</w:t>
            </w:r>
            <w:proofErr w:type="spellStart"/>
            <w:r>
              <w:t>išskyrus</w:t>
            </w:r>
            <w:proofErr w:type="spellEnd"/>
            <w:r>
              <w:t xml:space="preserve"> </w:t>
            </w:r>
            <w:proofErr w:type="spellStart"/>
            <w:r>
              <w:t>techninę</w:t>
            </w:r>
            <w:proofErr w:type="spellEnd"/>
            <w:r>
              <w:t xml:space="preserve"> </w:t>
            </w:r>
            <w:proofErr w:type="spellStart"/>
            <w:r>
              <w:t>specifikaciją</w:t>
            </w:r>
            <w:proofErr w:type="spellEnd"/>
            <w:r>
              <w:t>);</w:t>
            </w:r>
          </w:p>
        </w:tc>
        <w:tc>
          <w:tcPr>
            <w:tcW w:w="4518" w:type="dxa"/>
            <w:tcBorders>
              <w:left w:val="single" w:sz="4" w:space="0" w:color="auto"/>
              <w:right w:val="single" w:sz="4" w:space="0" w:color="auto"/>
            </w:tcBorders>
          </w:tcPr>
          <w:p w14:paraId="3DC552A3" w14:textId="60488DD2" w:rsidR="002E568E" w:rsidRDefault="002E568E" w:rsidP="002E568E">
            <w:r w:rsidRPr="00A20415">
              <w:t>1.3.1.4. Procurement documents (excluding the Technical Specification);</w:t>
            </w:r>
          </w:p>
        </w:tc>
      </w:tr>
      <w:tr w:rsidR="002E568E" w14:paraId="03682487" w14:textId="77777777" w:rsidTr="00466A6D">
        <w:tc>
          <w:tcPr>
            <w:tcW w:w="4338" w:type="dxa"/>
            <w:tcBorders>
              <w:left w:val="single" w:sz="4" w:space="0" w:color="auto"/>
              <w:right w:val="single" w:sz="4" w:space="0" w:color="auto"/>
            </w:tcBorders>
          </w:tcPr>
          <w:p w14:paraId="5BCED56E" w14:textId="77777777" w:rsidR="002E568E" w:rsidRDefault="002E568E" w:rsidP="002E568E">
            <w:r>
              <w:t>1.3.1.5. </w:t>
            </w:r>
            <w:proofErr w:type="spellStart"/>
            <w:r>
              <w:t>Pasiūlymas</w:t>
            </w:r>
            <w:proofErr w:type="spellEnd"/>
            <w:r>
              <w:t>;</w:t>
            </w:r>
          </w:p>
        </w:tc>
        <w:tc>
          <w:tcPr>
            <w:tcW w:w="4518" w:type="dxa"/>
            <w:tcBorders>
              <w:left w:val="single" w:sz="4" w:space="0" w:color="auto"/>
              <w:right w:val="single" w:sz="4" w:space="0" w:color="auto"/>
            </w:tcBorders>
          </w:tcPr>
          <w:p w14:paraId="28DEB8E6" w14:textId="6C3BCD94" w:rsidR="002E568E" w:rsidRDefault="002E568E" w:rsidP="002E568E">
            <w:r w:rsidRPr="00A20415">
              <w:t>1.3.1.5. Tender;</w:t>
            </w:r>
          </w:p>
        </w:tc>
      </w:tr>
      <w:tr w:rsidR="002E568E" w14:paraId="4B6B9565" w14:textId="77777777" w:rsidTr="00466A6D">
        <w:tc>
          <w:tcPr>
            <w:tcW w:w="4338" w:type="dxa"/>
            <w:tcBorders>
              <w:left w:val="single" w:sz="4" w:space="0" w:color="auto"/>
              <w:right w:val="single" w:sz="4" w:space="0" w:color="auto"/>
            </w:tcBorders>
          </w:tcPr>
          <w:p w14:paraId="4D4E01C5" w14:textId="77777777" w:rsidR="002E568E" w:rsidRDefault="002E568E" w:rsidP="002E568E">
            <w:r>
              <w:t xml:space="preserve">1.3.1.6. Kiti </w:t>
            </w:r>
            <w:proofErr w:type="spellStart"/>
            <w:r>
              <w:t>Specialiosiose</w:t>
            </w:r>
            <w:proofErr w:type="spellEnd"/>
            <w:r>
              <w:t xml:space="preserve"> </w:t>
            </w:r>
            <w:proofErr w:type="spellStart"/>
            <w:r>
              <w:t>sąlygose</w:t>
            </w:r>
            <w:proofErr w:type="spellEnd"/>
            <w:r>
              <w:t xml:space="preserve"> </w:t>
            </w:r>
            <w:proofErr w:type="spellStart"/>
            <w:r>
              <w:t>išvardinti</w:t>
            </w:r>
            <w:proofErr w:type="spellEnd"/>
            <w:r>
              <w:t xml:space="preserve"> </w:t>
            </w:r>
            <w:proofErr w:type="spellStart"/>
            <w:r>
              <w:t>priedai</w:t>
            </w:r>
            <w:proofErr w:type="spellEnd"/>
            <w:r>
              <w:t>.</w:t>
            </w:r>
          </w:p>
        </w:tc>
        <w:tc>
          <w:tcPr>
            <w:tcW w:w="4518" w:type="dxa"/>
            <w:tcBorders>
              <w:left w:val="single" w:sz="4" w:space="0" w:color="auto"/>
              <w:right w:val="single" w:sz="4" w:space="0" w:color="auto"/>
            </w:tcBorders>
          </w:tcPr>
          <w:p w14:paraId="44A6BB48" w14:textId="40F4CC4C" w:rsidR="002E568E" w:rsidRDefault="002E568E" w:rsidP="002E568E">
            <w:r w:rsidRPr="00A20415">
              <w:t>1.3.1.6. Other annexes listed in the Special Terms and Conditions.</w:t>
            </w:r>
          </w:p>
        </w:tc>
      </w:tr>
      <w:tr w:rsidR="002E568E" w14:paraId="5FD55924" w14:textId="77777777" w:rsidTr="00466A6D">
        <w:tc>
          <w:tcPr>
            <w:tcW w:w="4338" w:type="dxa"/>
            <w:tcBorders>
              <w:left w:val="single" w:sz="4" w:space="0" w:color="auto"/>
              <w:right w:val="single" w:sz="4" w:space="0" w:color="auto"/>
            </w:tcBorders>
          </w:tcPr>
          <w:p w14:paraId="794F0E2B" w14:textId="77777777" w:rsidR="002E568E" w:rsidRDefault="002E568E" w:rsidP="002E568E">
            <w:r>
              <w:t xml:space="preserve">1.3.2. Tuo </w:t>
            </w:r>
            <w:proofErr w:type="spellStart"/>
            <w:r>
              <w:t>atveju</w:t>
            </w:r>
            <w:proofErr w:type="spellEnd"/>
            <w:r>
              <w:t xml:space="preserve">, kai </w:t>
            </w:r>
            <w:proofErr w:type="spellStart"/>
            <w:r>
              <w:t>Šalių</w:t>
            </w:r>
            <w:proofErr w:type="spellEnd"/>
            <w:r>
              <w:t xml:space="preserve"> </w:t>
            </w:r>
            <w:proofErr w:type="spellStart"/>
            <w:r>
              <w:t>Susitarimu</w:t>
            </w:r>
            <w:proofErr w:type="spellEnd"/>
            <w:r>
              <w:t xml:space="preserve"> </w:t>
            </w:r>
            <w:proofErr w:type="spellStart"/>
            <w:r>
              <w:t>yra</w:t>
            </w:r>
            <w:proofErr w:type="spellEnd"/>
            <w:r>
              <w:t xml:space="preserve"> </w:t>
            </w:r>
            <w:proofErr w:type="spellStart"/>
            <w:r>
              <w:t>keičiamos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naujai</w:t>
            </w:r>
            <w:proofErr w:type="spellEnd"/>
            <w:r>
              <w:t xml:space="preserve"> </w:t>
            </w:r>
            <w:proofErr w:type="spellStart"/>
            <w:r>
              <w:t>sutartos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turi</w:t>
            </w:r>
            <w:proofErr w:type="spellEnd"/>
            <w:r>
              <w:t xml:space="preserve"> </w:t>
            </w:r>
            <w:proofErr w:type="spellStart"/>
            <w:r>
              <w:t>viršenybę</w:t>
            </w:r>
            <w:proofErr w:type="spellEnd"/>
            <w:r>
              <w:t xml:space="preserve"> </w:t>
            </w:r>
            <w:proofErr w:type="spellStart"/>
            <w:r>
              <w:t>prieš</w:t>
            </w:r>
            <w:proofErr w:type="spellEnd"/>
            <w:r>
              <w:t xml:space="preserve"> </w:t>
            </w:r>
            <w:proofErr w:type="spellStart"/>
            <w:r>
              <w:t>pakeistąsias</w:t>
            </w:r>
            <w:proofErr w:type="spellEnd"/>
            <w:r>
              <w:t>.</w:t>
            </w:r>
          </w:p>
        </w:tc>
        <w:tc>
          <w:tcPr>
            <w:tcW w:w="4518" w:type="dxa"/>
            <w:tcBorders>
              <w:left w:val="single" w:sz="4" w:space="0" w:color="auto"/>
              <w:right w:val="single" w:sz="4" w:space="0" w:color="auto"/>
            </w:tcBorders>
          </w:tcPr>
          <w:p w14:paraId="68DF7696" w14:textId="78E4984D" w:rsidR="002E568E" w:rsidRDefault="002E568E" w:rsidP="002E568E">
            <w:r w:rsidRPr="00A20415">
              <w:t>1.3.2. Where the Parties agree to amend the terms of the Contract, the newly agreed terms shall take precedence over the amended ones.</w:t>
            </w:r>
          </w:p>
        </w:tc>
      </w:tr>
      <w:tr w:rsidR="002E568E" w14:paraId="6922E84B" w14:textId="77777777" w:rsidTr="00466A6D">
        <w:tc>
          <w:tcPr>
            <w:tcW w:w="4338" w:type="dxa"/>
            <w:tcBorders>
              <w:left w:val="single" w:sz="4" w:space="0" w:color="auto"/>
              <w:right w:val="single" w:sz="4" w:space="0" w:color="auto"/>
            </w:tcBorders>
          </w:tcPr>
          <w:p w14:paraId="16C9B590" w14:textId="77777777" w:rsidR="002E568E" w:rsidRDefault="002E568E" w:rsidP="002E568E">
            <w:r>
              <w:t>1.3.3. </w:t>
            </w:r>
            <w:proofErr w:type="spellStart"/>
            <w:r>
              <w:t>Jeigu</w:t>
            </w:r>
            <w:proofErr w:type="spellEnd"/>
            <w:r>
              <w:t xml:space="preserve"> </w:t>
            </w:r>
            <w:proofErr w:type="spellStart"/>
            <w:r>
              <w:t>Šalys</w:t>
            </w:r>
            <w:proofErr w:type="spellEnd"/>
            <w:r>
              <w:t xml:space="preserve"> </w:t>
            </w:r>
            <w:proofErr w:type="spellStart"/>
            <w:r>
              <w:t>susitaria</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arba</w:t>
            </w:r>
            <w:proofErr w:type="spellEnd"/>
            <w:r>
              <w:t xml:space="preserve"> </w:t>
            </w:r>
            <w:proofErr w:type="spellStart"/>
            <w:r>
              <w:t>priedo</w:t>
            </w:r>
            <w:proofErr w:type="spellEnd"/>
            <w:r>
              <w:t xml:space="preserve"> </w:t>
            </w:r>
            <w:proofErr w:type="spellStart"/>
            <w:r>
              <w:t>papildymo</w:t>
            </w:r>
            <w:proofErr w:type="spellEnd"/>
            <w:r>
              <w:t xml:space="preserve"> </w:t>
            </w:r>
            <w:proofErr w:type="spellStart"/>
            <w:r>
              <w:t>nauja</w:t>
            </w:r>
            <w:proofErr w:type="spellEnd"/>
            <w:r>
              <w:t xml:space="preserve"> </w:t>
            </w:r>
            <w:proofErr w:type="spellStart"/>
            <w:r>
              <w:t>sąlyga</w:t>
            </w:r>
            <w:proofErr w:type="spellEnd"/>
            <w:r>
              <w:t xml:space="preserve">, </w:t>
            </w:r>
            <w:proofErr w:type="spellStart"/>
            <w:r>
              <w:t>neatitikimo</w:t>
            </w:r>
            <w:proofErr w:type="spellEnd"/>
            <w:r>
              <w:t xml:space="preserve"> </w:t>
            </w:r>
            <w:proofErr w:type="spellStart"/>
            <w:r>
              <w:t>ar</w:t>
            </w:r>
            <w:proofErr w:type="spellEnd"/>
            <w:r>
              <w:t xml:space="preserve"> </w:t>
            </w:r>
            <w:proofErr w:type="spellStart"/>
            <w:r>
              <w:t>neaiškumo</w:t>
            </w:r>
            <w:proofErr w:type="spellEnd"/>
            <w:r>
              <w:t xml:space="preserve"> </w:t>
            </w:r>
            <w:proofErr w:type="spellStart"/>
            <w:r>
              <w:t>atveju</w:t>
            </w:r>
            <w:proofErr w:type="spellEnd"/>
            <w:r>
              <w:t xml:space="preserve"> </w:t>
            </w:r>
            <w:proofErr w:type="spellStart"/>
            <w:r>
              <w:t>tokia</w:t>
            </w:r>
            <w:proofErr w:type="spellEnd"/>
            <w:r>
              <w:t xml:space="preserve"> </w:t>
            </w:r>
            <w:proofErr w:type="spellStart"/>
            <w:r>
              <w:t>sąlyga</w:t>
            </w:r>
            <w:proofErr w:type="spellEnd"/>
            <w:r>
              <w:t xml:space="preserve"> </w:t>
            </w:r>
            <w:proofErr w:type="spellStart"/>
            <w:r>
              <w:t>turi</w:t>
            </w:r>
            <w:proofErr w:type="spellEnd"/>
            <w:r>
              <w:t xml:space="preserve"> </w:t>
            </w:r>
            <w:proofErr w:type="spellStart"/>
            <w:r>
              <w:t>viršenybę</w:t>
            </w:r>
            <w:proofErr w:type="spellEnd"/>
            <w:r>
              <w:t xml:space="preserve"> </w:t>
            </w:r>
            <w:proofErr w:type="spellStart"/>
            <w:r>
              <w:t>atitinkamai</w:t>
            </w:r>
            <w:proofErr w:type="spellEnd"/>
            <w:r>
              <w:t xml:space="preserve"> </w:t>
            </w:r>
            <w:proofErr w:type="spellStart"/>
            <w:r>
              <w:t>kitų</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arba</w:t>
            </w:r>
            <w:proofErr w:type="spellEnd"/>
            <w:r>
              <w:t xml:space="preserve"> </w:t>
            </w:r>
            <w:proofErr w:type="spellStart"/>
            <w:r>
              <w:t>kitų</w:t>
            </w:r>
            <w:proofErr w:type="spellEnd"/>
            <w:r>
              <w:t xml:space="preserve"> to </w:t>
            </w:r>
            <w:proofErr w:type="spellStart"/>
            <w:r>
              <w:t>priedo</w:t>
            </w:r>
            <w:proofErr w:type="spellEnd"/>
            <w:r>
              <w:t xml:space="preserve"> </w:t>
            </w:r>
            <w:proofErr w:type="spellStart"/>
            <w:r>
              <w:t>sąlygų</w:t>
            </w:r>
            <w:proofErr w:type="spellEnd"/>
            <w:r>
              <w:t xml:space="preserve"> </w:t>
            </w:r>
            <w:proofErr w:type="spellStart"/>
            <w:r>
              <w:t>atžvilgiu</w:t>
            </w:r>
            <w:proofErr w:type="spellEnd"/>
            <w:r>
              <w:t>.</w:t>
            </w:r>
          </w:p>
        </w:tc>
        <w:tc>
          <w:tcPr>
            <w:tcW w:w="4518" w:type="dxa"/>
            <w:tcBorders>
              <w:left w:val="single" w:sz="4" w:space="0" w:color="auto"/>
              <w:right w:val="single" w:sz="4" w:space="0" w:color="auto"/>
            </w:tcBorders>
          </w:tcPr>
          <w:p w14:paraId="534715FA" w14:textId="2FFEE094" w:rsidR="002E568E" w:rsidRDefault="002E568E" w:rsidP="002E568E">
            <w:r w:rsidRPr="00A20415">
              <w:t>1.3.3. If the Parties agree to supplement the Contract terms or an annex with a new provision, in the event of any inconsistency or ambiguity, such provision shall take precedence over the relevant other provisions of the Contract or the annex.</w:t>
            </w:r>
          </w:p>
        </w:tc>
      </w:tr>
      <w:tr w:rsidR="002E568E" w14:paraId="2EAFD28E" w14:textId="77777777" w:rsidTr="00466A6D">
        <w:tc>
          <w:tcPr>
            <w:tcW w:w="4338" w:type="dxa"/>
            <w:tcBorders>
              <w:left w:val="single" w:sz="4" w:space="0" w:color="auto"/>
              <w:bottom w:val="single" w:sz="4" w:space="0" w:color="auto"/>
              <w:right w:val="single" w:sz="4" w:space="0" w:color="auto"/>
            </w:tcBorders>
          </w:tcPr>
          <w:p w14:paraId="7B36623B" w14:textId="77777777" w:rsidR="002E568E" w:rsidRDefault="002E568E" w:rsidP="002E568E">
            <w:r>
              <w:t>1.3.4. </w:t>
            </w:r>
            <w:proofErr w:type="spellStart"/>
            <w:r>
              <w:t>Jeigu</w:t>
            </w:r>
            <w:proofErr w:type="spellEnd"/>
            <w:r>
              <w:t xml:space="preserve"> </w:t>
            </w:r>
            <w:proofErr w:type="spellStart"/>
            <w:r>
              <w:t>Šalys</w:t>
            </w:r>
            <w:proofErr w:type="spellEnd"/>
            <w:r>
              <w:t xml:space="preserve"> </w:t>
            </w:r>
            <w:proofErr w:type="spellStart"/>
            <w:r>
              <w:t>susitaria</w:t>
            </w:r>
            <w:proofErr w:type="spellEnd"/>
            <w:r>
              <w:t xml:space="preserve"> </w:t>
            </w:r>
            <w:proofErr w:type="spellStart"/>
            <w:r>
              <w:t>dėl</w:t>
            </w:r>
            <w:proofErr w:type="spellEnd"/>
            <w:r>
              <w:t xml:space="preserve"> </w:t>
            </w:r>
            <w:proofErr w:type="spellStart"/>
            <w:r>
              <w:t>naujo</w:t>
            </w:r>
            <w:proofErr w:type="spellEnd"/>
            <w:r>
              <w:t xml:space="preserve"> </w:t>
            </w:r>
            <w:proofErr w:type="spellStart"/>
            <w:r>
              <w:t>priedo</w:t>
            </w:r>
            <w:proofErr w:type="spellEnd"/>
            <w:r>
              <w:t xml:space="preserve">, </w:t>
            </w:r>
            <w:proofErr w:type="spellStart"/>
            <w:r>
              <w:t>Šalys</w:t>
            </w:r>
            <w:proofErr w:type="spellEnd"/>
            <w:r>
              <w:t xml:space="preserve"> </w:t>
            </w:r>
            <w:proofErr w:type="spellStart"/>
            <w:r>
              <w:t>turi</w:t>
            </w:r>
            <w:proofErr w:type="spellEnd"/>
            <w:r>
              <w:t xml:space="preserve"> </w:t>
            </w:r>
            <w:proofErr w:type="spellStart"/>
            <w:r>
              <w:t>sutarti</w:t>
            </w:r>
            <w:proofErr w:type="spellEnd"/>
            <w:r>
              <w:t xml:space="preserve"> </w:t>
            </w:r>
            <w:proofErr w:type="spellStart"/>
            <w:r>
              <w:t>dėl</w:t>
            </w:r>
            <w:proofErr w:type="spellEnd"/>
            <w:r>
              <w:t xml:space="preserve"> </w:t>
            </w:r>
            <w:proofErr w:type="spellStart"/>
            <w:r>
              <w:t>naujojo</w:t>
            </w:r>
            <w:proofErr w:type="spellEnd"/>
            <w:r>
              <w:t xml:space="preserve"> </w:t>
            </w:r>
            <w:proofErr w:type="spellStart"/>
            <w:r>
              <w:t>priedo</w:t>
            </w:r>
            <w:proofErr w:type="spellEnd"/>
            <w:r>
              <w:t xml:space="preserve"> </w:t>
            </w:r>
            <w:proofErr w:type="spellStart"/>
            <w:r>
              <w:t>įtraukimo</w:t>
            </w:r>
            <w:proofErr w:type="spellEnd"/>
            <w:r>
              <w:t xml:space="preserve"> į </w:t>
            </w:r>
            <w:proofErr w:type="spellStart"/>
            <w:r>
              <w:t>priedų</w:t>
            </w:r>
            <w:proofErr w:type="spellEnd"/>
            <w:r>
              <w:t xml:space="preserve"> </w:t>
            </w:r>
            <w:proofErr w:type="spellStart"/>
            <w:r>
              <w:t>sąrašą</w:t>
            </w:r>
            <w:proofErr w:type="spellEnd"/>
            <w:r>
              <w:t xml:space="preserve"> </w:t>
            </w:r>
            <w:proofErr w:type="spellStart"/>
            <w:r>
              <w:t>vietos</w:t>
            </w:r>
            <w:proofErr w:type="spellEnd"/>
            <w:r>
              <w:t xml:space="preserve"> ir jo </w:t>
            </w:r>
            <w:proofErr w:type="spellStart"/>
            <w:r>
              <w:t>reikšmės</w:t>
            </w:r>
            <w:proofErr w:type="spellEnd"/>
            <w:r>
              <w:t xml:space="preserve"> </w:t>
            </w:r>
            <w:proofErr w:type="spellStart"/>
            <w:r>
              <w:t>aiškinant</w:t>
            </w:r>
            <w:proofErr w:type="spellEnd"/>
            <w:r>
              <w:t xml:space="preserve"> </w:t>
            </w:r>
            <w:proofErr w:type="spellStart"/>
            <w:r>
              <w:t>Sutartį</w:t>
            </w:r>
            <w:proofErr w:type="spellEnd"/>
            <w:r>
              <w:t xml:space="preserve">. </w:t>
            </w:r>
            <w:proofErr w:type="spellStart"/>
            <w:r>
              <w:t>Jeigu</w:t>
            </w:r>
            <w:proofErr w:type="spellEnd"/>
            <w:r>
              <w:t xml:space="preserve"> </w:t>
            </w:r>
            <w:proofErr w:type="spellStart"/>
            <w:r>
              <w:t>naujas</w:t>
            </w:r>
            <w:proofErr w:type="spellEnd"/>
            <w:r>
              <w:t xml:space="preserve"> </w:t>
            </w:r>
            <w:proofErr w:type="spellStart"/>
            <w:r>
              <w:t>priedas</w:t>
            </w:r>
            <w:proofErr w:type="spellEnd"/>
            <w:r>
              <w:t xml:space="preserve"> </w:t>
            </w:r>
            <w:proofErr w:type="spellStart"/>
            <w:r>
              <w:t>yra</w:t>
            </w:r>
            <w:proofErr w:type="spellEnd"/>
            <w:r>
              <w:t xml:space="preserve"> </w:t>
            </w:r>
            <w:proofErr w:type="spellStart"/>
            <w:r>
              <w:t>įterpiamas</w:t>
            </w:r>
            <w:proofErr w:type="spellEnd"/>
            <w:r>
              <w:t xml:space="preserve"> į </w:t>
            </w:r>
            <w:proofErr w:type="spellStart"/>
            <w:r>
              <w:t>priedų</w:t>
            </w:r>
            <w:proofErr w:type="spellEnd"/>
            <w:r>
              <w:t xml:space="preserve"> </w:t>
            </w:r>
            <w:proofErr w:type="spellStart"/>
            <w:r>
              <w:t>sąrašą</w:t>
            </w:r>
            <w:proofErr w:type="spellEnd"/>
            <w:r>
              <w:t xml:space="preserve">, jam </w:t>
            </w:r>
            <w:proofErr w:type="spellStart"/>
            <w:r>
              <w:t>turi</w:t>
            </w:r>
            <w:proofErr w:type="spellEnd"/>
            <w:r>
              <w:t xml:space="preserve"> </w:t>
            </w:r>
            <w:proofErr w:type="spellStart"/>
            <w:r>
              <w:t>būti</w:t>
            </w:r>
            <w:proofErr w:type="spellEnd"/>
            <w:r>
              <w:t xml:space="preserve"> </w:t>
            </w:r>
            <w:proofErr w:type="spellStart"/>
            <w:r>
              <w:t>suteikiamas</w:t>
            </w:r>
            <w:proofErr w:type="spellEnd"/>
            <w:r>
              <w:t xml:space="preserve"> </w:t>
            </w:r>
            <w:proofErr w:type="spellStart"/>
            <w:r>
              <w:t>eilės</w:t>
            </w:r>
            <w:proofErr w:type="spellEnd"/>
            <w:r>
              <w:t xml:space="preserve"> </w:t>
            </w:r>
            <w:proofErr w:type="spellStart"/>
            <w:r>
              <w:t>numeris</w:t>
            </w:r>
            <w:proofErr w:type="spellEnd"/>
            <w:r>
              <w:t xml:space="preserve"> </w:t>
            </w:r>
            <w:proofErr w:type="spellStart"/>
            <w:r>
              <w:t>su</w:t>
            </w:r>
            <w:proofErr w:type="spellEnd"/>
            <w:r>
              <w:t xml:space="preserve"> </w:t>
            </w:r>
            <w:proofErr w:type="spellStart"/>
            <w:r>
              <w:t>viršutiniu</w:t>
            </w:r>
            <w:proofErr w:type="spellEnd"/>
            <w:r>
              <w:t xml:space="preserve"> </w:t>
            </w:r>
            <w:proofErr w:type="spellStart"/>
            <w:r>
              <w:t>indeksu</w:t>
            </w:r>
            <w:proofErr w:type="spellEnd"/>
            <w:r>
              <w:t xml:space="preserve">, </w:t>
            </w:r>
            <w:proofErr w:type="spellStart"/>
            <w:r>
              <w:t>atsižvelgiant</w:t>
            </w:r>
            <w:proofErr w:type="spellEnd"/>
            <w:r>
              <w:t xml:space="preserve"> į </w:t>
            </w:r>
            <w:proofErr w:type="spellStart"/>
            <w:r>
              <w:t>priedų</w:t>
            </w:r>
            <w:proofErr w:type="spellEnd"/>
            <w:r>
              <w:t xml:space="preserve"> </w:t>
            </w:r>
            <w:proofErr w:type="spellStart"/>
            <w:r>
              <w:t>eiliškumą</w:t>
            </w:r>
            <w:proofErr w:type="spellEnd"/>
            <w:r>
              <w:t xml:space="preserve"> ir </w:t>
            </w:r>
            <w:proofErr w:type="spellStart"/>
            <w:r>
              <w:t>svarbą</w:t>
            </w:r>
            <w:proofErr w:type="spellEnd"/>
            <w:r>
              <w:t xml:space="preserve"> (</w:t>
            </w:r>
            <w:proofErr w:type="spellStart"/>
            <w:r>
              <w:t>pavyzdžiui</w:t>
            </w:r>
            <w:proofErr w:type="spellEnd"/>
            <w:r>
              <w:t xml:space="preserve">, </w:t>
            </w:r>
            <w:proofErr w:type="spellStart"/>
            <w:r>
              <w:t>priedas</w:t>
            </w:r>
            <w:proofErr w:type="spellEnd"/>
            <w:r>
              <w:t xml:space="preserve"> Nr. 4</w:t>
            </w:r>
            <w:r w:rsidRPr="003C6972">
              <w:rPr>
                <w:vertAlign w:val="superscript"/>
              </w:rPr>
              <w:t>1</w:t>
            </w:r>
            <w:r>
              <w:t>).</w:t>
            </w:r>
          </w:p>
        </w:tc>
        <w:tc>
          <w:tcPr>
            <w:tcW w:w="4518" w:type="dxa"/>
            <w:tcBorders>
              <w:left w:val="single" w:sz="4" w:space="0" w:color="auto"/>
              <w:bottom w:val="single" w:sz="4" w:space="0" w:color="auto"/>
              <w:right w:val="single" w:sz="4" w:space="0" w:color="auto"/>
            </w:tcBorders>
          </w:tcPr>
          <w:p w14:paraId="70635B3B" w14:textId="253FED27" w:rsidR="002E568E" w:rsidRDefault="002E568E" w:rsidP="002E568E">
            <w:r w:rsidRPr="00A20415">
              <w:t>1.3.4. If the Parties agree to introduce a new annex, they must also agree on its placement within the list of annexes and its interpretative significance within the Contract. If the new annex is inserted into the list, it shall be assigned a sequential number with a superscript index, reflecting its order and importance (e.g., Annex No. 4¹).</w:t>
            </w:r>
          </w:p>
        </w:tc>
      </w:tr>
      <w:tr w:rsidR="002E568E" w14:paraId="62878855" w14:textId="77777777" w:rsidTr="00466A6D">
        <w:tc>
          <w:tcPr>
            <w:tcW w:w="4338" w:type="dxa"/>
            <w:tcBorders>
              <w:top w:val="single" w:sz="4" w:space="0" w:color="auto"/>
              <w:left w:val="single" w:sz="4" w:space="0" w:color="auto"/>
              <w:right w:val="single" w:sz="4" w:space="0" w:color="auto"/>
            </w:tcBorders>
          </w:tcPr>
          <w:p w14:paraId="2A2D6F9F" w14:textId="77777777" w:rsidR="002E568E" w:rsidRDefault="002E568E" w:rsidP="002E568E">
            <w:r w:rsidRPr="003C6972">
              <w:rPr>
                <w:b/>
                <w:bCs/>
                <w:color w:val="000000"/>
                <w:szCs w:val="24"/>
                <w:lang w:val="en-GB"/>
              </w:rPr>
              <w:t>2.  SUTARTIES DALYKAS</w:t>
            </w:r>
          </w:p>
        </w:tc>
        <w:tc>
          <w:tcPr>
            <w:tcW w:w="4518" w:type="dxa"/>
            <w:tcBorders>
              <w:top w:val="single" w:sz="4" w:space="0" w:color="auto"/>
              <w:left w:val="single" w:sz="4" w:space="0" w:color="auto"/>
              <w:right w:val="single" w:sz="4" w:space="0" w:color="auto"/>
            </w:tcBorders>
          </w:tcPr>
          <w:p w14:paraId="2C1FFF07" w14:textId="3AD0065B" w:rsidR="002E568E" w:rsidRDefault="002E568E" w:rsidP="002E568E">
            <w:r>
              <w:rPr>
                <w:b/>
                <w:bCs/>
                <w:caps/>
                <w:color w:val="000000"/>
                <w:szCs w:val="24"/>
              </w:rPr>
              <w:t xml:space="preserve">2. </w:t>
            </w:r>
            <w:r w:rsidRPr="00A03433">
              <w:rPr>
                <w:b/>
                <w:bCs/>
                <w:caps/>
                <w:color w:val="000000"/>
                <w:szCs w:val="24"/>
                <w:lang w:val="en-GB"/>
              </w:rPr>
              <w:t>SUBJECT MATTER OF THE CONTRACT</w:t>
            </w:r>
          </w:p>
        </w:tc>
      </w:tr>
      <w:tr w:rsidR="002E568E" w14:paraId="4BC117AD" w14:textId="77777777" w:rsidTr="00466A6D">
        <w:tc>
          <w:tcPr>
            <w:tcW w:w="4338" w:type="dxa"/>
            <w:tcBorders>
              <w:left w:val="single" w:sz="4" w:space="0" w:color="auto"/>
              <w:right w:val="single" w:sz="4" w:space="0" w:color="auto"/>
            </w:tcBorders>
          </w:tcPr>
          <w:p w14:paraId="04860817" w14:textId="77777777" w:rsidR="002E568E" w:rsidRDefault="002E568E" w:rsidP="002E568E">
            <w:r>
              <w:t>2.1. </w:t>
            </w:r>
            <w:proofErr w:type="spellStart"/>
            <w:r>
              <w:t>Tiekėjas</w:t>
            </w:r>
            <w:proofErr w:type="spellEnd"/>
            <w:r>
              <w:t xml:space="preserve"> </w:t>
            </w:r>
            <w:proofErr w:type="spellStart"/>
            <w:r>
              <w:t>įsipareigoja</w:t>
            </w:r>
            <w:proofErr w:type="spellEnd"/>
            <w:r>
              <w:t xml:space="preserve">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ir </w:t>
            </w:r>
            <w:proofErr w:type="spellStart"/>
            <w:r>
              <w:t>tvarka</w:t>
            </w:r>
            <w:proofErr w:type="spellEnd"/>
            <w:r>
              <w:t xml:space="preserve"> </w:t>
            </w:r>
            <w:proofErr w:type="spellStart"/>
            <w:r>
              <w:t>perduoti</w:t>
            </w:r>
            <w:proofErr w:type="spellEnd"/>
            <w:r>
              <w:t xml:space="preserve"> </w:t>
            </w:r>
            <w:proofErr w:type="spellStart"/>
            <w:r>
              <w:t>Pirkėjui</w:t>
            </w:r>
            <w:proofErr w:type="spellEnd"/>
            <w:r>
              <w:t xml:space="preserve"> </w:t>
            </w:r>
            <w:proofErr w:type="spellStart"/>
            <w:r>
              <w:t>Prekes</w:t>
            </w:r>
            <w:proofErr w:type="spellEnd"/>
            <w:r>
              <w:t xml:space="preserve">, </w:t>
            </w:r>
            <w:proofErr w:type="spellStart"/>
            <w:r>
              <w:t>atitinkančias</w:t>
            </w:r>
            <w:proofErr w:type="spellEnd"/>
            <w:r>
              <w:t xml:space="preserve"> </w:t>
            </w:r>
            <w:proofErr w:type="spellStart"/>
            <w:r>
              <w:t>Sutartyje</w:t>
            </w:r>
            <w:proofErr w:type="spellEnd"/>
            <w:r>
              <w:t xml:space="preserve"> </w:t>
            </w:r>
            <w:proofErr w:type="spellStart"/>
            <w:r>
              <w:t>nustatytus</w:t>
            </w:r>
            <w:proofErr w:type="spellEnd"/>
            <w:r>
              <w:t xml:space="preserve"> </w:t>
            </w:r>
            <w:proofErr w:type="spellStart"/>
            <w:r>
              <w:t>reikalavimus</w:t>
            </w:r>
            <w:proofErr w:type="spellEnd"/>
            <w:r>
              <w:t xml:space="preserve">, o </w:t>
            </w:r>
            <w:proofErr w:type="spellStart"/>
            <w:r>
              <w:t>Pirkėjas</w:t>
            </w:r>
            <w:proofErr w:type="spellEnd"/>
            <w:r>
              <w:t xml:space="preserve"> </w:t>
            </w:r>
            <w:proofErr w:type="spellStart"/>
            <w:r>
              <w:t>įsipareigoja</w:t>
            </w:r>
            <w:proofErr w:type="spellEnd"/>
            <w:r>
              <w:t xml:space="preserve"> </w:t>
            </w:r>
            <w:proofErr w:type="spellStart"/>
            <w:r>
              <w:t>priimti</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atitinkančias</w:t>
            </w:r>
            <w:proofErr w:type="spellEnd"/>
            <w:r>
              <w:t xml:space="preserve"> ir </w:t>
            </w:r>
            <w:proofErr w:type="spellStart"/>
            <w:r>
              <w:t>tinkamai</w:t>
            </w:r>
            <w:proofErr w:type="spellEnd"/>
            <w:r>
              <w:t xml:space="preserve"> </w:t>
            </w:r>
            <w:proofErr w:type="spellStart"/>
            <w:r>
              <w:t>patiektas</w:t>
            </w:r>
            <w:proofErr w:type="spellEnd"/>
            <w:r>
              <w:t xml:space="preserve"> </w:t>
            </w:r>
            <w:proofErr w:type="spellStart"/>
            <w:r>
              <w:t>Prekes</w:t>
            </w:r>
            <w:proofErr w:type="spellEnd"/>
            <w:r>
              <w:t xml:space="preserve"> </w:t>
            </w:r>
            <w:proofErr w:type="spellStart"/>
            <w:r>
              <w:t>bei</w:t>
            </w:r>
            <w:proofErr w:type="spellEnd"/>
            <w:r>
              <w:t xml:space="preserve"> </w:t>
            </w:r>
            <w:proofErr w:type="spellStart"/>
            <w:r>
              <w:t>sumokėti</w:t>
            </w:r>
            <w:proofErr w:type="spellEnd"/>
            <w:r>
              <w:t xml:space="preserve"> </w:t>
            </w:r>
            <w:proofErr w:type="spellStart"/>
            <w:r>
              <w:t>Tiekėjui</w:t>
            </w:r>
            <w:proofErr w:type="spellEnd"/>
            <w:r>
              <w:t xml:space="preserve"> </w:t>
            </w:r>
            <w:proofErr w:type="spellStart"/>
            <w:r>
              <w:t>Sutartyje</w:t>
            </w:r>
            <w:proofErr w:type="spellEnd"/>
            <w:r>
              <w:t xml:space="preserve"> </w:t>
            </w:r>
            <w:proofErr w:type="spellStart"/>
            <w:r>
              <w:t>nurodytą</w:t>
            </w:r>
            <w:proofErr w:type="spellEnd"/>
            <w:r>
              <w:t xml:space="preserve"> </w:t>
            </w:r>
            <w:proofErr w:type="spellStart"/>
            <w:r>
              <w:t>kainą</w:t>
            </w:r>
            <w:proofErr w:type="spellEnd"/>
            <w:r>
              <w:t xml:space="preserve">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ir </w:t>
            </w:r>
            <w:proofErr w:type="spellStart"/>
            <w:r>
              <w:t>tvarka</w:t>
            </w:r>
            <w:proofErr w:type="spellEnd"/>
            <w:r>
              <w:t>.</w:t>
            </w:r>
          </w:p>
        </w:tc>
        <w:tc>
          <w:tcPr>
            <w:tcW w:w="4518" w:type="dxa"/>
            <w:tcBorders>
              <w:left w:val="single" w:sz="4" w:space="0" w:color="auto"/>
              <w:right w:val="single" w:sz="4" w:space="0" w:color="auto"/>
            </w:tcBorders>
          </w:tcPr>
          <w:p w14:paraId="24F0FA5A" w14:textId="44E0994A" w:rsidR="002E568E" w:rsidRDefault="002E568E" w:rsidP="002E568E">
            <w:r w:rsidRPr="004052B7">
              <w:rPr>
                <w:color w:val="000000"/>
                <w:szCs w:val="24"/>
              </w:rPr>
              <w:t xml:space="preserve">2.1. </w:t>
            </w:r>
            <w:r w:rsidRPr="004052B7">
              <w:rPr>
                <w:color w:val="000000"/>
                <w:szCs w:val="24"/>
                <w:lang w:val="en-GB"/>
              </w:rPr>
              <w:t>The Supplier undertakes to deliver to the Buyer the Goods in accordance with the terms and conditions set out in the Contract, ensuring that the Goods comply with the requirements specified therein. The Buyer undertakes to accept the Goods that meet the Contract requirements and are properly delivered, and to pay the Supplier the price specified in the Contract under the terms and conditions set out therein.</w:t>
            </w:r>
          </w:p>
        </w:tc>
      </w:tr>
      <w:tr w:rsidR="002E568E" w14:paraId="277690A8" w14:textId="77777777" w:rsidTr="00466A6D">
        <w:tc>
          <w:tcPr>
            <w:tcW w:w="4338" w:type="dxa"/>
            <w:tcBorders>
              <w:left w:val="single" w:sz="4" w:space="0" w:color="auto"/>
              <w:right w:val="single" w:sz="4" w:space="0" w:color="auto"/>
            </w:tcBorders>
          </w:tcPr>
          <w:p w14:paraId="49B61E8A" w14:textId="77777777" w:rsidR="002E568E" w:rsidRDefault="002E568E" w:rsidP="002E568E">
            <w:r>
              <w:t>2.2. </w:t>
            </w:r>
            <w:proofErr w:type="spellStart"/>
            <w:r>
              <w:t>Šalys</w:t>
            </w:r>
            <w:proofErr w:type="spellEnd"/>
            <w:r>
              <w:t xml:space="preserve">, </w:t>
            </w:r>
            <w:proofErr w:type="spellStart"/>
            <w:r>
              <w:t>vykdydamos</w:t>
            </w:r>
            <w:proofErr w:type="spellEnd"/>
            <w:r>
              <w:t xml:space="preserve"> </w:t>
            </w:r>
            <w:proofErr w:type="spellStart"/>
            <w:r>
              <w:t>Sutartį</w:t>
            </w:r>
            <w:proofErr w:type="spellEnd"/>
            <w:r>
              <w:t xml:space="preserve">, </w:t>
            </w:r>
            <w:proofErr w:type="spellStart"/>
            <w:r>
              <w:t>įsipareigoja</w:t>
            </w:r>
            <w:proofErr w:type="spellEnd"/>
            <w:r>
              <w:t xml:space="preserve"> </w:t>
            </w:r>
            <w:proofErr w:type="spellStart"/>
            <w:r>
              <w:lastRenderedPageBreak/>
              <w:t>laikytis</w:t>
            </w:r>
            <w:proofErr w:type="spellEnd"/>
            <w:r>
              <w:t xml:space="preserve"> </w:t>
            </w:r>
            <w:proofErr w:type="spellStart"/>
            <w:r>
              <w:t>visų</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taikytinų</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reikalavimų</w:t>
            </w:r>
            <w:proofErr w:type="spellEnd"/>
            <w:r>
              <w:t xml:space="preserve">. </w:t>
            </w:r>
            <w:proofErr w:type="spellStart"/>
            <w:r>
              <w:t>Šalis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įvykdytų</w:t>
            </w:r>
            <w:proofErr w:type="spellEnd"/>
            <w:r>
              <w:t xml:space="preserve"> </w:t>
            </w:r>
            <w:proofErr w:type="spellStart"/>
            <w:r>
              <w:t>visus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reikalavimus</w:t>
            </w:r>
            <w:proofErr w:type="spellEnd"/>
            <w:r>
              <w:t xml:space="preserve">, </w:t>
            </w:r>
            <w:proofErr w:type="spellStart"/>
            <w:r>
              <w:t>taikomus</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Nė</w:t>
            </w:r>
            <w:proofErr w:type="spellEnd"/>
            <w:r>
              <w:t xml:space="preserve"> </w:t>
            </w:r>
            <w:proofErr w:type="spellStart"/>
            <w:r>
              <w:t>viena</w:t>
            </w:r>
            <w:proofErr w:type="spellEnd"/>
            <w:r>
              <w:t xml:space="preserve"> </w:t>
            </w:r>
            <w:proofErr w:type="spellStart"/>
            <w:r>
              <w:t>iš</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nereiškia</w:t>
            </w:r>
            <w:proofErr w:type="spellEnd"/>
            <w:r>
              <w:t xml:space="preserve"> ir </w:t>
            </w:r>
            <w:proofErr w:type="spellStart"/>
            <w:r>
              <w:t>negali</w:t>
            </w:r>
            <w:proofErr w:type="spellEnd"/>
            <w:r>
              <w:t xml:space="preserve"> </w:t>
            </w:r>
            <w:proofErr w:type="spellStart"/>
            <w:r>
              <w:t>būti</w:t>
            </w:r>
            <w:proofErr w:type="spellEnd"/>
            <w:r>
              <w:t xml:space="preserve"> </w:t>
            </w:r>
            <w:proofErr w:type="spellStart"/>
            <w:r>
              <w:t>aiškinama</w:t>
            </w:r>
            <w:proofErr w:type="spellEnd"/>
            <w:r>
              <w:t xml:space="preserve"> </w:t>
            </w:r>
            <w:proofErr w:type="spellStart"/>
            <w:r>
              <w:t>kaip</w:t>
            </w:r>
            <w:proofErr w:type="spellEnd"/>
            <w:r>
              <w:t xml:space="preserve"> </w:t>
            </w:r>
            <w:proofErr w:type="spellStart"/>
            <w:r>
              <w:t>Pirkėjo</w:t>
            </w:r>
            <w:proofErr w:type="spellEnd"/>
            <w:r>
              <w:t xml:space="preserve"> </w:t>
            </w:r>
            <w:proofErr w:type="spellStart"/>
            <w:r>
              <w:t>atsisakymas</w:t>
            </w:r>
            <w:proofErr w:type="spellEnd"/>
            <w:r>
              <w:t>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w:t>
            </w:r>
            <w:proofErr w:type="spellStart"/>
            <w:r>
              <w:t>numatytų</w:t>
            </w:r>
            <w:proofErr w:type="spellEnd"/>
            <w:r>
              <w:t xml:space="preserve"> ir </w:t>
            </w:r>
            <w:proofErr w:type="spellStart"/>
            <w:r>
              <w:t>Sutartimi</w:t>
            </w:r>
            <w:proofErr w:type="spellEnd"/>
            <w:r>
              <w:t xml:space="preserve"> </w:t>
            </w:r>
            <w:proofErr w:type="spellStart"/>
            <w:r>
              <w:t>neaptartų</w:t>
            </w:r>
            <w:proofErr w:type="spellEnd"/>
            <w:r>
              <w:t xml:space="preserve"> </w:t>
            </w:r>
            <w:proofErr w:type="spellStart"/>
            <w:r>
              <w:t>Pirkėjo</w:t>
            </w:r>
            <w:proofErr w:type="spellEnd"/>
            <w:r>
              <w:t xml:space="preserve"> </w:t>
            </w:r>
            <w:proofErr w:type="spellStart"/>
            <w:r>
              <w:t>kitų</w:t>
            </w:r>
            <w:proofErr w:type="spellEnd"/>
            <w:r>
              <w:t xml:space="preserve"> </w:t>
            </w:r>
            <w:proofErr w:type="spellStart"/>
            <w:r>
              <w:t>teisių</w:t>
            </w:r>
            <w:proofErr w:type="spellEnd"/>
            <w:r>
              <w:t xml:space="preserve"> ir </w:t>
            </w:r>
            <w:proofErr w:type="spellStart"/>
            <w:r>
              <w:t>garantijų</w:t>
            </w:r>
            <w:proofErr w:type="spellEnd"/>
            <w:r>
              <w:t xml:space="preserve">, </w:t>
            </w:r>
            <w:proofErr w:type="spellStart"/>
            <w:r>
              <w:t>susijusių</w:t>
            </w:r>
            <w:proofErr w:type="spellEnd"/>
            <w:r>
              <w:t xml:space="preserve"> </w:t>
            </w:r>
            <w:proofErr w:type="spellStart"/>
            <w:r>
              <w:t>su</w:t>
            </w:r>
            <w:proofErr w:type="spellEnd"/>
            <w:r>
              <w:t xml:space="preserve"> </w:t>
            </w:r>
            <w:proofErr w:type="spellStart"/>
            <w:r>
              <w:t>netinkamu</w:t>
            </w:r>
            <w:proofErr w:type="spellEnd"/>
            <w:r>
              <w:t xml:space="preserve"> </w:t>
            </w:r>
            <w:proofErr w:type="spellStart"/>
            <w:r>
              <w:t>Prekių</w:t>
            </w:r>
            <w:proofErr w:type="spellEnd"/>
            <w:r>
              <w:t xml:space="preserve"> </w:t>
            </w:r>
            <w:proofErr w:type="spellStart"/>
            <w:r>
              <w:t>tiekimu</w:t>
            </w:r>
            <w:proofErr w:type="spellEnd"/>
            <w:r>
              <w:t xml:space="preserve"> </w:t>
            </w:r>
            <w:proofErr w:type="spellStart"/>
            <w:r>
              <w:t>ar</w:t>
            </w:r>
            <w:proofErr w:type="spellEnd"/>
            <w:r>
              <w:t xml:space="preserve"> </w:t>
            </w:r>
            <w:proofErr w:type="spellStart"/>
            <w:r>
              <w:t>jų</w:t>
            </w:r>
            <w:proofErr w:type="spellEnd"/>
            <w:r>
              <w:t xml:space="preserve"> </w:t>
            </w:r>
            <w:proofErr w:type="spellStart"/>
            <w:r>
              <w:t>kokybe</w:t>
            </w:r>
            <w:proofErr w:type="spellEnd"/>
            <w:r>
              <w:t xml:space="preserve">, </w:t>
            </w:r>
            <w:proofErr w:type="spellStart"/>
            <w:r>
              <w:t>arba</w:t>
            </w:r>
            <w:proofErr w:type="spellEnd"/>
            <w:r>
              <w:t xml:space="preserve"> </w:t>
            </w:r>
            <w:proofErr w:type="spellStart"/>
            <w:r>
              <w:t>kaip</w:t>
            </w:r>
            <w:proofErr w:type="spellEnd"/>
            <w:r>
              <w:t xml:space="preserve"> </w:t>
            </w:r>
            <w:proofErr w:type="spellStart"/>
            <w:r>
              <w:t>Tiekėjo</w:t>
            </w:r>
            <w:proofErr w:type="spellEnd"/>
            <w:r>
              <w:t xml:space="preserve"> </w:t>
            </w:r>
            <w:proofErr w:type="spellStart"/>
            <w:r>
              <w:t>atsisakymas</w:t>
            </w:r>
            <w:proofErr w:type="spellEnd"/>
            <w:r>
              <w:t>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w:t>
            </w:r>
            <w:proofErr w:type="spellStart"/>
            <w:r>
              <w:t>numatytų</w:t>
            </w:r>
            <w:proofErr w:type="spellEnd"/>
            <w:r>
              <w:t xml:space="preserve"> ir </w:t>
            </w:r>
            <w:proofErr w:type="spellStart"/>
            <w:r>
              <w:t>Sutartimi</w:t>
            </w:r>
            <w:proofErr w:type="spellEnd"/>
            <w:r>
              <w:t xml:space="preserve"> </w:t>
            </w:r>
            <w:proofErr w:type="spellStart"/>
            <w:r>
              <w:t>neaptartų</w:t>
            </w:r>
            <w:proofErr w:type="spellEnd"/>
            <w:r>
              <w:t xml:space="preserve"> </w:t>
            </w:r>
            <w:proofErr w:type="spellStart"/>
            <w:r>
              <w:t>Tiekėjo</w:t>
            </w:r>
            <w:proofErr w:type="spellEnd"/>
            <w:r>
              <w:t xml:space="preserve"> </w:t>
            </w:r>
            <w:proofErr w:type="spellStart"/>
            <w:r>
              <w:t>kitų</w:t>
            </w:r>
            <w:proofErr w:type="spellEnd"/>
            <w:r>
              <w:t xml:space="preserve"> </w:t>
            </w:r>
            <w:proofErr w:type="spellStart"/>
            <w:r>
              <w:t>teisių</w:t>
            </w:r>
            <w:proofErr w:type="spellEnd"/>
            <w:r>
              <w:t xml:space="preserve"> ir </w:t>
            </w:r>
            <w:proofErr w:type="spellStart"/>
            <w:r>
              <w:t>garantijų</w:t>
            </w:r>
            <w:proofErr w:type="spellEnd"/>
            <w:r>
              <w:t xml:space="preserve"> </w:t>
            </w:r>
            <w:proofErr w:type="spellStart"/>
            <w:r>
              <w:t>dėl</w:t>
            </w:r>
            <w:proofErr w:type="spellEnd"/>
            <w:r>
              <w:t xml:space="preserve"> </w:t>
            </w:r>
            <w:proofErr w:type="spellStart"/>
            <w:r>
              <w:t>atlyginimo</w:t>
            </w:r>
            <w:proofErr w:type="spellEnd"/>
            <w:r>
              <w:t xml:space="preserve"> </w:t>
            </w:r>
            <w:proofErr w:type="spellStart"/>
            <w:r>
              <w:t>už</w:t>
            </w:r>
            <w:proofErr w:type="spellEnd"/>
            <w:r>
              <w:t xml:space="preserve"> </w:t>
            </w:r>
            <w:proofErr w:type="spellStart"/>
            <w:r>
              <w:t>Prekes</w:t>
            </w:r>
            <w:proofErr w:type="spellEnd"/>
            <w:r>
              <w:t xml:space="preserve"> </w:t>
            </w:r>
            <w:proofErr w:type="spellStart"/>
            <w:r>
              <w:t>gavimo</w:t>
            </w:r>
            <w:proofErr w:type="spellEnd"/>
            <w:r>
              <w:t>.</w:t>
            </w:r>
          </w:p>
        </w:tc>
        <w:tc>
          <w:tcPr>
            <w:tcW w:w="4518" w:type="dxa"/>
            <w:tcBorders>
              <w:left w:val="single" w:sz="4" w:space="0" w:color="auto"/>
              <w:right w:val="single" w:sz="4" w:space="0" w:color="auto"/>
            </w:tcBorders>
          </w:tcPr>
          <w:p w14:paraId="6ABE740A" w14:textId="0D37F6D7" w:rsidR="002E568E" w:rsidRDefault="002E568E" w:rsidP="002E568E">
            <w:r w:rsidRPr="004052B7">
              <w:rPr>
                <w:color w:val="000000"/>
                <w:szCs w:val="24"/>
                <w:lang w:val="en-GB"/>
              </w:rPr>
              <w:lastRenderedPageBreak/>
              <w:t xml:space="preserve">2.2. In performing the Contract, the Parties </w:t>
            </w:r>
            <w:r w:rsidRPr="004052B7">
              <w:rPr>
                <w:color w:val="000000"/>
                <w:szCs w:val="24"/>
                <w:lang w:val="en-GB"/>
              </w:rPr>
              <w:lastRenderedPageBreak/>
              <w:t>undertake to comply with all applicable laws and regulations governing the performance of the Contract. Each Party shall have the right to require the other Party to fulfil all legal and regulatory obligations applicable to the performance of the Contract. No provision of the Contract shall be interpreted as a waiver by the Buyer of any rights or guarantees provided by law and not expressly addressed in the Contract in relation to improper delivery or quality of the Goods, nor as a waiver by the Supplier of any rights or guarantees provided by law and not expressly addressed in the Contract in relation to the receipt of payment for the Goods.</w:t>
            </w:r>
          </w:p>
        </w:tc>
      </w:tr>
      <w:tr w:rsidR="002E568E" w14:paraId="108F6AE0" w14:textId="77777777" w:rsidTr="00466A6D">
        <w:tc>
          <w:tcPr>
            <w:tcW w:w="4338" w:type="dxa"/>
            <w:tcBorders>
              <w:left w:val="single" w:sz="4" w:space="0" w:color="auto"/>
              <w:bottom w:val="single" w:sz="4" w:space="0" w:color="auto"/>
              <w:right w:val="single" w:sz="4" w:space="0" w:color="auto"/>
            </w:tcBorders>
          </w:tcPr>
          <w:p w14:paraId="0A983B86" w14:textId="77777777" w:rsidR="002E568E" w:rsidRDefault="002E568E" w:rsidP="002E568E">
            <w:r>
              <w:lastRenderedPageBreak/>
              <w:t>2.3. </w:t>
            </w:r>
            <w:proofErr w:type="spellStart"/>
            <w:r>
              <w:t>Tiekėjas</w:t>
            </w:r>
            <w:proofErr w:type="spellEnd"/>
            <w:r>
              <w:t xml:space="preserve"> </w:t>
            </w:r>
            <w:proofErr w:type="spellStart"/>
            <w:r>
              <w:t>privalo</w:t>
            </w:r>
            <w:proofErr w:type="spellEnd"/>
            <w:r>
              <w:t xml:space="preserve"> </w:t>
            </w:r>
            <w:proofErr w:type="spellStart"/>
            <w:r>
              <w:t>užtikrinti</w:t>
            </w:r>
            <w:proofErr w:type="spellEnd"/>
            <w:r>
              <w:t xml:space="preserve">, </w:t>
            </w:r>
            <w:proofErr w:type="spellStart"/>
            <w:r>
              <w:t>kad</w:t>
            </w:r>
            <w:proofErr w:type="spellEnd"/>
            <w:r>
              <w:t xml:space="preserve"> </w:t>
            </w:r>
            <w:proofErr w:type="spellStart"/>
            <w:r>
              <w:t>Prekės</w:t>
            </w:r>
            <w:proofErr w:type="spellEnd"/>
            <w:r>
              <w:t xml:space="preserve"> </w:t>
            </w:r>
            <w:proofErr w:type="spellStart"/>
            <w:r>
              <w:t>atitiktų</w:t>
            </w:r>
            <w:proofErr w:type="spellEnd"/>
            <w:r>
              <w:t xml:space="preserve"> </w:t>
            </w:r>
            <w:proofErr w:type="spellStart"/>
            <w:r>
              <w:t>techninės</w:t>
            </w:r>
            <w:proofErr w:type="spellEnd"/>
            <w:r>
              <w:t xml:space="preserve"> </w:t>
            </w:r>
            <w:proofErr w:type="spellStart"/>
            <w:r>
              <w:t>specifikacijos</w:t>
            </w:r>
            <w:proofErr w:type="spellEnd"/>
            <w:r>
              <w:t xml:space="preserve"> </w:t>
            </w:r>
            <w:proofErr w:type="spellStart"/>
            <w:r>
              <w:t>reikalavimus</w:t>
            </w:r>
            <w:proofErr w:type="spellEnd"/>
            <w:r>
              <w:t xml:space="preserve"> ir </w:t>
            </w:r>
            <w:proofErr w:type="spellStart"/>
            <w:r>
              <w:t>Tiekėjo</w:t>
            </w:r>
            <w:proofErr w:type="spellEnd"/>
            <w:r>
              <w:t xml:space="preserve"> </w:t>
            </w:r>
            <w:proofErr w:type="spellStart"/>
            <w:r>
              <w:t>pasiūlymo</w:t>
            </w:r>
            <w:proofErr w:type="spellEnd"/>
            <w:r>
              <w:t xml:space="preserve"> </w:t>
            </w:r>
            <w:proofErr w:type="spellStart"/>
            <w:r>
              <w:t>sąlygas</w:t>
            </w:r>
            <w:proofErr w:type="spellEnd"/>
            <w:r>
              <w:t xml:space="preserve">, </w:t>
            </w:r>
            <w:proofErr w:type="spellStart"/>
            <w:r>
              <w:t>būtų</w:t>
            </w:r>
            <w:proofErr w:type="spellEnd"/>
            <w:r>
              <w:t xml:space="preserve"> </w:t>
            </w:r>
            <w:proofErr w:type="spellStart"/>
            <w:r>
              <w:t>kokybiškos</w:t>
            </w:r>
            <w:proofErr w:type="spellEnd"/>
            <w:r>
              <w:t xml:space="preserve">, </w:t>
            </w:r>
            <w:proofErr w:type="spellStart"/>
            <w:r>
              <w:t>tiekiamos</w:t>
            </w:r>
            <w:proofErr w:type="spellEnd"/>
            <w:r>
              <w:t xml:space="preserve"> </w:t>
            </w:r>
            <w:proofErr w:type="spellStart"/>
            <w:r>
              <w:t>tinkamai</w:t>
            </w:r>
            <w:proofErr w:type="spellEnd"/>
            <w:r>
              <w:t xml:space="preserve"> ir </w:t>
            </w:r>
            <w:proofErr w:type="spellStart"/>
            <w:r>
              <w:t>laiku</w:t>
            </w:r>
            <w:proofErr w:type="spellEnd"/>
            <w:r>
              <w:t xml:space="preserve">, </w:t>
            </w:r>
            <w:proofErr w:type="spellStart"/>
            <w:r>
              <w:t>laikantis</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taip</w:t>
            </w:r>
            <w:proofErr w:type="spellEnd"/>
            <w:r>
              <w:t xml:space="preserve">, </w:t>
            </w:r>
            <w:proofErr w:type="spellStart"/>
            <w:r>
              <w:t>kad</w:t>
            </w:r>
            <w:proofErr w:type="spellEnd"/>
            <w:r>
              <w:t xml:space="preserve"> tai </w:t>
            </w:r>
            <w:proofErr w:type="spellStart"/>
            <w:r>
              <w:t>labiausiai</w:t>
            </w:r>
            <w:proofErr w:type="spellEnd"/>
            <w:r>
              <w:t xml:space="preserve"> </w:t>
            </w:r>
            <w:proofErr w:type="spellStart"/>
            <w:r>
              <w:t>atitiktų</w:t>
            </w:r>
            <w:proofErr w:type="spellEnd"/>
            <w:r>
              <w:t xml:space="preserve"> </w:t>
            </w:r>
            <w:proofErr w:type="spellStart"/>
            <w:r>
              <w:t>Pirkėjo</w:t>
            </w:r>
            <w:proofErr w:type="spellEnd"/>
            <w:r>
              <w:t xml:space="preserve"> </w:t>
            </w:r>
            <w:proofErr w:type="spellStart"/>
            <w:r>
              <w:t>interesus</w:t>
            </w:r>
            <w:proofErr w:type="spellEnd"/>
            <w:r>
              <w:t xml:space="preserve">, </w:t>
            </w:r>
            <w:proofErr w:type="spellStart"/>
            <w:r>
              <w:t>pagal</w:t>
            </w:r>
            <w:proofErr w:type="spellEnd"/>
            <w:r>
              <w:t xml:space="preserve"> </w:t>
            </w:r>
            <w:proofErr w:type="spellStart"/>
            <w:r>
              <w:t>geriausius</w:t>
            </w:r>
            <w:proofErr w:type="spellEnd"/>
            <w:r>
              <w:t xml:space="preserve"> </w:t>
            </w:r>
            <w:proofErr w:type="spellStart"/>
            <w:r>
              <w:t>visuotinai</w:t>
            </w:r>
            <w:proofErr w:type="spellEnd"/>
            <w:r>
              <w:t xml:space="preserve"> </w:t>
            </w:r>
            <w:proofErr w:type="spellStart"/>
            <w:r>
              <w:t>pripažįstamus</w:t>
            </w:r>
            <w:proofErr w:type="spellEnd"/>
            <w:r>
              <w:t xml:space="preserve"> </w:t>
            </w:r>
            <w:proofErr w:type="spellStart"/>
            <w:r>
              <w:t>profesinius</w:t>
            </w:r>
            <w:proofErr w:type="spellEnd"/>
            <w:r>
              <w:t xml:space="preserve">, </w:t>
            </w:r>
            <w:proofErr w:type="spellStart"/>
            <w:r>
              <w:t>techninius</w:t>
            </w:r>
            <w:proofErr w:type="spellEnd"/>
            <w:r>
              <w:t xml:space="preserve"> </w:t>
            </w:r>
            <w:proofErr w:type="spellStart"/>
            <w:r>
              <w:t>standartus</w:t>
            </w:r>
            <w:proofErr w:type="spellEnd"/>
            <w:r>
              <w:t xml:space="preserve"> ir </w:t>
            </w:r>
            <w:proofErr w:type="spellStart"/>
            <w:r>
              <w:t>praktiką</w:t>
            </w:r>
            <w:proofErr w:type="spellEnd"/>
            <w:r>
              <w:t xml:space="preserve">, </w:t>
            </w:r>
            <w:proofErr w:type="spellStart"/>
            <w:r>
              <w:t>panaudodamas</w:t>
            </w:r>
            <w:proofErr w:type="spellEnd"/>
            <w:r>
              <w:t xml:space="preserve"> </w:t>
            </w:r>
            <w:proofErr w:type="spellStart"/>
            <w:r>
              <w:t>visus</w:t>
            </w:r>
            <w:proofErr w:type="spellEnd"/>
            <w:r>
              <w:t xml:space="preserve"> </w:t>
            </w:r>
            <w:proofErr w:type="spellStart"/>
            <w:r>
              <w:t>reikiamus</w:t>
            </w:r>
            <w:proofErr w:type="spellEnd"/>
            <w:r>
              <w:t xml:space="preserve"> </w:t>
            </w:r>
            <w:proofErr w:type="spellStart"/>
            <w:r>
              <w:t>įgūdžius</w:t>
            </w:r>
            <w:proofErr w:type="spellEnd"/>
            <w:r>
              <w:t xml:space="preserve"> ir </w:t>
            </w:r>
            <w:proofErr w:type="spellStart"/>
            <w:r>
              <w:t>žinias</w:t>
            </w:r>
            <w:proofErr w:type="spellEnd"/>
            <w:r>
              <w:t>.</w:t>
            </w:r>
          </w:p>
        </w:tc>
        <w:tc>
          <w:tcPr>
            <w:tcW w:w="4518" w:type="dxa"/>
            <w:tcBorders>
              <w:left w:val="single" w:sz="4" w:space="0" w:color="auto"/>
              <w:bottom w:val="single" w:sz="4" w:space="0" w:color="auto"/>
              <w:right w:val="single" w:sz="4" w:space="0" w:color="auto"/>
            </w:tcBorders>
          </w:tcPr>
          <w:p w14:paraId="490A4CBD" w14:textId="77777777" w:rsidR="002E568E" w:rsidRDefault="002E568E" w:rsidP="002E568E">
            <w:pPr>
              <w:rPr>
                <w:color w:val="000000"/>
                <w:szCs w:val="24"/>
                <w:lang w:val="en-GB"/>
              </w:rPr>
            </w:pPr>
            <w:r w:rsidRPr="004052B7">
              <w:rPr>
                <w:color w:val="000000"/>
                <w:szCs w:val="24"/>
                <w:lang w:val="en-GB"/>
              </w:rPr>
              <w:t>2.3. The Supplier must ensure that the Goods comply with the requirements of the technical specification and the conditions of the Supplier’s tender, are of good quality, and are delivered properly and on time, in accordance with the terms of the Contract, in a manner that best serves the Buyer’s interests, and in line with the highest generally accepted professional and technical standards and practices, applying all necessary skills and knowledge.</w:t>
            </w:r>
          </w:p>
          <w:p w14:paraId="3CE5A723" w14:textId="77777777" w:rsidR="002E568E" w:rsidRDefault="002E568E" w:rsidP="002E568E">
            <w:pPr>
              <w:rPr>
                <w:color w:val="000000"/>
                <w:szCs w:val="24"/>
                <w:lang w:val="en-GB"/>
              </w:rPr>
            </w:pPr>
          </w:p>
          <w:p w14:paraId="0D3049E4" w14:textId="39383A27" w:rsidR="002E568E" w:rsidRDefault="002E568E" w:rsidP="002E568E">
            <w:r>
              <w:rPr>
                <w:color w:val="000000"/>
                <w:szCs w:val="24"/>
                <w:lang w:val="en-GB"/>
              </w:rPr>
              <w:br/>
            </w:r>
          </w:p>
        </w:tc>
      </w:tr>
      <w:tr w:rsidR="002E568E" w14:paraId="7CF4C099" w14:textId="77777777" w:rsidTr="00466A6D">
        <w:tc>
          <w:tcPr>
            <w:tcW w:w="4338" w:type="dxa"/>
            <w:tcBorders>
              <w:top w:val="single" w:sz="4" w:space="0" w:color="auto"/>
              <w:left w:val="single" w:sz="4" w:space="0" w:color="auto"/>
              <w:right w:val="single" w:sz="4" w:space="0" w:color="auto"/>
            </w:tcBorders>
          </w:tcPr>
          <w:p w14:paraId="6903CBF2" w14:textId="77777777" w:rsidR="002E568E" w:rsidRDefault="002E568E" w:rsidP="002E568E">
            <w:r w:rsidRPr="003C6972">
              <w:rPr>
                <w:b/>
                <w:bCs/>
                <w:caps/>
                <w:color w:val="000000"/>
                <w:szCs w:val="24"/>
                <w:lang w:val="en-GB"/>
              </w:rPr>
              <w:t>3.  TIEKĖJAS IR KITI SUTARTIES VYKDYMUI PASITELKIAMI ASMENYS</w:t>
            </w:r>
          </w:p>
        </w:tc>
        <w:tc>
          <w:tcPr>
            <w:tcW w:w="4518" w:type="dxa"/>
            <w:tcBorders>
              <w:top w:val="single" w:sz="4" w:space="0" w:color="auto"/>
              <w:left w:val="single" w:sz="4" w:space="0" w:color="auto"/>
              <w:right w:val="single" w:sz="4" w:space="0" w:color="auto"/>
            </w:tcBorders>
          </w:tcPr>
          <w:p w14:paraId="7D4A84B4" w14:textId="77777777" w:rsidR="002E568E" w:rsidRDefault="002E568E" w:rsidP="002E568E">
            <w:pPr>
              <w:spacing w:line="257" w:lineRule="atLeast"/>
              <w:jc w:val="center"/>
              <w:rPr>
                <w:color w:val="000000"/>
                <w:szCs w:val="24"/>
              </w:rPr>
            </w:pPr>
            <w:r>
              <w:rPr>
                <w:b/>
                <w:bCs/>
                <w:caps/>
                <w:color w:val="000000"/>
                <w:szCs w:val="24"/>
              </w:rPr>
              <w:t>3. THE SUPPLIER AND OTHER PERSONS ENGAGED FOR THE PERFORMANCE OF THE CONTRACT</w:t>
            </w:r>
          </w:p>
          <w:p w14:paraId="51B3E212" w14:textId="5C2B1ED4" w:rsidR="002E568E" w:rsidRDefault="002E568E" w:rsidP="002E568E"/>
        </w:tc>
      </w:tr>
      <w:tr w:rsidR="002E568E" w14:paraId="1938EA77" w14:textId="77777777" w:rsidTr="00466A6D">
        <w:tc>
          <w:tcPr>
            <w:tcW w:w="4338" w:type="dxa"/>
            <w:tcBorders>
              <w:left w:val="single" w:sz="4" w:space="0" w:color="auto"/>
              <w:right w:val="single" w:sz="4" w:space="0" w:color="auto"/>
            </w:tcBorders>
          </w:tcPr>
          <w:p w14:paraId="548DBBA5" w14:textId="77777777" w:rsidR="002E568E" w:rsidRDefault="002E568E" w:rsidP="002E568E">
            <w:r w:rsidRPr="003C6972">
              <w:rPr>
                <w:b/>
                <w:bCs/>
                <w:color w:val="000000"/>
                <w:szCs w:val="24"/>
              </w:rPr>
              <w:t xml:space="preserve">3.1.  </w:t>
            </w:r>
            <w:proofErr w:type="spellStart"/>
            <w:r w:rsidRPr="003C6972">
              <w:rPr>
                <w:b/>
                <w:bCs/>
                <w:color w:val="000000"/>
                <w:szCs w:val="24"/>
              </w:rPr>
              <w:t>Kvalifikacija</w:t>
            </w:r>
            <w:proofErr w:type="spellEnd"/>
            <w:r w:rsidRPr="003C6972">
              <w:rPr>
                <w:b/>
                <w:bCs/>
                <w:color w:val="000000"/>
                <w:szCs w:val="24"/>
              </w:rPr>
              <w:t xml:space="preserve"> ir </w:t>
            </w:r>
            <w:proofErr w:type="spellStart"/>
            <w:r w:rsidRPr="003C6972">
              <w:rPr>
                <w:b/>
                <w:bCs/>
                <w:color w:val="000000"/>
                <w:szCs w:val="24"/>
              </w:rPr>
              <w:t>kiti</w:t>
            </w:r>
            <w:proofErr w:type="spellEnd"/>
            <w:r w:rsidRPr="003C6972">
              <w:rPr>
                <w:b/>
                <w:bCs/>
                <w:color w:val="000000"/>
                <w:szCs w:val="24"/>
              </w:rPr>
              <w:t xml:space="preserve"> </w:t>
            </w:r>
            <w:proofErr w:type="spellStart"/>
            <w:r w:rsidRPr="003C6972">
              <w:rPr>
                <w:b/>
                <w:bCs/>
                <w:color w:val="000000"/>
                <w:szCs w:val="24"/>
              </w:rPr>
              <w:t>Tiekėjo</w:t>
            </w:r>
            <w:proofErr w:type="spellEnd"/>
            <w:r w:rsidRPr="003C6972">
              <w:rPr>
                <w:b/>
                <w:bCs/>
                <w:color w:val="000000"/>
                <w:szCs w:val="24"/>
              </w:rPr>
              <w:t xml:space="preserve"> </w:t>
            </w:r>
            <w:proofErr w:type="spellStart"/>
            <w:r w:rsidRPr="003C6972">
              <w:rPr>
                <w:b/>
                <w:bCs/>
                <w:color w:val="000000"/>
                <w:szCs w:val="24"/>
              </w:rPr>
              <w:t>pasiūlymu</w:t>
            </w:r>
            <w:proofErr w:type="spellEnd"/>
            <w:r w:rsidRPr="003C6972">
              <w:rPr>
                <w:b/>
                <w:bCs/>
                <w:color w:val="000000"/>
                <w:szCs w:val="24"/>
              </w:rPr>
              <w:t xml:space="preserve"> </w:t>
            </w:r>
            <w:proofErr w:type="spellStart"/>
            <w:r w:rsidRPr="003C6972">
              <w:rPr>
                <w:b/>
                <w:bCs/>
                <w:color w:val="000000"/>
                <w:szCs w:val="24"/>
              </w:rPr>
              <w:t>prisiimti</w:t>
            </w:r>
            <w:proofErr w:type="spellEnd"/>
            <w:r w:rsidRPr="003C6972">
              <w:rPr>
                <w:b/>
                <w:bCs/>
                <w:color w:val="000000"/>
                <w:szCs w:val="24"/>
              </w:rPr>
              <w:t xml:space="preserve"> </w:t>
            </w:r>
            <w:proofErr w:type="spellStart"/>
            <w:r w:rsidRPr="003C6972">
              <w:rPr>
                <w:b/>
                <w:bCs/>
                <w:color w:val="000000"/>
                <w:szCs w:val="24"/>
              </w:rPr>
              <w:t>įsipareigojimai</w:t>
            </w:r>
            <w:proofErr w:type="spellEnd"/>
          </w:p>
        </w:tc>
        <w:tc>
          <w:tcPr>
            <w:tcW w:w="4518" w:type="dxa"/>
            <w:tcBorders>
              <w:left w:val="single" w:sz="4" w:space="0" w:color="auto"/>
              <w:right w:val="single" w:sz="4" w:space="0" w:color="auto"/>
            </w:tcBorders>
          </w:tcPr>
          <w:p w14:paraId="654B2E2D" w14:textId="77777777" w:rsidR="002E568E" w:rsidRDefault="002E568E" w:rsidP="002E568E">
            <w:pPr>
              <w:spacing w:line="257" w:lineRule="atLeast"/>
              <w:jc w:val="center"/>
              <w:rPr>
                <w:color w:val="000000"/>
                <w:szCs w:val="24"/>
              </w:rPr>
            </w:pPr>
            <w:r>
              <w:rPr>
                <w:b/>
                <w:bCs/>
                <w:color w:val="000000"/>
                <w:szCs w:val="24"/>
              </w:rPr>
              <w:t xml:space="preserve">3.1. </w:t>
            </w:r>
            <w:r w:rsidRPr="005E53C6">
              <w:rPr>
                <w:b/>
                <w:bCs/>
                <w:color w:val="000000"/>
                <w:szCs w:val="24"/>
                <w:lang w:val="en-GB"/>
              </w:rPr>
              <w:t>Qualification and Other Commitments Undertaken by the Supplier in the Tender</w:t>
            </w:r>
          </w:p>
          <w:p w14:paraId="5C6491C4" w14:textId="79E1C4E3" w:rsidR="002E568E" w:rsidRDefault="002E568E" w:rsidP="002E568E"/>
        </w:tc>
      </w:tr>
      <w:tr w:rsidR="002E568E" w14:paraId="29A9CDC8" w14:textId="77777777" w:rsidTr="00466A6D">
        <w:tc>
          <w:tcPr>
            <w:tcW w:w="4338" w:type="dxa"/>
            <w:tcBorders>
              <w:left w:val="single" w:sz="4" w:space="0" w:color="auto"/>
              <w:right w:val="single" w:sz="4" w:space="0" w:color="auto"/>
            </w:tcBorders>
          </w:tcPr>
          <w:p w14:paraId="37879E0A" w14:textId="77777777" w:rsidR="002E568E" w:rsidRDefault="002E568E" w:rsidP="002E568E">
            <w:r>
              <w:t>3.1.1. </w:t>
            </w:r>
            <w:proofErr w:type="spellStart"/>
            <w:r>
              <w:t>Tiekėjas</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w:t>
            </w:r>
            <w:proofErr w:type="spellStart"/>
            <w:r>
              <w:t>visą</w:t>
            </w:r>
            <w:proofErr w:type="spellEnd"/>
            <w:r>
              <w:t xml:space="preserve"> </w:t>
            </w:r>
            <w:proofErr w:type="spellStart"/>
            <w:r>
              <w:lastRenderedPageBreak/>
              <w:t>Sutarties</w:t>
            </w:r>
            <w:proofErr w:type="spellEnd"/>
            <w:r>
              <w:t xml:space="preserve"> </w:t>
            </w:r>
            <w:proofErr w:type="spellStart"/>
            <w:r>
              <w:t>vykdymo</w:t>
            </w:r>
            <w:proofErr w:type="spellEnd"/>
            <w:r>
              <w:t xml:space="preserve"> </w:t>
            </w:r>
            <w:proofErr w:type="spellStart"/>
            <w:r>
              <w:t>laikotarpį</w:t>
            </w:r>
            <w:proofErr w:type="spellEnd"/>
            <w:r>
              <w:t xml:space="preserve"> </w:t>
            </w:r>
            <w:proofErr w:type="spellStart"/>
            <w:r>
              <w:t>Tiekėjas</w:t>
            </w:r>
            <w:proofErr w:type="spellEnd"/>
            <w:r>
              <w:t xml:space="preserve"> </w:t>
            </w:r>
            <w:proofErr w:type="spellStart"/>
            <w:r>
              <w:t>būtų</w:t>
            </w:r>
            <w:proofErr w:type="spellEnd"/>
            <w:r>
              <w:t xml:space="preserve"> </w:t>
            </w:r>
            <w:proofErr w:type="spellStart"/>
            <w:r>
              <w:t>kompetentingas</w:t>
            </w:r>
            <w:proofErr w:type="spellEnd"/>
            <w:r>
              <w:t xml:space="preserve">, </w:t>
            </w:r>
            <w:proofErr w:type="spellStart"/>
            <w:r>
              <w:t>patikimas</w:t>
            </w:r>
            <w:proofErr w:type="spellEnd"/>
            <w:r>
              <w:t xml:space="preserve"> ir </w:t>
            </w:r>
            <w:proofErr w:type="spellStart"/>
            <w:r>
              <w:t>pajėgus</w:t>
            </w:r>
            <w:proofErr w:type="spellEnd"/>
            <w:r>
              <w:t xml:space="preserve"> (</w:t>
            </w:r>
            <w:proofErr w:type="spellStart"/>
            <w:r>
              <w:t>įskaitant</w:t>
            </w:r>
            <w:proofErr w:type="spellEnd"/>
            <w:r>
              <w:t xml:space="preserve"> </w:t>
            </w:r>
            <w:proofErr w:type="spellStart"/>
            <w:r>
              <w:t>ūkio</w:t>
            </w:r>
            <w:proofErr w:type="spellEnd"/>
            <w:r>
              <w:t xml:space="preserve"> </w:t>
            </w:r>
            <w:proofErr w:type="spellStart"/>
            <w:r>
              <w:t>subjektų</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remiasi</w:t>
            </w:r>
            <w:proofErr w:type="spellEnd"/>
            <w:r>
              <w:t xml:space="preserve"> </w:t>
            </w:r>
            <w:proofErr w:type="spellStart"/>
            <w:r>
              <w:t>Tiekėjas</w:t>
            </w:r>
            <w:proofErr w:type="spellEnd"/>
            <w:r>
              <w:t xml:space="preserve">, </w:t>
            </w:r>
            <w:proofErr w:type="spellStart"/>
            <w:r>
              <w:t>pajėgumus</w:t>
            </w:r>
            <w:proofErr w:type="spellEnd"/>
            <w:r>
              <w:t xml:space="preserve">) </w:t>
            </w:r>
            <w:proofErr w:type="spellStart"/>
            <w:r>
              <w:t>įvykdyti</w:t>
            </w:r>
            <w:proofErr w:type="spellEnd"/>
            <w:r>
              <w:t xml:space="preserve"> </w:t>
            </w:r>
            <w:proofErr w:type="spellStart"/>
            <w:r>
              <w:t>Sutarties</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4B27634A" w14:textId="77777777" w:rsidR="002E568E" w:rsidRPr="005E53C6" w:rsidRDefault="002E568E" w:rsidP="002E568E">
            <w:pPr>
              <w:spacing w:line="257" w:lineRule="atLeast"/>
              <w:ind w:firstLine="62"/>
              <w:jc w:val="both"/>
              <w:rPr>
                <w:color w:val="000000"/>
                <w:szCs w:val="24"/>
                <w:lang w:val="en-GB"/>
              </w:rPr>
            </w:pPr>
            <w:r>
              <w:rPr>
                <w:color w:val="000000"/>
                <w:szCs w:val="24"/>
              </w:rPr>
              <w:lastRenderedPageBreak/>
              <w:t xml:space="preserve">3.1.1. </w:t>
            </w:r>
            <w:r w:rsidRPr="005E53C6">
              <w:rPr>
                <w:color w:val="000000"/>
                <w:szCs w:val="24"/>
                <w:lang w:val="en-GB"/>
              </w:rPr>
              <w:t xml:space="preserve">The Supplier shall be responsible for ensuring that, throughout the entire duration </w:t>
            </w:r>
            <w:r w:rsidRPr="005E53C6">
              <w:rPr>
                <w:color w:val="000000"/>
                <w:szCs w:val="24"/>
                <w:lang w:val="en-GB"/>
              </w:rPr>
              <w:lastRenderedPageBreak/>
              <w:t>of the Contract, it remains competent, reliable, and capable (including the capacities of economic operators on whose resources the Supplier relies) of fulfilling the requirements of the Contract:</w:t>
            </w:r>
          </w:p>
          <w:p w14:paraId="4118EF24" w14:textId="77777777" w:rsidR="002E568E" w:rsidRPr="005E53C6" w:rsidRDefault="002E568E" w:rsidP="002E568E">
            <w:pPr>
              <w:spacing w:line="257" w:lineRule="atLeast"/>
              <w:ind w:firstLine="62"/>
              <w:jc w:val="both"/>
              <w:rPr>
                <w:color w:val="000000"/>
                <w:szCs w:val="24"/>
                <w:lang w:val="en-GB"/>
              </w:rPr>
            </w:pPr>
          </w:p>
          <w:p w14:paraId="68C6B20F" w14:textId="1B34943B" w:rsidR="002E568E" w:rsidRDefault="002E568E" w:rsidP="002E568E"/>
        </w:tc>
      </w:tr>
      <w:tr w:rsidR="002E568E" w14:paraId="02C9B883" w14:textId="77777777" w:rsidTr="00466A6D">
        <w:tc>
          <w:tcPr>
            <w:tcW w:w="4338" w:type="dxa"/>
            <w:tcBorders>
              <w:left w:val="single" w:sz="4" w:space="0" w:color="auto"/>
              <w:right w:val="single" w:sz="4" w:space="0" w:color="auto"/>
            </w:tcBorders>
          </w:tcPr>
          <w:p w14:paraId="72482D72" w14:textId="77777777" w:rsidR="002E568E" w:rsidRDefault="002E568E" w:rsidP="002E568E">
            <w:r>
              <w:lastRenderedPageBreak/>
              <w:t>3.1.1.1. </w:t>
            </w:r>
            <w:proofErr w:type="spellStart"/>
            <w:r>
              <w:t>turėtų</w:t>
            </w:r>
            <w:proofErr w:type="spellEnd"/>
            <w:r>
              <w:t xml:space="preserve"> </w:t>
            </w:r>
            <w:proofErr w:type="spellStart"/>
            <w:r>
              <w:t>teisę</w:t>
            </w:r>
            <w:proofErr w:type="spellEnd"/>
            <w:r>
              <w:t xml:space="preserve"> </w:t>
            </w:r>
            <w:proofErr w:type="spellStart"/>
            <w:r>
              <w:t>verstis</w:t>
            </w:r>
            <w:proofErr w:type="spellEnd"/>
            <w:r>
              <w:t xml:space="preserve"> ta </w:t>
            </w:r>
            <w:proofErr w:type="spellStart"/>
            <w:r>
              <w:t>veikla</w:t>
            </w:r>
            <w:proofErr w:type="spellEnd"/>
            <w:r>
              <w:t xml:space="preserve">, </w:t>
            </w:r>
            <w:proofErr w:type="spellStart"/>
            <w:r>
              <w:t>kuri</w:t>
            </w:r>
            <w:proofErr w:type="spellEnd"/>
            <w:r>
              <w:t xml:space="preserve"> </w:t>
            </w:r>
            <w:proofErr w:type="spellStart"/>
            <w:r>
              <w:t>yra</w:t>
            </w:r>
            <w:proofErr w:type="spellEnd"/>
            <w:r>
              <w:t xml:space="preserve"> </w:t>
            </w:r>
            <w:proofErr w:type="spellStart"/>
            <w:r>
              <w:t>reikalinga</w:t>
            </w:r>
            <w:proofErr w:type="spellEnd"/>
            <w:r>
              <w:t xml:space="preserve"> </w:t>
            </w:r>
            <w:proofErr w:type="spellStart"/>
            <w:r>
              <w:t>Sutarčiai</w:t>
            </w:r>
            <w:proofErr w:type="spellEnd"/>
            <w:r>
              <w:t xml:space="preserve"> </w:t>
            </w:r>
            <w:proofErr w:type="spellStart"/>
            <w:r>
              <w:t>įvykdyti</w:t>
            </w:r>
            <w:proofErr w:type="spellEnd"/>
            <w:r>
              <w:t xml:space="preserve">. </w:t>
            </w:r>
            <w:proofErr w:type="spellStart"/>
            <w:r>
              <w:t>Pirkėjui</w:t>
            </w:r>
            <w:proofErr w:type="spellEnd"/>
            <w:r>
              <w:t xml:space="preserve"> </w:t>
            </w:r>
            <w:proofErr w:type="spellStart"/>
            <w:r>
              <w:t>pareikalavus</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dokumentus</w:t>
            </w:r>
            <w:proofErr w:type="spellEnd"/>
            <w:r>
              <w:t xml:space="preserve">, </w:t>
            </w:r>
            <w:proofErr w:type="spellStart"/>
            <w:r>
              <w:t>įrodančius</w:t>
            </w:r>
            <w:proofErr w:type="spellEnd"/>
            <w:r>
              <w:t xml:space="preserve">, </w:t>
            </w:r>
            <w:proofErr w:type="spellStart"/>
            <w:r>
              <w:t>kad</w:t>
            </w:r>
            <w:proofErr w:type="spellEnd"/>
            <w:r>
              <w:t xml:space="preserve"> </w:t>
            </w:r>
            <w:proofErr w:type="spellStart"/>
            <w:r>
              <w:t>Sutartį</w:t>
            </w:r>
            <w:proofErr w:type="spellEnd"/>
            <w:r>
              <w:t xml:space="preserve"> </w:t>
            </w:r>
            <w:proofErr w:type="spellStart"/>
            <w:r>
              <w:t>vykdo</w:t>
            </w:r>
            <w:proofErr w:type="spellEnd"/>
            <w:r>
              <w:t xml:space="preserve"> tik </w:t>
            </w:r>
            <w:proofErr w:type="spellStart"/>
            <w:r>
              <w:t>tokią</w:t>
            </w:r>
            <w:proofErr w:type="spellEnd"/>
            <w:r>
              <w:t xml:space="preserve"> </w:t>
            </w:r>
            <w:proofErr w:type="spellStart"/>
            <w:r>
              <w:t>teisę</w:t>
            </w:r>
            <w:proofErr w:type="spellEnd"/>
            <w:r>
              <w:t xml:space="preserve"> </w:t>
            </w:r>
            <w:proofErr w:type="spellStart"/>
            <w:r>
              <w:t>turintys</w:t>
            </w:r>
            <w:proofErr w:type="spellEnd"/>
            <w:r>
              <w:t xml:space="preserve"> </w:t>
            </w:r>
            <w:proofErr w:type="spellStart"/>
            <w:r>
              <w:t>asmenys</w:t>
            </w:r>
            <w:proofErr w:type="spellEnd"/>
            <w:r>
              <w:t>;</w:t>
            </w:r>
          </w:p>
        </w:tc>
        <w:tc>
          <w:tcPr>
            <w:tcW w:w="4518" w:type="dxa"/>
            <w:tcBorders>
              <w:left w:val="single" w:sz="4" w:space="0" w:color="auto"/>
              <w:right w:val="single" w:sz="4" w:space="0" w:color="auto"/>
            </w:tcBorders>
          </w:tcPr>
          <w:p w14:paraId="56046CAB" w14:textId="74A34D17" w:rsidR="002E568E" w:rsidRDefault="002E568E" w:rsidP="002E568E">
            <w:r w:rsidRPr="00EF2241">
              <w:rPr>
                <w:color w:val="000000"/>
                <w:szCs w:val="24"/>
                <w:lang w:val="en-GB"/>
              </w:rPr>
              <w:t>3.1.1.1. It has the legal right to engage in the activity necessary for the performance of the Contract. Upon request by the Buyer, the Supplier must provide documents proving that only persons with such legal rights are involved in the performance of the Contract;</w:t>
            </w:r>
          </w:p>
        </w:tc>
      </w:tr>
      <w:tr w:rsidR="002E568E" w14:paraId="6C2AB74D" w14:textId="77777777" w:rsidTr="00466A6D">
        <w:tc>
          <w:tcPr>
            <w:tcW w:w="4338" w:type="dxa"/>
            <w:tcBorders>
              <w:left w:val="single" w:sz="4" w:space="0" w:color="auto"/>
              <w:right w:val="single" w:sz="4" w:space="0" w:color="auto"/>
            </w:tcBorders>
          </w:tcPr>
          <w:p w14:paraId="0FB82BA5" w14:textId="77777777" w:rsidR="002E568E" w:rsidRDefault="002E568E" w:rsidP="002E568E">
            <w:r>
              <w:t>3.1.1.2. </w:t>
            </w:r>
            <w:proofErr w:type="spellStart"/>
            <w:r>
              <w:t>atitiktų</w:t>
            </w:r>
            <w:proofErr w:type="spellEnd"/>
            <w:r>
              <w:t xml:space="preserve"> </w:t>
            </w:r>
            <w:proofErr w:type="spellStart"/>
            <w:r>
              <w:t>tiekėjų</w:t>
            </w:r>
            <w:proofErr w:type="spellEnd"/>
            <w:r>
              <w:t xml:space="preserve"> </w:t>
            </w:r>
            <w:proofErr w:type="spellStart"/>
            <w:r>
              <w:t>kvalifikacijai</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reikalavimus</w:t>
            </w:r>
            <w:proofErr w:type="spellEnd"/>
            <w:r>
              <w:t xml:space="preserve"> </w:t>
            </w:r>
            <w:proofErr w:type="spellStart"/>
            <w:r>
              <w:t>bei</w:t>
            </w:r>
            <w:proofErr w:type="spellEnd"/>
            <w:r>
              <w:t xml:space="preserve"> </w:t>
            </w:r>
            <w:proofErr w:type="spellStart"/>
            <w:r>
              <w:t>neturėtų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pašalinimo</w:t>
            </w:r>
            <w:proofErr w:type="spellEnd"/>
            <w:r>
              <w:t xml:space="preserve"> </w:t>
            </w:r>
            <w:proofErr w:type="spellStart"/>
            <w:r>
              <w:t>pagrindų</w:t>
            </w:r>
            <w:proofErr w:type="spellEnd"/>
            <w:r>
              <w:t>;</w:t>
            </w:r>
          </w:p>
        </w:tc>
        <w:tc>
          <w:tcPr>
            <w:tcW w:w="4518" w:type="dxa"/>
            <w:tcBorders>
              <w:left w:val="single" w:sz="4" w:space="0" w:color="auto"/>
              <w:right w:val="single" w:sz="4" w:space="0" w:color="auto"/>
            </w:tcBorders>
          </w:tcPr>
          <w:p w14:paraId="276F194F" w14:textId="74FBE297" w:rsidR="002E568E" w:rsidRDefault="002E568E" w:rsidP="002E568E">
            <w:r w:rsidRPr="00EF2241">
              <w:rPr>
                <w:color w:val="000000"/>
                <w:szCs w:val="24"/>
                <w:lang w:val="en-GB"/>
              </w:rPr>
              <w:t>3.1.1.2. It meets the qualification requirements for suppliers as set out in the procurement documents and is not subject to any grounds for exclusion specified therein;</w:t>
            </w:r>
          </w:p>
        </w:tc>
      </w:tr>
      <w:tr w:rsidR="002E568E" w14:paraId="337160C5" w14:textId="77777777" w:rsidTr="00466A6D">
        <w:tc>
          <w:tcPr>
            <w:tcW w:w="4338" w:type="dxa"/>
            <w:tcBorders>
              <w:left w:val="single" w:sz="4" w:space="0" w:color="auto"/>
              <w:right w:val="single" w:sz="4" w:space="0" w:color="auto"/>
            </w:tcBorders>
          </w:tcPr>
          <w:p w14:paraId="3DC6E961" w14:textId="77777777" w:rsidR="002E568E" w:rsidRDefault="002E568E" w:rsidP="002E568E">
            <w:r>
              <w:t>3.1.1.3. </w:t>
            </w:r>
            <w:proofErr w:type="spellStart"/>
            <w:r>
              <w:t>laikytųsi</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nurodytų</w:t>
            </w:r>
            <w:proofErr w:type="spellEnd"/>
            <w:r>
              <w:t xml:space="preserve"> </w:t>
            </w:r>
            <w:proofErr w:type="spellStart"/>
            <w:r>
              <w:t>įsipareigojimų</w:t>
            </w:r>
            <w:proofErr w:type="spellEnd"/>
            <w:r>
              <w:t xml:space="preserve">, </w:t>
            </w:r>
            <w:proofErr w:type="spellStart"/>
            <w:r>
              <w:t>įskaitant</w:t>
            </w:r>
            <w:proofErr w:type="spellEnd"/>
            <w:r>
              <w:t xml:space="preserve">, bet </w:t>
            </w:r>
            <w:proofErr w:type="spellStart"/>
            <w:r>
              <w:t>neapsiribojant</w:t>
            </w:r>
            <w:proofErr w:type="spellEnd"/>
            <w:r>
              <w:t xml:space="preserve"> – </w:t>
            </w:r>
            <w:proofErr w:type="spellStart"/>
            <w:r>
              <w:t>atitiktų</w:t>
            </w:r>
            <w:proofErr w:type="spellEnd"/>
            <w:r>
              <w:t xml:space="preserve"> </w:t>
            </w:r>
            <w:proofErr w:type="spellStart"/>
            <w:r>
              <w:t>pasiūlyme</w:t>
            </w:r>
            <w:proofErr w:type="spellEnd"/>
            <w:r>
              <w:t xml:space="preserve"> </w:t>
            </w:r>
            <w:proofErr w:type="spellStart"/>
            <w:r>
              <w:t>nurodytų</w:t>
            </w:r>
            <w:proofErr w:type="spellEnd"/>
            <w:r>
              <w:t xml:space="preserve"> </w:t>
            </w:r>
            <w:proofErr w:type="spellStart"/>
            <w:r>
              <w:t>kriterijų</w:t>
            </w:r>
            <w:proofErr w:type="spellEnd"/>
            <w:r>
              <w:t xml:space="preserve">, </w:t>
            </w:r>
            <w:proofErr w:type="spellStart"/>
            <w:r>
              <w:t>dėl</w:t>
            </w:r>
            <w:proofErr w:type="spellEnd"/>
            <w:r>
              <w:t xml:space="preserve"> </w:t>
            </w:r>
            <w:proofErr w:type="spellStart"/>
            <w:r>
              <w:t>kurių</w:t>
            </w:r>
            <w:proofErr w:type="spellEnd"/>
            <w:r>
              <w:t xml:space="preserve"> jo </w:t>
            </w:r>
            <w:proofErr w:type="spellStart"/>
            <w:r>
              <w:t>pasiūlymas</w:t>
            </w:r>
            <w:proofErr w:type="spellEnd"/>
            <w:r>
              <w:t xml:space="preserve"> </w:t>
            </w:r>
            <w:proofErr w:type="spellStart"/>
            <w:r>
              <w:t>buvo</w:t>
            </w:r>
            <w:proofErr w:type="spellEnd"/>
            <w:r>
              <w:t xml:space="preserve"> </w:t>
            </w:r>
            <w:proofErr w:type="spellStart"/>
            <w:r>
              <w:t>išrinktas</w:t>
            </w:r>
            <w:proofErr w:type="spellEnd"/>
            <w:r>
              <w:t xml:space="preserve"> </w:t>
            </w:r>
            <w:proofErr w:type="spellStart"/>
            <w:r>
              <w:t>ekonomiškai</w:t>
            </w:r>
            <w:proofErr w:type="spellEnd"/>
            <w:r>
              <w:t xml:space="preserve"> </w:t>
            </w:r>
            <w:proofErr w:type="spellStart"/>
            <w:r>
              <w:t>naudingiausiu</w:t>
            </w:r>
            <w:proofErr w:type="spellEnd"/>
            <w:r>
              <w:t xml:space="preserve"> (</w:t>
            </w:r>
            <w:proofErr w:type="spellStart"/>
            <w:r>
              <w:t>toliau</w:t>
            </w:r>
            <w:proofErr w:type="spellEnd"/>
            <w:r>
              <w:t xml:space="preserve"> – </w:t>
            </w:r>
            <w:proofErr w:type="spellStart"/>
            <w:r>
              <w:t>Kokybiniai</w:t>
            </w:r>
            <w:proofErr w:type="spellEnd"/>
            <w:r>
              <w:t xml:space="preserve"> </w:t>
            </w:r>
            <w:proofErr w:type="spellStart"/>
            <w:r>
              <w:t>kriterijai</w:t>
            </w:r>
            <w:proofErr w:type="spellEnd"/>
            <w:r>
              <w:t xml:space="preserve">), </w:t>
            </w:r>
            <w:proofErr w:type="spellStart"/>
            <w:r>
              <w:t>reikšmes</w:t>
            </w:r>
            <w:proofErr w:type="spellEnd"/>
            <w:r>
              <w:t xml:space="preserve"> ir </w:t>
            </w:r>
            <w:proofErr w:type="spellStart"/>
            <w:r>
              <w:t>parametrus</w:t>
            </w:r>
            <w:proofErr w:type="spellEnd"/>
            <w:r>
              <w:t xml:space="preserve">. </w:t>
            </w:r>
            <w:proofErr w:type="spellStart"/>
            <w:r>
              <w:t>Šiame</w:t>
            </w:r>
            <w:proofErr w:type="spellEnd"/>
            <w:r>
              <w:t xml:space="preserve"> </w:t>
            </w:r>
            <w:proofErr w:type="spellStart"/>
            <w:r>
              <w:t>papunktyje</w:t>
            </w:r>
            <w:proofErr w:type="spellEnd"/>
            <w:r>
              <w:t xml:space="preserve"> </w:t>
            </w:r>
            <w:proofErr w:type="spellStart"/>
            <w:r>
              <w:t>nurodytų</w:t>
            </w:r>
            <w:proofErr w:type="spellEnd"/>
            <w:r>
              <w:t xml:space="preserve"> </w:t>
            </w:r>
            <w:proofErr w:type="spellStart"/>
            <w:r>
              <w:t>įsipareigojimų</w:t>
            </w:r>
            <w:proofErr w:type="spellEnd"/>
            <w:r>
              <w:t xml:space="preserve"> </w:t>
            </w:r>
            <w:proofErr w:type="spellStart"/>
            <w:r>
              <w:t>laikymosi</w:t>
            </w:r>
            <w:proofErr w:type="spellEnd"/>
            <w:r>
              <w:t xml:space="preserve"> </w:t>
            </w:r>
            <w:proofErr w:type="spellStart"/>
            <w:r>
              <w:t>tikrinimo</w:t>
            </w:r>
            <w:proofErr w:type="spellEnd"/>
            <w:r>
              <w:t xml:space="preserve"> </w:t>
            </w:r>
            <w:proofErr w:type="spellStart"/>
            <w:r>
              <w:t>tvarka</w:t>
            </w:r>
            <w:proofErr w:type="spellEnd"/>
            <w:r>
              <w:t xml:space="preserve"> </w:t>
            </w:r>
            <w:proofErr w:type="spellStart"/>
            <w:r>
              <w:t>nustatoma</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12F3F101" w14:textId="2F231929" w:rsidR="002E568E" w:rsidRDefault="002E568E" w:rsidP="002E568E">
            <w:r w:rsidRPr="00EF2241">
              <w:rPr>
                <w:color w:val="000000"/>
                <w:szCs w:val="24"/>
                <w:lang w:val="en-GB"/>
              </w:rPr>
              <w:t>3.1.1.3. It complies with the commitments stated in its tender, including but not limited to the values and parameters of the criteria (hereinafter – Qualitative Criteria) on the basis of which its tender was selected as the most economically advantageous. The procedure for verifying compliance with the commitments referred to in this sub-clause shall be set out in the Special Terms and Conditions;</w:t>
            </w:r>
          </w:p>
        </w:tc>
      </w:tr>
      <w:tr w:rsidR="002E568E" w14:paraId="3BCBD560" w14:textId="77777777" w:rsidTr="00466A6D">
        <w:tc>
          <w:tcPr>
            <w:tcW w:w="4338" w:type="dxa"/>
            <w:tcBorders>
              <w:left w:val="single" w:sz="4" w:space="0" w:color="auto"/>
              <w:right w:val="single" w:sz="4" w:space="0" w:color="auto"/>
            </w:tcBorders>
          </w:tcPr>
          <w:p w14:paraId="1F9A4241" w14:textId="77777777" w:rsidR="002E568E" w:rsidRDefault="002E568E" w:rsidP="002E568E">
            <w:r>
              <w:t>3.1.1.4. </w:t>
            </w:r>
            <w:proofErr w:type="spellStart"/>
            <w:r>
              <w:t>užtikrintų</w:t>
            </w:r>
            <w:proofErr w:type="spellEnd"/>
            <w:r>
              <w:t xml:space="preserve"> </w:t>
            </w:r>
            <w:proofErr w:type="spellStart"/>
            <w:r>
              <w:t>nustatytų</w:t>
            </w:r>
            <w:proofErr w:type="spellEnd"/>
            <w:r>
              <w:t xml:space="preserve"> </w:t>
            </w:r>
            <w:proofErr w:type="spellStart"/>
            <w:r>
              <w:t>kokybės</w:t>
            </w:r>
            <w:proofErr w:type="spellEnd"/>
            <w:r>
              <w:t xml:space="preserve"> </w:t>
            </w:r>
            <w:proofErr w:type="spellStart"/>
            <w:r>
              <w:t>vadybos</w:t>
            </w:r>
            <w:proofErr w:type="spellEnd"/>
            <w:r>
              <w:t xml:space="preserve"> </w:t>
            </w:r>
            <w:proofErr w:type="spellStart"/>
            <w:r>
              <w:t>sistemos</w:t>
            </w:r>
            <w:proofErr w:type="spellEnd"/>
            <w:r>
              <w:t xml:space="preserve"> ir (</w:t>
            </w:r>
            <w:proofErr w:type="spellStart"/>
            <w:r>
              <w:t>arba</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vadybos</w:t>
            </w:r>
            <w:proofErr w:type="spellEnd"/>
            <w:r>
              <w:t xml:space="preserve"> </w:t>
            </w:r>
            <w:proofErr w:type="spellStart"/>
            <w:r>
              <w:t>sistemos</w:t>
            </w:r>
            <w:proofErr w:type="spellEnd"/>
            <w:r>
              <w:t xml:space="preserve"> </w:t>
            </w:r>
            <w:proofErr w:type="spellStart"/>
            <w:r>
              <w:t>standartų</w:t>
            </w:r>
            <w:proofErr w:type="spellEnd"/>
            <w:r>
              <w:t xml:space="preserve"> </w:t>
            </w:r>
            <w:proofErr w:type="spellStart"/>
            <w:r>
              <w:t>taikymą</w:t>
            </w:r>
            <w:proofErr w:type="spellEnd"/>
            <w:r>
              <w:t xml:space="preserve">, </w:t>
            </w:r>
            <w:proofErr w:type="spellStart"/>
            <w:r>
              <w:t>jeigu</w:t>
            </w:r>
            <w:proofErr w:type="spellEnd"/>
            <w:r>
              <w:t xml:space="preserve"> to </w:t>
            </w:r>
            <w:proofErr w:type="spellStart"/>
            <w:r>
              <w:t>reikalaujama</w:t>
            </w:r>
            <w:proofErr w:type="spellEnd"/>
            <w:r>
              <w:t xml:space="preserve"> </w:t>
            </w:r>
            <w:proofErr w:type="spellStart"/>
            <w:r>
              <w:t>pirkimo</w:t>
            </w:r>
            <w:proofErr w:type="spellEnd"/>
            <w:r>
              <w:t xml:space="preserve"> </w:t>
            </w:r>
            <w:proofErr w:type="spellStart"/>
            <w:r>
              <w:t>dokumentuose</w:t>
            </w:r>
            <w:proofErr w:type="spellEnd"/>
            <w:r>
              <w:t xml:space="preserve">, ir </w:t>
            </w:r>
            <w:proofErr w:type="spellStart"/>
            <w:r>
              <w:t>turėtų</w:t>
            </w:r>
            <w:proofErr w:type="spellEnd"/>
            <w:r>
              <w:t xml:space="preserve"> </w:t>
            </w:r>
            <w:proofErr w:type="spellStart"/>
            <w:r>
              <w:t>tą</w:t>
            </w:r>
            <w:proofErr w:type="spellEnd"/>
            <w:r>
              <w:t xml:space="preserve"> </w:t>
            </w:r>
            <w:proofErr w:type="spellStart"/>
            <w:r>
              <w:t>patvirtinančius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7BEC8589" w14:textId="529689B2" w:rsidR="002E568E" w:rsidRDefault="002E568E" w:rsidP="002E568E">
            <w:r w:rsidRPr="00EF2241">
              <w:rPr>
                <w:color w:val="000000"/>
                <w:szCs w:val="24"/>
                <w:lang w:val="en-GB"/>
              </w:rPr>
              <w:t>3.1.1.4. It ensures the application of the required quality management system and/or environmental management system standards, if such requirements are specified in the procurement documents, and possesses supporting documentation;</w:t>
            </w:r>
          </w:p>
        </w:tc>
      </w:tr>
      <w:tr w:rsidR="002E568E" w14:paraId="13DD60A0" w14:textId="77777777" w:rsidTr="00466A6D">
        <w:tc>
          <w:tcPr>
            <w:tcW w:w="4338" w:type="dxa"/>
            <w:tcBorders>
              <w:left w:val="single" w:sz="4" w:space="0" w:color="auto"/>
              <w:right w:val="single" w:sz="4" w:space="0" w:color="auto"/>
            </w:tcBorders>
          </w:tcPr>
          <w:p w14:paraId="15C5A06A" w14:textId="77777777" w:rsidR="002E568E" w:rsidRDefault="002E568E" w:rsidP="002E568E">
            <w:r>
              <w:t>3.1.1.5. </w:t>
            </w:r>
            <w:proofErr w:type="spellStart"/>
            <w:r>
              <w:t>atitiktų</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interesus</w:t>
            </w:r>
            <w:proofErr w:type="spellEnd"/>
            <w:r>
              <w:t xml:space="preserve"> </w:t>
            </w:r>
            <w:proofErr w:type="spellStart"/>
            <w:r>
              <w:t>bei</w:t>
            </w:r>
            <w:proofErr w:type="spellEnd"/>
            <w:r>
              <w:t xml:space="preserve"> </w:t>
            </w:r>
            <w:proofErr w:type="spellStart"/>
            <w:r>
              <w:t>nebūtų</w:t>
            </w:r>
            <w:proofErr w:type="spellEnd"/>
            <w:r>
              <w:t xml:space="preserve"> </w:t>
            </w:r>
            <w:proofErr w:type="spellStart"/>
            <w:r>
              <w:t>registruotas</w:t>
            </w:r>
            <w:proofErr w:type="spellEnd"/>
            <w:r>
              <w:t xml:space="preserve"> (</w:t>
            </w:r>
            <w:proofErr w:type="spellStart"/>
            <w:r>
              <w:t>nuolat</w:t>
            </w:r>
            <w:proofErr w:type="spellEnd"/>
            <w:r>
              <w:t xml:space="preserve"> </w:t>
            </w:r>
            <w:proofErr w:type="spellStart"/>
            <w:r>
              <w:t>gyvenantis</w:t>
            </w:r>
            <w:proofErr w:type="spellEnd"/>
            <w:r>
              <w:t xml:space="preserve"> </w:t>
            </w:r>
            <w:proofErr w:type="spellStart"/>
            <w:r>
              <w:t>ar</w:t>
            </w:r>
            <w:proofErr w:type="spellEnd"/>
            <w:r>
              <w:t xml:space="preserve"> </w:t>
            </w:r>
            <w:proofErr w:type="spellStart"/>
            <w:r>
              <w:t>turintis</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tokie</w:t>
            </w:r>
            <w:proofErr w:type="spellEnd"/>
            <w:r>
              <w:t xml:space="preserve"> </w:t>
            </w:r>
            <w:proofErr w:type="spellStart"/>
            <w:r>
              <w:t>reikalavimai</w:t>
            </w:r>
            <w:proofErr w:type="spellEnd"/>
            <w:r>
              <w:t xml:space="preserve"> </w:t>
            </w:r>
            <w:proofErr w:type="spellStart"/>
            <w:r>
              <w:t>buvo</w:t>
            </w:r>
            <w:proofErr w:type="spellEnd"/>
            <w:r>
              <w:t xml:space="preserve"> </w:t>
            </w:r>
            <w:proofErr w:type="spellStart"/>
            <w:r>
              <w:lastRenderedPageBreak/>
              <w:t>numatyti</w:t>
            </w:r>
            <w:proofErr w:type="spellEnd"/>
            <w:r>
              <w:t xml:space="preserve"> </w:t>
            </w:r>
            <w:proofErr w:type="spellStart"/>
            <w:r>
              <w:t>pirkimo</w:t>
            </w:r>
            <w:proofErr w:type="spellEnd"/>
            <w:r>
              <w:t xml:space="preserve"> </w:t>
            </w:r>
            <w:proofErr w:type="spellStart"/>
            <w:r>
              <w:t>dokumentuose</w:t>
            </w:r>
            <w:proofErr w:type="spellEnd"/>
            <w:r>
              <w:t>.</w:t>
            </w:r>
          </w:p>
        </w:tc>
        <w:tc>
          <w:tcPr>
            <w:tcW w:w="4518" w:type="dxa"/>
            <w:tcBorders>
              <w:left w:val="single" w:sz="4" w:space="0" w:color="auto"/>
              <w:right w:val="single" w:sz="4" w:space="0" w:color="auto"/>
            </w:tcBorders>
          </w:tcPr>
          <w:p w14:paraId="59A7C27F" w14:textId="0B96446E" w:rsidR="002E568E" w:rsidRDefault="002E568E" w:rsidP="002E568E">
            <w:r w:rsidRPr="00EF2241">
              <w:rPr>
                <w:color w:val="000000"/>
                <w:szCs w:val="24"/>
                <w:lang w:val="en-GB"/>
              </w:rPr>
              <w:lastRenderedPageBreak/>
              <w:t xml:space="preserve">3.1.1.5. It complies with national security interests and is not registered (nor permanently residing or holding citizenship) in countries or territories considered unreliable, if such requirements are specified </w:t>
            </w:r>
            <w:r w:rsidRPr="00EF2241">
              <w:rPr>
                <w:color w:val="000000"/>
                <w:szCs w:val="24"/>
                <w:lang w:val="en-GB"/>
              </w:rPr>
              <w:lastRenderedPageBreak/>
              <w:t>in the procurement documents.</w:t>
            </w:r>
          </w:p>
        </w:tc>
      </w:tr>
      <w:tr w:rsidR="002E568E" w14:paraId="7CE4C40D" w14:textId="77777777" w:rsidTr="00466A6D">
        <w:tc>
          <w:tcPr>
            <w:tcW w:w="4338" w:type="dxa"/>
            <w:tcBorders>
              <w:left w:val="single" w:sz="4" w:space="0" w:color="auto"/>
              <w:right w:val="single" w:sz="4" w:space="0" w:color="auto"/>
            </w:tcBorders>
          </w:tcPr>
          <w:p w14:paraId="2ED08F7A" w14:textId="77777777" w:rsidR="002E568E" w:rsidRDefault="002E568E" w:rsidP="002E568E">
            <w:r>
              <w:lastRenderedPageBreak/>
              <w:t xml:space="preserve">3.1.2. Tuo </w:t>
            </w:r>
            <w:proofErr w:type="spellStart"/>
            <w:r>
              <w:t>atveju</w:t>
            </w:r>
            <w:proofErr w:type="spellEnd"/>
            <w:r>
              <w:t xml:space="preserve">, kai </w:t>
            </w:r>
            <w:proofErr w:type="spellStart"/>
            <w:r>
              <w:t>Tiekėjas</w:t>
            </w:r>
            <w:proofErr w:type="spellEnd"/>
            <w:r>
              <w:t xml:space="preserve"> </w:t>
            </w:r>
            <w:proofErr w:type="spellStart"/>
            <w:r>
              <w:t>yra</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pagrindu</w:t>
            </w:r>
            <w:proofErr w:type="spellEnd"/>
            <w:r>
              <w:t xml:space="preserve"> </w:t>
            </w:r>
            <w:proofErr w:type="spellStart"/>
            <w:r>
              <w:t>veikianti</w:t>
            </w:r>
            <w:proofErr w:type="spellEnd"/>
            <w:r>
              <w:t xml:space="preserve"> </w:t>
            </w:r>
            <w:proofErr w:type="spellStart"/>
            <w:r>
              <w:t>tiekėjų</w:t>
            </w:r>
            <w:proofErr w:type="spellEnd"/>
            <w:r>
              <w:t xml:space="preserve"> </w:t>
            </w:r>
            <w:proofErr w:type="spellStart"/>
            <w:r>
              <w:t>grupė</w:t>
            </w:r>
            <w:proofErr w:type="spellEnd"/>
            <w:r>
              <w:t xml:space="preserve">, </w:t>
            </w:r>
            <w:proofErr w:type="spellStart"/>
            <w:r>
              <w:t>jos</w:t>
            </w:r>
            <w:proofErr w:type="spellEnd"/>
            <w:r>
              <w:t xml:space="preserve"> </w:t>
            </w:r>
            <w:proofErr w:type="spellStart"/>
            <w:r>
              <w:t>nariai</w:t>
            </w:r>
            <w:proofErr w:type="spellEnd"/>
            <w:r>
              <w:t xml:space="preserve"> </w:t>
            </w:r>
            <w:proofErr w:type="spellStart"/>
            <w:r>
              <w:t>Pirkėjui</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atsako</w:t>
            </w:r>
            <w:proofErr w:type="spellEnd"/>
            <w:r>
              <w:t xml:space="preserve"> </w:t>
            </w:r>
            <w:proofErr w:type="spellStart"/>
            <w:r>
              <w:t>solidariai</w:t>
            </w:r>
            <w:proofErr w:type="spellEnd"/>
            <w:r>
              <w:t>. </w:t>
            </w:r>
            <w:proofErr w:type="spellStart"/>
            <w:r>
              <w:t>Jeigu</w:t>
            </w:r>
            <w:proofErr w:type="spellEnd"/>
            <w:r>
              <w:t xml:space="preserve"> </w:t>
            </w:r>
            <w:proofErr w:type="spellStart"/>
            <w:r>
              <w:t>Tiekėjas</w:t>
            </w:r>
            <w:proofErr w:type="spellEnd"/>
            <w:r>
              <w:t xml:space="preserve"> </w:t>
            </w:r>
            <w:proofErr w:type="spellStart"/>
            <w:r>
              <w:t>remiasi</w:t>
            </w:r>
            <w:proofErr w:type="spellEnd"/>
            <w:r>
              <w:t> </w:t>
            </w:r>
            <w:proofErr w:type="spellStart"/>
            <w:r>
              <w:t>ūkio</w:t>
            </w:r>
            <w:proofErr w:type="spellEnd"/>
            <w:r>
              <w:t> </w:t>
            </w:r>
            <w:proofErr w:type="spellStart"/>
            <w:r>
              <w:t>subjektų</w:t>
            </w:r>
            <w:proofErr w:type="spellEnd"/>
            <w:r>
              <w:t xml:space="preserve"> </w:t>
            </w:r>
            <w:proofErr w:type="spellStart"/>
            <w:r>
              <w:t>pajėgumais</w:t>
            </w:r>
            <w:proofErr w:type="spellEnd"/>
            <w:r>
              <w:t xml:space="preserve">, </w:t>
            </w:r>
            <w:proofErr w:type="spellStart"/>
            <w:r>
              <w:t>siekdamas</w:t>
            </w:r>
            <w:proofErr w:type="spellEnd"/>
            <w:r>
              <w:t xml:space="preserve"> </w:t>
            </w:r>
            <w:proofErr w:type="spellStart"/>
            <w:r>
              <w:t>atitikti</w:t>
            </w:r>
            <w:proofErr w:type="spellEnd"/>
            <w:r>
              <w:t xml:space="preserve"> </w:t>
            </w:r>
            <w:proofErr w:type="spellStart"/>
            <w:r>
              <w:t>finansinio</w:t>
            </w:r>
            <w:proofErr w:type="spellEnd"/>
            <w:r>
              <w:t xml:space="preserve"> ir </w:t>
            </w:r>
            <w:proofErr w:type="spellStart"/>
            <w:r>
              <w:t>ekonominio</w:t>
            </w:r>
            <w:proofErr w:type="spellEnd"/>
            <w:r>
              <w:t xml:space="preserve"> </w:t>
            </w:r>
            <w:proofErr w:type="spellStart"/>
            <w:r>
              <w:t>pajėgumo</w:t>
            </w:r>
            <w:proofErr w:type="spellEnd"/>
            <w:r>
              <w:t xml:space="preserve"> </w:t>
            </w:r>
            <w:proofErr w:type="spellStart"/>
            <w:r>
              <w:t>reikalavimus</w:t>
            </w:r>
            <w:proofErr w:type="spellEnd"/>
            <w:r>
              <w:t xml:space="preserve">, </w:t>
            </w:r>
            <w:proofErr w:type="spellStart"/>
            <w:r>
              <w:t>Tiekėjas</w:t>
            </w:r>
            <w:proofErr w:type="spellEnd"/>
            <w:r>
              <w:t xml:space="preserve"> </w:t>
            </w:r>
            <w:proofErr w:type="spellStart"/>
            <w:r>
              <w:t>su</w:t>
            </w:r>
            <w:proofErr w:type="spellEnd"/>
            <w:r>
              <w:t xml:space="preserve"> </w:t>
            </w:r>
            <w:proofErr w:type="spellStart"/>
            <w:r>
              <w:t>tokiais</w:t>
            </w:r>
            <w:proofErr w:type="spellEnd"/>
            <w:r>
              <w:t> </w:t>
            </w:r>
            <w:proofErr w:type="spellStart"/>
            <w:r>
              <w:t>ūkio</w:t>
            </w:r>
            <w:proofErr w:type="spellEnd"/>
            <w:r>
              <w:t> </w:t>
            </w:r>
            <w:proofErr w:type="spellStart"/>
            <w:r>
              <w:t>subjektais</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atsako</w:t>
            </w:r>
            <w:proofErr w:type="spellEnd"/>
            <w:r>
              <w:t xml:space="preserve"> </w:t>
            </w:r>
            <w:proofErr w:type="spellStart"/>
            <w:r>
              <w:t>solidariai</w:t>
            </w:r>
            <w:proofErr w:type="spellEnd"/>
            <w:r>
              <w:t xml:space="preserve"> (</w:t>
            </w:r>
            <w:proofErr w:type="spellStart"/>
            <w:r>
              <w:t>jeigu</w:t>
            </w:r>
            <w:proofErr w:type="spellEnd"/>
            <w:r>
              <w:t xml:space="preserve"> to </w:t>
            </w:r>
            <w:proofErr w:type="spellStart"/>
            <w:r>
              <w:t>buvo</w:t>
            </w:r>
            <w:proofErr w:type="spellEnd"/>
            <w:r>
              <w:t xml:space="preserve"> </w:t>
            </w:r>
            <w:proofErr w:type="spellStart"/>
            <w:r>
              <w:t>reikalaujama</w:t>
            </w:r>
            <w:proofErr w:type="spellEnd"/>
            <w:r>
              <w:t xml:space="preserve"> </w:t>
            </w:r>
            <w:proofErr w:type="spellStart"/>
            <w:r>
              <w:t>pirkimo</w:t>
            </w:r>
            <w:proofErr w:type="spellEnd"/>
            <w:r>
              <w:t xml:space="preserve"> </w:t>
            </w:r>
            <w:proofErr w:type="spellStart"/>
            <w:r>
              <w:t>dokumentuose</w:t>
            </w:r>
            <w:proofErr w:type="spellEnd"/>
            <w:r>
              <w:t>).</w:t>
            </w:r>
          </w:p>
        </w:tc>
        <w:tc>
          <w:tcPr>
            <w:tcW w:w="4518" w:type="dxa"/>
            <w:tcBorders>
              <w:left w:val="single" w:sz="4" w:space="0" w:color="auto"/>
              <w:right w:val="single" w:sz="4" w:space="0" w:color="auto"/>
            </w:tcBorders>
          </w:tcPr>
          <w:p w14:paraId="121CFB63" w14:textId="11B570C6" w:rsidR="002E568E" w:rsidRDefault="002E568E" w:rsidP="002E568E">
            <w:r w:rsidRPr="00EF2241">
              <w:rPr>
                <w:color w:val="000000"/>
                <w:szCs w:val="24"/>
                <w:lang w:val="en-GB"/>
              </w:rPr>
              <w:t>3.1.2. Where the Supplier is a group of suppliers acting under a joint activity Contract, its members shall be jointly and severally liable to the Buyer for the performance of the Contract. If the Supplier relies on the capacities of economic operators to meet financial and economic capacity requirements, the Supplier and such economic operators shall be jointly and severally liable for the performance of the Contract (if required by the procurement documents).</w:t>
            </w:r>
          </w:p>
        </w:tc>
      </w:tr>
      <w:tr w:rsidR="002E568E" w14:paraId="47178D2E" w14:textId="77777777" w:rsidTr="00466A6D">
        <w:tc>
          <w:tcPr>
            <w:tcW w:w="4338" w:type="dxa"/>
            <w:tcBorders>
              <w:left w:val="single" w:sz="4" w:space="0" w:color="auto"/>
              <w:right w:val="single" w:sz="4" w:space="0" w:color="auto"/>
            </w:tcBorders>
          </w:tcPr>
          <w:p w14:paraId="6F4224AD" w14:textId="77777777" w:rsidR="002E568E" w:rsidRDefault="002E568E" w:rsidP="002E568E">
            <w:r>
              <w:t>3.1.3. </w:t>
            </w:r>
            <w:proofErr w:type="spellStart"/>
            <w:r>
              <w:t>Tiekėjas</w:t>
            </w:r>
            <w:proofErr w:type="spellEnd"/>
            <w:r>
              <w:t xml:space="preserve"> </w:t>
            </w:r>
            <w:proofErr w:type="spellStart"/>
            <w:r>
              <w:t>taip</w:t>
            </w:r>
            <w:proofErr w:type="spellEnd"/>
            <w:r>
              <w:t xml:space="preserve"> pat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w:t>
            </w:r>
            <w:proofErr w:type="spellStart"/>
            <w:r>
              <w:t>Tiekėjas</w:t>
            </w:r>
            <w:proofErr w:type="spellEnd"/>
            <w:r>
              <w:t xml:space="preserve">, </w:t>
            </w:r>
            <w:proofErr w:type="spellStart"/>
            <w:r>
              <w:t>Sutartį</w:t>
            </w:r>
            <w:proofErr w:type="spellEnd"/>
            <w:r>
              <w:t xml:space="preserve"> </w:t>
            </w:r>
            <w:proofErr w:type="spellStart"/>
            <w:r>
              <w:t>tiesiogiai</w:t>
            </w:r>
            <w:proofErr w:type="spellEnd"/>
            <w:r>
              <w:t xml:space="preserve"> </w:t>
            </w:r>
            <w:proofErr w:type="spellStart"/>
            <w:r>
              <w:t>vykdantys</w:t>
            </w:r>
            <w:proofErr w:type="spellEnd"/>
            <w:r>
              <w:t xml:space="preserve"> </w:t>
            </w:r>
            <w:proofErr w:type="spellStart"/>
            <w:r>
              <w:t>subtiekėjai</w:t>
            </w:r>
            <w:proofErr w:type="spellEnd"/>
            <w:r>
              <w:t xml:space="preserve"> ir </w:t>
            </w:r>
            <w:proofErr w:type="spellStart"/>
            <w:r>
              <w:t>specialistai</w:t>
            </w:r>
            <w:proofErr w:type="spellEnd"/>
            <w:r>
              <w:t xml:space="preserve"> </w:t>
            </w:r>
            <w:proofErr w:type="spellStart"/>
            <w:r>
              <w:t>atitiktų</w:t>
            </w:r>
            <w:proofErr w:type="spellEnd"/>
            <w:r>
              <w:t xml:space="preserve"> </w:t>
            </w:r>
            <w:proofErr w:type="spellStart"/>
            <w:r>
              <w:t>jiems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ir (</w:t>
            </w:r>
            <w:proofErr w:type="spellStart"/>
            <w:r>
              <w:t>arba</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nustatytus</w:t>
            </w:r>
            <w:proofErr w:type="spellEnd"/>
            <w:r>
              <w:t xml:space="preserve"> </w:t>
            </w:r>
            <w:proofErr w:type="spellStart"/>
            <w:r>
              <w:t>profesinės</w:t>
            </w:r>
            <w:proofErr w:type="spellEnd"/>
            <w:r>
              <w:t xml:space="preserve"> </w:t>
            </w:r>
            <w:proofErr w:type="spellStart"/>
            <w:r>
              <w:t>kvalifikacijos</w:t>
            </w:r>
            <w:proofErr w:type="spellEnd"/>
            <w:r>
              <w:t xml:space="preserve"> ir </w:t>
            </w:r>
            <w:proofErr w:type="spellStart"/>
            <w:r>
              <w:t>kitus</w:t>
            </w:r>
            <w:proofErr w:type="spellEnd"/>
            <w:r>
              <w:t xml:space="preserve"> </w:t>
            </w:r>
            <w:proofErr w:type="spellStart"/>
            <w:r>
              <w:t>reikalavimus</w:t>
            </w:r>
            <w:proofErr w:type="spellEnd"/>
            <w:r>
              <w:t xml:space="preserve"> </w:t>
            </w:r>
            <w:proofErr w:type="spellStart"/>
            <w:r>
              <w:t>bei</w:t>
            </w:r>
            <w:proofErr w:type="spellEnd"/>
            <w:r>
              <w:t xml:space="preserve"> </w:t>
            </w:r>
            <w:proofErr w:type="spellStart"/>
            <w:r>
              <w:t>turėtų</w:t>
            </w:r>
            <w:proofErr w:type="spellEnd"/>
            <w:r>
              <w:t xml:space="preserve"> </w:t>
            </w:r>
            <w:proofErr w:type="spellStart"/>
            <w:r>
              <w:t>teisę</w:t>
            </w:r>
            <w:proofErr w:type="spellEnd"/>
            <w:r>
              <w:t xml:space="preserve"> </w:t>
            </w:r>
            <w:proofErr w:type="spellStart"/>
            <w:r>
              <w:t>verstis</w:t>
            </w:r>
            <w:proofErr w:type="spellEnd"/>
            <w:r>
              <w:t xml:space="preserve"> ta </w:t>
            </w:r>
            <w:proofErr w:type="spellStart"/>
            <w:r>
              <w:t>veikla</w:t>
            </w:r>
            <w:proofErr w:type="spellEnd"/>
            <w:r>
              <w:t xml:space="preserve">, </w:t>
            </w:r>
            <w:proofErr w:type="spellStart"/>
            <w:r>
              <w:t>kuriai</w:t>
            </w:r>
            <w:proofErr w:type="spellEnd"/>
            <w:r>
              <w:t xml:space="preserve"> </w:t>
            </w:r>
            <w:proofErr w:type="spellStart"/>
            <w:r>
              <w:t>jie</w:t>
            </w:r>
            <w:proofErr w:type="spellEnd"/>
            <w:r>
              <w:t xml:space="preserve"> </w:t>
            </w:r>
            <w:proofErr w:type="spellStart"/>
            <w:r>
              <w:t>pasitelkiami</w:t>
            </w:r>
            <w:proofErr w:type="spellEnd"/>
            <w:r>
              <w:t>.</w:t>
            </w:r>
          </w:p>
        </w:tc>
        <w:tc>
          <w:tcPr>
            <w:tcW w:w="4518" w:type="dxa"/>
            <w:tcBorders>
              <w:left w:val="single" w:sz="4" w:space="0" w:color="auto"/>
              <w:right w:val="single" w:sz="4" w:space="0" w:color="auto"/>
            </w:tcBorders>
          </w:tcPr>
          <w:p w14:paraId="5785E7B9" w14:textId="2E471FE3" w:rsidR="002E568E" w:rsidRDefault="002E568E" w:rsidP="002E568E">
            <w:r w:rsidRPr="00EF2241">
              <w:rPr>
                <w:color w:val="000000"/>
                <w:szCs w:val="24"/>
                <w:lang w:val="en-GB"/>
              </w:rPr>
              <w:t>3.1.3. The Supplier shall also be responsible for ensuring that the Supplier itself, the subcontractors directly involved in the performance of the Contract, and the specialists meet the professional qualification and other requirements established by law and/or the procurement documents, and have the legal right to engage in the activities for which they are engaged.</w:t>
            </w:r>
          </w:p>
        </w:tc>
      </w:tr>
      <w:tr w:rsidR="002E568E" w14:paraId="22375ADF" w14:textId="77777777" w:rsidTr="00466A6D">
        <w:tc>
          <w:tcPr>
            <w:tcW w:w="4338" w:type="dxa"/>
            <w:tcBorders>
              <w:left w:val="single" w:sz="4" w:space="0" w:color="auto"/>
              <w:right w:val="single" w:sz="4" w:space="0" w:color="auto"/>
            </w:tcBorders>
          </w:tcPr>
          <w:p w14:paraId="6D9009E8" w14:textId="77777777" w:rsidR="002E568E" w:rsidRDefault="002E568E" w:rsidP="002E568E">
            <w:r w:rsidRPr="003C6972">
              <w:rPr>
                <w:b/>
                <w:bCs/>
                <w:color w:val="000000"/>
                <w:szCs w:val="24"/>
              </w:rPr>
              <w:t xml:space="preserve">3.2.  </w:t>
            </w:r>
            <w:proofErr w:type="spellStart"/>
            <w:r w:rsidRPr="003C6972">
              <w:rPr>
                <w:b/>
                <w:bCs/>
                <w:color w:val="000000"/>
                <w:szCs w:val="24"/>
              </w:rPr>
              <w:t>Subtiekėjų</w:t>
            </w:r>
            <w:proofErr w:type="spellEnd"/>
            <w:r w:rsidRPr="003C6972">
              <w:rPr>
                <w:b/>
                <w:bCs/>
                <w:color w:val="000000"/>
                <w:szCs w:val="24"/>
              </w:rPr>
              <w:t xml:space="preserve"> </w:t>
            </w:r>
            <w:proofErr w:type="spellStart"/>
            <w:r w:rsidRPr="003C6972">
              <w:rPr>
                <w:b/>
                <w:bCs/>
                <w:color w:val="000000"/>
                <w:szCs w:val="24"/>
              </w:rPr>
              <w:t>bei</w:t>
            </w:r>
            <w:proofErr w:type="spellEnd"/>
            <w:r w:rsidRPr="003C6972">
              <w:rPr>
                <w:b/>
                <w:bCs/>
                <w:color w:val="000000"/>
                <w:szCs w:val="24"/>
              </w:rPr>
              <w:t xml:space="preserve"> </w:t>
            </w:r>
            <w:proofErr w:type="spellStart"/>
            <w:r w:rsidRPr="003C6972">
              <w:rPr>
                <w:b/>
                <w:bCs/>
                <w:color w:val="000000"/>
                <w:szCs w:val="24"/>
              </w:rPr>
              <w:t>specialistų</w:t>
            </w:r>
            <w:proofErr w:type="spellEnd"/>
            <w:r w:rsidRPr="003C6972">
              <w:rPr>
                <w:b/>
                <w:bCs/>
                <w:color w:val="000000"/>
                <w:szCs w:val="24"/>
              </w:rPr>
              <w:t xml:space="preserve"> </w:t>
            </w:r>
            <w:proofErr w:type="spellStart"/>
            <w:r w:rsidRPr="003C6972">
              <w:rPr>
                <w:b/>
                <w:bCs/>
                <w:color w:val="000000"/>
                <w:szCs w:val="24"/>
              </w:rPr>
              <w:t>pasitelkimas</w:t>
            </w:r>
            <w:proofErr w:type="spellEnd"/>
            <w:r w:rsidRPr="003C6972">
              <w:rPr>
                <w:b/>
                <w:bCs/>
                <w:color w:val="000000"/>
                <w:szCs w:val="24"/>
              </w:rPr>
              <w:t xml:space="preserve"> ir </w:t>
            </w:r>
            <w:proofErr w:type="spellStart"/>
            <w:r w:rsidRPr="003C6972">
              <w:rPr>
                <w:b/>
                <w:bCs/>
                <w:color w:val="000000"/>
                <w:szCs w:val="24"/>
              </w:rPr>
              <w:t>keitimas</w:t>
            </w:r>
            <w:proofErr w:type="spellEnd"/>
          </w:p>
        </w:tc>
        <w:tc>
          <w:tcPr>
            <w:tcW w:w="4518" w:type="dxa"/>
            <w:tcBorders>
              <w:left w:val="single" w:sz="4" w:space="0" w:color="auto"/>
              <w:right w:val="single" w:sz="4" w:space="0" w:color="auto"/>
            </w:tcBorders>
          </w:tcPr>
          <w:p w14:paraId="49D8EE36" w14:textId="689A4D74" w:rsidR="002E568E" w:rsidRPr="003C6972" w:rsidRDefault="002E568E" w:rsidP="002E568E">
            <w:pPr>
              <w:rPr>
                <w:b/>
                <w:bCs/>
                <w:color w:val="000000"/>
                <w:szCs w:val="24"/>
              </w:rPr>
            </w:pPr>
            <w:r w:rsidRPr="003C6972">
              <w:rPr>
                <w:b/>
                <w:bCs/>
                <w:color w:val="000000"/>
                <w:szCs w:val="24"/>
              </w:rPr>
              <w:t>3.2. Engagement and Replacement of Subcontractors and Specialists</w:t>
            </w:r>
          </w:p>
        </w:tc>
      </w:tr>
      <w:tr w:rsidR="002E568E" w14:paraId="617006D2" w14:textId="77777777" w:rsidTr="00466A6D">
        <w:tc>
          <w:tcPr>
            <w:tcW w:w="4338" w:type="dxa"/>
            <w:tcBorders>
              <w:left w:val="single" w:sz="4" w:space="0" w:color="auto"/>
              <w:right w:val="single" w:sz="4" w:space="0" w:color="auto"/>
            </w:tcBorders>
          </w:tcPr>
          <w:p w14:paraId="40A5DAE7" w14:textId="77777777" w:rsidR="002E568E" w:rsidRDefault="002E568E" w:rsidP="002E568E">
            <w:r>
              <w:t>3.2.1. </w:t>
            </w:r>
            <w:proofErr w:type="spellStart"/>
            <w:r>
              <w:t>Tiekėjas</w:t>
            </w:r>
            <w:proofErr w:type="spellEnd"/>
            <w:r>
              <w:t xml:space="preserve"> </w:t>
            </w:r>
            <w:proofErr w:type="spellStart"/>
            <w:r>
              <w:t>įsipareigoja</w:t>
            </w:r>
            <w:proofErr w:type="spellEnd"/>
            <w:r>
              <w:t xml:space="preserve"> </w:t>
            </w:r>
            <w:proofErr w:type="spellStart"/>
            <w:r>
              <w:t>užtikrinti</w:t>
            </w:r>
            <w:proofErr w:type="spellEnd"/>
            <w:r>
              <w:t xml:space="preserve">, </w:t>
            </w:r>
            <w:proofErr w:type="spellStart"/>
            <w:r>
              <w:t>kad</w:t>
            </w:r>
            <w:proofErr w:type="spellEnd"/>
            <w:r>
              <w:t xml:space="preserve"> </w:t>
            </w:r>
            <w:proofErr w:type="spellStart"/>
            <w:r>
              <w:t>Sutartį</w:t>
            </w:r>
            <w:proofErr w:type="spellEnd"/>
            <w:r>
              <w:t xml:space="preserve"> </w:t>
            </w:r>
            <w:proofErr w:type="spellStart"/>
            <w:r>
              <w:t>vykdys</w:t>
            </w:r>
            <w:proofErr w:type="spellEnd"/>
            <w:r>
              <w:t xml:space="preserve"> </w:t>
            </w:r>
            <w:proofErr w:type="spellStart"/>
            <w:r>
              <w:t>pirkime</w:t>
            </w:r>
            <w:proofErr w:type="spellEnd"/>
            <w:r>
              <w:t xml:space="preserve"> </w:t>
            </w:r>
            <w:proofErr w:type="spellStart"/>
            <w:r>
              <w:t>pasiūlyti</w:t>
            </w:r>
            <w:proofErr w:type="spellEnd"/>
            <w:r>
              <w:t xml:space="preserve"> ir </w:t>
            </w:r>
            <w:proofErr w:type="spellStart"/>
            <w:r>
              <w:t>kvalifikacijos</w:t>
            </w:r>
            <w:proofErr w:type="spellEnd"/>
            <w:r>
              <w:t xml:space="preserve"> </w:t>
            </w:r>
            <w:proofErr w:type="spellStart"/>
            <w:r>
              <w:t>bei</w:t>
            </w:r>
            <w:proofErr w:type="spellEnd"/>
            <w:r>
              <w:t xml:space="preserve"> </w:t>
            </w:r>
            <w:proofErr w:type="spellStart"/>
            <w:r>
              <w:t>kitus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reikalavimus</w:t>
            </w:r>
            <w:proofErr w:type="spellEnd"/>
            <w:r>
              <w:t xml:space="preserve"> </w:t>
            </w:r>
            <w:proofErr w:type="spellStart"/>
            <w:r>
              <w:t>atitinkantys</w:t>
            </w:r>
            <w:proofErr w:type="spellEnd"/>
            <w:r>
              <w:t xml:space="preserve"> </w:t>
            </w:r>
            <w:proofErr w:type="spellStart"/>
            <w:r>
              <w:t>subtiekėjai</w:t>
            </w:r>
            <w:proofErr w:type="spellEnd"/>
            <w:r>
              <w:t xml:space="preserve"> ir (</w:t>
            </w:r>
            <w:proofErr w:type="spellStart"/>
            <w:r>
              <w:t>ar</w:t>
            </w:r>
            <w:proofErr w:type="spellEnd"/>
            <w:r>
              <w:t xml:space="preserve">) </w:t>
            </w:r>
            <w:proofErr w:type="spellStart"/>
            <w:r>
              <w:t>specialistai</w:t>
            </w:r>
            <w:proofErr w:type="spellEnd"/>
            <w:r>
              <w:t xml:space="preserve">. </w:t>
            </w:r>
            <w:proofErr w:type="spellStart"/>
            <w:r>
              <w:t>Šių</w:t>
            </w:r>
            <w:proofErr w:type="spellEnd"/>
            <w:r>
              <w:t xml:space="preserve"> </w:t>
            </w:r>
            <w:proofErr w:type="spellStart"/>
            <w:r>
              <w:t>asmenų</w:t>
            </w:r>
            <w:proofErr w:type="spellEnd"/>
            <w:r>
              <w:t xml:space="preserve"> </w:t>
            </w:r>
            <w:proofErr w:type="spellStart"/>
            <w:r>
              <w:t>veiksmai</w:t>
            </w:r>
            <w:proofErr w:type="spellEnd"/>
            <w:r>
              <w:t xml:space="preserve"> </w:t>
            </w:r>
            <w:proofErr w:type="spellStart"/>
            <w:r>
              <w:t>vykdant</w:t>
            </w:r>
            <w:proofErr w:type="spellEnd"/>
            <w:r>
              <w:t xml:space="preserve"> </w:t>
            </w:r>
            <w:proofErr w:type="spellStart"/>
            <w:r>
              <w:t>Sutartį</w:t>
            </w:r>
            <w:proofErr w:type="spellEnd"/>
            <w:r>
              <w:t xml:space="preserve"> </w:t>
            </w:r>
            <w:proofErr w:type="spellStart"/>
            <w:r>
              <w:t>Tiekėjui</w:t>
            </w:r>
            <w:proofErr w:type="spellEnd"/>
            <w:r>
              <w:t xml:space="preserve"> </w:t>
            </w:r>
            <w:proofErr w:type="spellStart"/>
            <w:r>
              <w:t>sukelia</w:t>
            </w:r>
            <w:proofErr w:type="spellEnd"/>
            <w:r>
              <w:t xml:space="preserve"> </w:t>
            </w:r>
            <w:proofErr w:type="spellStart"/>
            <w:r>
              <w:t>tokias</w:t>
            </w:r>
            <w:proofErr w:type="spellEnd"/>
            <w:r>
              <w:t xml:space="preserve"> </w:t>
            </w:r>
            <w:proofErr w:type="spellStart"/>
            <w:r>
              <w:t>pačias</w:t>
            </w:r>
            <w:proofErr w:type="spellEnd"/>
            <w:r>
              <w:t xml:space="preserve"> </w:t>
            </w:r>
            <w:proofErr w:type="spellStart"/>
            <w:r>
              <w:t>pasekmes</w:t>
            </w:r>
            <w:proofErr w:type="spellEnd"/>
            <w:r>
              <w:t xml:space="preserve"> ir </w:t>
            </w:r>
            <w:proofErr w:type="spellStart"/>
            <w:r>
              <w:t>atsakomybę</w:t>
            </w:r>
            <w:proofErr w:type="spellEnd"/>
            <w:r>
              <w:t xml:space="preserve">, </w:t>
            </w:r>
            <w:proofErr w:type="spellStart"/>
            <w:r>
              <w:t>kaip</w:t>
            </w:r>
            <w:proofErr w:type="spellEnd"/>
            <w:r>
              <w:t xml:space="preserve"> jo </w:t>
            </w:r>
            <w:proofErr w:type="spellStart"/>
            <w:r>
              <w:t>paties</w:t>
            </w:r>
            <w:proofErr w:type="spellEnd"/>
            <w:r>
              <w:t xml:space="preserve"> </w:t>
            </w:r>
            <w:proofErr w:type="spellStart"/>
            <w:r>
              <w:t>veiksmai</w:t>
            </w:r>
            <w:proofErr w:type="spellEnd"/>
            <w:r>
              <w:t xml:space="preserve">. </w:t>
            </w:r>
            <w:proofErr w:type="spellStart"/>
            <w:r>
              <w:t>Tiekėjas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savo</w:t>
            </w:r>
            <w:proofErr w:type="spellEnd"/>
            <w:r>
              <w:t xml:space="preserve"> </w:t>
            </w:r>
            <w:proofErr w:type="spellStart"/>
            <w:r>
              <w:t>subtiekėjų</w:t>
            </w:r>
            <w:proofErr w:type="spellEnd"/>
            <w:r>
              <w:t xml:space="preserve"> ir </w:t>
            </w:r>
            <w:proofErr w:type="spellStart"/>
            <w:r>
              <w:t>specialistų</w:t>
            </w:r>
            <w:proofErr w:type="spellEnd"/>
            <w:r>
              <w:t xml:space="preserve"> </w:t>
            </w:r>
            <w:proofErr w:type="spellStart"/>
            <w:r>
              <w:t>veiksmus</w:t>
            </w:r>
            <w:proofErr w:type="spellEnd"/>
            <w:r>
              <w:t xml:space="preserve"> </w:t>
            </w:r>
            <w:proofErr w:type="spellStart"/>
            <w:r>
              <w:t>ar</w:t>
            </w:r>
            <w:proofErr w:type="spellEnd"/>
            <w:r>
              <w:t xml:space="preserve"> </w:t>
            </w:r>
            <w:proofErr w:type="spellStart"/>
            <w:r>
              <w:t>neveikimą</w:t>
            </w:r>
            <w:proofErr w:type="spellEnd"/>
            <w:r>
              <w:t>.</w:t>
            </w:r>
          </w:p>
        </w:tc>
        <w:tc>
          <w:tcPr>
            <w:tcW w:w="4518" w:type="dxa"/>
            <w:tcBorders>
              <w:left w:val="single" w:sz="4" w:space="0" w:color="auto"/>
              <w:right w:val="single" w:sz="4" w:space="0" w:color="auto"/>
            </w:tcBorders>
          </w:tcPr>
          <w:p w14:paraId="35CBAB1B" w14:textId="447D518F" w:rsidR="002E568E" w:rsidRDefault="002E568E" w:rsidP="002E568E">
            <w:r w:rsidRPr="00205109">
              <w:rPr>
                <w:rFonts w:eastAsia="Arial"/>
                <w:kern w:val="2"/>
                <w:szCs w:val="24"/>
              </w:rPr>
              <w:t>3.2.1. The Supplier undertakes to ensure that the Contract is performed by the subcontractors and/or specialists proposed in the tender who meet the qualification and other requirements set out in the procurement documents. The actions of these persons in performing the Contract shall have the same consequences and liability for the Supplier as if performed by the Supplier itself. The Supplier is liable for the actions or omissions of its subcontractors and specialists.</w:t>
            </w:r>
          </w:p>
        </w:tc>
      </w:tr>
      <w:tr w:rsidR="002E568E" w14:paraId="3D7618B9" w14:textId="77777777" w:rsidTr="00466A6D">
        <w:tc>
          <w:tcPr>
            <w:tcW w:w="4338" w:type="dxa"/>
            <w:tcBorders>
              <w:left w:val="single" w:sz="4" w:space="0" w:color="auto"/>
              <w:right w:val="single" w:sz="4" w:space="0" w:color="auto"/>
            </w:tcBorders>
          </w:tcPr>
          <w:p w14:paraId="21C2823A" w14:textId="77777777" w:rsidR="002E568E" w:rsidRDefault="002E568E" w:rsidP="002E568E">
            <w:r>
              <w:t>3.2.2. </w:t>
            </w:r>
            <w:proofErr w:type="spellStart"/>
            <w:r>
              <w:t>Sutarties</w:t>
            </w:r>
            <w:proofErr w:type="spellEnd"/>
            <w:r>
              <w:t xml:space="preserve"> </w:t>
            </w:r>
            <w:proofErr w:type="spellStart"/>
            <w:r>
              <w:t>vykdymui</w:t>
            </w:r>
            <w:proofErr w:type="spellEnd"/>
            <w:r>
              <w:t xml:space="preserve"> </w:t>
            </w:r>
            <w:proofErr w:type="spellStart"/>
            <w:r>
              <w:t>pasitelkiami</w:t>
            </w:r>
            <w:proofErr w:type="spellEnd"/>
            <w:r>
              <w:t xml:space="preserve"> </w:t>
            </w:r>
            <w:proofErr w:type="spellStart"/>
            <w:r>
              <w:t>subtiekėjai</w:t>
            </w:r>
            <w:proofErr w:type="spellEnd"/>
            <w:r>
              <w:t xml:space="preserve"> ir (</w:t>
            </w:r>
            <w:proofErr w:type="spellStart"/>
            <w:r>
              <w:t>ar</w:t>
            </w:r>
            <w:proofErr w:type="spellEnd"/>
            <w:r>
              <w:t xml:space="preserve">) </w:t>
            </w:r>
            <w:proofErr w:type="spellStart"/>
            <w:r>
              <w:t>specialistai</w:t>
            </w:r>
            <w:proofErr w:type="spellEnd"/>
            <w:r>
              <w:t xml:space="preserve"> (</w:t>
            </w:r>
            <w:proofErr w:type="spellStart"/>
            <w:r>
              <w:t>jeigu</w:t>
            </w:r>
            <w:proofErr w:type="spellEnd"/>
            <w:r>
              <w:t xml:space="preserve"> </w:t>
            </w:r>
            <w:proofErr w:type="spellStart"/>
            <w:r>
              <w:t>tokie</w:t>
            </w:r>
            <w:proofErr w:type="spellEnd"/>
            <w:r>
              <w:t xml:space="preserve"> </w:t>
            </w:r>
            <w:proofErr w:type="spellStart"/>
            <w:r>
              <w:t>pasitelkiami</w:t>
            </w:r>
            <w:proofErr w:type="spellEnd"/>
            <w:r>
              <w:t xml:space="preserve">) </w:t>
            </w:r>
            <w:proofErr w:type="spellStart"/>
            <w:r>
              <w:t>nurodomi</w:t>
            </w:r>
            <w:proofErr w:type="spellEnd"/>
            <w:r>
              <w:t xml:space="preserve"> </w:t>
            </w:r>
            <w:proofErr w:type="spellStart"/>
            <w:r>
              <w:t>Specialiosiose</w:t>
            </w:r>
            <w:proofErr w:type="spellEnd"/>
            <w:r>
              <w:t xml:space="preserve"> </w:t>
            </w:r>
            <w:proofErr w:type="spellStart"/>
            <w:r>
              <w:lastRenderedPageBreak/>
              <w:t>sąlygose</w:t>
            </w:r>
            <w:proofErr w:type="spellEnd"/>
            <w:r>
              <w:t>.</w:t>
            </w:r>
          </w:p>
        </w:tc>
        <w:tc>
          <w:tcPr>
            <w:tcW w:w="4518" w:type="dxa"/>
            <w:tcBorders>
              <w:left w:val="single" w:sz="4" w:space="0" w:color="auto"/>
              <w:right w:val="single" w:sz="4" w:space="0" w:color="auto"/>
            </w:tcBorders>
          </w:tcPr>
          <w:p w14:paraId="3E0AC00A" w14:textId="477CF981" w:rsidR="002E568E" w:rsidRDefault="002E568E" w:rsidP="002E568E">
            <w:r w:rsidRPr="00205109">
              <w:rPr>
                <w:rFonts w:eastAsia="Arial"/>
                <w:kern w:val="2"/>
                <w:szCs w:val="24"/>
              </w:rPr>
              <w:lastRenderedPageBreak/>
              <w:t xml:space="preserve">3.2.2. Subcontractors and/or specialists engaged in the performance of the Contract (if any) shall be listed in the Special Terms </w:t>
            </w:r>
            <w:r w:rsidRPr="00205109">
              <w:rPr>
                <w:rFonts w:eastAsia="Arial"/>
                <w:kern w:val="2"/>
                <w:szCs w:val="24"/>
              </w:rPr>
              <w:lastRenderedPageBreak/>
              <w:t>and Conditions.</w:t>
            </w:r>
          </w:p>
        </w:tc>
      </w:tr>
      <w:tr w:rsidR="002E568E" w14:paraId="57222102" w14:textId="77777777" w:rsidTr="00466A6D">
        <w:tc>
          <w:tcPr>
            <w:tcW w:w="4338" w:type="dxa"/>
            <w:tcBorders>
              <w:left w:val="single" w:sz="4" w:space="0" w:color="auto"/>
              <w:right w:val="single" w:sz="4" w:space="0" w:color="auto"/>
            </w:tcBorders>
          </w:tcPr>
          <w:p w14:paraId="769F49EB" w14:textId="77777777" w:rsidR="002E568E" w:rsidRDefault="002E568E" w:rsidP="002E568E">
            <w:r>
              <w:lastRenderedPageBreak/>
              <w:t>3.2.3. </w:t>
            </w:r>
            <w:proofErr w:type="spellStart"/>
            <w:r>
              <w:t>Tiekėjas</w:t>
            </w:r>
            <w:proofErr w:type="spellEnd"/>
            <w:r>
              <w:t xml:space="preserve"> </w:t>
            </w:r>
            <w:proofErr w:type="spellStart"/>
            <w:r>
              <w:t>gali</w:t>
            </w:r>
            <w:proofErr w:type="spellEnd"/>
            <w:r>
              <w:t xml:space="preserve"> </w:t>
            </w:r>
            <w:proofErr w:type="spellStart"/>
            <w:r>
              <w:t>keisti</w:t>
            </w:r>
            <w:proofErr w:type="spellEnd"/>
            <w:r>
              <w:t xml:space="preserve"> ir (</w:t>
            </w:r>
            <w:proofErr w:type="spellStart"/>
            <w:r>
              <w:t>ar</w:t>
            </w:r>
            <w:proofErr w:type="spellEnd"/>
            <w:r>
              <w:t xml:space="preserve">) </w:t>
            </w:r>
            <w:proofErr w:type="spellStart"/>
            <w:r>
              <w:t>pasitelkti</w:t>
            </w:r>
            <w:proofErr w:type="spellEnd"/>
            <w:r>
              <w:t xml:space="preserve"> </w:t>
            </w:r>
            <w:proofErr w:type="spellStart"/>
            <w:r>
              <w:t>subtiekėjus</w:t>
            </w:r>
            <w:proofErr w:type="spellEnd"/>
            <w:r>
              <w:t xml:space="preserve"> ir (</w:t>
            </w:r>
            <w:proofErr w:type="spellStart"/>
            <w:r>
              <w:t>ar</w:t>
            </w:r>
            <w:proofErr w:type="spellEnd"/>
            <w:r>
              <w:t xml:space="preserve">) </w:t>
            </w:r>
            <w:proofErr w:type="spellStart"/>
            <w:r>
              <w:t>specialistus</w:t>
            </w:r>
            <w:proofErr w:type="spellEnd"/>
            <w:r>
              <w:t xml:space="preserve"> </w:t>
            </w:r>
            <w:proofErr w:type="spellStart"/>
            <w:r>
              <w:t>šiame</w:t>
            </w:r>
            <w:proofErr w:type="spellEnd"/>
            <w:r>
              <w:t xml:space="preserve"> </w:t>
            </w:r>
            <w:proofErr w:type="spellStart"/>
            <w:r>
              <w:t>Sutarties</w:t>
            </w:r>
            <w:proofErr w:type="spellEnd"/>
            <w:r>
              <w:t xml:space="preserve"> </w:t>
            </w:r>
            <w:proofErr w:type="spellStart"/>
            <w:r>
              <w:t>poskyryje</w:t>
            </w:r>
            <w:proofErr w:type="spellEnd"/>
            <w:r>
              <w:t xml:space="preserve"> </w:t>
            </w:r>
            <w:proofErr w:type="spellStart"/>
            <w:r>
              <w:t>nustatytais</w:t>
            </w:r>
            <w:proofErr w:type="spellEnd"/>
            <w:r>
              <w:t xml:space="preserve"> </w:t>
            </w:r>
            <w:proofErr w:type="spellStart"/>
            <w:r>
              <w:t>atvejais</w:t>
            </w:r>
            <w:proofErr w:type="spellEnd"/>
            <w:r>
              <w:t xml:space="preserve"> ir </w:t>
            </w:r>
            <w:proofErr w:type="spellStart"/>
            <w:r>
              <w:t>tvarka</w:t>
            </w:r>
            <w:proofErr w:type="spellEnd"/>
            <w:r>
              <w:t>.</w:t>
            </w:r>
          </w:p>
        </w:tc>
        <w:tc>
          <w:tcPr>
            <w:tcW w:w="4518" w:type="dxa"/>
            <w:tcBorders>
              <w:left w:val="single" w:sz="4" w:space="0" w:color="auto"/>
              <w:right w:val="single" w:sz="4" w:space="0" w:color="auto"/>
            </w:tcBorders>
          </w:tcPr>
          <w:p w14:paraId="57E3BEF8" w14:textId="66E655FA" w:rsidR="002E568E" w:rsidRDefault="002E568E" w:rsidP="002E568E">
            <w:r w:rsidRPr="00205109">
              <w:rPr>
                <w:rFonts w:eastAsia="Arial"/>
                <w:kern w:val="2"/>
                <w:szCs w:val="24"/>
              </w:rPr>
              <w:t>3.2.3. The Supplier may replace and/or engage subcontractors and/or specialists only in the cases and under the procedure set out in this subsection of the Contract.</w:t>
            </w:r>
          </w:p>
        </w:tc>
      </w:tr>
      <w:tr w:rsidR="002E568E" w14:paraId="7D67A3B7" w14:textId="77777777" w:rsidTr="00466A6D">
        <w:tc>
          <w:tcPr>
            <w:tcW w:w="4338" w:type="dxa"/>
            <w:tcBorders>
              <w:left w:val="single" w:sz="4" w:space="0" w:color="auto"/>
              <w:right w:val="single" w:sz="4" w:space="0" w:color="auto"/>
            </w:tcBorders>
          </w:tcPr>
          <w:p w14:paraId="53593FAA" w14:textId="77777777" w:rsidR="002E568E" w:rsidRDefault="002E568E" w:rsidP="002E568E">
            <w:r>
              <w:t>3.2.4. </w:t>
            </w:r>
            <w:proofErr w:type="spellStart"/>
            <w:r>
              <w:t>Naujas</w:t>
            </w:r>
            <w:proofErr w:type="spellEnd"/>
            <w:r>
              <w:t xml:space="preserve"> </w:t>
            </w:r>
            <w:proofErr w:type="spellStart"/>
            <w:r>
              <w:t>subtiekėjas</w:t>
            </w:r>
            <w:proofErr w:type="spellEnd"/>
            <w:r>
              <w:t xml:space="preserve"> </w:t>
            </w:r>
            <w:proofErr w:type="spellStart"/>
            <w:r>
              <w:t>ar</w:t>
            </w:r>
            <w:proofErr w:type="spellEnd"/>
            <w:r>
              <w:t xml:space="preserve"> </w:t>
            </w:r>
            <w:proofErr w:type="spellStart"/>
            <w:r>
              <w:t>specialistas</w:t>
            </w:r>
            <w:proofErr w:type="spellEnd"/>
            <w:r>
              <w:t xml:space="preserve"> </w:t>
            </w:r>
            <w:proofErr w:type="spellStart"/>
            <w:r>
              <w:t>gali</w:t>
            </w:r>
            <w:proofErr w:type="spellEnd"/>
            <w:r>
              <w:t xml:space="preserve"> </w:t>
            </w:r>
            <w:proofErr w:type="spellStart"/>
            <w:r>
              <w:t>pradėti</w:t>
            </w:r>
            <w:proofErr w:type="spellEnd"/>
            <w:r>
              <w:t xml:space="preserve"> </w:t>
            </w:r>
            <w:proofErr w:type="spellStart"/>
            <w:r>
              <w:t>vykdyti</w:t>
            </w:r>
            <w:proofErr w:type="spellEnd"/>
            <w:r>
              <w:t xml:space="preserve"> </w:t>
            </w:r>
            <w:proofErr w:type="spellStart"/>
            <w:r>
              <w:t>jiems</w:t>
            </w:r>
            <w:proofErr w:type="spellEnd"/>
            <w:r>
              <w:t xml:space="preserve"> </w:t>
            </w:r>
            <w:proofErr w:type="spellStart"/>
            <w:r>
              <w:t>Tiekėjo</w:t>
            </w:r>
            <w:proofErr w:type="spellEnd"/>
            <w:r>
              <w:t xml:space="preserve"> </w:t>
            </w:r>
            <w:proofErr w:type="spellStart"/>
            <w:r>
              <w:t>pavestus</w:t>
            </w:r>
            <w:proofErr w:type="spellEnd"/>
            <w:r>
              <w:t xml:space="preserve"> </w:t>
            </w:r>
            <w:proofErr w:type="spellStart"/>
            <w:r>
              <w:t>įsipareigojimus</w:t>
            </w:r>
            <w:proofErr w:type="spellEnd"/>
            <w:r>
              <w:t xml:space="preserve"> </w:t>
            </w:r>
            <w:proofErr w:type="spellStart"/>
            <w:r>
              <w:t>pagal</w:t>
            </w:r>
            <w:proofErr w:type="spellEnd"/>
            <w:r>
              <w:t xml:space="preserve"> </w:t>
            </w:r>
            <w:proofErr w:type="spellStart"/>
            <w:r>
              <w:t>Sutartį</w:t>
            </w:r>
            <w:proofErr w:type="spellEnd"/>
            <w:r>
              <w:t xml:space="preserve"> ne </w:t>
            </w:r>
            <w:proofErr w:type="spellStart"/>
            <w:r>
              <w:t>anksčiau</w:t>
            </w:r>
            <w:proofErr w:type="spellEnd"/>
            <w:r>
              <w:t xml:space="preserve">, </w:t>
            </w:r>
            <w:proofErr w:type="spellStart"/>
            <w:r>
              <w:t>nei</w:t>
            </w:r>
            <w:proofErr w:type="spellEnd"/>
            <w:r>
              <w:t xml:space="preserve"> bus </w:t>
            </w:r>
            <w:proofErr w:type="spellStart"/>
            <w:r>
              <w:t>pasirašytas</w:t>
            </w:r>
            <w:proofErr w:type="spellEnd"/>
            <w:r>
              <w:t xml:space="preserve"> </w:t>
            </w:r>
            <w:proofErr w:type="spellStart"/>
            <w:r>
              <w:t>Susitarimas</w:t>
            </w:r>
            <w:proofErr w:type="spellEnd"/>
            <w:r>
              <w:t>.</w:t>
            </w:r>
          </w:p>
        </w:tc>
        <w:tc>
          <w:tcPr>
            <w:tcW w:w="4518" w:type="dxa"/>
            <w:tcBorders>
              <w:left w:val="single" w:sz="4" w:space="0" w:color="auto"/>
              <w:right w:val="single" w:sz="4" w:space="0" w:color="auto"/>
            </w:tcBorders>
          </w:tcPr>
          <w:p w14:paraId="21EC32DA" w14:textId="39F4CEE4" w:rsidR="002E568E" w:rsidRDefault="002E568E" w:rsidP="002E568E">
            <w:r w:rsidRPr="00205109">
              <w:rPr>
                <w:rFonts w:eastAsia="Arial"/>
                <w:kern w:val="2"/>
                <w:szCs w:val="24"/>
              </w:rPr>
              <w:t>3.2.4. A new subcontractor or specialist may commence performance of the obligations assigned by the Supplier under the Contract only after a written Amendment is signed.</w:t>
            </w:r>
          </w:p>
        </w:tc>
      </w:tr>
      <w:tr w:rsidR="002E568E" w14:paraId="085D4008" w14:textId="77777777" w:rsidTr="00466A6D">
        <w:tc>
          <w:tcPr>
            <w:tcW w:w="4338" w:type="dxa"/>
            <w:tcBorders>
              <w:left w:val="single" w:sz="4" w:space="0" w:color="auto"/>
              <w:right w:val="single" w:sz="4" w:space="0" w:color="auto"/>
            </w:tcBorders>
          </w:tcPr>
          <w:p w14:paraId="0C00B179" w14:textId="77777777" w:rsidR="002E568E" w:rsidRDefault="002E568E" w:rsidP="002E568E">
            <w:r>
              <w:t xml:space="preserve">3.2.5. Jei </w:t>
            </w:r>
            <w:proofErr w:type="spellStart"/>
            <w:r>
              <w:t>Tiekėjas</w:t>
            </w:r>
            <w:proofErr w:type="spellEnd"/>
            <w:r>
              <w:t xml:space="preserve"> </w:t>
            </w:r>
            <w:proofErr w:type="spellStart"/>
            <w:r>
              <w:t>pasitelkia</w:t>
            </w:r>
            <w:proofErr w:type="spellEnd"/>
            <w:r>
              <w:t xml:space="preserve"> </w:t>
            </w:r>
            <w:proofErr w:type="spellStart"/>
            <w:r>
              <w:t>naują</w:t>
            </w:r>
            <w:proofErr w:type="spellEnd"/>
            <w:r>
              <w:t xml:space="preserve"> </w:t>
            </w:r>
            <w:proofErr w:type="spellStart"/>
            <w:r>
              <w:t>subtiekėją</w:t>
            </w:r>
            <w:proofErr w:type="spellEnd"/>
            <w:r>
              <w:t xml:space="preserve"> </w:t>
            </w:r>
            <w:proofErr w:type="spellStart"/>
            <w:r>
              <w:t>arba</w:t>
            </w:r>
            <w:proofErr w:type="spellEnd"/>
            <w:r>
              <w:t xml:space="preserve"> </w:t>
            </w:r>
            <w:proofErr w:type="spellStart"/>
            <w:r>
              <w:t>pakeičia</w:t>
            </w:r>
            <w:proofErr w:type="spellEnd"/>
            <w:r>
              <w:t xml:space="preserve"> </w:t>
            </w:r>
            <w:proofErr w:type="spellStart"/>
            <w:r>
              <w:t>esamą</w:t>
            </w:r>
            <w:proofErr w:type="spellEnd"/>
            <w:r>
              <w:t xml:space="preserve"> </w:t>
            </w:r>
            <w:proofErr w:type="spellStart"/>
            <w:r>
              <w:t>subtiekėją</w:t>
            </w:r>
            <w:proofErr w:type="spellEnd"/>
            <w:r>
              <w:t xml:space="preserve"> ir (</w:t>
            </w:r>
            <w:proofErr w:type="spellStart"/>
            <w:r>
              <w:t>ar</w:t>
            </w:r>
            <w:proofErr w:type="spellEnd"/>
            <w:r>
              <w:t xml:space="preserve">) </w:t>
            </w:r>
            <w:proofErr w:type="spellStart"/>
            <w:r>
              <w:t>specialistą</w:t>
            </w:r>
            <w:proofErr w:type="spellEnd"/>
            <w:r>
              <w:t xml:space="preserve">, </w:t>
            </w:r>
            <w:proofErr w:type="spellStart"/>
            <w:r>
              <w:t>negavęs</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sutikimo</w:t>
            </w:r>
            <w:proofErr w:type="spellEnd"/>
            <w:r>
              <w:t xml:space="preserve">, </w:t>
            </w:r>
            <w:proofErr w:type="spellStart"/>
            <w:r>
              <w:t>arba</w:t>
            </w:r>
            <w:proofErr w:type="spellEnd"/>
            <w:r>
              <w:t xml:space="preserve"> </w:t>
            </w:r>
            <w:proofErr w:type="spellStart"/>
            <w:r>
              <w:t>sutartinius</w:t>
            </w:r>
            <w:proofErr w:type="spellEnd"/>
            <w:r>
              <w:t xml:space="preserve"> </w:t>
            </w:r>
            <w:proofErr w:type="spellStart"/>
            <w:r>
              <w:t>įsipareigojimus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vykdo</w:t>
            </w:r>
            <w:proofErr w:type="spellEnd"/>
            <w:r>
              <w:t xml:space="preserve"> </w:t>
            </w:r>
            <w:proofErr w:type="spellStart"/>
            <w:r>
              <w:t>subtiekėjai</w:t>
            </w:r>
            <w:proofErr w:type="spellEnd"/>
            <w:r>
              <w:t xml:space="preserve"> ir (</w:t>
            </w:r>
            <w:proofErr w:type="spellStart"/>
            <w:r>
              <w:t>ar</w:t>
            </w:r>
            <w:proofErr w:type="spellEnd"/>
            <w:r>
              <w:t xml:space="preserve">) </w:t>
            </w:r>
            <w:proofErr w:type="spellStart"/>
            <w:r>
              <w:t>specialistai</w:t>
            </w:r>
            <w:proofErr w:type="spellEnd"/>
            <w:r>
              <w:t xml:space="preserve">, </w:t>
            </w:r>
            <w:proofErr w:type="spellStart"/>
            <w:r>
              <w:t>neatitinkantys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kvalifikacijos</w:t>
            </w:r>
            <w:proofErr w:type="spellEnd"/>
            <w:r>
              <w:t xml:space="preserve"> </w:t>
            </w:r>
            <w:proofErr w:type="spellStart"/>
            <w:r>
              <w:t>reikalavimų</w:t>
            </w:r>
            <w:proofErr w:type="spellEnd"/>
            <w:r>
              <w:t xml:space="preserve">, </w:t>
            </w:r>
            <w:proofErr w:type="spellStart"/>
            <w:r>
              <w:t>kokybės</w:t>
            </w:r>
            <w:proofErr w:type="spellEnd"/>
            <w:r>
              <w:t xml:space="preserve"> </w:t>
            </w:r>
            <w:proofErr w:type="spellStart"/>
            <w:r>
              <w:t>vadybos</w:t>
            </w:r>
            <w:proofErr w:type="spellEnd"/>
            <w:r>
              <w:t xml:space="preserve"> </w:t>
            </w:r>
            <w:proofErr w:type="spellStart"/>
            <w:r>
              <w:t>sistemos</w:t>
            </w:r>
            <w:proofErr w:type="spellEnd"/>
            <w:r>
              <w:t xml:space="preserve"> ir (</w:t>
            </w:r>
            <w:proofErr w:type="spellStart"/>
            <w:r>
              <w:t>arba</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vadybos</w:t>
            </w:r>
            <w:proofErr w:type="spellEnd"/>
            <w:r>
              <w:t xml:space="preserve"> </w:t>
            </w:r>
            <w:proofErr w:type="spellStart"/>
            <w:r>
              <w:t>sistemos</w:t>
            </w:r>
            <w:proofErr w:type="spellEnd"/>
            <w:r>
              <w:t xml:space="preserve"> </w:t>
            </w:r>
            <w:proofErr w:type="spellStart"/>
            <w:r>
              <w:t>standartų</w:t>
            </w:r>
            <w:proofErr w:type="spellEnd"/>
            <w:r>
              <w:t xml:space="preserve"> </w:t>
            </w:r>
            <w:proofErr w:type="spellStart"/>
            <w:r>
              <w:t>reikalavimų</w:t>
            </w:r>
            <w:proofErr w:type="spellEnd"/>
            <w:r>
              <w:t xml:space="preserve">, </w:t>
            </w:r>
            <w:proofErr w:type="spellStart"/>
            <w:r>
              <w:t>reikalavimų</w:t>
            </w:r>
            <w:proofErr w:type="spellEnd"/>
            <w:r>
              <w:t xml:space="preserve"> </w:t>
            </w:r>
            <w:proofErr w:type="spellStart"/>
            <w:r>
              <w:t>dėl</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nebuvimo</w:t>
            </w:r>
            <w:proofErr w:type="spellEnd"/>
            <w:r>
              <w:t xml:space="preserve">, </w:t>
            </w:r>
            <w:proofErr w:type="spellStart"/>
            <w:r>
              <w:t>atitikties</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w:t>
            </w:r>
            <w:proofErr w:type="spellStart"/>
            <w:r>
              <w:t>bei</w:t>
            </w:r>
            <w:proofErr w:type="spellEnd"/>
            <w:r>
              <w:t xml:space="preserve">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taikoma</w:t>
            </w:r>
            <w:proofErr w:type="spellEnd"/>
            <w:r>
              <w:t xml:space="preserve">) ir </w:t>
            </w:r>
            <w:proofErr w:type="spellStart"/>
            <w:r>
              <w:t>Tiekėjo</w:t>
            </w:r>
            <w:proofErr w:type="spellEnd"/>
            <w:r>
              <w:t xml:space="preserve"> </w:t>
            </w:r>
            <w:proofErr w:type="spellStart"/>
            <w:r>
              <w:t>pasiūlyme</w:t>
            </w:r>
            <w:proofErr w:type="spellEnd"/>
            <w:r>
              <w:t xml:space="preserve"> </w:t>
            </w:r>
            <w:proofErr w:type="spellStart"/>
            <w:r>
              <w:t>nurodytų</w:t>
            </w:r>
            <w:proofErr w:type="spellEnd"/>
            <w:r>
              <w:t xml:space="preserve"> </w:t>
            </w:r>
            <w:proofErr w:type="spellStart"/>
            <w:r>
              <w:t>sąlygų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nustatytiems</w:t>
            </w:r>
            <w:proofErr w:type="spellEnd"/>
            <w:r>
              <w:t xml:space="preserve"> </w:t>
            </w:r>
            <w:proofErr w:type="spellStart"/>
            <w:r>
              <w:t>Kokybiniams</w:t>
            </w:r>
            <w:proofErr w:type="spellEnd"/>
            <w:r>
              <w:t xml:space="preserve"> </w:t>
            </w:r>
            <w:proofErr w:type="spellStart"/>
            <w:r>
              <w:t>kriterijams</w:t>
            </w:r>
            <w:proofErr w:type="spellEnd"/>
            <w:r>
              <w:t xml:space="preserve"> </w:t>
            </w:r>
            <w:proofErr w:type="spellStart"/>
            <w:r>
              <w:t>pagrįsti</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Tiekėjui</w:t>
            </w:r>
            <w:proofErr w:type="spellEnd"/>
            <w:r>
              <w:t xml:space="preserve"> </w:t>
            </w:r>
            <w:proofErr w:type="spellStart"/>
            <w:r>
              <w:t>taikoma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nustatyto</w:t>
            </w:r>
            <w:proofErr w:type="spellEnd"/>
            <w:r>
              <w:t xml:space="preserve"> </w:t>
            </w:r>
            <w:proofErr w:type="spellStart"/>
            <w:r>
              <w:t>dydžio</w:t>
            </w:r>
            <w:proofErr w:type="spellEnd"/>
            <w:r>
              <w:t xml:space="preserve"> </w:t>
            </w:r>
            <w:proofErr w:type="spellStart"/>
            <w:r>
              <w:t>bauda</w:t>
            </w:r>
            <w:proofErr w:type="spellEnd"/>
            <w:r>
              <w:t>.</w:t>
            </w:r>
          </w:p>
        </w:tc>
        <w:tc>
          <w:tcPr>
            <w:tcW w:w="4518" w:type="dxa"/>
            <w:tcBorders>
              <w:left w:val="single" w:sz="4" w:space="0" w:color="auto"/>
              <w:right w:val="single" w:sz="4" w:space="0" w:color="auto"/>
            </w:tcBorders>
          </w:tcPr>
          <w:p w14:paraId="0F09AD0A"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3.2.5. If the Supplier engages a new subcontractor or replaces an existing subcontractor and/or specialist without the Buyer’s prior written consent, or if the subcontractors and/or specialists performing contractual obligations do not meet the qualification requirements, quality management system and/or environmental management system standards, exclusion grounds, national security interests, or are registered (permanently residing or holding citizenship) in countries or territories considered unreliable (if applicable), or do not meet the conditions stated in the Supplier’s tender supporting the Qualitative Criteria (if applicable), the Supplier shall be subject to a penalty as specified in the Special Terms and Conditions.</w:t>
            </w:r>
          </w:p>
          <w:p w14:paraId="11A52A87" w14:textId="63CB730D" w:rsidR="002E568E" w:rsidRDefault="002E568E" w:rsidP="002E568E"/>
        </w:tc>
      </w:tr>
      <w:tr w:rsidR="002E568E" w14:paraId="323AF02C" w14:textId="77777777" w:rsidTr="00466A6D">
        <w:tc>
          <w:tcPr>
            <w:tcW w:w="4338" w:type="dxa"/>
            <w:tcBorders>
              <w:left w:val="single" w:sz="4" w:space="0" w:color="auto"/>
              <w:right w:val="single" w:sz="4" w:space="0" w:color="auto"/>
            </w:tcBorders>
          </w:tcPr>
          <w:p w14:paraId="7C6E3537" w14:textId="77777777" w:rsidR="002E568E" w:rsidRDefault="002E568E" w:rsidP="002E568E">
            <w:r>
              <w:t>3.2.6. 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pasitelkti</w:t>
            </w:r>
            <w:proofErr w:type="spellEnd"/>
            <w:r>
              <w:t xml:space="preserve"> </w:t>
            </w:r>
            <w:proofErr w:type="spellStart"/>
            <w:r>
              <w:t>naujus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nenurodytus</w:t>
            </w:r>
            <w:proofErr w:type="spellEnd"/>
            <w:r>
              <w:t xml:space="preserve"> </w:t>
            </w:r>
            <w:proofErr w:type="spellStart"/>
            <w:r>
              <w:t>subtiekėjus</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w:t>
            </w:r>
          </w:p>
        </w:tc>
        <w:tc>
          <w:tcPr>
            <w:tcW w:w="4518" w:type="dxa"/>
            <w:tcBorders>
              <w:left w:val="single" w:sz="4" w:space="0" w:color="auto"/>
              <w:right w:val="single" w:sz="4" w:space="0" w:color="auto"/>
            </w:tcBorders>
          </w:tcPr>
          <w:p w14:paraId="6DC7E16A"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3.2.6. The Supplier has the right to engage new subcontractors not listed in the Special Terms and Conditions, whose capacities were not relied upon to meet the qualification requirements set out in the procurement documents.</w:t>
            </w:r>
          </w:p>
          <w:p w14:paraId="2AFC75AB" w14:textId="05717CA8" w:rsidR="002E568E" w:rsidRDefault="002E568E" w:rsidP="002E568E"/>
        </w:tc>
      </w:tr>
      <w:tr w:rsidR="002E568E" w14:paraId="6B393534" w14:textId="77777777" w:rsidTr="00466A6D">
        <w:tc>
          <w:tcPr>
            <w:tcW w:w="4338" w:type="dxa"/>
            <w:tcBorders>
              <w:left w:val="single" w:sz="4" w:space="0" w:color="auto"/>
              <w:right w:val="single" w:sz="4" w:space="0" w:color="auto"/>
            </w:tcBorders>
          </w:tcPr>
          <w:p w14:paraId="1A1C93AA" w14:textId="77777777" w:rsidR="002E568E" w:rsidRDefault="002E568E" w:rsidP="002E568E">
            <w:r>
              <w:t>3.2.7. </w:t>
            </w:r>
            <w:proofErr w:type="spellStart"/>
            <w:r>
              <w:t>Sudarius</w:t>
            </w:r>
            <w:proofErr w:type="spellEnd"/>
            <w:r>
              <w:t xml:space="preserve"> Sutartį, </w:t>
            </w:r>
            <w:proofErr w:type="spellStart"/>
            <w:r>
              <w:t>tačiau</w:t>
            </w:r>
            <w:proofErr w:type="spellEnd"/>
            <w:r>
              <w:t xml:space="preserve"> ne </w:t>
            </w:r>
            <w:proofErr w:type="spellStart"/>
            <w:r>
              <w:t>vėliau</w:t>
            </w:r>
            <w:proofErr w:type="spellEnd"/>
            <w:r>
              <w:t xml:space="preserve"> </w:t>
            </w:r>
            <w:proofErr w:type="spellStart"/>
            <w:r>
              <w:t>negu</w:t>
            </w:r>
            <w:proofErr w:type="spellEnd"/>
            <w:r>
              <w:t xml:space="preserve"> </w:t>
            </w:r>
            <w:proofErr w:type="spellStart"/>
            <w:r>
              <w:t>Sutartis</w:t>
            </w:r>
            <w:proofErr w:type="spellEnd"/>
            <w:r>
              <w:t xml:space="preserve"> </w:t>
            </w:r>
            <w:proofErr w:type="spellStart"/>
            <w:r>
              <w:t>pradedama</w:t>
            </w:r>
            <w:proofErr w:type="spellEnd"/>
            <w:r>
              <w:t xml:space="preserve"> </w:t>
            </w:r>
            <w:proofErr w:type="spellStart"/>
            <w:r>
              <w:t>vykdyti</w:t>
            </w:r>
            <w:proofErr w:type="spellEnd"/>
            <w:r>
              <w:t xml:space="preserve">, </w:t>
            </w:r>
            <w:proofErr w:type="spellStart"/>
            <w:r>
              <w:t>Tiekėjas</w:t>
            </w:r>
            <w:proofErr w:type="spellEnd"/>
            <w:r>
              <w:t xml:space="preserve"> </w:t>
            </w:r>
            <w:proofErr w:type="spellStart"/>
            <w:r>
              <w:lastRenderedPageBreak/>
              <w:t>įsipareigoja</w:t>
            </w:r>
            <w:proofErr w:type="spellEnd"/>
            <w:r>
              <w:t xml:space="preserve"> </w:t>
            </w:r>
            <w:proofErr w:type="spellStart"/>
            <w:r>
              <w:t>Pirkėjui</w:t>
            </w:r>
            <w:proofErr w:type="spellEnd"/>
            <w:r>
              <w:t xml:space="preserve"> </w:t>
            </w:r>
            <w:proofErr w:type="spellStart"/>
            <w:r>
              <w:t>pranešti</w:t>
            </w:r>
            <w:proofErr w:type="spellEnd"/>
            <w:r>
              <w:t xml:space="preserve"> </w:t>
            </w:r>
            <w:proofErr w:type="spellStart"/>
            <w:r>
              <w:t>tuo</w:t>
            </w:r>
            <w:proofErr w:type="spellEnd"/>
            <w:r>
              <w:t xml:space="preserve"> </w:t>
            </w:r>
            <w:proofErr w:type="spellStart"/>
            <w:r>
              <w:t>metu</w:t>
            </w:r>
            <w:proofErr w:type="spellEnd"/>
            <w:r>
              <w:t xml:space="preserve"> </w:t>
            </w:r>
            <w:proofErr w:type="spellStart"/>
            <w:r>
              <w:t>žinomų</w:t>
            </w:r>
            <w:proofErr w:type="spellEnd"/>
            <w:r>
              <w:t xml:space="preserve"> </w:t>
            </w:r>
            <w:proofErr w:type="spellStart"/>
            <w:r>
              <w:t>subtiekėjų</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pavadinimus</w:t>
            </w:r>
            <w:proofErr w:type="spellEnd"/>
            <w:r>
              <w:t xml:space="preserve">, </w:t>
            </w:r>
            <w:proofErr w:type="spellStart"/>
            <w:r>
              <w:t>juridinio</w:t>
            </w:r>
            <w:proofErr w:type="spellEnd"/>
            <w:r>
              <w:t xml:space="preserve"> </w:t>
            </w:r>
            <w:proofErr w:type="spellStart"/>
            <w:r>
              <w:t>asmens</w:t>
            </w:r>
            <w:proofErr w:type="spellEnd"/>
            <w:r>
              <w:t xml:space="preserve"> </w:t>
            </w:r>
            <w:proofErr w:type="spellStart"/>
            <w:r>
              <w:t>kodą</w:t>
            </w:r>
            <w:proofErr w:type="spellEnd"/>
            <w:r>
              <w:t xml:space="preserve">, </w:t>
            </w:r>
            <w:proofErr w:type="spellStart"/>
            <w:r>
              <w:t>kontaktinius</w:t>
            </w:r>
            <w:proofErr w:type="spellEnd"/>
            <w:r>
              <w:t xml:space="preserve"> </w:t>
            </w:r>
            <w:proofErr w:type="spellStart"/>
            <w:r>
              <w:t>duomenis</w:t>
            </w:r>
            <w:proofErr w:type="spellEnd"/>
            <w:r>
              <w:t xml:space="preserve">, </w:t>
            </w:r>
            <w:proofErr w:type="spellStart"/>
            <w:r>
              <w:t>jų</w:t>
            </w:r>
            <w:proofErr w:type="spellEnd"/>
            <w:r>
              <w:t xml:space="preserve"> </w:t>
            </w:r>
            <w:proofErr w:type="spellStart"/>
            <w:r>
              <w:t>atstovus</w:t>
            </w:r>
            <w:proofErr w:type="spellEnd"/>
            <w:r>
              <w:t>.</w:t>
            </w:r>
          </w:p>
        </w:tc>
        <w:tc>
          <w:tcPr>
            <w:tcW w:w="4518" w:type="dxa"/>
            <w:tcBorders>
              <w:left w:val="single" w:sz="4" w:space="0" w:color="auto"/>
              <w:right w:val="single" w:sz="4" w:space="0" w:color="auto"/>
            </w:tcBorders>
          </w:tcPr>
          <w:p w14:paraId="5559A5C4" w14:textId="7FCD8985" w:rsidR="002E568E" w:rsidRDefault="002E568E" w:rsidP="002E568E">
            <w:r w:rsidRPr="00F5330F">
              <w:rPr>
                <w:rFonts w:eastAsia="Arial"/>
                <w:kern w:val="2"/>
                <w:szCs w:val="24"/>
              </w:rPr>
              <w:lastRenderedPageBreak/>
              <w:t xml:space="preserve">3.2.7. After the Contract is concluded, but no later than its commencement, the Supplier </w:t>
            </w:r>
            <w:r w:rsidRPr="00F5330F">
              <w:rPr>
                <w:rFonts w:eastAsia="Arial"/>
                <w:kern w:val="2"/>
                <w:szCs w:val="24"/>
              </w:rPr>
              <w:lastRenderedPageBreak/>
              <w:t>undertakes to notify the Buyer of the names, legal entity codes, contact details, and representatives of any known subcontractors whose capacities were not relied upon to meet the qualification requirements.</w:t>
            </w:r>
          </w:p>
        </w:tc>
      </w:tr>
      <w:tr w:rsidR="002E568E" w14:paraId="2DA233E6" w14:textId="77777777" w:rsidTr="00466A6D">
        <w:tc>
          <w:tcPr>
            <w:tcW w:w="4338" w:type="dxa"/>
            <w:tcBorders>
              <w:left w:val="single" w:sz="4" w:space="0" w:color="auto"/>
              <w:right w:val="single" w:sz="4" w:space="0" w:color="auto"/>
            </w:tcBorders>
          </w:tcPr>
          <w:p w14:paraId="0CBB0667" w14:textId="77777777" w:rsidR="002E568E" w:rsidRDefault="002E568E" w:rsidP="002E568E">
            <w:r>
              <w:lastRenderedPageBreak/>
              <w:t>3.2.8. </w:t>
            </w:r>
            <w:proofErr w:type="spellStart"/>
            <w:r>
              <w:t>Tiekėjas</w:t>
            </w:r>
            <w:proofErr w:type="spellEnd"/>
            <w:r>
              <w:t xml:space="preserve">, bet </w:t>
            </w:r>
            <w:proofErr w:type="spellStart"/>
            <w:r>
              <w:t>kuriuo</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w:t>
            </w:r>
            <w:proofErr w:type="spellStart"/>
            <w:r>
              <w:t>subtiekėjus</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gali</w:t>
            </w:r>
            <w:proofErr w:type="spellEnd"/>
            <w:r>
              <w:t xml:space="preserve"> </w:t>
            </w:r>
            <w:proofErr w:type="spellStart"/>
            <w:r>
              <w:t>keisti</w:t>
            </w:r>
            <w:proofErr w:type="spellEnd"/>
            <w:r>
              <w:t xml:space="preserve"> </w:t>
            </w:r>
            <w:proofErr w:type="spellStart"/>
            <w:r>
              <w:t>savo</w:t>
            </w:r>
            <w:proofErr w:type="spellEnd"/>
            <w:r>
              <w:t xml:space="preserve"> </w:t>
            </w:r>
            <w:proofErr w:type="spellStart"/>
            <w:r>
              <w:t>nuožiūra</w:t>
            </w:r>
            <w:proofErr w:type="spellEnd"/>
            <w:r>
              <w:t>.</w:t>
            </w:r>
          </w:p>
        </w:tc>
        <w:tc>
          <w:tcPr>
            <w:tcW w:w="4518" w:type="dxa"/>
            <w:tcBorders>
              <w:left w:val="single" w:sz="4" w:space="0" w:color="auto"/>
              <w:right w:val="single" w:sz="4" w:space="0" w:color="auto"/>
            </w:tcBorders>
          </w:tcPr>
          <w:p w14:paraId="7DF1504A" w14:textId="2791BFD3" w:rsidR="002E568E" w:rsidRDefault="002E568E" w:rsidP="002E568E">
            <w:r w:rsidRPr="00F5330F">
              <w:rPr>
                <w:rFonts w:eastAsia="Arial"/>
                <w:kern w:val="2"/>
                <w:szCs w:val="24"/>
              </w:rPr>
              <w:t>3.2.8. The Supplier may, at its discretion, replace subcontractors whose capacities were not relied upon to meet the qualification requirements at any time during the performance of the Contract.</w:t>
            </w:r>
          </w:p>
        </w:tc>
      </w:tr>
      <w:tr w:rsidR="002E568E" w14:paraId="3889957C" w14:textId="77777777" w:rsidTr="00466A6D">
        <w:tc>
          <w:tcPr>
            <w:tcW w:w="4338" w:type="dxa"/>
            <w:tcBorders>
              <w:left w:val="single" w:sz="4" w:space="0" w:color="auto"/>
              <w:right w:val="single" w:sz="4" w:space="0" w:color="auto"/>
            </w:tcBorders>
          </w:tcPr>
          <w:p w14:paraId="42ADD2B3" w14:textId="77777777" w:rsidR="002E568E" w:rsidRDefault="002E568E" w:rsidP="002E568E">
            <w:r>
              <w:t>3.2.9. </w:t>
            </w:r>
            <w:proofErr w:type="spellStart"/>
            <w:r>
              <w:t>Tiekėjas</w:t>
            </w:r>
            <w:proofErr w:type="spellEnd"/>
            <w:r>
              <w:t xml:space="preserve">, bet </w:t>
            </w:r>
            <w:proofErr w:type="spellStart"/>
            <w:r>
              <w:t>kuriuo</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ne </w:t>
            </w:r>
            <w:proofErr w:type="spellStart"/>
            <w:r>
              <w:t>vėliau</w:t>
            </w:r>
            <w:proofErr w:type="spellEnd"/>
            <w:r>
              <w:t xml:space="preserve"> </w:t>
            </w:r>
            <w:proofErr w:type="spellStart"/>
            <w:r>
              <w:t>nei</w:t>
            </w:r>
            <w:proofErr w:type="spellEnd"/>
            <w:r>
              <w:t xml:space="preserve"> </w:t>
            </w:r>
            <w:proofErr w:type="spellStart"/>
            <w:r>
              <w:t>prieš</w:t>
            </w:r>
            <w:proofErr w:type="spellEnd"/>
            <w:r>
              <w:t xml:space="preserve">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naujo</w:t>
            </w:r>
            <w:proofErr w:type="spellEnd"/>
            <w:r>
              <w:t xml:space="preserve"> </w:t>
            </w:r>
            <w:proofErr w:type="spellStart"/>
            <w:r>
              <w:t>subtiekėjo</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pasitelkimo</w:t>
            </w:r>
            <w:proofErr w:type="spellEnd"/>
            <w:r>
              <w:t xml:space="preserve"> ir (</w:t>
            </w:r>
            <w:proofErr w:type="spellStart"/>
            <w:r>
              <w:t>arba</w:t>
            </w:r>
            <w:proofErr w:type="spellEnd"/>
            <w:r>
              <w:t xml:space="preserve">) </w:t>
            </w:r>
            <w:proofErr w:type="spellStart"/>
            <w:r>
              <w:t>keitimo</w:t>
            </w:r>
            <w:proofErr w:type="spellEnd"/>
            <w:r>
              <w:t xml:space="preserve"> </w:t>
            </w:r>
            <w:proofErr w:type="spellStart"/>
            <w:r>
              <w:t>apie</w:t>
            </w:r>
            <w:proofErr w:type="spellEnd"/>
            <w:r>
              <w:t xml:space="preserve"> tai </w:t>
            </w:r>
            <w:proofErr w:type="spellStart"/>
            <w:r>
              <w:t>privalo</w:t>
            </w:r>
            <w:proofErr w:type="spellEnd"/>
            <w:r>
              <w:t xml:space="preserve"> </w:t>
            </w:r>
            <w:proofErr w:type="spellStart"/>
            <w:r>
              <w:t>informuoti</w:t>
            </w:r>
            <w:proofErr w:type="spellEnd"/>
            <w:r>
              <w:t xml:space="preserve"> </w:t>
            </w:r>
            <w:proofErr w:type="spellStart"/>
            <w:r>
              <w:t>Pirkėją</w:t>
            </w:r>
            <w:proofErr w:type="spellEnd"/>
            <w:r>
              <w:t xml:space="preserve">. </w:t>
            </w:r>
            <w:proofErr w:type="spellStart"/>
            <w:r>
              <w:t>Pirkėjas</w:t>
            </w:r>
            <w:proofErr w:type="spellEnd"/>
            <w:r>
              <w:t xml:space="preserve"> (</w:t>
            </w:r>
            <w:proofErr w:type="spellStart"/>
            <w:r>
              <w:t>jeigu</w:t>
            </w:r>
            <w:proofErr w:type="spellEnd"/>
            <w:r>
              <w:t xml:space="preserve"> </w:t>
            </w:r>
            <w:proofErr w:type="spellStart"/>
            <w:r>
              <w:t>buvo</w:t>
            </w:r>
            <w:proofErr w:type="spellEnd"/>
            <w:r>
              <w:t xml:space="preserve"> </w:t>
            </w:r>
            <w:proofErr w:type="spellStart"/>
            <w:r>
              <w:t>taikoma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turi</w:t>
            </w:r>
            <w:proofErr w:type="spellEnd"/>
            <w:r>
              <w:t xml:space="preserve"> </w:t>
            </w:r>
            <w:proofErr w:type="spellStart"/>
            <w:r>
              <w:t>patikrinti</w:t>
            </w:r>
            <w:proofErr w:type="spellEnd"/>
            <w:r>
              <w:t xml:space="preserve">, </w:t>
            </w:r>
            <w:proofErr w:type="spellStart"/>
            <w:r>
              <w:t>ar</w:t>
            </w:r>
            <w:proofErr w:type="spellEnd"/>
            <w:r>
              <w:t xml:space="preserve"> </w:t>
            </w:r>
            <w:proofErr w:type="spellStart"/>
            <w:r>
              <w:t>nėra</w:t>
            </w:r>
            <w:proofErr w:type="spellEnd"/>
            <w:r>
              <w:t xml:space="preserve"> </w:t>
            </w:r>
            <w:proofErr w:type="spellStart"/>
            <w:r>
              <w:t>subtiekėjo</w:t>
            </w:r>
            <w:proofErr w:type="spellEnd"/>
            <w:r>
              <w:t xml:space="preserve"> </w:t>
            </w:r>
            <w:proofErr w:type="spellStart"/>
            <w:r>
              <w:t>pašalinimo</w:t>
            </w:r>
            <w:proofErr w:type="spellEnd"/>
            <w:r>
              <w:t xml:space="preserve"> </w:t>
            </w:r>
            <w:proofErr w:type="spellStart"/>
            <w:r>
              <w:t>pagrindų</w:t>
            </w:r>
            <w:proofErr w:type="spellEnd"/>
            <w:r>
              <w:t xml:space="preserve"> ir </w:t>
            </w:r>
            <w:proofErr w:type="spellStart"/>
            <w:r>
              <w:t>subtiekėjo</w:t>
            </w:r>
            <w:proofErr w:type="spellEnd"/>
            <w:r>
              <w:t xml:space="preserve"> </w:t>
            </w:r>
            <w:proofErr w:type="spellStart"/>
            <w:r>
              <w:t>atitiktį</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ir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Jeigu</w:t>
            </w:r>
            <w:proofErr w:type="spellEnd"/>
            <w:r>
              <w:t xml:space="preserve"> </w:t>
            </w:r>
            <w:proofErr w:type="spellStart"/>
            <w:r>
              <w:t>subtiekėjo</w:t>
            </w:r>
            <w:proofErr w:type="spellEnd"/>
            <w:r>
              <w:t xml:space="preserve"> </w:t>
            </w:r>
            <w:proofErr w:type="spellStart"/>
            <w:r>
              <w:t>padėtis</w:t>
            </w:r>
            <w:proofErr w:type="spellEnd"/>
            <w:r>
              <w:t xml:space="preserve"> </w:t>
            </w:r>
            <w:proofErr w:type="spellStart"/>
            <w:r>
              <w:t>neatitinka</w:t>
            </w:r>
            <w:proofErr w:type="spellEnd"/>
            <w:r>
              <w:t xml:space="preserve"> bent </w:t>
            </w:r>
            <w:proofErr w:type="spellStart"/>
            <w:r>
              <w:t>vieno</w:t>
            </w:r>
            <w:proofErr w:type="spellEnd"/>
            <w:r>
              <w:t xml:space="preserve"> </w:t>
            </w:r>
            <w:proofErr w:type="spellStart"/>
            <w:r>
              <w:t>iš</w:t>
            </w:r>
            <w:proofErr w:type="spellEnd"/>
            <w:r>
              <w:t xml:space="preserve"> </w:t>
            </w:r>
            <w:proofErr w:type="spellStart"/>
            <w:r>
              <w:t>nurodytų</w:t>
            </w:r>
            <w:proofErr w:type="spellEnd"/>
            <w:r>
              <w:t xml:space="preserve"> </w:t>
            </w:r>
            <w:proofErr w:type="spellStart"/>
            <w:r>
              <w:t>reikalavimų</w:t>
            </w:r>
            <w:proofErr w:type="spellEnd"/>
            <w:r>
              <w:t xml:space="preserve">, </w:t>
            </w:r>
            <w:proofErr w:type="spellStart"/>
            <w:r>
              <w:t>Pirkėjas</w:t>
            </w:r>
            <w:proofErr w:type="spellEnd"/>
            <w:r>
              <w:t xml:space="preserve"> </w:t>
            </w:r>
            <w:proofErr w:type="spellStart"/>
            <w:r>
              <w:t>reikalauja</w:t>
            </w:r>
            <w:proofErr w:type="spellEnd"/>
            <w:r>
              <w:t xml:space="preserve"> </w:t>
            </w:r>
            <w:proofErr w:type="spellStart"/>
            <w:r>
              <w:t>pakeisti</w:t>
            </w:r>
            <w:proofErr w:type="spellEnd"/>
            <w:r>
              <w:t xml:space="preserve"> </w:t>
            </w:r>
            <w:proofErr w:type="spellStart"/>
            <w:r>
              <w:t>šį</w:t>
            </w:r>
            <w:proofErr w:type="spellEnd"/>
            <w:r>
              <w:t xml:space="preserve"> </w:t>
            </w:r>
            <w:proofErr w:type="spellStart"/>
            <w:r>
              <w:t>subtiekėją</w:t>
            </w:r>
            <w:proofErr w:type="spellEnd"/>
            <w:r>
              <w:t xml:space="preserve"> </w:t>
            </w:r>
            <w:proofErr w:type="spellStart"/>
            <w:r>
              <w:t>reikalavimus</w:t>
            </w:r>
            <w:proofErr w:type="spellEnd"/>
            <w:r>
              <w:t xml:space="preserve"> </w:t>
            </w:r>
            <w:proofErr w:type="spellStart"/>
            <w:r>
              <w:t>atitinkančiu</w:t>
            </w:r>
            <w:proofErr w:type="spellEnd"/>
            <w:r>
              <w:t xml:space="preserve"> </w:t>
            </w:r>
            <w:proofErr w:type="spellStart"/>
            <w:r>
              <w:t>subtiekėju</w:t>
            </w:r>
            <w:proofErr w:type="spellEnd"/>
            <w:r>
              <w:t xml:space="preserve">. </w:t>
            </w:r>
            <w:proofErr w:type="spellStart"/>
            <w:r>
              <w:t>Pirkėjas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sutikimą</w:t>
            </w:r>
            <w:proofErr w:type="spellEnd"/>
            <w:r>
              <w:t xml:space="preserve"> </w:t>
            </w:r>
            <w:proofErr w:type="spellStart"/>
            <w:r>
              <w:t>pasitelkti</w:t>
            </w:r>
            <w:proofErr w:type="spellEnd"/>
            <w:r>
              <w:t xml:space="preserve"> ir (</w:t>
            </w:r>
            <w:proofErr w:type="spellStart"/>
            <w:r>
              <w:t>ar</w:t>
            </w:r>
            <w:proofErr w:type="spellEnd"/>
            <w:r>
              <w:t xml:space="preserve">) </w:t>
            </w:r>
            <w:proofErr w:type="spellStart"/>
            <w:r>
              <w:t>keisti</w:t>
            </w:r>
            <w:proofErr w:type="spellEnd"/>
            <w:r>
              <w:t xml:space="preserve"> </w:t>
            </w:r>
            <w:proofErr w:type="spellStart"/>
            <w:r>
              <w:t>naują</w:t>
            </w:r>
            <w:proofErr w:type="spellEnd"/>
            <w:r>
              <w:t xml:space="preserve"> </w:t>
            </w:r>
            <w:proofErr w:type="spellStart"/>
            <w:r>
              <w:t>subtiekėją</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Pirkėjui</w:t>
            </w:r>
            <w:proofErr w:type="spellEnd"/>
            <w:r>
              <w:t xml:space="preserve"> </w:t>
            </w:r>
            <w:proofErr w:type="spellStart"/>
            <w:r>
              <w:t>sutikus</w:t>
            </w:r>
            <w:proofErr w:type="spellEnd"/>
            <w:r>
              <w:t xml:space="preserve">, </w:t>
            </w:r>
            <w:proofErr w:type="spellStart"/>
            <w:r>
              <w:t>Šalys</w:t>
            </w:r>
            <w:proofErr w:type="spellEnd"/>
            <w:r>
              <w:t xml:space="preserve"> </w:t>
            </w:r>
            <w:proofErr w:type="spellStart"/>
            <w:r>
              <w:t>pasirašo</w:t>
            </w:r>
            <w:proofErr w:type="spellEnd"/>
            <w:r>
              <w:t xml:space="preserve"> </w:t>
            </w:r>
            <w:proofErr w:type="spellStart"/>
            <w:r>
              <w:t>Susitarimą</w:t>
            </w:r>
            <w:proofErr w:type="spellEnd"/>
            <w:r>
              <w:t xml:space="preserve">, </w:t>
            </w:r>
            <w:proofErr w:type="spellStart"/>
            <w:r>
              <w:t>kuris</w:t>
            </w:r>
            <w:proofErr w:type="spellEnd"/>
            <w:r>
              <w:t xml:space="preserve"> </w:t>
            </w:r>
            <w:proofErr w:type="spellStart"/>
            <w:r>
              <w:t>laikomas</w:t>
            </w:r>
            <w:proofErr w:type="spellEnd"/>
            <w:r>
              <w:t xml:space="preserve"> </w:t>
            </w:r>
            <w:proofErr w:type="spellStart"/>
            <w:r>
              <w:t>neatsiejama</w:t>
            </w:r>
            <w:proofErr w:type="spellEnd"/>
            <w:r>
              <w:t xml:space="preserve"> </w:t>
            </w:r>
            <w:proofErr w:type="spellStart"/>
            <w:r>
              <w:t>Sutarties</w:t>
            </w:r>
            <w:proofErr w:type="spellEnd"/>
            <w:r>
              <w:t xml:space="preserve"> </w:t>
            </w:r>
            <w:proofErr w:type="spellStart"/>
            <w:r>
              <w:t>dalimi</w:t>
            </w:r>
            <w:proofErr w:type="spellEnd"/>
            <w:r>
              <w:t>.</w:t>
            </w:r>
          </w:p>
        </w:tc>
        <w:tc>
          <w:tcPr>
            <w:tcW w:w="4518" w:type="dxa"/>
            <w:tcBorders>
              <w:left w:val="single" w:sz="4" w:space="0" w:color="auto"/>
              <w:right w:val="single" w:sz="4" w:space="0" w:color="auto"/>
            </w:tcBorders>
          </w:tcPr>
          <w:p w14:paraId="2178F632" w14:textId="705BAB1D" w:rsidR="002E568E" w:rsidRDefault="002E568E" w:rsidP="002E568E">
            <w:r w:rsidRPr="00EB4898">
              <w:rPr>
                <w:rFonts w:eastAsia="Arial"/>
                <w:kern w:val="2"/>
                <w:szCs w:val="24"/>
              </w:rPr>
              <w:t>3.2.9. The Supplier must inform the Buyer at least five (5) working days prior to engaging or replacing a subcontractor whose capacities were not relied upon to meet the qualification requirements. The Buyer (if applicable under the procurement documents) shall verify the absence of exclusion grounds and compliance with national security interests and requirements regarding registration or citizenship in unreliable countries or territories. If the subcontractor fails to meet any of these requirements, the Buyer shall require the Supplier to replace them with a compliant subcontractor. The Buyer shall inform the Supplier in writing within five (5) working days of its consent to engage or replace the subcontractor. Upon consent, the Parties shall sign an Amendment, which shall form an integral part of the Contract.</w:t>
            </w:r>
          </w:p>
        </w:tc>
      </w:tr>
      <w:tr w:rsidR="002E568E" w14:paraId="7E81999E" w14:textId="77777777" w:rsidTr="00466A6D">
        <w:tc>
          <w:tcPr>
            <w:tcW w:w="4338" w:type="dxa"/>
            <w:tcBorders>
              <w:left w:val="single" w:sz="4" w:space="0" w:color="auto"/>
              <w:right w:val="single" w:sz="4" w:space="0" w:color="auto"/>
            </w:tcBorders>
          </w:tcPr>
          <w:p w14:paraId="11388E2A" w14:textId="77777777" w:rsidR="002E568E" w:rsidRDefault="002E568E" w:rsidP="002E568E">
            <w:r>
              <w:t>3.2.10. </w:t>
            </w:r>
            <w:proofErr w:type="spellStart"/>
            <w:r>
              <w:t>Subtiekėjai</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lastRenderedPageBreak/>
              <w:t>Tiekėjas</w:t>
            </w:r>
            <w:proofErr w:type="spellEnd"/>
            <w:r>
              <w:t xml:space="preserve"> </w:t>
            </w:r>
            <w:proofErr w:type="spellStart"/>
            <w:r>
              <w:t>rėmėsi</w:t>
            </w:r>
            <w:proofErr w:type="spellEnd"/>
            <w:r>
              <w:t xml:space="preserve">, </w:t>
            </w:r>
            <w:proofErr w:type="spellStart"/>
            <w:r>
              <w:t>kad</w:t>
            </w:r>
            <w:proofErr w:type="spellEnd"/>
            <w:r>
              <w:t xml:space="preserve"> </w:t>
            </w:r>
            <w:proofErr w:type="spellStart"/>
            <w:r>
              <w:t>atitiktų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keičiami</w:t>
            </w:r>
            <w:proofErr w:type="spellEnd"/>
            <w:r>
              <w:t xml:space="preserve"> tik </w:t>
            </w:r>
            <w:proofErr w:type="spellStart"/>
            <w:r>
              <w:t>šiais</w:t>
            </w:r>
            <w:proofErr w:type="spellEnd"/>
            <w:r>
              <w:t xml:space="preserve"> </w:t>
            </w:r>
            <w:proofErr w:type="spellStart"/>
            <w:r>
              <w:t>atvejais</w:t>
            </w:r>
            <w:proofErr w:type="spellEnd"/>
            <w:r>
              <w:t>:</w:t>
            </w:r>
          </w:p>
        </w:tc>
        <w:tc>
          <w:tcPr>
            <w:tcW w:w="4518" w:type="dxa"/>
            <w:tcBorders>
              <w:left w:val="single" w:sz="4" w:space="0" w:color="auto"/>
              <w:right w:val="single" w:sz="4" w:space="0" w:color="auto"/>
            </w:tcBorders>
          </w:tcPr>
          <w:p w14:paraId="41B2AC1D" w14:textId="7AE9FFFE" w:rsidR="002E568E" w:rsidRDefault="002E568E" w:rsidP="002E568E">
            <w:r w:rsidRPr="00EB4898">
              <w:rPr>
                <w:rFonts w:eastAsia="Arial"/>
                <w:kern w:val="2"/>
                <w:szCs w:val="24"/>
              </w:rPr>
              <w:lastRenderedPageBreak/>
              <w:t xml:space="preserve">3.2.10. Subcontractors whose capacities were </w:t>
            </w:r>
            <w:r w:rsidRPr="00EB4898">
              <w:rPr>
                <w:rFonts w:eastAsia="Arial"/>
                <w:kern w:val="2"/>
                <w:szCs w:val="24"/>
              </w:rPr>
              <w:lastRenderedPageBreak/>
              <w:t>relied upon to meet the qualification requirements may only be replaced in the following cases:</w:t>
            </w:r>
          </w:p>
        </w:tc>
      </w:tr>
      <w:tr w:rsidR="002E568E" w14:paraId="4680BB2E" w14:textId="77777777" w:rsidTr="00466A6D">
        <w:tc>
          <w:tcPr>
            <w:tcW w:w="4338" w:type="dxa"/>
            <w:tcBorders>
              <w:left w:val="single" w:sz="4" w:space="0" w:color="auto"/>
              <w:right w:val="single" w:sz="4" w:space="0" w:color="auto"/>
            </w:tcBorders>
          </w:tcPr>
          <w:p w14:paraId="4CEF2E5F" w14:textId="77777777" w:rsidR="002E568E" w:rsidRDefault="002E568E" w:rsidP="002E568E">
            <w:r>
              <w:lastRenderedPageBreak/>
              <w:t xml:space="preserve">3.2.10.1. kai </w:t>
            </w:r>
            <w:proofErr w:type="spellStart"/>
            <w:r>
              <w:t>subtiekėjui</w:t>
            </w:r>
            <w:proofErr w:type="spellEnd"/>
            <w:r>
              <w:t xml:space="preserve"> </w:t>
            </w:r>
            <w:proofErr w:type="spellStart"/>
            <w:r>
              <w:t>iškelta</w:t>
            </w:r>
            <w:proofErr w:type="spellEnd"/>
            <w:r>
              <w:t xml:space="preserve"> </w:t>
            </w:r>
            <w:proofErr w:type="spellStart"/>
            <w:r>
              <w:t>bankroto</w:t>
            </w:r>
            <w:proofErr w:type="spellEnd"/>
            <w:r>
              <w:t xml:space="preserve"> </w:t>
            </w:r>
            <w:proofErr w:type="spellStart"/>
            <w:r>
              <w:t>byla</w:t>
            </w:r>
            <w:proofErr w:type="spellEnd"/>
            <w:r>
              <w:t xml:space="preserve">, </w:t>
            </w:r>
            <w:proofErr w:type="spellStart"/>
            <w:r>
              <w:t>pradėtas</w:t>
            </w:r>
            <w:proofErr w:type="spellEnd"/>
            <w:r>
              <w:t xml:space="preserve"> </w:t>
            </w:r>
            <w:proofErr w:type="spellStart"/>
            <w:r>
              <w:t>bankroto</w:t>
            </w:r>
            <w:proofErr w:type="spellEnd"/>
            <w:r>
              <w:t xml:space="preserve"> </w:t>
            </w:r>
            <w:proofErr w:type="spellStart"/>
            <w:r>
              <w:t>procesas</w:t>
            </w:r>
            <w:proofErr w:type="spellEnd"/>
            <w:r>
              <w:t xml:space="preserve"> ne </w:t>
            </w:r>
            <w:proofErr w:type="spellStart"/>
            <w:r>
              <w:t>teismo</w:t>
            </w:r>
            <w:proofErr w:type="spellEnd"/>
            <w:r>
              <w:t xml:space="preserve"> </w:t>
            </w:r>
            <w:proofErr w:type="spellStart"/>
            <w:r>
              <w:t>tvarka</w:t>
            </w:r>
            <w:proofErr w:type="spellEnd"/>
            <w:r>
              <w:t xml:space="preserve">, </w:t>
            </w:r>
            <w:proofErr w:type="spellStart"/>
            <w:r>
              <w:t>jis</w:t>
            </w:r>
            <w:proofErr w:type="spellEnd"/>
            <w:r>
              <w:t xml:space="preserve"> </w:t>
            </w:r>
            <w:proofErr w:type="spellStart"/>
            <w:r>
              <w:t>tampa</w:t>
            </w:r>
            <w:proofErr w:type="spellEnd"/>
            <w:r>
              <w:t xml:space="preserve"> </w:t>
            </w:r>
            <w:proofErr w:type="spellStart"/>
            <w:r>
              <w:t>nemokus</w:t>
            </w:r>
            <w:proofErr w:type="spellEnd"/>
            <w:r>
              <w:t xml:space="preserve"> </w:t>
            </w:r>
            <w:proofErr w:type="spellStart"/>
            <w:r>
              <w:t>arba</w:t>
            </w:r>
            <w:proofErr w:type="spellEnd"/>
            <w:r>
              <w:t xml:space="preserve"> </w:t>
            </w:r>
            <w:proofErr w:type="spellStart"/>
            <w:r>
              <w:t>yra</w:t>
            </w:r>
            <w:proofErr w:type="spellEnd"/>
            <w:r>
              <w:t xml:space="preserve"> </w:t>
            </w:r>
            <w:proofErr w:type="spellStart"/>
            <w:r>
              <w:t>nemokumo</w:t>
            </w:r>
            <w:proofErr w:type="spellEnd"/>
            <w:r>
              <w:t xml:space="preserve"> </w:t>
            </w:r>
            <w:proofErr w:type="spellStart"/>
            <w:r>
              <w:t>tikimybė</w:t>
            </w:r>
            <w:proofErr w:type="spellEnd"/>
            <w:r>
              <w:t xml:space="preserve">, </w:t>
            </w:r>
            <w:proofErr w:type="spellStart"/>
            <w:r>
              <w:t>sustabdo</w:t>
            </w:r>
            <w:proofErr w:type="spellEnd"/>
            <w:r>
              <w:t xml:space="preserve"> </w:t>
            </w:r>
            <w:proofErr w:type="spellStart"/>
            <w:r>
              <w:t>ūkinę</w:t>
            </w:r>
            <w:proofErr w:type="spellEnd"/>
            <w:r>
              <w:t xml:space="preserve"> </w:t>
            </w:r>
            <w:proofErr w:type="spellStart"/>
            <w:r>
              <w:t>veiklą</w:t>
            </w:r>
            <w:proofErr w:type="spellEnd"/>
            <w:r>
              <w:t xml:space="preserve"> </w:t>
            </w:r>
            <w:proofErr w:type="spellStart"/>
            <w:r>
              <w:t>ar</w:t>
            </w:r>
            <w:proofErr w:type="spellEnd"/>
            <w:r>
              <w:t xml:space="preserve"> kai </w:t>
            </w:r>
            <w:proofErr w:type="spellStart"/>
            <w:r>
              <w:t>įstatymuose</w:t>
            </w:r>
            <w:proofErr w:type="spellEnd"/>
            <w:r>
              <w:t xml:space="preserve"> ir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susidaro</w:t>
            </w:r>
            <w:proofErr w:type="spellEnd"/>
            <w:r>
              <w:t xml:space="preserve"> </w:t>
            </w:r>
            <w:proofErr w:type="spellStart"/>
            <w:r>
              <w:t>analogiška</w:t>
            </w:r>
            <w:proofErr w:type="spellEnd"/>
            <w:r>
              <w:t xml:space="preserve"> </w:t>
            </w:r>
            <w:proofErr w:type="spellStart"/>
            <w:r>
              <w:t>situacija</w:t>
            </w:r>
            <w:proofErr w:type="spellEnd"/>
            <w:r>
              <w:t>;</w:t>
            </w:r>
          </w:p>
        </w:tc>
        <w:tc>
          <w:tcPr>
            <w:tcW w:w="4518" w:type="dxa"/>
            <w:tcBorders>
              <w:left w:val="single" w:sz="4" w:space="0" w:color="auto"/>
              <w:right w:val="single" w:sz="4" w:space="0" w:color="auto"/>
            </w:tcBorders>
          </w:tcPr>
          <w:p w14:paraId="65663A5D"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3.2.10.1. Bankruptcy proceedings are initiated, insolvency is declared or likely, business activities are suspended, or similar circumstances arise under applicable laws;</w:t>
            </w:r>
          </w:p>
          <w:p w14:paraId="0ED2C29D" w14:textId="2F22CED9" w:rsidR="002E568E" w:rsidRDefault="002E568E" w:rsidP="002E568E"/>
        </w:tc>
      </w:tr>
      <w:tr w:rsidR="002E568E" w14:paraId="5537FC34" w14:textId="77777777" w:rsidTr="00466A6D">
        <w:tc>
          <w:tcPr>
            <w:tcW w:w="4338" w:type="dxa"/>
            <w:tcBorders>
              <w:left w:val="single" w:sz="4" w:space="0" w:color="auto"/>
              <w:right w:val="single" w:sz="4" w:space="0" w:color="auto"/>
            </w:tcBorders>
          </w:tcPr>
          <w:p w14:paraId="5399ABC0" w14:textId="77777777" w:rsidR="002E568E" w:rsidRDefault="002E568E" w:rsidP="002E568E">
            <w:r>
              <w:t xml:space="preserve">3.2.10.2. kai </w:t>
            </w:r>
            <w:proofErr w:type="spellStart"/>
            <w:r>
              <w:t>subtiekėjas</w:t>
            </w:r>
            <w:proofErr w:type="spellEnd"/>
            <w:r>
              <w:t xml:space="preserve"> </w:t>
            </w:r>
            <w:proofErr w:type="spellStart"/>
            <w:r>
              <w:t>dėl</w:t>
            </w:r>
            <w:proofErr w:type="spellEnd"/>
            <w:r>
              <w:t xml:space="preserve"> </w:t>
            </w:r>
            <w:proofErr w:type="spellStart"/>
            <w:r>
              <w:t>objektyvių</w:t>
            </w:r>
            <w:proofErr w:type="spellEnd"/>
            <w:r>
              <w:t xml:space="preserve"> </w:t>
            </w:r>
            <w:proofErr w:type="spellStart"/>
            <w:r>
              <w:t>priežasčių</w:t>
            </w:r>
            <w:proofErr w:type="spellEnd"/>
            <w:r>
              <w:t xml:space="preserve"> (</w:t>
            </w:r>
            <w:proofErr w:type="spellStart"/>
            <w:r>
              <w:t>pavyzdžiui</w:t>
            </w:r>
            <w:proofErr w:type="spellEnd"/>
            <w:r>
              <w:t xml:space="preserve">, </w:t>
            </w:r>
            <w:proofErr w:type="spellStart"/>
            <w:r>
              <w:t>subtiekėjui</w:t>
            </w:r>
            <w:proofErr w:type="spellEnd"/>
            <w:r>
              <w:t xml:space="preserve"> </w:t>
            </w:r>
            <w:proofErr w:type="spellStart"/>
            <w:r>
              <w:t>atsisakius</w:t>
            </w:r>
            <w:proofErr w:type="spellEnd"/>
            <w:r>
              <w:t xml:space="preserve"> </w:t>
            </w:r>
            <w:proofErr w:type="spellStart"/>
            <w:r>
              <w:t>dalyvauti</w:t>
            </w:r>
            <w:proofErr w:type="spellEnd"/>
            <w:r>
              <w:t xml:space="preserve"> </w:t>
            </w:r>
            <w:proofErr w:type="spellStart"/>
            <w:r>
              <w:t>Sutarties</w:t>
            </w:r>
            <w:proofErr w:type="spellEnd"/>
            <w:r>
              <w:t xml:space="preserve"> </w:t>
            </w:r>
            <w:proofErr w:type="spellStart"/>
            <w:r>
              <w:t>vykdyme</w:t>
            </w:r>
            <w:proofErr w:type="spellEnd"/>
            <w:r>
              <w:t xml:space="preserve">, </w:t>
            </w:r>
            <w:proofErr w:type="spellStart"/>
            <w:r>
              <w:t>nutrūkus</w:t>
            </w:r>
            <w:proofErr w:type="spellEnd"/>
            <w:r>
              <w:t xml:space="preserve"> </w:t>
            </w:r>
            <w:proofErr w:type="spellStart"/>
            <w:r>
              <w:t>teisiniams</w:t>
            </w:r>
            <w:proofErr w:type="spellEnd"/>
            <w:r>
              <w:t xml:space="preserve"> </w:t>
            </w:r>
            <w:proofErr w:type="spellStart"/>
            <w:r>
              <w:t>santykiams</w:t>
            </w:r>
            <w:proofErr w:type="spellEnd"/>
            <w:r>
              <w:t xml:space="preserve"> </w:t>
            </w:r>
            <w:proofErr w:type="spellStart"/>
            <w:r>
              <w:t>su</w:t>
            </w:r>
            <w:proofErr w:type="spellEnd"/>
            <w:r>
              <w:t xml:space="preserve"> </w:t>
            </w:r>
            <w:proofErr w:type="spellStart"/>
            <w:r>
              <w:t>Tiekėju</w:t>
            </w:r>
            <w:proofErr w:type="spellEnd"/>
            <w:r>
              <w:t xml:space="preserve"> ir pan.) </w:t>
            </w:r>
            <w:proofErr w:type="spellStart"/>
            <w:r>
              <w:t>nebegali</w:t>
            </w:r>
            <w:proofErr w:type="spellEnd"/>
            <w:r>
              <w:t xml:space="preserve"> </w:t>
            </w:r>
            <w:proofErr w:type="spellStart"/>
            <w:r>
              <w:t>vykdyti</w:t>
            </w:r>
            <w:proofErr w:type="spellEnd"/>
            <w:r>
              <w:t xml:space="preserve"> </w:t>
            </w:r>
            <w:proofErr w:type="spellStart"/>
            <w:r>
              <w:t>visų</w:t>
            </w:r>
            <w:proofErr w:type="spellEnd"/>
            <w:r>
              <w:t xml:space="preserve"> </w:t>
            </w:r>
            <w:proofErr w:type="spellStart"/>
            <w:r>
              <w:t>ar</w:t>
            </w:r>
            <w:proofErr w:type="spellEnd"/>
            <w:r>
              <w:t xml:space="preserve"> </w:t>
            </w:r>
            <w:proofErr w:type="spellStart"/>
            <w:r>
              <w:t>dalies</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įsipareigojimų</w:t>
            </w:r>
            <w:proofErr w:type="spellEnd"/>
            <w:r>
              <w:t>;</w:t>
            </w:r>
          </w:p>
        </w:tc>
        <w:tc>
          <w:tcPr>
            <w:tcW w:w="4518" w:type="dxa"/>
            <w:tcBorders>
              <w:left w:val="single" w:sz="4" w:space="0" w:color="auto"/>
              <w:right w:val="single" w:sz="4" w:space="0" w:color="auto"/>
            </w:tcBorders>
          </w:tcPr>
          <w:p w14:paraId="495ECF00" w14:textId="36692ECA" w:rsidR="002E568E" w:rsidRDefault="002E568E" w:rsidP="002E568E">
            <w:r w:rsidRPr="00D6290D">
              <w:rPr>
                <w:rFonts w:eastAsia="Arial"/>
                <w:kern w:val="2"/>
                <w:szCs w:val="24"/>
              </w:rPr>
              <w:t>3.2.10.2. The subcontractor is unable to fulfil all or part of the contractual obligations due to objective reasons (e.g., refusal to participate, termination of legal relationship with the Supplier);</w:t>
            </w:r>
          </w:p>
        </w:tc>
      </w:tr>
      <w:tr w:rsidR="002E568E" w14:paraId="1754E6CA" w14:textId="77777777" w:rsidTr="00466A6D">
        <w:tc>
          <w:tcPr>
            <w:tcW w:w="4338" w:type="dxa"/>
            <w:tcBorders>
              <w:left w:val="single" w:sz="4" w:space="0" w:color="auto"/>
              <w:right w:val="single" w:sz="4" w:space="0" w:color="auto"/>
            </w:tcBorders>
          </w:tcPr>
          <w:p w14:paraId="5FD3427C" w14:textId="77777777" w:rsidR="002E568E" w:rsidRDefault="002E568E" w:rsidP="002E568E">
            <w:r>
              <w:t>3.2.10.3. </w:t>
            </w:r>
            <w:proofErr w:type="spellStart"/>
            <w:r>
              <w:t>Tiekėjas</w:t>
            </w:r>
            <w:proofErr w:type="spellEnd"/>
            <w:r>
              <w:t xml:space="preserve"> </w:t>
            </w:r>
            <w:proofErr w:type="spellStart"/>
            <w:r>
              <w:t>ar</w:t>
            </w:r>
            <w:proofErr w:type="spellEnd"/>
            <w:r>
              <w:t xml:space="preserve"> </w:t>
            </w:r>
            <w:proofErr w:type="spellStart"/>
            <w:r>
              <w:t>subtiekėjas</w:t>
            </w:r>
            <w:proofErr w:type="spellEnd"/>
            <w:r>
              <w:t xml:space="preserve"> </w:t>
            </w:r>
            <w:proofErr w:type="spellStart"/>
            <w:r>
              <w:t>privalo</w:t>
            </w:r>
            <w:proofErr w:type="spellEnd"/>
            <w:r>
              <w:t xml:space="preserve"> </w:t>
            </w:r>
            <w:proofErr w:type="spellStart"/>
            <w:r>
              <w:t>pakeisti</w:t>
            </w:r>
            <w:proofErr w:type="spellEnd"/>
            <w:r>
              <w:t xml:space="preserve"> </w:t>
            </w:r>
            <w:proofErr w:type="spellStart"/>
            <w:r>
              <w:t>subtiekėją</w:t>
            </w:r>
            <w:proofErr w:type="spellEnd"/>
            <w:r>
              <w:t xml:space="preserve">, </w:t>
            </w:r>
            <w:proofErr w:type="spellStart"/>
            <w:r>
              <w:t>jei</w:t>
            </w:r>
            <w:proofErr w:type="spellEnd"/>
            <w:r>
              <w:t xml:space="preserve"> </w:t>
            </w:r>
            <w:proofErr w:type="spellStart"/>
            <w:r>
              <w:t>paaiškėja</w:t>
            </w:r>
            <w:proofErr w:type="spellEnd"/>
            <w:r>
              <w:t xml:space="preserve">, </w:t>
            </w:r>
            <w:proofErr w:type="spellStart"/>
            <w:r>
              <w:t>kad</w:t>
            </w:r>
            <w:proofErr w:type="spellEnd"/>
            <w:r>
              <w:t xml:space="preserve"> </w:t>
            </w:r>
            <w:proofErr w:type="spellStart"/>
            <w:r>
              <w:t>jis</w:t>
            </w:r>
            <w:proofErr w:type="spellEnd"/>
            <w:r>
              <w:t xml:space="preserve"> </w:t>
            </w:r>
            <w:proofErr w:type="spellStart"/>
            <w:r>
              <w:t>neatitinka</w:t>
            </w:r>
            <w:proofErr w:type="spellEnd"/>
            <w:r>
              <w:t xml:space="preserve"> jam </w:t>
            </w:r>
            <w:proofErr w:type="spellStart"/>
            <w:r>
              <w:t>pirkimo</w:t>
            </w:r>
            <w:proofErr w:type="spellEnd"/>
            <w:r>
              <w:t xml:space="preserve"> </w:t>
            </w:r>
            <w:proofErr w:type="spellStart"/>
            <w:r>
              <w:t>dokumentuose</w:t>
            </w:r>
            <w:proofErr w:type="spellEnd"/>
            <w:r>
              <w:t xml:space="preserve"> </w:t>
            </w:r>
            <w:proofErr w:type="spellStart"/>
            <w:r>
              <w:t>keliamų</w:t>
            </w:r>
            <w:proofErr w:type="spellEnd"/>
            <w:r>
              <w:t xml:space="preserve"> </w:t>
            </w:r>
            <w:proofErr w:type="spellStart"/>
            <w:r>
              <w:t>reikalavimų</w:t>
            </w:r>
            <w:proofErr w:type="spellEnd"/>
            <w:r>
              <w:t>.</w:t>
            </w:r>
          </w:p>
        </w:tc>
        <w:tc>
          <w:tcPr>
            <w:tcW w:w="4518" w:type="dxa"/>
            <w:tcBorders>
              <w:left w:val="single" w:sz="4" w:space="0" w:color="auto"/>
              <w:right w:val="single" w:sz="4" w:space="0" w:color="auto"/>
            </w:tcBorders>
          </w:tcPr>
          <w:p w14:paraId="46AA88F5" w14:textId="0DF3CAC7" w:rsidR="002E568E" w:rsidRDefault="002E568E" w:rsidP="002E568E">
            <w:r w:rsidRPr="00D6290D">
              <w:rPr>
                <w:rFonts w:eastAsia="Arial"/>
                <w:kern w:val="2"/>
                <w:szCs w:val="24"/>
              </w:rPr>
              <w:t>3.2.10.3. The Supplier or subcontractor must replace the subcontractor if it is found not to meet the requirements set out in the procurement documents.</w:t>
            </w:r>
          </w:p>
        </w:tc>
      </w:tr>
      <w:tr w:rsidR="002E568E" w14:paraId="4C6F56F4" w14:textId="77777777" w:rsidTr="00466A6D">
        <w:tc>
          <w:tcPr>
            <w:tcW w:w="4338" w:type="dxa"/>
            <w:tcBorders>
              <w:left w:val="single" w:sz="4" w:space="0" w:color="auto"/>
              <w:right w:val="single" w:sz="4" w:space="0" w:color="auto"/>
            </w:tcBorders>
          </w:tcPr>
          <w:p w14:paraId="2F26874F" w14:textId="77777777" w:rsidR="002E568E" w:rsidRDefault="002E568E" w:rsidP="002E568E">
            <w:r>
              <w:t>3.2.11. </w:t>
            </w:r>
            <w:r>
              <w:tab/>
            </w:r>
            <w:proofErr w:type="spellStart"/>
            <w:r>
              <w:t>Tiekėjo</w:t>
            </w:r>
            <w:proofErr w:type="spellEnd"/>
            <w:r>
              <w:t xml:space="preserve"> (</w:t>
            </w:r>
            <w:proofErr w:type="spellStart"/>
            <w:r>
              <w:t>ar</w:t>
            </w:r>
            <w:proofErr w:type="spellEnd"/>
            <w:r>
              <w:t xml:space="preserve"> </w:t>
            </w:r>
            <w:proofErr w:type="spellStart"/>
            <w:r>
              <w:t>subtiekėjų</w:t>
            </w:r>
            <w:proofErr w:type="spellEnd"/>
            <w:r>
              <w:t xml:space="preserve">) </w:t>
            </w:r>
            <w:proofErr w:type="spellStart"/>
            <w:r>
              <w:t>specialistai</w:t>
            </w:r>
            <w:proofErr w:type="spellEnd"/>
            <w:r>
              <w:t xml:space="preserve">, </w:t>
            </w:r>
            <w:proofErr w:type="spellStart"/>
            <w:r>
              <w:t>vykdantys</w:t>
            </w:r>
            <w:proofErr w:type="spellEnd"/>
            <w:r>
              <w:t xml:space="preserve"> Sutartį, </w:t>
            </w:r>
            <w:proofErr w:type="spellStart"/>
            <w:r>
              <w:t>gali</w:t>
            </w:r>
            <w:proofErr w:type="spellEnd"/>
            <w:r>
              <w:t xml:space="preserve"> </w:t>
            </w:r>
            <w:proofErr w:type="spellStart"/>
            <w:r>
              <w:t>būti</w:t>
            </w:r>
            <w:proofErr w:type="spellEnd"/>
            <w:r>
              <w:t xml:space="preserve"> </w:t>
            </w:r>
            <w:proofErr w:type="spellStart"/>
            <w:r>
              <w:t>keičiami</w:t>
            </w:r>
            <w:proofErr w:type="spellEnd"/>
            <w:r>
              <w:t xml:space="preserve"> </w:t>
            </w:r>
            <w:proofErr w:type="spellStart"/>
            <w:r>
              <w:t>šiais</w:t>
            </w:r>
            <w:proofErr w:type="spellEnd"/>
            <w:r>
              <w:t xml:space="preserve"> </w:t>
            </w:r>
            <w:proofErr w:type="spellStart"/>
            <w:r>
              <w:t>atvejais</w:t>
            </w:r>
            <w:proofErr w:type="spellEnd"/>
            <w:r>
              <w:t>:</w:t>
            </w:r>
          </w:p>
        </w:tc>
        <w:tc>
          <w:tcPr>
            <w:tcW w:w="4518" w:type="dxa"/>
            <w:tcBorders>
              <w:left w:val="single" w:sz="4" w:space="0" w:color="auto"/>
              <w:right w:val="single" w:sz="4" w:space="0" w:color="auto"/>
            </w:tcBorders>
          </w:tcPr>
          <w:p w14:paraId="3C9F709B"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3.2.11. Specialists engaged by the Supplier (or subcontractors) may be replaced in the following cases:</w:t>
            </w:r>
          </w:p>
          <w:p w14:paraId="7421B6D1" w14:textId="6E25D669" w:rsidR="002E568E" w:rsidRDefault="002E568E" w:rsidP="002E568E"/>
        </w:tc>
      </w:tr>
      <w:tr w:rsidR="002E568E" w14:paraId="75445A01" w14:textId="77777777" w:rsidTr="00466A6D">
        <w:tc>
          <w:tcPr>
            <w:tcW w:w="4338" w:type="dxa"/>
            <w:tcBorders>
              <w:left w:val="single" w:sz="4" w:space="0" w:color="auto"/>
              <w:right w:val="single" w:sz="4" w:space="0" w:color="auto"/>
            </w:tcBorders>
          </w:tcPr>
          <w:p w14:paraId="66679F30" w14:textId="77777777" w:rsidR="002E568E" w:rsidRDefault="002E568E" w:rsidP="002E568E">
            <w:r>
              <w:t>3.2.11.1. </w:t>
            </w:r>
            <w:proofErr w:type="spellStart"/>
            <w:r>
              <w:t>Tiekėjo</w:t>
            </w:r>
            <w:proofErr w:type="spellEnd"/>
            <w:r>
              <w:t xml:space="preserve"> </w:t>
            </w:r>
            <w:proofErr w:type="spellStart"/>
            <w:r>
              <w:t>iniciatyva</w:t>
            </w:r>
            <w:proofErr w:type="spellEnd"/>
            <w:r>
              <w:t xml:space="preserve"> </w:t>
            </w:r>
            <w:proofErr w:type="spellStart"/>
            <w:r>
              <w:t>dėl</w:t>
            </w:r>
            <w:proofErr w:type="spellEnd"/>
            <w:r>
              <w:t xml:space="preserve"> </w:t>
            </w:r>
            <w:proofErr w:type="spellStart"/>
            <w:r>
              <w:t>objektyvių</w:t>
            </w:r>
            <w:proofErr w:type="spellEnd"/>
            <w:r>
              <w:t xml:space="preserve"> </w:t>
            </w:r>
            <w:proofErr w:type="spellStart"/>
            <w:r>
              <w:t>priežasčių</w:t>
            </w:r>
            <w:proofErr w:type="spellEnd"/>
            <w:r>
              <w:t xml:space="preserve"> (</w:t>
            </w:r>
            <w:proofErr w:type="spellStart"/>
            <w:r>
              <w:t>pavyzdžiui</w:t>
            </w:r>
            <w:proofErr w:type="spellEnd"/>
            <w:r>
              <w:t xml:space="preserve">, </w:t>
            </w:r>
            <w:proofErr w:type="spellStart"/>
            <w:r>
              <w:t>atostogų</w:t>
            </w:r>
            <w:proofErr w:type="spellEnd"/>
            <w:r>
              <w:t xml:space="preserve">, </w:t>
            </w:r>
            <w:proofErr w:type="spellStart"/>
            <w:r>
              <w:t>ligos</w:t>
            </w:r>
            <w:proofErr w:type="spellEnd"/>
            <w:r>
              <w:t xml:space="preserve">, </w:t>
            </w:r>
            <w:proofErr w:type="spellStart"/>
            <w:r>
              <w:t>nutrūkus</w:t>
            </w:r>
            <w:proofErr w:type="spellEnd"/>
            <w:r>
              <w:t xml:space="preserve"> </w:t>
            </w:r>
            <w:proofErr w:type="spellStart"/>
            <w:r>
              <w:t>darbo</w:t>
            </w:r>
            <w:proofErr w:type="spellEnd"/>
            <w:r>
              <w:t xml:space="preserve"> </w:t>
            </w:r>
            <w:proofErr w:type="spellStart"/>
            <w:r>
              <w:t>santykiams</w:t>
            </w:r>
            <w:proofErr w:type="spellEnd"/>
            <w:r>
              <w:t xml:space="preserve"> ir pan.), </w:t>
            </w:r>
            <w:proofErr w:type="spellStart"/>
            <w:r>
              <w:t>pateikus</w:t>
            </w:r>
            <w:proofErr w:type="spellEnd"/>
            <w:r>
              <w:t xml:space="preserve"> </w:t>
            </w:r>
            <w:proofErr w:type="spellStart"/>
            <w:r>
              <w:t>duomenis</w:t>
            </w:r>
            <w:proofErr w:type="spellEnd"/>
            <w:r>
              <w:t xml:space="preserve"> </w:t>
            </w:r>
            <w:proofErr w:type="spellStart"/>
            <w:r>
              <w:t>apie</w:t>
            </w:r>
            <w:proofErr w:type="spellEnd"/>
            <w:r>
              <w:t xml:space="preserve"> </w:t>
            </w:r>
            <w:proofErr w:type="spellStart"/>
            <w:r>
              <w:t>numatomą</w:t>
            </w:r>
            <w:proofErr w:type="spellEnd"/>
            <w:r>
              <w:t xml:space="preserve"> </w:t>
            </w:r>
            <w:proofErr w:type="spellStart"/>
            <w:r>
              <w:t>naujai</w:t>
            </w:r>
            <w:proofErr w:type="spellEnd"/>
            <w:r>
              <w:t xml:space="preserve"> </w:t>
            </w:r>
            <w:proofErr w:type="spellStart"/>
            <w:r>
              <w:t>skirti</w:t>
            </w:r>
            <w:proofErr w:type="spellEnd"/>
            <w:r>
              <w:t xml:space="preserve"> </w:t>
            </w:r>
            <w:proofErr w:type="spellStart"/>
            <w:r>
              <w:t>specialistą</w:t>
            </w:r>
            <w:proofErr w:type="spellEnd"/>
            <w:r>
              <w:t xml:space="preserve"> </w:t>
            </w:r>
            <w:proofErr w:type="spellStart"/>
            <w:r>
              <w:t>bei</w:t>
            </w:r>
            <w:proofErr w:type="spellEnd"/>
            <w:r>
              <w:t xml:space="preserve"> jo </w:t>
            </w:r>
            <w:proofErr w:type="spellStart"/>
            <w:r>
              <w:t>kvalifikaciją</w:t>
            </w:r>
            <w:proofErr w:type="spellEnd"/>
            <w:r>
              <w:t xml:space="preserve"> ir </w:t>
            </w:r>
            <w:proofErr w:type="spellStart"/>
            <w:r>
              <w:t>atitiktį</w:t>
            </w:r>
            <w:proofErr w:type="spellEnd"/>
            <w:r>
              <w:t xml:space="preserve"> </w:t>
            </w:r>
            <w:proofErr w:type="spellStart"/>
            <w:r>
              <w:t>kitiems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keliamiems</w:t>
            </w:r>
            <w:proofErr w:type="spellEnd"/>
            <w:r>
              <w:t xml:space="preserve"> </w:t>
            </w:r>
            <w:proofErr w:type="spellStart"/>
            <w:r>
              <w:t>reikalavimams</w:t>
            </w:r>
            <w:proofErr w:type="spellEnd"/>
            <w:r>
              <w:t xml:space="preserve"> </w:t>
            </w:r>
            <w:proofErr w:type="spellStart"/>
            <w:r>
              <w:t>patvirtinančius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3052D865" w14:textId="2F78BC36" w:rsidR="002E568E" w:rsidRDefault="002E568E" w:rsidP="002E568E">
            <w:r w:rsidRPr="001757B2">
              <w:rPr>
                <w:rFonts w:eastAsia="Arial"/>
                <w:kern w:val="2"/>
                <w:szCs w:val="24"/>
              </w:rPr>
              <w:t>3.2.11.1. At the Supplier’s initiative due to objective reasons (e.g., leave, illness, termination of employment), with submission of details of the proposed replacement and documents proving their qualifications and compliance with procurement requirements;</w:t>
            </w:r>
          </w:p>
        </w:tc>
      </w:tr>
      <w:tr w:rsidR="002E568E" w14:paraId="781EDA79" w14:textId="77777777" w:rsidTr="00466A6D">
        <w:tc>
          <w:tcPr>
            <w:tcW w:w="4338" w:type="dxa"/>
            <w:tcBorders>
              <w:left w:val="single" w:sz="4" w:space="0" w:color="auto"/>
              <w:right w:val="single" w:sz="4" w:space="0" w:color="auto"/>
            </w:tcBorders>
          </w:tcPr>
          <w:p w14:paraId="5A3DC4DC" w14:textId="77777777" w:rsidR="002E568E" w:rsidRDefault="002E568E" w:rsidP="002E568E">
            <w:r>
              <w:t>3.2.11.2. </w:t>
            </w:r>
            <w:proofErr w:type="spellStart"/>
            <w:r>
              <w:t>Pirkėjo</w:t>
            </w:r>
            <w:proofErr w:type="spellEnd"/>
            <w:r>
              <w:t xml:space="preserve"> </w:t>
            </w:r>
            <w:proofErr w:type="spellStart"/>
            <w:r>
              <w:t>iniciatyva</w:t>
            </w:r>
            <w:proofErr w:type="spellEnd"/>
            <w:r>
              <w:t xml:space="preserve">, </w:t>
            </w:r>
            <w:proofErr w:type="spellStart"/>
            <w:r>
              <w:t>jei</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pagrįstų</w:t>
            </w:r>
            <w:proofErr w:type="spellEnd"/>
            <w:r>
              <w:t xml:space="preserve"> </w:t>
            </w:r>
            <w:proofErr w:type="spellStart"/>
            <w:r>
              <w:t>įtarimų</w:t>
            </w:r>
            <w:proofErr w:type="spellEnd"/>
            <w:r>
              <w:t xml:space="preserve">, </w:t>
            </w:r>
            <w:proofErr w:type="spellStart"/>
            <w:r>
              <w:t>kad</w:t>
            </w:r>
            <w:proofErr w:type="spellEnd"/>
            <w:r>
              <w:t xml:space="preserve"> </w:t>
            </w:r>
            <w:proofErr w:type="spellStart"/>
            <w:r>
              <w:t>Tiekėjo</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paskirtas</w:t>
            </w:r>
            <w:proofErr w:type="spellEnd"/>
            <w:r>
              <w:t xml:space="preserve"> </w:t>
            </w:r>
            <w:proofErr w:type="spellStart"/>
            <w:r>
              <w:t>specialistas</w:t>
            </w:r>
            <w:proofErr w:type="spellEnd"/>
            <w:r>
              <w:t xml:space="preserve"> </w:t>
            </w:r>
            <w:proofErr w:type="spellStart"/>
            <w:r>
              <w:t>nekompetentingas</w:t>
            </w:r>
            <w:proofErr w:type="spellEnd"/>
            <w:r>
              <w:t xml:space="preserve"> </w:t>
            </w:r>
            <w:proofErr w:type="spellStart"/>
            <w:r>
              <w:t>vykdyti</w:t>
            </w:r>
            <w:proofErr w:type="spellEnd"/>
            <w:r>
              <w:t xml:space="preserve"> </w:t>
            </w:r>
            <w:proofErr w:type="spellStart"/>
            <w:r>
              <w:t>nustatytas</w:t>
            </w:r>
            <w:proofErr w:type="spellEnd"/>
            <w:r>
              <w:t xml:space="preserve"> </w:t>
            </w:r>
            <w:proofErr w:type="spellStart"/>
            <w:r>
              <w:t>pareigas</w:t>
            </w:r>
            <w:proofErr w:type="spellEnd"/>
            <w:r>
              <w:t>;</w:t>
            </w:r>
          </w:p>
        </w:tc>
        <w:tc>
          <w:tcPr>
            <w:tcW w:w="4518" w:type="dxa"/>
            <w:tcBorders>
              <w:left w:val="single" w:sz="4" w:space="0" w:color="auto"/>
              <w:right w:val="single" w:sz="4" w:space="0" w:color="auto"/>
            </w:tcBorders>
          </w:tcPr>
          <w:p w14:paraId="0EB6065D" w14:textId="35DBD3EF" w:rsidR="002E568E" w:rsidRDefault="002E568E" w:rsidP="002E568E">
            <w:r w:rsidRPr="001757B2">
              <w:rPr>
                <w:rFonts w:eastAsia="Arial"/>
                <w:kern w:val="2"/>
                <w:szCs w:val="24"/>
              </w:rPr>
              <w:t>3.2.11.2. At the Buyer’s initiative, if there are reasonable doubts about the competence of the appointed specialist;</w:t>
            </w:r>
          </w:p>
        </w:tc>
      </w:tr>
      <w:tr w:rsidR="002E568E" w14:paraId="762A12B7" w14:textId="77777777" w:rsidTr="00466A6D">
        <w:tc>
          <w:tcPr>
            <w:tcW w:w="4338" w:type="dxa"/>
            <w:tcBorders>
              <w:left w:val="single" w:sz="4" w:space="0" w:color="auto"/>
              <w:right w:val="single" w:sz="4" w:space="0" w:color="auto"/>
            </w:tcBorders>
          </w:tcPr>
          <w:p w14:paraId="52B0591B" w14:textId="77777777" w:rsidR="002E568E" w:rsidRDefault="002E568E" w:rsidP="002E568E">
            <w:r>
              <w:lastRenderedPageBreak/>
              <w:t xml:space="preserve">3.2.11.3. </w:t>
            </w:r>
            <w:proofErr w:type="spellStart"/>
            <w:r>
              <w:t>Tiekėjas</w:t>
            </w:r>
            <w:proofErr w:type="spellEnd"/>
            <w:r>
              <w:t xml:space="preserve"> </w:t>
            </w:r>
            <w:proofErr w:type="spellStart"/>
            <w:r>
              <w:t>ar</w:t>
            </w:r>
            <w:proofErr w:type="spellEnd"/>
            <w:r>
              <w:t xml:space="preserve"> </w:t>
            </w:r>
            <w:proofErr w:type="spellStart"/>
            <w:r>
              <w:t>subtiekėjas</w:t>
            </w:r>
            <w:proofErr w:type="spellEnd"/>
            <w:r>
              <w:t xml:space="preserve"> </w:t>
            </w:r>
            <w:proofErr w:type="spellStart"/>
            <w:r>
              <w:t>privalo</w:t>
            </w:r>
            <w:proofErr w:type="spellEnd"/>
            <w:r>
              <w:t xml:space="preserve"> </w:t>
            </w:r>
            <w:proofErr w:type="spellStart"/>
            <w:r>
              <w:t>pakeisti</w:t>
            </w:r>
            <w:proofErr w:type="spellEnd"/>
            <w:r>
              <w:t xml:space="preserve"> </w:t>
            </w:r>
            <w:proofErr w:type="spellStart"/>
            <w:r>
              <w:t>specialistą</w:t>
            </w:r>
            <w:proofErr w:type="spellEnd"/>
            <w:r>
              <w:t xml:space="preserve">, </w:t>
            </w:r>
            <w:proofErr w:type="spellStart"/>
            <w:r>
              <w:t>jei</w:t>
            </w:r>
            <w:proofErr w:type="spellEnd"/>
            <w:r>
              <w:t xml:space="preserve"> </w:t>
            </w:r>
            <w:proofErr w:type="spellStart"/>
            <w:r>
              <w:t>paaiškėja</w:t>
            </w:r>
            <w:proofErr w:type="spellEnd"/>
            <w:r>
              <w:t xml:space="preserve">, </w:t>
            </w:r>
            <w:proofErr w:type="spellStart"/>
            <w:r>
              <w:t>kad</w:t>
            </w:r>
            <w:proofErr w:type="spellEnd"/>
            <w:r>
              <w:t xml:space="preserve"> </w:t>
            </w:r>
            <w:proofErr w:type="spellStart"/>
            <w:r>
              <w:t>jis</w:t>
            </w:r>
            <w:proofErr w:type="spellEnd"/>
            <w:r>
              <w:t xml:space="preserve"> </w:t>
            </w:r>
            <w:proofErr w:type="spellStart"/>
            <w:r>
              <w:t>neatitinka</w:t>
            </w:r>
            <w:proofErr w:type="spellEnd"/>
            <w:r>
              <w:t xml:space="preserve"> jam </w:t>
            </w:r>
            <w:proofErr w:type="spellStart"/>
            <w:r>
              <w:t>pirkimo</w:t>
            </w:r>
            <w:proofErr w:type="spellEnd"/>
            <w:r>
              <w:t xml:space="preserve"> </w:t>
            </w:r>
            <w:proofErr w:type="spellStart"/>
            <w:r>
              <w:t>dokumentuose</w:t>
            </w:r>
            <w:proofErr w:type="spellEnd"/>
            <w:r>
              <w:t xml:space="preserve"> </w:t>
            </w:r>
            <w:proofErr w:type="spellStart"/>
            <w:r>
              <w:t>keliamų</w:t>
            </w:r>
            <w:proofErr w:type="spellEnd"/>
            <w:r>
              <w:t xml:space="preserve"> </w:t>
            </w:r>
            <w:proofErr w:type="spellStart"/>
            <w:r>
              <w:t>reikalavimų</w:t>
            </w:r>
            <w:proofErr w:type="spellEnd"/>
            <w:r>
              <w:t>.</w:t>
            </w:r>
          </w:p>
        </w:tc>
        <w:tc>
          <w:tcPr>
            <w:tcW w:w="4518" w:type="dxa"/>
            <w:tcBorders>
              <w:left w:val="single" w:sz="4" w:space="0" w:color="auto"/>
              <w:right w:val="single" w:sz="4" w:space="0" w:color="auto"/>
            </w:tcBorders>
          </w:tcPr>
          <w:p w14:paraId="5257321B" w14:textId="337BBA72" w:rsidR="002E568E" w:rsidRDefault="002E568E" w:rsidP="002E568E">
            <w:r w:rsidRPr="001757B2">
              <w:rPr>
                <w:rFonts w:eastAsia="Arial"/>
                <w:kern w:val="2"/>
                <w:szCs w:val="24"/>
              </w:rPr>
              <w:t>3.2.11.3. The Supplier or subcontractor must replace the specialist if it is found that they do not meet the requirements set out in the procurement documents.</w:t>
            </w:r>
          </w:p>
        </w:tc>
      </w:tr>
      <w:tr w:rsidR="002E568E" w14:paraId="3646F207" w14:textId="77777777" w:rsidTr="00466A6D">
        <w:tc>
          <w:tcPr>
            <w:tcW w:w="4338" w:type="dxa"/>
            <w:tcBorders>
              <w:left w:val="single" w:sz="4" w:space="0" w:color="auto"/>
              <w:right w:val="single" w:sz="4" w:space="0" w:color="auto"/>
            </w:tcBorders>
          </w:tcPr>
          <w:p w14:paraId="471CFFAD" w14:textId="77777777" w:rsidR="002E568E" w:rsidRDefault="002E568E" w:rsidP="002E568E">
            <w:r>
              <w:t>3.2.12. </w:t>
            </w:r>
            <w:proofErr w:type="spellStart"/>
            <w:r>
              <w:t>Naujas</w:t>
            </w:r>
            <w:proofErr w:type="spellEnd"/>
            <w:r>
              <w:t xml:space="preserve"> </w:t>
            </w:r>
            <w:proofErr w:type="spellStart"/>
            <w:r>
              <w:t>specialistas</w:t>
            </w:r>
            <w:proofErr w:type="spellEnd"/>
            <w:r>
              <w:t xml:space="preserve"> ir (</w:t>
            </w:r>
            <w:proofErr w:type="spellStart"/>
            <w:r>
              <w:t>ar</w:t>
            </w:r>
            <w:proofErr w:type="spellEnd"/>
            <w:r>
              <w:t xml:space="preserve">) </w:t>
            </w:r>
            <w:proofErr w:type="spellStart"/>
            <w:r>
              <w:t>subtiekėjas</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pakeisti</w:t>
            </w:r>
            <w:proofErr w:type="spellEnd"/>
            <w:r>
              <w:t xml:space="preserve"> </w:t>
            </w:r>
            <w:proofErr w:type="spellStart"/>
            <w:r>
              <w:t>specialistą</w:t>
            </w:r>
            <w:proofErr w:type="spellEnd"/>
            <w:r>
              <w:t xml:space="preserve"> ir (</w:t>
            </w:r>
            <w:proofErr w:type="spellStart"/>
            <w:r>
              <w:t>ar</w:t>
            </w:r>
            <w:proofErr w:type="spellEnd"/>
            <w:r>
              <w:t xml:space="preserve">) </w:t>
            </w:r>
            <w:proofErr w:type="spellStart"/>
            <w:r>
              <w:t>subtiekėją</w:t>
            </w:r>
            <w:proofErr w:type="spellEnd"/>
            <w:r>
              <w:t xml:space="preserve"> </w:t>
            </w:r>
            <w:proofErr w:type="spellStart"/>
            <w:r>
              <w:t>pateikimo</w:t>
            </w:r>
            <w:proofErr w:type="spellEnd"/>
            <w:r>
              <w:t xml:space="preserve"> </w:t>
            </w:r>
            <w:proofErr w:type="spellStart"/>
            <w:r>
              <w:t>metu</w:t>
            </w:r>
            <w:proofErr w:type="spellEnd"/>
            <w:r>
              <w:t xml:space="preserve"> </w:t>
            </w:r>
            <w:proofErr w:type="spellStart"/>
            <w:r>
              <w:t>turi</w:t>
            </w:r>
            <w:proofErr w:type="spellEnd"/>
            <w:r>
              <w:t xml:space="preserve"> </w:t>
            </w:r>
            <w:proofErr w:type="spellStart"/>
            <w:r>
              <w:t>atitikti</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specialistui</w:t>
            </w:r>
            <w:proofErr w:type="spellEnd"/>
            <w:r>
              <w:t xml:space="preserve"> ir (</w:t>
            </w:r>
            <w:proofErr w:type="spellStart"/>
            <w:r>
              <w:t>ar</w:t>
            </w:r>
            <w:proofErr w:type="spellEnd"/>
            <w:r>
              <w:t xml:space="preserve">) </w:t>
            </w:r>
            <w:proofErr w:type="spellStart"/>
            <w:r>
              <w:t>subtiekėjui</w:t>
            </w:r>
            <w:proofErr w:type="spellEnd"/>
            <w:r>
              <w:t xml:space="preserve"> </w:t>
            </w:r>
            <w:proofErr w:type="spellStart"/>
            <w:r>
              <w:t>keliamus</w:t>
            </w:r>
            <w:proofErr w:type="spellEnd"/>
            <w:r>
              <w:t xml:space="preserve"> </w:t>
            </w:r>
            <w:proofErr w:type="spellStart"/>
            <w:r>
              <w:t>reikalavimusir</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nurodytas</w:t>
            </w:r>
            <w:proofErr w:type="spellEnd"/>
            <w:r>
              <w:t xml:space="preserve"> </w:t>
            </w:r>
            <w:proofErr w:type="spellStart"/>
            <w:r>
              <w:t>Kokybinių</w:t>
            </w:r>
            <w:proofErr w:type="spellEnd"/>
            <w:r>
              <w:t xml:space="preserve"> </w:t>
            </w:r>
            <w:proofErr w:type="spellStart"/>
            <w:r>
              <w:t>kriterijų</w:t>
            </w:r>
            <w:proofErr w:type="spellEnd"/>
            <w:r>
              <w:t xml:space="preserve"> </w:t>
            </w:r>
            <w:proofErr w:type="spellStart"/>
            <w:r>
              <w:t>reikšmes</w:t>
            </w:r>
            <w:proofErr w:type="spellEnd"/>
            <w:r>
              <w:t>.</w:t>
            </w:r>
          </w:p>
        </w:tc>
        <w:tc>
          <w:tcPr>
            <w:tcW w:w="4518" w:type="dxa"/>
            <w:tcBorders>
              <w:left w:val="single" w:sz="4" w:space="0" w:color="auto"/>
              <w:right w:val="single" w:sz="4" w:space="0" w:color="auto"/>
            </w:tcBorders>
          </w:tcPr>
          <w:p w14:paraId="3E8959CD" w14:textId="6F0B7B5C" w:rsidR="002E568E" w:rsidRDefault="002E568E" w:rsidP="002E568E">
            <w:r w:rsidRPr="00717587">
              <w:rPr>
                <w:rFonts w:eastAsia="Arial"/>
                <w:kern w:val="2"/>
                <w:szCs w:val="24"/>
              </w:rPr>
              <w:t>3.2.12. At the time of the Supplier’s request to replace a specialist and/or subcontractor, the proposed replacement must meet the requirements set out in the procurement documents and the values of the Qualitative Criteria stated in the Supplier’s tender.</w:t>
            </w:r>
          </w:p>
        </w:tc>
      </w:tr>
      <w:tr w:rsidR="002E568E" w14:paraId="08D70D29" w14:textId="77777777" w:rsidTr="00466A6D">
        <w:tc>
          <w:tcPr>
            <w:tcW w:w="4338" w:type="dxa"/>
            <w:tcBorders>
              <w:left w:val="single" w:sz="4" w:space="0" w:color="auto"/>
              <w:right w:val="single" w:sz="4" w:space="0" w:color="auto"/>
            </w:tcBorders>
          </w:tcPr>
          <w:p w14:paraId="5ABFC73D" w14:textId="77777777" w:rsidR="002E568E" w:rsidRDefault="002E568E" w:rsidP="002E568E">
            <w:r>
              <w:t>3.2.13. </w:t>
            </w:r>
            <w:proofErr w:type="spellStart"/>
            <w:r>
              <w:t>Tiekėjas</w:t>
            </w:r>
            <w:proofErr w:type="spellEnd"/>
            <w:r>
              <w:t xml:space="preserve"> </w:t>
            </w:r>
            <w:proofErr w:type="spellStart"/>
            <w:r>
              <w:t>privalo</w:t>
            </w:r>
            <w:proofErr w:type="spellEnd"/>
            <w:r>
              <w:t xml:space="preserve"> ne </w:t>
            </w:r>
            <w:proofErr w:type="spellStart"/>
            <w:r>
              <w:t>vėliau</w:t>
            </w:r>
            <w:proofErr w:type="spellEnd"/>
            <w:r>
              <w:t xml:space="preserve"> </w:t>
            </w:r>
            <w:proofErr w:type="spellStart"/>
            <w:r>
              <w:t>nei</w:t>
            </w:r>
            <w:proofErr w:type="spellEnd"/>
            <w:r>
              <w:t xml:space="preserve"> </w:t>
            </w:r>
            <w:proofErr w:type="spellStart"/>
            <w:r>
              <w:t>prieš</w:t>
            </w:r>
            <w:proofErr w:type="spellEnd"/>
            <w:r>
              <w:t xml:space="preserve">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subtiekėjo</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rėmėsi</w:t>
            </w:r>
            <w:proofErr w:type="spellEnd"/>
            <w:r>
              <w:t xml:space="preserve">, </w:t>
            </w:r>
            <w:proofErr w:type="spellStart"/>
            <w:r>
              <w:t>kad</w:t>
            </w:r>
            <w:proofErr w:type="spellEnd"/>
            <w:r>
              <w:t xml:space="preserve"> </w:t>
            </w:r>
            <w:proofErr w:type="spellStart"/>
            <w:r>
              <w:t>atitiktų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ir (</w:t>
            </w:r>
            <w:proofErr w:type="spellStart"/>
            <w:r>
              <w:t>ar</w:t>
            </w:r>
            <w:proofErr w:type="spellEnd"/>
            <w:r>
              <w:t xml:space="preserve">) </w:t>
            </w:r>
            <w:proofErr w:type="spellStart"/>
            <w:r>
              <w:t>specialisto</w:t>
            </w:r>
            <w:proofErr w:type="spellEnd"/>
            <w:r>
              <w:t xml:space="preserve"> </w:t>
            </w:r>
            <w:proofErr w:type="spellStart"/>
            <w:r>
              <w:t>keitimo</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šiuos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0A4B610E" w14:textId="5B747049" w:rsidR="002E568E" w:rsidRDefault="002E568E" w:rsidP="002E568E">
            <w:r w:rsidRPr="00717587">
              <w:rPr>
                <w:rFonts w:eastAsia="Arial"/>
                <w:kern w:val="2"/>
                <w:szCs w:val="24"/>
              </w:rPr>
              <w:t>3.2.13. The Supplier must submit the following documents to the Buyer no later than five (5) working days prior to the planned replacement of a subcontractor (whose capacities were relied upon) and/or specialist:</w:t>
            </w:r>
          </w:p>
        </w:tc>
      </w:tr>
      <w:tr w:rsidR="002E568E" w14:paraId="41D7F525" w14:textId="77777777" w:rsidTr="00466A6D">
        <w:tc>
          <w:tcPr>
            <w:tcW w:w="4338" w:type="dxa"/>
            <w:tcBorders>
              <w:left w:val="single" w:sz="4" w:space="0" w:color="auto"/>
              <w:right w:val="single" w:sz="4" w:space="0" w:color="auto"/>
            </w:tcBorders>
          </w:tcPr>
          <w:p w14:paraId="3D20A4C7" w14:textId="77777777" w:rsidR="002E568E" w:rsidRDefault="002E568E" w:rsidP="002E568E">
            <w:r>
              <w:t>3.2.13.1. </w:t>
            </w:r>
            <w:proofErr w:type="spellStart"/>
            <w:r>
              <w:t>argumentuotą</w:t>
            </w:r>
            <w:proofErr w:type="spellEnd"/>
            <w:r>
              <w:t xml:space="preserve"> </w:t>
            </w:r>
            <w:proofErr w:type="spellStart"/>
            <w:r>
              <w:t>rašytinį</w:t>
            </w:r>
            <w:proofErr w:type="spellEnd"/>
            <w:r>
              <w:t xml:space="preserve"> </w:t>
            </w:r>
            <w:proofErr w:type="spellStart"/>
            <w:r>
              <w:t>prašymą</w:t>
            </w:r>
            <w:proofErr w:type="spellEnd"/>
            <w:r>
              <w:t xml:space="preserve"> </w:t>
            </w:r>
            <w:proofErr w:type="spellStart"/>
            <w:r>
              <w:t>pakeisti</w:t>
            </w:r>
            <w:proofErr w:type="spellEnd"/>
            <w:r>
              <w:t xml:space="preserve"> </w:t>
            </w:r>
            <w:proofErr w:type="spellStart"/>
            <w:r>
              <w:t>subtiekėją</w:t>
            </w:r>
            <w:proofErr w:type="spellEnd"/>
            <w:r>
              <w:t xml:space="preserve"> ir (</w:t>
            </w:r>
            <w:proofErr w:type="spellStart"/>
            <w:r>
              <w:t>ar</w:t>
            </w:r>
            <w:proofErr w:type="spellEnd"/>
            <w:r>
              <w:t xml:space="preserve">) </w:t>
            </w:r>
            <w:proofErr w:type="spellStart"/>
            <w:r>
              <w:t>specialistą</w:t>
            </w:r>
            <w:proofErr w:type="spellEnd"/>
            <w:r>
              <w:t xml:space="preserve">, </w:t>
            </w:r>
            <w:proofErr w:type="spellStart"/>
            <w:r>
              <w:t>paaiškinant</w:t>
            </w:r>
            <w:proofErr w:type="spellEnd"/>
            <w:r>
              <w:t xml:space="preserve"> </w:t>
            </w:r>
            <w:proofErr w:type="spellStart"/>
            <w:r>
              <w:t>keitimo</w:t>
            </w:r>
            <w:proofErr w:type="spellEnd"/>
            <w:r>
              <w:t xml:space="preserve"> </w:t>
            </w:r>
            <w:proofErr w:type="spellStart"/>
            <w:r>
              <w:t>aplinkybę</w:t>
            </w:r>
            <w:proofErr w:type="spellEnd"/>
            <w:r>
              <w:t xml:space="preserve">. </w:t>
            </w:r>
            <w:proofErr w:type="spellStart"/>
            <w:r>
              <w:t>Pirkėjas</w:t>
            </w:r>
            <w:proofErr w:type="spellEnd"/>
            <w:r>
              <w:t xml:space="preserve"> </w:t>
            </w:r>
            <w:proofErr w:type="spellStart"/>
            <w:r>
              <w:t>pasilieka</w:t>
            </w:r>
            <w:proofErr w:type="spellEnd"/>
            <w:r>
              <w:t xml:space="preserve"> </w:t>
            </w:r>
            <w:proofErr w:type="spellStart"/>
            <w:r>
              <w:t>teisę</w:t>
            </w:r>
            <w:proofErr w:type="spellEnd"/>
            <w:r>
              <w:t xml:space="preserve"> </w:t>
            </w:r>
            <w:proofErr w:type="spellStart"/>
            <w:r>
              <w:t>paprašyti</w:t>
            </w:r>
            <w:proofErr w:type="spellEnd"/>
            <w:r>
              <w:t xml:space="preserve"> </w:t>
            </w:r>
            <w:proofErr w:type="spellStart"/>
            <w:r>
              <w:t>įrodymų</w:t>
            </w:r>
            <w:proofErr w:type="spellEnd"/>
            <w:r>
              <w:t xml:space="preserve">, </w:t>
            </w:r>
            <w:proofErr w:type="spellStart"/>
            <w:r>
              <w:t>pagrindžiančių</w:t>
            </w:r>
            <w:proofErr w:type="spellEnd"/>
            <w:r>
              <w:t xml:space="preserve"> </w:t>
            </w:r>
            <w:proofErr w:type="spellStart"/>
            <w:r>
              <w:t>keitimo</w:t>
            </w:r>
            <w:proofErr w:type="spellEnd"/>
            <w:r>
              <w:t xml:space="preserve"> </w:t>
            </w:r>
            <w:proofErr w:type="spellStart"/>
            <w:r>
              <w:t>aplinkybę</w:t>
            </w:r>
            <w:proofErr w:type="spellEnd"/>
            <w:r>
              <w:t>;</w:t>
            </w:r>
          </w:p>
        </w:tc>
        <w:tc>
          <w:tcPr>
            <w:tcW w:w="4518" w:type="dxa"/>
            <w:tcBorders>
              <w:left w:val="single" w:sz="4" w:space="0" w:color="auto"/>
              <w:right w:val="single" w:sz="4" w:space="0" w:color="auto"/>
            </w:tcBorders>
          </w:tcPr>
          <w:p w14:paraId="285E39B1" w14:textId="529CED26" w:rsidR="002E568E" w:rsidRDefault="002E568E" w:rsidP="002E568E">
            <w:r w:rsidRPr="00717587">
              <w:rPr>
                <w:rFonts w:eastAsia="Arial"/>
                <w:kern w:val="2"/>
                <w:szCs w:val="24"/>
              </w:rPr>
              <w:t>3.2.13.1. A substantiated written request to replace the subcontractor and/or specialist, explaining the circumstances of the replacement. The Buyer reserves the right to request supporting evidence;</w:t>
            </w:r>
          </w:p>
        </w:tc>
      </w:tr>
      <w:tr w:rsidR="002E568E" w14:paraId="0C4BFEBA" w14:textId="77777777" w:rsidTr="00466A6D">
        <w:tc>
          <w:tcPr>
            <w:tcW w:w="4338" w:type="dxa"/>
            <w:tcBorders>
              <w:left w:val="single" w:sz="4" w:space="0" w:color="auto"/>
              <w:right w:val="single" w:sz="4" w:space="0" w:color="auto"/>
            </w:tcBorders>
          </w:tcPr>
          <w:p w14:paraId="14E46EFA" w14:textId="77777777" w:rsidR="002E568E" w:rsidRDefault="002E568E" w:rsidP="002E568E">
            <w:r>
              <w:t>3.2.13.2. </w:t>
            </w:r>
            <w:proofErr w:type="spellStart"/>
            <w:r>
              <w:t>naujo</w:t>
            </w:r>
            <w:proofErr w:type="spellEnd"/>
            <w:r>
              <w:t xml:space="preserve"> </w:t>
            </w:r>
            <w:proofErr w:type="spellStart"/>
            <w:r>
              <w:t>subtiekėjo</w:t>
            </w:r>
            <w:proofErr w:type="spellEnd"/>
            <w:r>
              <w:t xml:space="preserve"> ir (</w:t>
            </w:r>
            <w:proofErr w:type="spellStart"/>
            <w:r>
              <w:t>ar</w:t>
            </w:r>
            <w:proofErr w:type="spellEnd"/>
            <w:r>
              <w:t xml:space="preserve">) </w:t>
            </w:r>
            <w:proofErr w:type="spellStart"/>
            <w:r>
              <w:t>specialisto</w:t>
            </w:r>
            <w:proofErr w:type="spellEnd"/>
            <w:r>
              <w:t xml:space="preserve"> </w:t>
            </w:r>
            <w:proofErr w:type="spellStart"/>
            <w:r>
              <w:t>kvalifikaciją</w:t>
            </w:r>
            <w:proofErr w:type="spellEnd"/>
            <w:r>
              <w:t xml:space="preserve">, </w:t>
            </w:r>
            <w:proofErr w:type="spellStart"/>
            <w:r>
              <w:t>atitiktį</w:t>
            </w:r>
            <w:proofErr w:type="spellEnd"/>
            <w:r>
              <w:t xml:space="preserve"> </w:t>
            </w:r>
            <w:proofErr w:type="spellStart"/>
            <w:r>
              <w:t>Kokybiniams</w:t>
            </w:r>
            <w:proofErr w:type="spellEnd"/>
            <w:r>
              <w:t xml:space="preserve"> </w:t>
            </w:r>
            <w:proofErr w:type="spellStart"/>
            <w:r>
              <w:t>kriterijams</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reikalaujamiems</w:t>
            </w:r>
            <w:proofErr w:type="spellEnd"/>
            <w:r>
              <w:t xml:space="preserve"> </w:t>
            </w:r>
            <w:proofErr w:type="spellStart"/>
            <w:r>
              <w:t>kokybės</w:t>
            </w:r>
            <w:proofErr w:type="spellEnd"/>
            <w:r>
              <w:t xml:space="preserve"> </w:t>
            </w:r>
            <w:proofErr w:type="spellStart"/>
            <w:r>
              <w:t>vadybos</w:t>
            </w:r>
            <w:proofErr w:type="spellEnd"/>
            <w:r>
              <w:t xml:space="preserve"> </w:t>
            </w:r>
            <w:proofErr w:type="spellStart"/>
            <w:r>
              <w:t>sistemos</w:t>
            </w:r>
            <w:proofErr w:type="spellEnd"/>
            <w:r>
              <w:t xml:space="preserve"> ir (</w:t>
            </w:r>
            <w:proofErr w:type="spellStart"/>
            <w:r>
              <w:t>arba</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vadybos</w:t>
            </w:r>
            <w:proofErr w:type="spellEnd"/>
            <w:r>
              <w:t xml:space="preserve"> </w:t>
            </w:r>
            <w:proofErr w:type="spellStart"/>
            <w:r>
              <w:t>sistemos</w:t>
            </w:r>
            <w:proofErr w:type="spellEnd"/>
            <w:r>
              <w:t xml:space="preserve"> </w:t>
            </w:r>
            <w:proofErr w:type="spellStart"/>
            <w:r>
              <w:t>standartams</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nebuvimą</w:t>
            </w:r>
            <w:proofErr w:type="spellEnd"/>
            <w:r>
              <w:t xml:space="preserve"> ir </w:t>
            </w:r>
            <w:proofErr w:type="spellStart"/>
            <w:r>
              <w:t>atitiktį</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w:t>
            </w:r>
            <w:proofErr w:type="spellStart"/>
            <w:r>
              <w:t>bei</w:t>
            </w:r>
            <w:proofErr w:type="spellEnd"/>
            <w:r>
              <w:t xml:space="preserve">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įrodančius</w:t>
            </w:r>
            <w:proofErr w:type="spellEnd"/>
            <w:r>
              <w:t xml:space="preserve"> </w:t>
            </w:r>
            <w:proofErr w:type="spellStart"/>
            <w:r>
              <w:t>dokumentus</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1A821AD4" w14:textId="3F50E17B" w:rsidR="002E568E" w:rsidRDefault="002E568E" w:rsidP="002E568E">
            <w:r w:rsidRPr="00717587">
              <w:rPr>
                <w:rFonts w:eastAsia="Arial"/>
                <w:kern w:val="2"/>
                <w:szCs w:val="24"/>
              </w:rPr>
              <w:t>3.2.13.2. Documents proving the new subcontractor’s and/or specialist’s qualifications, compliance with Qualitative Criteria (if applicable), required quality and/or environmental management system standards (if applicable), absence of exclusion grounds, and compliance with national security interests and requirements regarding registration or citizenship in unreliable countries or territories (if applicable), in accordance with the Contract.</w:t>
            </w:r>
          </w:p>
        </w:tc>
      </w:tr>
      <w:tr w:rsidR="002E568E" w14:paraId="0B31D6D0" w14:textId="77777777" w:rsidTr="00466A6D">
        <w:tc>
          <w:tcPr>
            <w:tcW w:w="4338" w:type="dxa"/>
            <w:tcBorders>
              <w:left w:val="single" w:sz="4" w:space="0" w:color="auto"/>
              <w:right w:val="single" w:sz="4" w:space="0" w:color="auto"/>
            </w:tcBorders>
          </w:tcPr>
          <w:p w14:paraId="5A77D287" w14:textId="77777777" w:rsidR="002E568E" w:rsidRDefault="002E568E" w:rsidP="002E568E">
            <w:r>
              <w:t>3.2.14. </w:t>
            </w:r>
            <w:proofErr w:type="spellStart"/>
            <w:r>
              <w:t>Pirkėjas</w:t>
            </w:r>
            <w:proofErr w:type="spellEnd"/>
            <w:r>
              <w:t xml:space="preserve">, </w:t>
            </w:r>
            <w:proofErr w:type="spellStart"/>
            <w:r>
              <w:t>gavęs</w:t>
            </w:r>
            <w:proofErr w:type="spellEnd"/>
            <w:r>
              <w:t xml:space="preserve"> </w:t>
            </w:r>
            <w:proofErr w:type="spellStart"/>
            <w:r>
              <w:t>Tiekėjo</w:t>
            </w:r>
            <w:proofErr w:type="spellEnd"/>
            <w:r>
              <w:t xml:space="preserve"> </w:t>
            </w:r>
            <w:proofErr w:type="spellStart"/>
            <w:r>
              <w:t>prašymą</w:t>
            </w:r>
            <w:proofErr w:type="spellEnd"/>
            <w:r>
              <w:t xml:space="preserve"> </w:t>
            </w:r>
            <w:proofErr w:type="spellStart"/>
            <w:r>
              <w:t>su</w:t>
            </w:r>
            <w:proofErr w:type="spellEnd"/>
            <w:r>
              <w:t xml:space="preserve"> </w:t>
            </w:r>
            <w:proofErr w:type="spellStart"/>
            <w:r>
              <w:t>kitais</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dokumentais</w:t>
            </w:r>
            <w:proofErr w:type="spellEnd"/>
            <w:r>
              <w:t>,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įvertina</w:t>
            </w:r>
            <w:proofErr w:type="spellEnd"/>
            <w:r>
              <w:t xml:space="preserve"> </w:t>
            </w:r>
            <w:proofErr w:type="spellStart"/>
            <w:r>
              <w:t>keitimo</w:t>
            </w:r>
            <w:proofErr w:type="spellEnd"/>
            <w:r>
              <w:t xml:space="preserve"> </w:t>
            </w:r>
            <w:proofErr w:type="spellStart"/>
            <w:r>
              <w:t>galimybę</w:t>
            </w:r>
            <w:proofErr w:type="spellEnd"/>
            <w:r>
              <w:t xml:space="preserve"> ir </w:t>
            </w:r>
            <w:proofErr w:type="spellStart"/>
            <w:r>
              <w:t>raštu</w:t>
            </w:r>
            <w:proofErr w:type="spellEnd"/>
            <w:r>
              <w:t xml:space="preserve"> </w:t>
            </w:r>
            <w:proofErr w:type="spellStart"/>
            <w:r>
              <w:t>informuoja</w:t>
            </w:r>
            <w:proofErr w:type="spellEnd"/>
            <w:r>
              <w:t xml:space="preserve"> </w:t>
            </w:r>
            <w:proofErr w:type="spellStart"/>
            <w:r>
              <w:lastRenderedPageBreak/>
              <w:t>Tiekėją</w:t>
            </w:r>
            <w:proofErr w:type="spellEnd"/>
            <w:r>
              <w:t xml:space="preserve"> </w:t>
            </w:r>
            <w:proofErr w:type="spellStart"/>
            <w:r>
              <w:t>apie</w:t>
            </w:r>
            <w:proofErr w:type="spellEnd"/>
            <w:r>
              <w:t xml:space="preserve"> </w:t>
            </w:r>
            <w:proofErr w:type="spellStart"/>
            <w:r>
              <w:t>sutikimą</w:t>
            </w:r>
            <w:proofErr w:type="spellEnd"/>
            <w:r>
              <w:t xml:space="preserve"> </w:t>
            </w:r>
            <w:proofErr w:type="spellStart"/>
            <w:r>
              <w:t>pakeisti</w:t>
            </w:r>
            <w:proofErr w:type="spellEnd"/>
            <w:r>
              <w:t xml:space="preserve"> </w:t>
            </w:r>
            <w:proofErr w:type="spellStart"/>
            <w:r>
              <w:t>subtiekėją</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rėmėsi</w:t>
            </w:r>
            <w:proofErr w:type="spellEnd"/>
            <w:r>
              <w:t xml:space="preserve">, </w:t>
            </w:r>
            <w:proofErr w:type="spellStart"/>
            <w:r>
              <w:t>kad</w:t>
            </w:r>
            <w:proofErr w:type="spellEnd"/>
            <w:r>
              <w:t xml:space="preserve"> </w:t>
            </w:r>
            <w:proofErr w:type="spellStart"/>
            <w:r>
              <w:t>atitiktų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ir (</w:t>
            </w:r>
            <w:proofErr w:type="spellStart"/>
            <w:r>
              <w:t>ar</w:t>
            </w:r>
            <w:proofErr w:type="spellEnd"/>
            <w:r>
              <w:t xml:space="preserve">) </w:t>
            </w:r>
            <w:proofErr w:type="spellStart"/>
            <w:r>
              <w:t>specialistą</w:t>
            </w:r>
            <w:proofErr w:type="spellEnd"/>
            <w:r>
              <w:t xml:space="preserve">. </w:t>
            </w:r>
            <w:proofErr w:type="spellStart"/>
            <w:r>
              <w:t>Pirkėjui</w:t>
            </w:r>
            <w:proofErr w:type="spellEnd"/>
            <w:r>
              <w:t xml:space="preserve"> </w:t>
            </w:r>
            <w:proofErr w:type="spellStart"/>
            <w:r>
              <w:t>sutikus</w:t>
            </w:r>
            <w:proofErr w:type="spellEnd"/>
            <w:r>
              <w:t xml:space="preserve">, </w:t>
            </w:r>
            <w:proofErr w:type="spellStart"/>
            <w:r>
              <w:t>Šalys</w:t>
            </w:r>
            <w:proofErr w:type="spellEnd"/>
            <w:r>
              <w:t xml:space="preserve"> </w:t>
            </w:r>
            <w:proofErr w:type="spellStart"/>
            <w:r>
              <w:t>pasirašo</w:t>
            </w:r>
            <w:proofErr w:type="spellEnd"/>
            <w:r>
              <w:t xml:space="preserve"> </w:t>
            </w:r>
            <w:proofErr w:type="spellStart"/>
            <w:r>
              <w:t>Susitarimą</w:t>
            </w:r>
            <w:proofErr w:type="spellEnd"/>
            <w:r>
              <w:t xml:space="preserve">, </w:t>
            </w:r>
            <w:proofErr w:type="spellStart"/>
            <w:r>
              <w:t>kuris</w:t>
            </w:r>
            <w:proofErr w:type="spellEnd"/>
            <w:r>
              <w:t xml:space="preserve"> </w:t>
            </w:r>
            <w:proofErr w:type="spellStart"/>
            <w:r>
              <w:t>laikomas</w:t>
            </w:r>
            <w:proofErr w:type="spellEnd"/>
            <w:r>
              <w:t xml:space="preserve"> </w:t>
            </w:r>
            <w:proofErr w:type="spellStart"/>
            <w:r>
              <w:t>neatsiejama</w:t>
            </w:r>
            <w:proofErr w:type="spellEnd"/>
            <w:r>
              <w:t xml:space="preserve"> </w:t>
            </w:r>
            <w:proofErr w:type="spellStart"/>
            <w:r>
              <w:t>Sutarties</w:t>
            </w:r>
            <w:proofErr w:type="spellEnd"/>
            <w:r>
              <w:t xml:space="preserve"> </w:t>
            </w:r>
            <w:proofErr w:type="spellStart"/>
            <w:r>
              <w:t>dalimi</w:t>
            </w:r>
            <w:proofErr w:type="spellEnd"/>
            <w:r>
              <w:t>.</w:t>
            </w:r>
          </w:p>
        </w:tc>
        <w:tc>
          <w:tcPr>
            <w:tcW w:w="4518" w:type="dxa"/>
            <w:tcBorders>
              <w:left w:val="single" w:sz="4" w:space="0" w:color="auto"/>
              <w:right w:val="single" w:sz="4" w:space="0" w:color="auto"/>
            </w:tcBorders>
          </w:tcPr>
          <w:p w14:paraId="41D45E48" w14:textId="658F5A11" w:rsidR="002E568E" w:rsidRDefault="002E568E" w:rsidP="002E568E">
            <w:r w:rsidRPr="00717587">
              <w:rPr>
                <w:rFonts w:eastAsia="Arial"/>
                <w:kern w:val="2"/>
                <w:szCs w:val="24"/>
              </w:rPr>
              <w:lastRenderedPageBreak/>
              <w:t xml:space="preserve">3.2.14. Upon receiving the Supplier’s request and the required documents, the Buyer shall assess the possibility of replacement within five (5) working days and inform the Supplier </w:t>
            </w:r>
            <w:r w:rsidRPr="00717587">
              <w:rPr>
                <w:rFonts w:eastAsia="Arial"/>
                <w:kern w:val="2"/>
                <w:szCs w:val="24"/>
              </w:rPr>
              <w:lastRenderedPageBreak/>
              <w:t>in writing of its consent to replace the subcontractor (whose capacities were relied upon) and/or specialist. Upon consent, the Parties shall sign an Amendment, which shall form an integral part of the Contract.</w:t>
            </w:r>
          </w:p>
        </w:tc>
      </w:tr>
      <w:tr w:rsidR="002E568E" w14:paraId="191BF842" w14:textId="77777777" w:rsidTr="00466A6D">
        <w:tc>
          <w:tcPr>
            <w:tcW w:w="4338" w:type="dxa"/>
            <w:tcBorders>
              <w:left w:val="single" w:sz="4" w:space="0" w:color="auto"/>
              <w:right w:val="single" w:sz="4" w:space="0" w:color="auto"/>
            </w:tcBorders>
          </w:tcPr>
          <w:p w14:paraId="120A9732" w14:textId="77777777" w:rsidR="002E568E" w:rsidRDefault="002E568E" w:rsidP="002E568E">
            <w:r w:rsidRPr="003A38CB">
              <w:rPr>
                <w:b/>
                <w:bCs/>
                <w:color w:val="000000"/>
                <w:szCs w:val="24"/>
              </w:rPr>
              <w:lastRenderedPageBreak/>
              <w:t>3.3. </w:t>
            </w:r>
            <w:proofErr w:type="spellStart"/>
            <w:r w:rsidRPr="003A38CB">
              <w:rPr>
                <w:b/>
                <w:bCs/>
                <w:color w:val="000000"/>
                <w:szCs w:val="24"/>
              </w:rPr>
              <w:t>Jungtinės</w:t>
            </w:r>
            <w:proofErr w:type="spellEnd"/>
            <w:r w:rsidRPr="003A38CB">
              <w:rPr>
                <w:b/>
                <w:bCs/>
                <w:color w:val="000000"/>
                <w:szCs w:val="24"/>
              </w:rPr>
              <w:t xml:space="preserve"> </w:t>
            </w:r>
            <w:proofErr w:type="spellStart"/>
            <w:r w:rsidRPr="003A38CB">
              <w:rPr>
                <w:b/>
                <w:bCs/>
                <w:color w:val="000000"/>
                <w:szCs w:val="24"/>
              </w:rPr>
              <w:t>veiklos</w:t>
            </w:r>
            <w:proofErr w:type="spellEnd"/>
            <w:r w:rsidRPr="003A38CB">
              <w:rPr>
                <w:b/>
                <w:bCs/>
                <w:color w:val="000000"/>
                <w:szCs w:val="24"/>
              </w:rPr>
              <w:t xml:space="preserve"> </w:t>
            </w:r>
            <w:proofErr w:type="spellStart"/>
            <w:r w:rsidRPr="003A38CB">
              <w:rPr>
                <w:b/>
                <w:bCs/>
                <w:color w:val="000000"/>
                <w:szCs w:val="24"/>
              </w:rPr>
              <w:t>partnerių</w:t>
            </w:r>
            <w:proofErr w:type="spellEnd"/>
            <w:r w:rsidRPr="003A38CB">
              <w:rPr>
                <w:b/>
                <w:bCs/>
                <w:color w:val="000000"/>
                <w:szCs w:val="24"/>
              </w:rPr>
              <w:t xml:space="preserve"> </w:t>
            </w:r>
            <w:proofErr w:type="spellStart"/>
            <w:r w:rsidRPr="003A38CB">
              <w:rPr>
                <w:b/>
                <w:bCs/>
                <w:color w:val="000000"/>
                <w:szCs w:val="24"/>
              </w:rPr>
              <w:t>keitimas</w:t>
            </w:r>
            <w:proofErr w:type="spellEnd"/>
          </w:p>
        </w:tc>
        <w:tc>
          <w:tcPr>
            <w:tcW w:w="4518" w:type="dxa"/>
            <w:tcBorders>
              <w:left w:val="single" w:sz="4" w:space="0" w:color="auto"/>
              <w:right w:val="single" w:sz="4" w:space="0" w:color="auto"/>
            </w:tcBorders>
          </w:tcPr>
          <w:p w14:paraId="24B71059" w14:textId="77777777" w:rsidR="002E568E" w:rsidRPr="003A38CB" w:rsidRDefault="002E568E" w:rsidP="002E568E">
            <w:pPr>
              <w:rPr>
                <w:b/>
                <w:bCs/>
                <w:color w:val="000000"/>
                <w:szCs w:val="24"/>
              </w:rPr>
            </w:pPr>
            <w:r>
              <w:rPr>
                <w:b/>
                <w:bCs/>
                <w:color w:val="000000"/>
                <w:szCs w:val="24"/>
              </w:rPr>
              <w:t>3.3. Change of joint venture partners</w:t>
            </w:r>
          </w:p>
          <w:p w14:paraId="3B572465" w14:textId="733072F5" w:rsidR="002E568E" w:rsidRPr="003A38CB" w:rsidRDefault="002E568E" w:rsidP="002E568E">
            <w:pPr>
              <w:rPr>
                <w:b/>
                <w:bCs/>
                <w:color w:val="000000"/>
                <w:szCs w:val="24"/>
              </w:rPr>
            </w:pPr>
          </w:p>
        </w:tc>
      </w:tr>
      <w:tr w:rsidR="002E568E" w14:paraId="14264C90" w14:textId="77777777" w:rsidTr="00466A6D">
        <w:tc>
          <w:tcPr>
            <w:tcW w:w="4338" w:type="dxa"/>
            <w:tcBorders>
              <w:left w:val="single" w:sz="4" w:space="0" w:color="auto"/>
              <w:right w:val="single" w:sz="4" w:space="0" w:color="auto"/>
            </w:tcBorders>
          </w:tcPr>
          <w:p w14:paraId="610FACFA" w14:textId="77777777" w:rsidR="002E568E" w:rsidRDefault="002E568E" w:rsidP="002E568E">
            <w:r>
              <w:t>3.3.1. </w:t>
            </w:r>
            <w:proofErr w:type="spellStart"/>
            <w:r>
              <w:t>Tiekėjas</w:t>
            </w:r>
            <w:proofErr w:type="spellEnd"/>
            <w:r>
              <w:t xml:space="preserve">, </w:t>
            </w:r>
            <w:proofErr w:type="spellStart"/>
            <w:r>
              <w:t>vykdantis</w:t>
            </w:r>
            <w:proofErr w:type="spellEnd"/>
            <w:r>
              <w:t xml:space="preserve"> </w:t>
            </w:r>
            <w:proofErr w:type="spellStart"/>
            <w:r>
              <w:t>Sutartį</w:t>
            </w:r>
            <w:proofErr w:type="spellEnd"/>
            <w:r>
              <w:t xml:space="preserve"> </w:t>
            </w:r>
            <w:proofErr w:type="spellStart"/>
            <w:r>
              <w:t>kaip</w:t>
            </w:r>
            <w:proofErr w:type="spellEnd"/>
            <w:r>
              <w:t xml:space="preserve"> </w:t>
            </w:r>
            <w:proofErr w:type="spellStart"/>
            <w:r>
              <w:t>tiekėjų</w:t>
            </w:r>
            <w:proofErr w:type="spellEnd"/>
            <w:r>
              <w:t xml:space="preserve"> </w:t>
            </w:r>
            <w:proofErr w:type="spellStart"/>
            <w:r>
              <w:t>grupė</w:t>
            </w:r>
            <w:proofErr w:type="spellEnd"/>
            <w:r>
              <w:t xml:space="preserve">, </w:t>
            </w:r>
            <w:proofErr w:type="spellStart"/>
            <w:r>
              <w:t>veikianti</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pagrindu</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atsisakyti</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partnerio</w:t>
            </w:r>
            <w:proofErr w:type="spellEnd"/>
            <w:r>
              <w:t xml:space="preserve"> (</w:t>
            </w:r>
            <w:proofErr w:type="spellStart"/>
            <w:r>
              <w:t>toliau</w:t>
            </w:r>
            <w:proofErr w:type="spellEnd"/>
            <w:r>
              <w:t xml:space="preserve"> – </w:t>
            </w:r>
            <w:proofErr w:type="spellStart"/>
            <w:r>
              <w:t>Partneris</w:t>
            </w:r>
            <w:proofErr w:type="spellEnd"/>
            <w:r>
              <w:t xml:space="preserve">), </w:t>
            </w:r>
            <w:proofErr w:type="spellStart"/>
            <w:r>
              <w:t>jei</w:t>
            </w:r>
            <w:proofErr w:type="spellEnd"/>
            <w:r>
              <w:t xml:space="preserve"> </w:t>
            </w:r>
            <w:proofErr w:type="spellStart"/>
            <w:r>
              <w:t>dėl</w:t>
            </w:r>
            <w:proofErr w:type="spellEnd"/>
            <w:r>
              <w:t xml:space="preserve"> </w:t>
            </w:r>
            <w:proofErr w:type="spellStart"/>
            <w:r>
              <w:t>objektyvių</w:t>
            </w:r>
            <w:proofErr w:type="spellEnd"/>
            <w:r>
              <w:t xml:space="preserve"> ir </w:t>
            </w:r>
            <w:proofErr w:type="spellStart"/>
            <w:r>
              <w:t>pagrįstų</w:t>
            </w:r>
            <w:proofErr w:type="spellEnd"/>
            <w:r>
              <w:t xml:space="preserve"> </w:t>
            </w:r>
            <w:proofErr w:type="spellStart"/>
            <w:r>
              <w:t>aplinkybių</w:t>
            </w:r>
            <w:proofErr w:type="spellEnd"/>
            <w:r>
              <w:t xml:space="preserve"> </w:t>
            </w:r>
            <w:proofErr w:type="spellStart"/>
            <w:r>
              <w:t>Partneris</w:t>
            </w:r>
            <w:proofErr w:type="spellEnd"/>
            <w:r>
              <w:t xml:space="preserve"> </w:t>
            </w:r>
            <w:proofErr w:type="spellStart"/>
            <w:r>
              <w:t>nebegali</w:t>
            </w:r>
            <w:proofErr w:type="spellEnd"/>
            <w:r>
              <w:t xml:space="preserve"> </w:t>
            </w:r>
            <w:proofErr w:type="spellStart"/>
            <w:r>
              <w:t>vykdyti</w:t>
            </w:r>
            <w:proofErr w:type="spellEnd"/>
            <w:r>
              <w:t xml:space="preserve"> </w:t>
            </w:r>
            <w:proofErr w:type="spellStart"/>
            <w:r>
              <w:t>Sutarties</w:t>
            </w:r>
            <w:proofErr w:type="spellEnd"/>
            <w:r>
              <w:t xml:space="preserve">, </w:t>
            </w:r>
            <w:proofErr w:type="spellStart"/>
            <w:r>
              <w:t>įskaitant</w:t>
            </w:r>
            <w:proofErr w:type="spellEnd"/>
            <w:r>
              <w:t xml:space="preserve">, bet </w:t>
            </w:r>
            <w:proofErr w:type="spellStart"/>
            <w:r>
              <w:t>neapsiribojant</w:t>
            </w:r>
            <w:proofErr w:type="spellEnd"/>
            <w:r>
              <w:t xml:space="preserve"> </w:t>
            </w:r>
            <w:proofErr w:type="spellStart"/>
            <w:r>
              <w:t>atvejais</w:t>
            </w:r>
            <w:proofErr w:type="spellEnd"/>
            <w:r>
              <w:t xml:space="preserve">, kai </w:t>
            </w:r>
            <w:proofErr w:type="spellStart"/>
            <w:r>
              <w:t>Partneris</w:t>
            </w:r>
            <w:proofErr w:type="spellEnd"/>
            <w:r>
              <w:t xml:space="preserve"> </w:t>
            </w:r>
            <w:proofErr w:type="spellStart"/>
            <w:r>
              <w:t>neatitinka</w:t>
            </w:r>
            <w:proofErr w:type="spellEnd"/>
            <w:r>
              <w:t xml:space="preserve"> VPĮ </w:t>
            </w:r>
            <w:proofErr w:type="spellStart"/>
            <w:r>
              <w:t>ar</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nuostatų</w:t>
            </w:r>
            <w:proofErr w:type="spellEnd"/>
            <w:r>
              <w:t xml:space="preserve">, </w:t>
            </w:r>
            <w:proofErr w:type="spellStart"/>
            <w:r>
              <w:t>kelia</w:t>
            </w:r>
            <w:proofErr w:type="spellEnd"/>
            <w:r>
              <w:t xml:space="preserve"> </w:t>
            </w:r>
            <w:proofErr w:type="spellStart"/>
            <w:r>
              <w:t>grėsmę</w:t>
            </w:r>
            <w:proofErr w:type="spellEnd"/>
            <w:r>
              <w:t xml:space="preserve"> </w:t>
            </w:r>
            <w:proofErr w:type="spellStart"/>
            <w:r>
              <w:t>nacionaliniam</w:t>
            </w:r>
            <w:proofErr w:type="spellEnd"/>
            <w:r>
              <w:t xml:space="preserve"> </w:t>
            </w:r>
            <w:proofErr w:type="spellStart"/>
            <w:r>
              <w:t>saugumui</w:t>
            </w:r>
            <w:proofErr w:type="spellEnd"/>
            <w:r>
              <w:t xml:space="preserve">, </w:t>
            </w:r>
            <w:proofErr w:type="spellStart"/>
            <w:r>
              <w:t>Partneriui</w:t>
            </w:r>
            <w:proofErr w:type="spellEnd"/>
            <w:r>
              <w:t xml:space="preserve"> </w:t>
            </w:r>
            <w:proofErr w:type="spellStart"/>
            <w:r>
              <w:t>pritaikytos</w:t>
            </w:r>
            <w:proofErr w:type="spellEnd"/>
            <w:r>
              <w:t xml:space="preserve"> </w:t>
            </w:r>
            <w:proofErr w:type="spellStart"/>
            <w:r>
              <w:t>tarptautinės</w:t>
            </w:r>
            <w:proofErr w:type="spellEnd"/>
            <w:r>
              <w:t xml:space="preserve"> </w:t>
            </w:r>
            <w:proofErr w:type="spellStart"/>
            <w:r>
              <w:t>sankcijos</w:t>
            </w:r>
            <w:proofErr w:type="spellEnd"/>
            <w:r>
              <w:t xml:space="preserve"> </w:t>
            </w:r>
            <w:proofErr w:type="spellStart"/>
            <w:r>
              <w:t>kaip</w:t>
            </w:r>
            <w:proofErr w:type="spellEnd"/>
            <w:r>
              <w:t xml:space="preserve"> </w:t>
            </w:r>
            <w:proofErr w:type="spellStart"/>
            <w:r>
              <w:t>jos</w:t>
            </w:r>
            <w:proofErr w:type="spellEnd"/>
            <w:r>
              <w:t xml:space="preserve"> </w:t>
            </w:r>
            <w:proofErr w:type="spellStart"/>
            <w:r>
              <w:t>suprantamos</w:t>
            </w:r>
            <w:proofErr w:type="spellEnd"/>
            <w:r>
              <w:t xml:space="preserve"> Lietuvos </w:t>
            </w:r>
            <w:proofErr w:type="spellStart"/>
            <w:r>
              <w:t>Respublikos</w:t>
            </w:r>
            <w:proofErr w:type="spellEnd"/>
            <w:r>
              <w:t xml:space="preserve"> </w:t>
            </w:r>
            <w:proofErr w:type="spellStart"/>
            <w:r>
              <w:t>tarptautinių</w:t>
            </w:r>
            <w:proofErr w:type="spellEnd"/>
            <w:r>
              <w:t xml:space="preserve"> </w:t>
            </w:r>
            <w:proofErr w:type="spellStart"/>
            <w:r>
              <w:t>sankcijų</w:t>
            </w:r>
            <w:proofErr w:type="spellEnd"/>
            <w:r>
              <w:t xml:space="preserve"> </w:t>
            </w:r>
            <w:proofErr w:type="spellStart"/>
            <w:r>
              <w:t>įstatyme</w:t>
            </w:r>
            <w:proofErr w:type="spellEnd"/>
            <w:r>
              <w:t xml:space="preserve"> (</w:t>
            </w:r>
            <w:proofErr w:type="spellStart"/>
            <w:r>
              <w:t>toliau</w:t>
            </w:r>
            <w:proofErr w:type="spellEnd"/>
            <w:r>
              <w:t xml:space="preserve"> – </w:t>
            </w:r>
            <w:proofErr w:type="spellStart"/>
            <w:r>
              <w:t>Sankcijų</w:t>
            </w:r>
            <w:proofErr w:type="spellEnd"/>
            <w:r>
              <w:t xml:space="preserve"> </w:t>
            </w:r>
            <w:proofErr w:type="spellStart"/>
            <w:r>
              <w:t>įstatymas</w:t>
            </w:r>
            <w:proofErr w:type="spellEnd"/>
            <w:r>
              <w:t xml:space="preserve">), </w:t>
            </w:r>
            <w:proofErr w:type="spellStart"/>
            <w:r>
              <w:t>Partnerio</w:t>
            </w:r>
            <w:proofErr w:type="spellEnd"/>
            <w:r>
              <w:t xml:space="preserve"> </w:t>
            </w:r>
            <w:proofErr w:type="spellStart"/>
            <w:r>
              <w:t>sunki</w:t>
            </w:r>
            <w:proofErr w:type="spellEnd"/>
            <w:r>
              <w:t xml:space="preserve"> </w:t>
            </w:r>
            <w:proofErr w:type="spellStart"/>
            <w:r>
              <w:t>finansinė</w:t>
            </w:r>
            <w:proofErr w:type="spellEnd"/>
            <w:r>
              <w:t xml:space="preserve"> </w:t>
            </w:r>
            <w:proofErr w:type="spellStart"/>
            <w:r>
              <w:t>būklė</w:t>
            </w:r>
            <w:proofErr w:type="spellEnd"/>
            <w:r>
              <w:t xml:space="preserve">, </w:t>
            </w:r>
            <w:proofErr w:type="spellStart"/>
            <w:r>
              <w:t>lemianti</w:t>
            </w:r>
            <w:proofErr w:type="spellEnd"/>
            <w:r>
              <w:t xml:space="preserve"> </w:t>
            </w:r>
            <w:proofErr w:type="spellStart"/>
            <w:r>
              <w:t>Sutarties</w:t>
            </w:r>
            <w:proofErr w:type="spellEnd"/>
            <w:r>
              <w:t xml:space="preserve"> </w:t>
            </w:r>
            <w:proofErr w:type="spellStart"/>
            <w:r>
              <w:t>nevykdymą</w:t>
            </w:r>
            <w:proofErr w:type="spellEnd"/>
            <w:r>
              <w:t xml:space="preserve"> ir (</w:t>
            </w:r>
            <w:proofErr w:type="spellStart"/>
            <w:r>
              <w:t>ar</w:t>
            </w:r>
            <w:proofErr w:type="spellEnd"/>
            <w:r>
              <w:t xml:space="preserve">) </w:t>
            </w:r>
            <w:proofErr w:type="spellStart"/>
            <w:r>
              <w:t>atsisakymą</w:t>
            </w:r>
            <w:proofErr w:type="spellEnd"/>
            <w:r>
              <w:t xml:space="preserve"> </w:t>
            </w:r>
            <w:proofErr w:type="spellStart"/>
            <w:r>
              <w:t>ją</w:t>
            </w:r>
            <w:proofErr w:type="spellEnd"/>
            <w:r>
              <w:t xml:space="preserve"> </w:t>
            </w:r>
            <w:proofErr w:type="spellStart"/>
            <w:r>
              <w:t>vykdyti</w:t>
            </w:r>
            <w:proofErr w:type="spellEnd"/>
            <w:r>
              <w:t xml:space="preserve"> </w:t>
            </w:r>
            <w:proofErr w:type="spellStart"/>
            <w:r>
              <w:t>ar</w:t>
            </w:r>
            <w:proofErr w:type="spellEnd"/>
            <w:r>
              <w:t xml:space="preserve"> </w:t>
            </w:r>
            <w:proofErr w:type="spellStart"/>
            <w:r>
              <w:t>atsirado</w:t>
            </w:r>
            <w:proofErr w:type="spellEnd"/>
            <w:r>
              <w:t xml:space="preserve"> </w:t>
            </w:r>
            <w:proofErr w:type="spellStart"/>
            <w:r>
              <w:t>kitos</w:t>
            </w:r>
            <w:proofErr w:type="spellEnd"/>
            <w:r>
              <w:t xml:space="preserve"> </w:t>
            </w:r>
            <w:proofErr w:type="spellStart"/>
            <w:r>
              <w:t>nenumatytos</w:t>
            </w:r>
            <w:proofErr w:type="spellEnd"/>
            <w:r>
              <w:t xml:space="preserve"> </w:t>
            </w:r>
            <w:proofErr w:type="spellStart"/>
            <w:r>
              <w:t>objektyvios</w:t>
            </w:r>
            <w:proofErr w:type="spellEnd"/>
            <w:r>
              <w:t xml:space="preserve"> </w:t>
            </w:r>
            <w:proofErr w:type="spellStart"/>
            <w:r>
              <w:t>priežastys</w:t>
            </w:r>
            <w:proofErr w:type="spellEnd"/>
            <w:r>
              <w:t xml:space="preserve">, </w:t>
            </w:r>
            <w:proofErr w:type="spellStart"/>
            <w:r>
              <w:t>lemiančios</w:t>
            </w:r>
            <w:proofErr w:type="spellEnd"/>
            <w:r>
              <w:t xml:space="preserve"> </w:t>
            </w:r>
            <w:proofErr w:type="spellStart"/>
            <w:r>
              <w:t>Partnerio</w:t>
            </w:r>
            <w:proofErr w:type="spellEnd"/>
            <w:r>
              <w:t xml:space="preserve"> </w:t>
            </w:r>
            <w:proofErr w:type="spellStart"/>
            <w:r>
              <w:t>pasitraukimą</w:t>
            </w:r>
            <w:proofErr w:type="spellEnd"/>
            <w:r>
              <w:t xml:space="preserve"> </w:t>
            </w:r>
            <w:proofErr w:type="spellStart"/>
            <w:r>
              <w:t>iš</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w:t>
            </w:r>
          </w:p>
        </w:tc>
        <w:tc>
          <w:tcPr>
            <w:tcW w:w="4518" w:type="dxa"/>
            <w:tcBorders>
              <w:left w:val="single" w:sz="4" w:space="0" w:color="auto"/>
              <w:right w:val="single" w:sz="4" w:space="0" w:color="auto"/>
            </w:tcBorders>
          </w:tcPr>
          <w:p w14:paraId="316BEB15" w14:textId="1924E3E5" w:rsidR="002E568E" w:rsidRDefault="002E568E" w:rsidP="002E568E">
            <w:r w:rsidRPr="002D20C9">
              <w:rPr>
                <w:color w:val="000000"/>
                <w:szCs w:val="24"/>
                <w:shd w:val="clear" w:color="auto" w:fill="FFFFFF"/>
              </w:rPr>
              <w:t>3.3.1. A Supplier acting as a group of suppliers under a joint activity Contract may withdraw a joint activity partner (hereinafter – Partner) if, due to objective and justified circumstances, the Partner is no longer able to perform the Contract. This includes, but is not limited to, cases where the Partner fails to comply with the provisions of the Law on Public Procurement (LPP) or other legal acts, poses a threat to national security, is subject to international sanctions as defined in the Law on the Implementation of International Sanctions of the Republic of Lithuania (hereinafter – Sanctions Law), is in serious financial difficulty resulting in non-performance or refusal to perform the Contract, or other unforeseen objective reasons arise that necessitate the Partner’s withdrawal from the joint activity Contract.</w:t>
            </w:r>
          </w:p>
        </w:tc>
      </w:tr>
      <w:tr w:rsidR="002E568E" w14:paraId="1D63F37C" w14:textId="77777777" w:rsidTr="00466A6D">
        <w:tc>
          <w:tcPr>
            <w:tcW w:w="4338" w:type="dxa"/>
            <w:tcBorders>
              <w:left w:val="single" w:sz="4" w:space="0" w:color="auto"/>
              <w:right w:val="single" w:sz="4" w:space="0" w:color="auto"/>
            </w:tcBorders>
          </w:tcPr>
          <w:p w14:paraId="1C53F22D" w14:textId="77777777" w:rsidR="002E568E" w:rsidRDefault="002E568E" w:rsidP="002E568E">
            <w:r>
              <w:t>3.3.2. </w:t>
            </w:r>
            <w:proofErr w:type="spellStart"/>
            <w:r>
              <w:t>Tiekėjas</w:t>
            </w:r>
            <w:proofErr w:type="spellEnd"/>
            <w:r>
              <w:t xml:space="preserve">, </w:t>
            </w:r>
            <w:proofErr w:type="spellStart"/>
            <w:r>
              <w:t>vykdantis</w:t>
            </w:r>
            <w:proofErr w:type="spellEnd"/>
            <w:r>
              <w:t xml:space="preserve"> </w:t>
            </w:r>
            <w:proofErr w:type="spellStart"/>
            <w:r>
              <w:t>Sutartį</w:t>
            </w:r>
            <w:proofErr w:type="spellEnd"/>
            <w:r>
              <w:t xml:space="preserve"> </w:t>
            </w:r>
            <w:proofErr w:type="spellStart"/>
            <w:r>
              <w:t>kaip</w:t>
            </w:r>
            <w:proofErr w:type="spellEnd"/>
            <w:r>
              <w:t xml:space="preserve"> </w:t>
            </w:r>
            <w:proofErr w:type="spellStart"/>
            <w:r>
              <w:t>tiekėjų</w:t>
            </w:r>
            <w:proofErr w:type="spellEnd"/>
            <w:r>
              <w:t xml:space="preserve"> </w:t>
            </w:r>
            <w:proofErr w:type="spellStart"/>
            <w:r>
              <w:t>grupė</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pakeisti</w:t>
            </w:r>
            <w:proofErr w:type="spellEnd"/>
            <w:r>
              <w:t xml:space="preserve"> </w:t>
            </w:r>
            <w:proofErr w:type="spellStart"/>
            <w:r>
              <w:t>Partnerį</w:t>
            </w:r>
            <w:proofErr w:type="spellEnd"/>
            <w:r>
              <w:t xml:space="preserve">, </w:t>
            </w:r>
            <w:proofErr w:type="spellStart"/>
            <w:r>
              <w:t>jei</w:t>
            </w:r>
            <w:proofErr w:type="spellEnd"/>
            <w:r>
              <w:t xml:space="preserve"> </w:t>
            </w:r>
            <w:proofErr w:type="spellStart"/>
            <w:r>
              <w:t>dėl</w:t>
            </w:r>
            <w:proofErr w:type="spellEnd"/>
            <w:r>
              <w:t xml:space="preserve"> </w:t>
            </w:r>
            <w:proofErr w:type="spellStart"/>
            <w:r>
              <w:t>reorganizavimo</w:t>
            </w:r>
            <w:proofErr w:type="spellEnd"/>
            <w:r>
              <w:t xml:space="preserve">, </w:t>
            </w:r>
            <w:proofErr w:type="spellStart"/>
            <w:r>
              <w:t>restruktūrizavimo</w:t>
            </w:r>
            <w:proofErr w:type="spellEnd"/>
            <w:r>
              <w:t xml:space="preserve"> </w:t>
            </w:r>
            <w:proofErr w:type="spellStart"/>
            <w:r>
              <w:t>ar</w:t>
            </w:r>
            <w:proofErr w:type="spellEnd"/>
            <w:r>
              <w:t xml:space="preserve"> </w:t>
            </w:r>
            <w:proofErr w:type="spellStart"/>
            <w:r>
              <w:t>bankroto</w:t>
            </w:r>
            <w:proofErr w:type="spellEnd"/>
            <w:r>
              <w:t xml:space="preserve"> </w:t>
            </w:r>
            <w:proofErr w:type="spellStart"/>
            <w:r>
              <w:t>procedūrų</w:t>
            </w:r>
            <w:proofErr w:type="spellEnd"/>
            <w:r>
              <w:t xml:space="preserve">, </w:t>
            </w:r>
            <w:proofErr w:type="spellStart"/>
            <w:r>
              <w:t>pradinio</w:t>
            </w:r>
            <w:proofErr w:type="spellEnd"/>
            <w:r>
              <w:t xml:space="preserve"> </w:t>
            </w:r>
            <w:proofErr w:type="spellStart"/>
            <w:r>
              <w:t>Partnerio</w:t>
            </w:r>
            <w:proofErr w:type="spellEnd"/>
            <w:r>
              <w:t xml:space="preserve"> </w:t>
            </w:r>
            <w:proofErr w:type="spellStart"/>
            <w:r>
              <w:t>teises</w:t>
            </w:r>
            <w:proofErr w:type="spellEnd"/>
            <w:r>
              <w:t xml:space="preserve"> ir </w:t>
            </w:r>
            <w:proofErr w:type="spellStart"/>
            <w:r>
              <w:t>pareigas</w:t>
            </w:r>
            <w:proofErr w:type="spellEnd"/>
            <w:r>
              <w:t xml:space="preserve"> </w:t>
            </w:r>
            <w:proofErr w:type="spellStart"/>
            <w:r>
              <w:t>visiškai</w:t>
            </w:r>
            <w:proofErr w:type="spellEnd"/>
            <w:r>
              <w:t xml:space="preserve"> </w:t>
            </w:r>
            <w:proofErr w:type="spellStart"/>
            <w:r>
              <w:t>arba</w:t>
            </w:r>
            <w:proofErr w:type="spellEnd"/>
            <w:r>
              <w:t xml:space="preserve"> </w:t>
            </w:r>
            <w:proofErr w:type="spellStart"/>
            <w:r>
              <w:t>iš</w:t>
            </w:r>
            <w:proofErr w:type="spellEnd"/>
            <w:r>
              <w:t xml:space="preserve"> </w:t>
            </w:r>
            <w:proofErr w:type="spellStart"/>
            <w:r>
              <w:t>dalies</w:t>
            </w:r>
            <w:proofErr w:type="spellEnd"/>
            <w:r>
              <w:t xml:space="preserve"> </w:t>
            </w:r>
            <w:proofErr w:type="spellStart"/>
            <w:r>
              <w:t>perima</w:t>
            </w:r>
            <w:proofErr w:type="spellEnd"/>
            <w:r>
              <w:t xml:space="preserve"> </w:t>
            </w:r>
            <w:proofErr w:type="spellStart"/>
            <w:r>
              <w:t>kitas</w:t>
            </w:r>
            <w:proofErr w:type="spellEnd"/>
            <w:r>
              <w:t xml:space="preserve"> </w:t>
            </w:r>
            <w:proofErr w:type="spellStart"/>
            <w:r>
              <w:t>Partneris</w:t>
            </w:r>
            <w:proofErr w:type="spellEnd"/>
            <w:r>
              <w:t xml:space="preserve">. Toks </w:t>
            </w:r>
            <w:proofErr w:type="spellStart"/>
            <w:r>
              <w:t>Partnerio</w:t>
            </w:r>
            <w:proofErr w:type="spellEnd"/>
            <w:r>
              <w:t xml:space="preserve"> </w:t>
            </w:r>
            <w:proofErr w:type="spellStart"/>
            <w:r>
              <w:t>pakeitimas</w:t>
            </w:r>
            <w:proofErr w:type="spellEnd"/>
            <w:r>
              <w:t xml:space="preserve"> </w:t>
            </w:r>
            <w:proofErr w:type="spellStart"/>
            <w:r>
              <w:t>negali</w:t>
            </w:r>
            <w:proofErr w:type="spellEnd"/>
            <w:r>
              <w:t xml:space="preserve"> </w:t>
            </w:r>
            <w:proofErr w:type="spellStart"/>
            <w:r>
              <w:t>lemti</w:t>
            </w:r>
            <w:proofErr w:type="spellEnd"/>
            <w:r>
              <w:t xml:space="preserve"> </w:t>
            </w:r>
            <w:proofErr w:type="spellStart"/>
            <w:r>
              <w:t>kitų</w:t>
            </w:r>
            <w:proofErr w:type="spellEnd"/>
            <w:r>
              <w:t xml:space="preserve"> </w:t>
            </w:r>
            <w:proofErr w:type="spellStart"/>
            <w:r>
              <w:t>esminių</w:t>
            </w:r>
            <w:proofErr w:type="spellEnd"/>
            <w:r>
              <w:t xml:space="preserve"> </w:t>
            </w:r>
            <w:proofErr w:type="spellStart"/>
            <w:r>
              <w:t>Sutarties</w:t>
            </w:r>
            <w:proofErr w:type="spellEnd"/>
            <w:r>
              <w:t xml:space="preserve"> </w:t>
            </w:r>
            <w:proofErr w:type="spellStart"/>
            <w:r>
              <w:t>pakeitimų</w:t>
            </w:r>
            <w:proofErr w:type="spellEnd"/>
            <w:r>
              <w:t xml:space="preserve"> ir </w:t>
            </w:r>
            <w:proofErr w:type="spellStart"/>
            <w:r>
              <w:t>taip</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siekiama</w:t>
            </w:r>
            <w:proofErr w:type="spellEnd"/>
            <w:r>
              <w:t xml:space="preserve"> </w:t>
            </w:r>
            <w:proofErr w:type="spellStart"/>
            <w:r>
              <w:t>išvengti</w:t>
            </w:r>
            <w:proofErr w:type="spellEnd"/>
            <w:r>
              <w:t xml:space="preserve"> VPĮ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taikymo</w:t>
            </w:r>
            <w:proofErr w:type="spellEnd"/>
            <w:r>
              <w:t>.</w:t>
            </w:r>
          </w:p>
        </w:tc>
        <w:tc>
          <w:tcPr>
            <w:tcW w:w="4518" w:type="dxa"/>
            <w:tcBorders>
              <w:left w:val="single" w:sz="4" w:space="0" w:color="auto"/>
              <w:right w:val="single" w:sz="4" w:space="0" w:color="auto"/>
            </w:tcBorders>
          </w:tcPr>
          <w:p w14:paraId="5B7E7539" w14:textId="4F17C17F" w:rsidR="002E568E" w:rsidRDefault="002E568E" w:rsidP="002E568E">
            <w:r w:rsidRPr="002D20C9">
              <w:rPr>
                <w:color w:val="000000"/>
                <w:szCs w:val="24"/>
                <w:shd w:val="clear" w:color="auto" w:fill="FFFFFF"/>
              </w:rPr>
              <w:t xml:space="preserve">3.3.2. A Supplier acting as a group of suppliers may replace a Partner if, due to </w:t>
            </w:r>
            <w:proofErr w:type="spellStart"/>
            <w:r w:rsidRPr="002D20C9">
              <w:rPr>
                <w:color w:val="000000"/>
                <w:szCs w:val="24"/>
                <w:shd w:val="clear" w:color="auto" w:fill="FFFFFF"/>
              </w:rPr>
              <w:t>reorganisation</w:t>
            </w:r>
            <w:proofErr w:type="spellEnd"/>
            <w:r w:rsidRPr="002D20C9">
              <w:rPr>
                <w:color w:val="000000"/>
                <w:szCs w:val="24"/>
                <w:shd w:val="clear" w:color="auto" w:fill="FFFFFF"/>
              </w:rPr>
              <w:t>, restructuring, or bankruptcy proceedings, another Partner fully or partially assumes the rights and obligations of the original Partner. Such replacement must not result in other material amendments to the Contract or be used to circumvent the application of the LPP or other legal acts.</w:t>
            </w:r>
          </w:p>
        </w:tc>
      </w:tr>
      <w:tr w:rsidR="002E568E" w14:paraId="1C4C5D0D" w14:textId="77777777" w:rsidTr="00466A6D">
        <w:tc>
          <w:tcPr>
            <w:tcW w:w="4338" w:type="dxa"/>
            <w:tcBorders>
              <w:left w:val="single" w:sz="4" w:space="0" w:color="auto"/>
              <w:right w:val="single" w:sz="4" w:space="0" w:color="auto"/>
            </w:tcBorders>
          </w:tcPr>
          <w:p w14:paraId="1E80A57B" w14:textId="77777777" w:rsidR="002E568E" w:rsidRDefault="002E568E" w:rsidP="002E568E">
            <w:r>
              <w:t>3.3.3. </w:t>
            </w:r>
            <w:proofErr w:type="spellStart"/>
            <w:r>
              <w:t>Tiekėjas</w:t>
            </w:r>
            <w:proofErr w:type="spellEnd"/>
            <w:r>
              <w:t xml:space="preserve"> </w:t>
            </w:r>
            <w:proofErr w:type="spellStart"/>
            <w:r>
              <w:t>privalo</w:t>
            </w:r>
            <w:proofErr w:type="spellEnd"/>
            <w:r>
              <w:t xml:space="preserve"> ne </w:t>
            </w:r>
            <w:proofErr w:type="spellStart"/>
            <w:r>
              <w:t>vėliau</w:t>
            </w:r>
            <w:proofErr w:type="spellEnd"/>
            <w:r>
              <w:t xml:space="preserve"> </w:t>
            </w:r>
            <w:proofErr w:type="spellStart"/>
            <w:r>
              <w:t>nei</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lastRenderedPageBreak/>
              <w:t>Partnerio</w:t>
            </w:r>
            <w:proofErr w:type="spellEnd"/>
            <w:r>
              <w:t xml:space="preserve"> </w:t>
            </w:r>
            <w:proofErr w:type="spellStart"/>
            <w:r>
              <w:t>keitimo</w:t>
            </w:r>
            <w:proofErr w:type="spellEnd"/>
            <w:r>
              <w:t xml:space="preserve"> </w:t>
            </w:r>
            <w:proofErr w:type="spellStart"/>
            <w:r>
              <w:t>arba</w:t>
            </w:r>
            <w:proofErr w:type="spellEnd"/>
            <w:r>
              <w:t xml:space="preserve"> </w:t>
            </w:r>
            <w:proofErr w:type="spellStart"/>
            <w:r>
              <w:t>atsisakymo</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šiuos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48591375" w14:textId="53450F02" w:rsidR="002E568E" w:rsidRDefault="002E568E" w:rsidP="002E568E">
            <w:r w:rsidRPr="002D20C9">
              <w:rPr>
                <w:color w:val="000000"/>
                <w:szCs w:val="24"/>
                <w:shd w:val="clear" w:color="auto" w:fill="FFFFFF"/>
              </w:rPr>
              <w:lastRenderedPageBreak/>
              <w:t xml:space="preserve">3.3.3. The Supplier must submit the following documents to the Buyer no later than ten </w:t>
            </w:r>
            <w:r w:rsidRPr="002D20C9">
              <w:rPr>
                <w:color w:val="000000"/>
                <w:szCs w:val="24"/>
                <w:shd w:val="clear" w:color="auto" w:fill="FFFFFF"/>
              </w:rPr>
              <w:lastRenderedPageBreak/>
              <w:t>(10) working days prior to the intended replacement or withdrawal of a Partner:</w:t>
            </w:r>
          </w:p>
        </w:tc>
      </w:tr>
      <w:tr w:rsidR="002E568E" w14:paraId="73E5CFA5" w14:textId="77777777" w:rsidTr="00466A6D">
        <w:tc>
          <w:tcPr>
            <w:tcW w:w="4338" w:type="dxa"/>
            <w:tcBorders>
              <w:left w:val="single" w:sz="4" w:space="0" w:color="auto"/>
              <w:right w:val="single" w:sz="4" w:space="0" w:color="auto"/>
            </w:tcBorders>
          </w:tcPr>
          <w:p w14:paraId="389A84A1" w14:textId="77777777" w:rsidR="002E568E" w:rsidRDefault="002E568E" w:rsidP="002E568E">
            <w:r>
              <w:lastRenderedPageBreak/>
              <w:t>3.3.3.1. </w:t>
            </w:r>
            <w:proofErr w:type="spellStart"/>
            <w:r>
              <w:t>argumentuotą</w:t>
            </w:r>
            <w:proofErr w:type="spellEnd"/>
            <w:r>
              <w:t xml:space="preserve"> </w:t>
            </w:r>
            <w:proofErr w:type="spellStart"/>
            <w:r>
              <w:t>prašymą</w:t>
            </w:r>
            <w:proofErr w:type="spellEnd"/>
            <w:r>
              <w:t xml:space="preserve"> </w:t>
            </w:r>
            <w:proofErr w:type="spellStart"/>
            <w:r>
              <w:t>pakeisti</w:t>
            </w:r>
            <w:proofErr w:type="spellEnd"/>
            <w:r>
              <w:t xml:space="preserve"> </w:t>
            </w:r>
            <w:proofErr w:type="spellStart"/>
            <w:r>
              <w:t>Tiekėjo</w:t>
            </w:r>
            <w:proofErr w:type="spellEnd"/>
            <w:r>
              <w:t xml:space="preserve"> </w:t>
            </w:r>
            <w:proofErr w:type="spellStart"/>
            <w:r>
              <w:t>sudėtį</w:t>
            </w:r>
            <w:proofErr w:type="spellEnd"/>
            <w:r>
              <w:t xml:space="preserve"> ir </w:t>
            </w:r>
            <w:proofErr w:type="spellStart"/>
            <w:r>
              <w:t>įrodymus</w:t>
            </w:r>
            <w:proofErr w:type="spellEnd"/>
            <w:r>
              <w:t xml:space="preserve">, </w:t>
            </w:r>
            <w:proofErr w:type="spellStart"/>
            <w:r>
              <w:t>pagrindžiančius</w:t>
            </w:r>
            <w:proofErr w:type="spellEnd"/>
            <w:r>
              <w:t xml:space="preserve"> bent </w:t>
            </w:r>
            <w:proofErr w:type="spellStart"/>
            <w:r>
              <w:t>vieną</w:t>
            </w:r>
            <w:proofErr w:type="spellEnd"/>
            <w:r>
              <w:t xml:space="preserve"> </w:t>
            </w:r>
            <w:proofErr w:type="spellStart"/>
            <w:r>
              <w:t>Partnerio</w:t>
            </w:r>
            <w:proofErr w:type="spellEnd"/>
            <w:r>
              <w:t xml:space="preserve"> </w:t>
            </w:r>
            <w:proofErr w:type="spellStart"/>
            <w:r>
              <w:t>atsisakymo</w:t>
            </w:r>
            <w:proofErr w:type="spellEnd"/>
            <w:r>
              <w:t xml:space="preserve"> </w:t>
            </w:r>
            <w:proofErr w:type="spellStart"/>
            <w:r>
              <w:t>ar</w:t>
            </w:r>
            <w:proofErr w:type="spellEnd"/>
            <w:r>
              <w:t xml:space="preserve"> </w:t>
            </w:r>
            <w:proofErr w:type="spellStart"/>
            <w:r>
              <w:t>keitimo</w:t>
            </w:r>
            <w:proofErr w:type="spellEnd"/>
            <w:r>
              <w:t xml:space="preserve"> </w:t>
            </w:r>
            <w:proofErr w:type="spellStart"/>
            <w:r>
              <w:t>aplinkybę</w:t>
            </w:r>
            <w:proofErr w:type="spellEnd"/>
            <w:r>
              <w:t xml:space="preserve">, </w:t>
            </w:r>
            <w:proofErr w:type="spellStart"/>
            <w:r>
              <w:t>nurodytą</w:t>
            </w:r>
            <w:proofErr w:type="spellEnd"/>
            <w:r>
              <w:t xml:space="preserve"> </w:t>
            </w:r>
            <w:proofErr w:type="spellStart"/>
            <w:r>
              <w:t>Sutartyje</w:t>
            </w:r>
            <w:proofErr w:type="spellEnd"/>
            <w:r>
              <w:t>;</w:t>
            </w:r>
          </w:p>
        </w:tc>
        <w:tc>
          <w:tcPr>
            <w:tcW w:w="4518" w:type="dxa"/>
            <w:tcBorders>
              <w:left w:val="single" w:sz="4" w:space="0" w:color="auto"/>
              <w:right w:val="single" w:sz="4" w:space="0" w:color="auto"/>
            </w:tcBorders>
          </w:tcPr>
          <w:p w14:paraId="1ADEE437" w14:textId="734045AB" w:rsidR="002E568E" w:rsidRDefault="002E568E" w:rsidP="002E568E">
            <w:r w:rsidRPr="002D20C9">
              <w:rPr>
                <w:color w:val="000000"/>
                <w:szCs w:val="24"/>
                <w:shd w:val="clear" w:color="auto" w:fill="FFFFFF"/>
              </w:rPr>
              <w:t>3.3.3.1. A substantiated request to change the composition of the Supplier and evidence supporting at least one of the grounds for withdrawal or replacement of the Partner as specified in the Contract;</w:t>
            </w:r>
          </w:p>
        </w:tc>
      </w:tr>
      <w:tr w:rsidR="002E568E" w14:paraId="17ECDA35" w14:textId="77777777" w:rsidTr="00466A6D">
        <w:tc>
          <w:tcPr>
            <w:tcW w:w="4338" w:type="dxa"/>
            <w:tcBorders>
              <w:left w:val="single" w:sz="4" w:space="0" w:color="auto"/>
              <w:right w:val="single" w:sz="4" w:space="0" w:color="auto"/>
            </w:tcBorders>
          </w:tcPr>
          <w:p w14:paraId="525BD996" w14:textId="77777777" w:rsidR="002E568E" w:rsidRDefault="002E568E" w:rsidP="002E568E">
            <w:r>
              <w:t>3.3.3.2. </w:t>
            </w:r>
            <w:proofErr w:type="spellStart"/>
            <w:r>
              <w:t>naujos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ar</w:t>
            </w:r>
            <w:proofErr w:type="spellEnd"/>
            <w:r>
              <w:t xml:space="preserve"> </w:t>
            </w:r>
            <w:proofErr w:type="spellStart"/>
            <w:r>
              <w:t>esamos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pakeitimo</w:t>
            </w:r>
            <w:proofErr w:type="spellEnd"/>
            <w:r>
              <w:t xml:space="preserve"> </w:t>
            </w:r>
            <w:proofErr w:type="spellStart"/>
            <w:r>
              <w:t>projektą</w:t>
            </w:r>
            <w:proofErr w:type="spellEnd"/>
            <w:r>
              <w:t xml:space="preserve">, </w:t>
            </w:r>
            <w:proofErr w:type="spellStart"/>
            <w:r>
              <w:t>kuriame</w:t>
            </w:r>
            <w:proofErr w:type="spellEnd"/>
            <w:r>
              <w:t xml:space="preserve">, </w:t>
            </w:r>
            <w:proofErr w:type="spellStart"/>
            <w:r>
              <w:t>jeigu</w:t>
            </w:r>
            <w:proofErr w:type="spellEnd"/>
            <w:r>
              <w:t xml:space="preserve"> </w:t>
            </w:r>
            <w:proofErr w:type="spellStart"/>
            <w:r>
              <w:t>Partneris</w:t>
            </w:r>
            <w:proofErr w:type="spellEnd"/>
            <w:r>
              <w:t xml:space="preserve"> </w:t>
            </w:r>
            <w:proofErr w:type="spellStart"/>
            <w:r>
              <w:t>pasitraukia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pasitraukiančiojo</w:t>
            </w:r>
            <w:proofErr w:type="spellEnd"/>
            <w:r>
              <w:t xml:space="preserve"> </w:t>
            </w:r>
            <w:proofErr w:type="spellStart"/>
            <w:r>
              <w:t>Partnerio</w:t>
            </w:r>
            <w:proofErr w:type="spellEnd"/>
            <w:r>
              <w:t xml:space="preserve"> </w:t>
            </w:r>
            <w:proofErr w:type="spellStart"/>
            <w:r>
              <w:t>įsipareigojimus</w:t>
            </w:r>
            <w:proofErr w:type="spellEnd"/>
            <w:r>
              <w:t xml:space="preserve"> visa </w:t>
            </w:r>
            <w:proofErr w:type="spellStart"/>
            <w:r>
              <w:t>apimtimi</w:t>
            </w:r>
            <w:proofErr w:type="spellEnd"/>
            <w:r>
              <w:t xml:space="preserve"> </w:t>
            </w:r>
            <w:proofErr w:type="spellStart"/>
            <w:r>
              <w:t>perima</w:t>
            </w:r>
            <w:proofErr w:type="spellEnd"/>
            <w:r>
              <w:t xml:space="preserve"> </w:t>
            </w:r>
            <w:proofErr w:type="spellStart"/>
            <w:r>
              <w:t>pasiliekantysis</w:t>
            </w:r>
            <w:proofErr w:type="spellEnd"/>
            <w:r>
              <w:t xml:space="preserve"> </w:t>
            </w:r>
            <w:proofErr w:type="spellStart"/>
            <w:r>
              <w:t>Partneris</w:t>
            </w:r>
            <w:proofErr w:type="spellEnd"/>
            <w:r>
              <w:t xml:space="preserve"> ir (</w:t>
            </w:r>
            <w:proofErr w:type="spellStart"/>
            <w:r>
              <w:t>ar</w:t>
            </w:r>
            <w:proofErr w:type="spellEnd"/>
            <w:r>
              <w:t xml:space="preserve">) </w:t>
            </w:r>
            <w:proofErr w:type="spellStart"/>
            <w:r>
              <w:t>naujai</w:t>
            </w:r>
            <w:proofErr w:type="spellEnd"/>
            <w:r>
              <w:t xml:space="preserve"> </w:t>
            </w:r>
            <w:proofErr w:type="spellStart"/>
            <w:r>
              <w:t>pasitelktas</w:t>
            </w:r>
            <w:proofErr w:type="spellEnd"/>
            <w:r>
              <w:t xml:space="preserve"> </w:t>
            </w:r>
            <w:proofErr w:type="spellStart"/>
            <w:r>
              <w:t>Partneris</w:t>
            </w:r>
            <w:proofErr w:type="spellEnd"/>
            <w:r>
              <w:t>;</w:t>
            </w:r>
          </w:p>
        </w:tc>
        <w:tc>
          <w:tcPr>
            <w:tcW w:w="4518" w:type="dxa"/>
            <w:tcBorders>
              <w:left w:val="single" w:sz="4" w:space="0" w:color="auto"/>
              <w:right w:val="single" w:sz="4" w:space="0" w:color="auto"/>
            </w:tcBorders>
          </w:tcPr>
          <w:p w14:paraId="28B73805" w14:textId="1F488EE7" w:rsidR="002E568E" w:rsidRDefault="002E568E" w:rsidP="002E568E">
            <w:r w:rsidRPr="002D20C9">
              <w:rPr>
                <w:color w:val="000000"/>
                <w:szCs w:val="24"/>
                <w:shd w:val="clear" w:color="auto" w:fill="FFFFFF"/>
              </w:rPr>
              <w:t>3.3.3.2. A draft of the new joint activity Contract or an amendment to the existing Contract, which, in the case of withdrawal, must state that the obligations of the withdrawing Partner will be fully assumed by the remaining and/or newly engaged Partner;</w:t>
            </w:r>
          </w:p>
        </w:tc>
      </w:tr>
      <w:tr w:rsidR="002E568E" w14:paraId="6FC3246A" w14:textId="77777777" w:rsidTr="00466A6D">
        <w:tc>
          <w:tcPr>
            <w:tcW w:w="4338" w:type="dxa"/>
            <w:tcBorders>
              <w:left w:val="single" w:sz="4" w:space="0" w:color="auto"/>
              <w:right w:val="single" w:sz="4" w:space="0" w:color="auto"/>
            </w:tcBorders>
          </w:tcPr>
          <w:p w14:paraId="747BD42E" w14:textId="77777777" w:rsidR="002E568E" w:rsidRDefault="002E568E" w:rsidP="002E568E">
            <w:r>
              <w:t>3.3.3.3. </w:t>
            </w:r>
            <w:proofErr w:type="spellStart"/>
            <w:r>
              <w:t>pasiliekančiojo</w:t>
            </w:r>
            <w:proofErr w:type="spellEnd"/>
            <w:r>
              <w:t xml:space="preserve"> </w:t>
            </w:r>
            <w:proofErr w:type="spellStart"/>
            <w:r>
              <w:t>ar</w:t>
            </w:r>
            <w:proofErr w:type="spellEnd"/>
            <w:r>
              <w:t xml:space="preserve"> </w:t>
            </w:r>
            <w:proofErr w:type="spellStart"/>
            <w:r>
              <w:t>naujai</w:t>
            </w:r>
            <w:proofErr w:type="spellEnd"/>
            <w:r>
              <w:t xml:space="preserve"> </w:t>
            </w:r>
            <w:proofErr w:type="spellStart"/>
            <w:r>
              <w:t>pasitelkiamo</w:t>
            </w:r>
            <w:proofErr w:type="spellEnd"/>
            <w:r>
              <w:t xml:space="preserve"> </w:t>
            </w:r>
            <w:proofErr w:type="spellStart"/>
            <w:r>
              <w:t>Partnerio</w:t>
            </w:r>
            <w:proofErr w:type="spellEnd"/>
            <w:r>
              <w:t xml:space="preserve"> </w:t>
            </w:r>
            <w:proofErr w:type="spellStart"/>
            <w:r>
              <w:t>kvalifikaciją</w:t>
            </w:r>
            <w:proofErr w:type="spellEnd"/>
            <w:r>
              <w:t xml:space="preserve"> </w:t>
            </w:r>
            <w:proofErr w:type="spellStart"/>
            <w:r>
              <w:t>patvirtinančius</w:t>
            </w:r>
            <w:proofErr w:type="spellEnd"/>
            <w:r>
              <w:t xml:space="preserve"> </w:t>
            </w:r>
            <w:proofErr w:type="spellStart"/>
            <w:r>
              <w:t>dokumentus</w:t>
            </w:r>
            <w:proofErr w:type="spellEnd"/>
            <w:r>
              <w:t xml:space="preserve">. </w:t>
            </w:r>
            <w:proofErr w:type="spellStart"/>
            <w:r>
              <w:t>Visais</w:t>
            </w:r>
            <w:proofErr w:type="spellEnd"/>
            <w:r>
              <w:t xml:space="preserve"> </w:t>
            </w:r>
            <w:proofErr w:type="spellStart"/>
            <w:r>
              <w:t>atvejais</w:t>
            </w:r>
            <w:proofErr w:type="spellEnd"/>
            <w:r>
              <w:t xml:space="preserve"> </w:t>
            </w:r>
            <w:proofErr w:type="spellStart"/>
            <w:r>
              <w:t>pasiliekančiojo</w:t>
            </w:r>
            <w:proofErr w:type="spellEnd"/>
            <w:r>
              <w:t xml:space="preserve"> </w:t>
            </w:r>
            <w:proofErr w:type="spellStart"/>
            <w:r>
              <w:t>Partnerio</w:t>
            </w:r>
            <w:proofErr w:type="spellEnd"/>
            <w:r>
              <w:t xml:space="preserve"> </w:t>
            </w:r>
            <w:proofErr w:type="spellStart"/>
            <w:r>
              <w:t>ar</w:t>
            </w:r>
            <w:proofErr w:type="spellEnd"/>
            <w:r>
              <w:t xml:space="preserve"> </w:t>
            </w:r>
            <w:proofErr w:type="spellStart"/>
            <w:r>
              <w:t>naujai</w:t>
            </w:r>
            <w:proofErr w:type="spellEnd"/>
            <w:r>
              <w:t xml:space="preserve"> </w:t>
            </w:r>
            <w:proofErr w:type="spellStart"/>
            <w:r>
              <w:t>pasitelkto</w:t>
            </w:r>
            <w:proofErr w:type="spellEnd"/>
            <w:r>
              <w:t xml:space="preserve"> </w:t>
            </w:r>
            <w:proofErr w:type="spellStart"/>
            <w:r>
              <w:t>Partnerio</w:t>
            </w:r>
            <w:proofErr w:type="spellEnd"/>
            <w:r>
              <w:t xml:space="preserve"> </w:t>
            </w:r>
            <w:proofErr w:type="spellStart"/>
            <w:r>
              <w:t>kvalifikacija</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žemesnė</w:t>
            </w:r>
            <w:proofErr w:type="spellEnd"/>
            <w:r>
              <w:t xml:space="preserve"> </w:t>
            </w:r>
            <w:proofErr w:type="spellStart"/>
            <w:r>
              <w:t>nei</w:t>
            </w:r>
            <w:proofErr w:type="spellEnd"/>
            <w:r>
              <w:t xml:space="preserve"> </w:t>
            </w:r>
            <w:proofErr w:type="spellStart"/>
            <w:r>
              <w:t>pasitraukiančiojo</w:t>
            </w:r>
            <w:proofErr w:type="spellEnd"/>
            <w:r>
              <w:t xml:space="preserve"> </w:t>
            </w:r>
            <w:proofErr w:type="spellStart"/>
            <w:r>
              <w:t>Partnerio</w:t>
            </w:r>
            <w:proofErr w:type="spellEnd"/>
            <w:r>
              <w:t xml:space="preserve"> (</w:t>
            </w:r>
            <w:proofErr w:type="spellStart"/>
            <w:r>
              <w:t>atitinkanti</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xml:space="preserve">, </w:t>
            </w:r>
            <w:proofErr w:type="spellStart"/>
            <w:r>
              <w:t>kuriuos</w:t>
            </w:r>
            <w:proofErr w:type="spellEnd"/>
            <w:r>
              <w:t xml:space="preserve"> </w:t>
            </w:r>
            <w:proofErr w:type="spellStart"/>
            <w:r>
              <w:t>atitiko</w:t>
            </w:r>
            <w:proofErr w:type="spellEnd"/>
            <w:r>
              <w:t xml:space="preserve"> </w:t>
            </w:r>
            <w:proofErr w:type="spellStart"/>
            <w:r>
              <w:t>pasitraukiantysis</w:t>
            </w:r>
            <w:proofErr w:type="spellEnd"/>
            <w:r>
              <w:t xml:space="preserve"> </w:t>
            </w:r>
            <w:proofErr w:type="spellStart"/>
            <w:r>
              <w:t>Partneris</w:t>
            </w:r>
            <w:proofErr w:type="spellEnd"/>
            <w:r>
              <w:t xml:space="preserve">, ir </w:t>
            </w:r>
            <w:proofErr w:type="spellStart"/>
            <w:r>
              <w:t>atitinkanti</w:t>
            </w:r>
            <w:proofErr w:type="spellEnd"/>
            <w:r>
              <w:t xml:space="preserve"> </w:t>
            </w:r>
            <w:proofErr w:type="spellStart"/>
            <w:r>
              <w:t>pasitraukiančiojo</w:t>
            </w:r>
            <w:proofErr w:type="spellEnd"/>
            <w:r>
              <w:t xml:space="preserve"> </w:t>
            </w:r>
            <w:proofErr w:type="spellStart"/>
            <w:r>
              <w:t>Partnerio</w:t>
            </w:r>
            <w:proofErr w:type="spellEnd"/>
            <w:r>
              <w:t xml:space="preserve"> </w:t>
            </w:r>
            <w:proofErr w:type="spellStart"/>
            <w:r>
              <w:t>pasiūlyme</w:t>
            </w:r>
            <w:proofErr w:type="spellEnd"/>
            <w:r>
              <w:t xml:space="preserve"> </w:t>
            </w:r>
            <w:proofErr w:type="spellStart"/>
            <w:r>
              <w:t>nurodytą</w:t>
            </w:r>
            <w:proofErr w:type="spellEnd"/>
            <w:r>
              <w:t xml:space="preserve"> </w:t>
            </w:r>
            <w:proofErr w:type="spellStart"/>
            <w:r>
              <w:t>specialistų</w:t>
            </w:r>
            <w:proofErr w:type="spellEnd"/>
            <w:r>
              <w:t xml:space="preserve"> </w:t>
            </w:r>
            <w:proofErr w:type="spellStart"/>
            <w:r>
              <w:t>kvalifikaciją</w:t>
            </w:r>
            <w:proofErr w:type="spellEnd"/>
            <w:r>
              <w:t xml:space="preserve"> ir </w:t>
            </w:r>
            <w:proofErr w:type="spellStart"/>
            <w:r>
              <w:t>kitas</w:t>
            </w:r>
            <w:proofErr w:type="spellEnd"/>
            <w:r>
              <w:t xml:space="preserve"> </w:t>
            </w:r>
            <w:proofErr w:type="spellStart"/>
            <w:r>
              <w:t>sąlygas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nustatytiems</w:t>
            </w:r>
            <w:proofErr w:type="spellEnd"/>
            <w:r>
              <w:t xml:space="preserve"> </w:t>
            </w:r>
            <w:proofErr w:type="spellStart"/>
            <w:r>
              <w:t>Kokybiniams</w:t>
            </w:r>
            <w:proofErr w:type="spellEnd"/>
            <w:r>
              <w:t xml:space="preserve"> </w:t>
            </w:r>
            <w:proofErr w:type="spellStart"/>
            <w:r>
              <w:t>kriterijams</w:t>
            </w:r>
            <w:proofErr w:type="spellEnd"/>
            <w:r>
              <w:t xml:space="preserve"> </w:t>
            </w:r>
            <w:proofErr w:type="spellStart"/>
            <w:r>
              <w:t>pagrįsti</w:t>
            </w:r>
            <w:proofErr w:type="spellEnd"/>
            <w:r>
              <w:t xml:space="preserve"> (</w:t>
            </w:r>
            <w:proofErr w:type="spellStart"/>
            <w:r>
              <w:t>jei</w:t>
            </w:r>
            <w:proofErr w:type="spellEnd"/>
            <w:r>
              <w:t xml:space="preserve"> </w:t>
            </w:r>
            <w:proofErr w:type="spellStart"/>
            <w:r>
              <w:t>taikoma</w:t>
            </w:r>
            <w:proofErr w:type="spellEnd"/>
            <w:r>
              <w:t xml:space="preserve">). Jei </w:t>
            </w:r>
            <w:proofErr w:type="spellStart"/>
            <w:r>
              <w:t>pasitelkiamas</w:t>
            </w:r>
            <w:proofErr w:type="spellEnd"/>
            <w:r>
              <w:t xml:space="preserve"> </w:t>
            </w:r>
            <w:proofErr w:type="spellStart"/>
            <w:r>
              <w:t>naujas</w:t>
            </w:r>
            <w:proofErr w:type="spellEnd"/>
            <w:r>
              <w:t xml:space="preserve"> </w:t>
            </w:r>
            <w:proofErr w:type="spellStart"/>
            <w:r>
              <w:t>Partneris</w:t>
            </w:r>
            <w:proofErr w:type="spellEnd"/>
            <w:r>
              <w:t xml:space="preserve">, </w:t>
            </w:r>
            <w:proofErr w:type="spellStart"/>
            <w:r>
              <w:t>taip</w:t>
            </w:r>
            <w:proofErr w:type="spellEnd"/>
            <w:r>
              <w:t xml:space="preserve"> pat, </w:t>
            </w:r>
            <w:proofErr w:type="spellStart"/>
            <w:r>
              <w:t>vadovaujantis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nurodytais</w:t>
            </w:r>
            <w:proofErr w:type="spellEnd"/>
            <w:r>
              <w:t xml:space="preserve"> </w:t>
            </w:r>
            <w:proofErr w:type="spellStart"/>
            <w:r>
              <w:t>reikalavimais</w:t>
            </w:r>
            <w:proofErr w:type="spellEnd"/>
            <w:r>
              <w:t xml:space="preserve">, </w:t>
            </w:r>
            <w:proofErr w:type="spellStart"/>
            <w:r>
              <w:t>pateikiami</w:t>
            </w:r>
            <w:proofErr w:type="spellEnd"/>
            <w:r>
              <w:t xml:space="preserve"> </w:t>
            </w:r>
            <w:proofErr w:type="spellStart"/>
            <w:r>
              <w:t>dokumentai</w:t>
            </w:r>
            <w:proofErr w:type="spellEnd"/>
            <w:r>
              <w:t xml:space="preserve">, </w:t>
            </w:r>
            <w:proofErr w:type="spellStart"/>
            <w:r>
              <w:t>pagrindžiantys</w:t>
            </w:r>
            <w:proofErr w:type="spellEnd"/>
            <w:r>
              <w:t xml:space="preserve"> </w:t>
            </w:r>
            <w:proofErr w:type="spellStart"/>
            <w:r>
              <w:t>pasitelkiamo</w:t>
            </w:r>
            <w:proofErr w:type="spellEnd"/>
            <w:r>
              <w:t xml:space="preserve"> </w:t>
            </w:r>
            <w:proofErr w:type="spellStart"/>
            <w:r>
              <w:t>Partnerio</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nebuvimą</w:t>
            </w:r>
            <w:proofErr w:type="spellEnd"/>
            <w:r>
              <w:t xml:space="preserve"> ir </w:t>
            </w:r>
            <w:proofErr w:type="spellStart"/>
            <w:r>
              <w:t>atitiktį</w:t>
            </w:r>
            <w:proofErr w:type="spellEnd"/>
            <w:r>
              <w:t>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w:t>
            </w:r>
            <w:proofErr w:type="spellStart"/>
            <w:r>
              <w:t>bei</w:t>
            </w:r>
            <w:proofErr w:type="spellEnd"/>
            <w:r>
              <w:t xml:space="preserve">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taikoma</w:t>
            </w:r>
            <w:proofErr w:type="spellEnd"/>
            <w:r>
              <w:t>).</w:t>
            </w:r>
          </w:p>
        </w:tc>
        <w:tc>
          <w:tcPr>
            <w:tcW w:w="4518" w:type="dxa"/>
            <w:tcBorders>
              <w:left w:val="single" w:sz="4" w:space="0" w:color="auto"/>
              <w:right w:val="single" w:sz="4" w:space="0" w:color="auto"/>
            </w:tcBorders>
          </w:tcPr>
          <w:p w14:paraId="4D87DA01" w14:textId="1519F41D" w:rsidR="002E568E" w:rsidRDefault="002E568E" w:rsidP="002E568E">
            <w:r w:rsidRPr="002D20C9">
              <w:rPr>
                <w:color w:val="000000"/>
                <w:szCs w:val="24"/>
                <w:shd w:val="clear" w:color="auto" w:fill="FFFFFF"/>
              </w:rPr>
              <w:t>3.3.3.3. Documents proving the qualifications of the remaining or newly engaged Partner. In all cases, the qualifications of the remaining or newly engaged Partner must not be lower than those of the withdrawing Partner (i.e., must meet the qualification requirements set out in the procurement documents that were met by the withdrawing Partner, and match the qualifications of specialists and other conditions stated in the tender to support the Qualitative Criteria, if applicable). If a new Partner is engaged, documents must also be submitted in accordance with the procurement requirements to prove the absence of exclusion grounds and compliance with national security interests and the requirement not to be registered (permanently residing or holding citizenship) in countries or territories considered unreliable (if applicable).</w:t>
            </w:r>
          </w:p>
        </w:tc>
      </w:tr>
      <w:tr w:rsidR="002E568E" w14:paraId="763DF10C" w14:textId="77777777" w:rsidTr="00466A6D">
        <w:tc>
          <w:tcPr>
            <w:tcW w:w="4338" w:type="dxa"/>
            <w:tcBorders>
              <w:left w:val="single" w:sz="4" w:space="0" w:color="auto"/>
              <w:right w:val="single" w:sz="4" w:space="0" w:color="auto"/>
            </w:tcBorders>
          </w:tcPr>
          <w:p w14:paraId="2C58DE5C" w14:textId="77777777" w:rsidR="002E568E" w:rsidRDefault="002E568E" w:rsidP="002E568E">
            <w:r>
              <w:t>3.3.4. </w:t>
            </w:r>
            <w:proofErr w:type="spellStart"/>
            <w:r>
              <w:t>Pirkėjas</w:t>
            </w:r>
            <w:proofErr w:type="spellEnd"/>
            <w:r>
              <w:t xml:space="preserve">, </w:t>
            </w:r>
            <w:proofErr w:type="spellStart"/>
            <w:r>
              <w:t>gavęs</w:t>
            </w:r>
            <w:proofErr w:type="spellEnd"/>
            <w:r>
              <w:t xml:space="preserve"> </w:t>
            </w:r>
            <w:proofErr w:type="spellStart"/>
            <w:r>
              <w:t>Tiekėjo</w:t>
            </w:r>
            <w:proofErr w:type="spellEnd"/>
            <w:r>
              <w:t xml:space="preserve"> </w:t>
            </w:r>
            <w:proofErr w:type="spellStart"/>
            <w:r>
              <w:t>prašymą</w:t>
            </w:r>
            <w:proofErr w:type="spellEnd"/>
            <w:r>
              <w:t xml:space="preserve"> </w:t>
            </w:r>
            <w:proofErr w:type="spellStart"/>
            <w:r>
              <w:t>su</w:t>
            </w:r>
            <w:proofErr w:type="spellEnd"/>
            <w:r>
              <w:t xml:space="preserve"> </w:t>
            </w:r>
            <w:proofErr w:type="spellStart"/>
            <w:r>
              <w:lastRenderedPageBreak/>
              <w:t>kitais</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dokumentais</w:t>
            </w:r>
            <w:proofErr w:type="spellEnd"/>
            <w:r>
              <w:t>,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įvertina</w:t>
            </w:r>
            <w:proofErr w:type="spellEnd"/>
            <w:r>
              <w:t xml:space="preserve"> </w:t>
            </w:r>
            <w:proofErr w:type="spellStart"/>
            <w:r>
              <w:t>keitimo</w:t>
            </w:r>
            <w:proofErr w:type="spellEnd"/>
            <w:r>
              <w:t xml:space="preserve"> </w:t>
            </w:r>
            <w:proofErr w:type="spellStart"/>
            <w:r>
              <w:t>galimybes</w:t>
            </w:r>
            <w:proofErr w:type="spellEnd"/>
            <w:r>
              <w:t xml:space="preserve"> ir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sutikimą</w:t>
            </w:r>
            <w:proofErr w:type="spellEnd"/>
            <w:r>
              <w:t xml:space="preserve"> </w:t>
            </w:r>
            <w:proofErr w:type="spellStart"/>
            <w:r>
              <w:t>arba</w:t>
            </w:r>
            <w:proofErr w:type="spellEnd"/>
            <w:r>
              <w:t xml:space="preserve"> </w:t>
            </w:r>
            <w:proofErr w:type="spellStart"/>
            <w:r>
              <w:t>apie</w:t>
            </w:r>
            <w:proofErr w:type="spellEnd"/>
            <w:r>
              <w:t xml:space="preserve"> </w:t>
            </w:r>
            <w:proofErr w:type="spellStart"/>
            <w:r>
              <w:t>nesutikimą</w:t>
            </w:r>
            <w:proofErr w:type="spellEnd"/>
            <w:r>
              <w:t xml:space="preserve"> </w:t>
            </w:r>
            <w:proofErr w:type="spellStart"/>
            <w:r>
              <w:t>atsisakyti</w:t>
            </w:r>
            <w:proofErr w:type="spellEnd"/>
            <w:r>
              <w:t xml:space="preserve"> </w:t>
            </w:r>
            <w:proofErr w:type="spellStart"/>
            <w:r>
              <w:t>ar</w:t>
            </w:r>
            <w:proofErr w:type="spellEnd"/>
            <w:r>
              <w:t xml:space="preserve"> </w:t>
            </w:r>
            <w:proofErr w:type="spellStart"/>
            <w:r>
              <w:t>pakeisti</w:t>
            </w:r>
            <w:proofErr w:type="spellEnd"/>
            <w:r>
              <w:t xml:space="preserve"> </w:t>
            </w:r>
            <w:proofErr w:type="spellStart"/>
            <w:r>
              <w:t>Partnerį</w:t>
            </w:r>
            <w:proofErr w:type="spellEnd"/>
            <w:r>
              <w:t xml:space="preserve">. </w:t>
            </w:r>
            <w:proofErr w:type="spellStart"/>
            <w:r>
              <w:t>Pirkėjui</w:t>
            </w:r>
            <w:proofErr w:type="spellEnd"/>
            <w:r>
              <w:t xml:space="preserve"> </w:t>
            </w:r>
            <w:proofErr w:type="spellStart"/>
            <w:r>
              <w:t>sutikus</w:t>
            </w:r>
            <w:proofErr w:type="spellEnd"/>
            <w:r>
              <w:t xml:space="preserve">, </w:t>
            </w:r>
            <w:proofErr w:type="spellStart"/>
            <w:r>
              <w:t>Šalys</w:t>
            </w:r>
            <w:proofErr w:type="spellEnd"/>
            <w:r>
              <w:t xml:space="preserve"> </w:t>
            </w:r>
            <w:proofErr w:type="spellStart"/>
            <w:r>
              <w:t>pasirašo</w:t>
            </w:r>
            <w:proofErr w:type="spellEnd"/>
            <w:r>
              <w:t xml:space="preserve"> </w:t>
            </w:r>
            <w:proofErr w:type="spellStart"/>
            <w:r>
              <w:t>Susitarimą</w:t>
            </w:r>
            <w:proofErr w:type="spellEnd"/>
            <w:r>
              <w:t xml:space="preserve">, </w:t>
            </w:r>
            <w:proofErr w:type="spellStart"/>
            <w:r>
              <w:t>kuris</w:t>
            </w:r>
            <w:proofErr w:type="spellEnd"/>
            <w:r>
              <w:t xml:space="preserve"> </w:t>
            </w:r>
            <w:proofErr w:type="spellStart"/>
            <w:r>
              <w:t>laikomas</w:t>
            </w:r>
            <w:proofErr w:type="spellEnd"/>
            <w:r>
              <w:t xml:space="preserve"> </w:t>
            </w:r>
            <w:proofErr w:type="spellStart"/>
            <w:r>
              <w:t>neatsiejama</w:t>
            </w:r>
            <w:proofErr w:type="spellEnd"/>
            <w:r>
              <w:t xml:space="preserve"> </w:t>
            </w:r>
            <w:proofErr w:type="spellStart"/>
            <w:r>
              <w:t>Sutarties</w:t>
            </w:r>
            <w:proofErr w:type="spellEnd"/>
            <w:r>
              <w:t xml:space="preserve"> </w:t>
            </w:r>
            <w:proofErr w:type="spellStart"/>
            <w:r>
              <w:t>dalimi</w:t>
            </w:r>
            <w:proofErr w:type="spellEnd"/>
            <w:r>
              <w:t xml:space="preserve">. </w:t>
            </w:r>
            <w:proofErr w:type="spellStart"/>
            <w:r>
              <w:t>Prieš</w:t>
            </w:r>
            <w:proofErr w:type="spellEnd"/>
            <w:r>
              <w:t xml:space="preserve"> </w:t>
            </w:r>
            <w:proofErr w:type="spellStart"/>
            <w:r>
              <w:t>Susitarimo</w:t>
            </w:r>
            <w:proofErr w:type="spellEnd"/>
            <w:r>
              <w:t xml:space="preserve"> </w:t>
            </w:r>
            <w:proofErr w:type="spellStart"/>
            <w:r>
              <w:t>pasirašymą</w:t>
            </w:r>
            <w:proofErr w:type="spellEnd"/>
            <w:r>
              <w:t xml:space="preserve">, </w:t>
            </w:r>
            <w:proofErr w:type="spellStart"/>
            <w:r>
              <w:t>Pirkėjui</w:t>
            </w:r>
            <w:proofErr w:type="spellEnd"/>
            <w:r>
              <w:t xml:space="preserve"> </w:t>
            </w:r>
            <w:proofErr w:type="spellStart"/>
            <w:r>
              <w:t>pateikiama</w:t>
            </w:r>
            <w:proofErr w:type="spellEnd"/>
            <w:r>
              <w:t xml:space="preserve"> </w:t>
            </w:r>
            <w:proofErr w:type="spellStart"/>
            <w:r>
              <w:t>naujos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ar</w:t>
            </w:r>
            <w:proofErr w:type="spellEnd"/>
            <w:r>
              <w:t xml:space="preserve"> </w:t>
            </w:r>
            <w:proofErr w:type="spellStart"/>
            <w:r>
              <w:t>esamos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pakeitimo</w:t>
            </w:r>
            <w:proofErr w:type="spellEnd"/>
            <w:r>
              <w:t xml:space="preserve"> </w:t>
            </w:r>
            <w:proofErr w:type="spellStart"/>
            <w:r>
              <w:t>kopija</w:t>
            </w:r>
            <w:proofErr w:type="spellEnd"/>
            <w:r>
              <w:t xml:space="preserve"> </w:t>
            </w:r>
            <w:proofErr w:type="spellStart"/>
            <w:r>
              <w:t>arba</w:t>
            </w:r>
            <w:proofErr w:type="spellEnd"/>
            <w:r>
              <w:t xml:space="preserve"> </w:t>
            </w:r>
            <w:proofErr w:type="spellStart"/>
            <w:r>
              <w:t>nuorašas</w:t>
            </w:r>
            <w:proofErr w:type="spellEnd"/>
            <w:r>
              <w:t>.</w:t>
            </w:r>
          </w:p>
        </w:tc>
        <w:tc>
          <w:tcPr>
            <w:tcW w:w="4518" w:type="dxa"/>
            <w:tcBorders>
              <w:left w:val="single" w:sz="4" w:space="0" w:color="auto"/>
              <w:right w:val="single" w:sz="4" w:space="0" w:color="auto"/>
            </w:tcBorders>
          </w:tcPr>
          <w:p w14:paraId="68573FF8" w14:textId="423CEA37" w:rsidR="002E568E" w:rsidRDefault="002E568E" w:rsidP="002E568E">
            <w:r w:rsidRPr="002D20C9">
              <w:rPr>
                <w:color w:val="000000"/>
                <w:szCs w:val="24"/>
                <w:shd w:val="clear" w:color="auto" w:fill="FFFFFF"/>
              </w:rPr>
              <w:lastRenderedPageBreak/>
              <w:t xml:space="preserve">3.3.4. Upon receiving the Supplier’s request </w:t>
            </w:r>
            <w:r w:rsidRPr="002D20C9">
              <w:rPr>
                <w:color w:val="000000"/>
                <w:szCs w:val="24"/>
                <w:shd w:val="clear" w:color="auto" w:fill="FFFFFF"/>
              </w:rPr>
              <w:lastRenderedPageBreak/>
              <w:t>and the documents specified in the Contract, the Buyer shall assess the possibility of replacement within ten (10) working days and inform the Supplier in writing of its consent or refusal to approve the withdrawal or replacement of the Partner. If the Buyer consents, the Parties shall sign an Amendment, which shall form an integral part of the Contract. Prior to signing the Amendment, the Supplier must submit a copy or transcript of the new or amended joint activity Contract to the Buyer.</w:t>
            </w:r>
          </w:p>
        </w:tc>
      </w:tr>
      <w:tr w:rsidR="002E568E" w14:paraId="4A0BA183" w14:textId="77777777" w:rsidTr="00466A6D">
        <w:tc>
          <w:tcPr>
            <w:tcW w:w="4338" w:type="dxa"/>
            <w:tcBorders>
              <w:left w:val="single" w:sz="4" w:space="0" w:color="auto"/>
              <w:right w:val="single" w:sz="4" w:space="0" w:color="auto"/>
            </w:tcBorders>
          </w:tcPr>
          <w:p w14:paraId="41553F0A" w14:textId="77777777" w:rsidR="002E568E" w:rsidRDefault="002E568E" w:rsidP="002E568E">
            <w:r w:rsidRPr="002953AA">
              <w:rPr>
                <w:b/>
                <w:bCs/>
                <w:color w:val="000000"/>
                <w:szCs w:val="24"/>
              </w:rPr>
              <w:lastRenderedPageBreak/>
              <w:t xml:space="preserve">3.4.  </w:t>
            </w:r>
            <w:proofErr w:type="spellStart"/>
            <w:r w:rsidRPr="002953AA">
              <w:rPr>
                <w:b/>
                <w:bCs/>
                <w:color w:val="000000"/>
                <w:szCs w:val="24"/>
              </w:rPr>
              <w:t>Susitarimai</w:t>
            </w:r>
            <w:proofErr w:type="spellEnd"/>
            <w:r w:rsidRPr="002953AA">
              <w:rPr>
                <w:b/>
                <w:bCs/>
                <w:color w:val="000000"/>
                <w:szCs w:val="24"/>
              </w:rPr>
              <w:t xml:space="preserve"> </w:t>
            </w:r>
            <w:proofErr w:type="spellStart"/>
            <w:r w:rsidRPr="002953AA">
              <w:rPr>
                <w:b/>
                <w:bCs/>
                <w:color w:val="000000"/>
                <w:szCs w:val="24"/>
              </w:rPr>
              <w:t>dėl</w:t>
            </w:r>
            <w:proofErr w:type="spellEnd"/>
            <w:r w:rsidRPr="002953AA">
              <w:rPr>
                <w:b/>
                <w:bCs/>
                <w:color w:val="000000"/>
                <w:szCs w:val="24"/>
              </w:rPr>
              <w:t xml:space="preserve"> </w:t>
            </w:r>
            <w:proofErr w:type="spellStart"/>
            <w:r w:rsidRPr="002953AA">
              <w:rPr>
                <w:b/>
                <w:bCs/>
                <w:color w:val="000000"/>
                <w:szCs w:val="24"/>
              </w:rPr>
              <w:t>tiesioginio</w:t>
            </w:r>
            <w:proofErr w:type="spellEnd"/>
            <w:r w:rsidRPr="002953AA">
              <w:rPr>
                <w:b/>
                <w:bCs/>
                <w:color w:val="000000"/>
                <w:szCs w:val="24"/>
              </w:rPr>
              <w:t xml:space="preserve"> </w:t>
            </w:r>
            <w:proofErr w:type="spellStart"/>
            <w:r w:rsidRPr="002953AA">
              <w:rPr>
                <w:b/>
                <w:bCs/>
                <w:color w:val="000000"/>
                <w:szCs w:val="24"/>
              </w:rPr>
              <w:t>atsiskaitymo</w:t>
            </w:r>
            <w:proofErr w:type="spellEnd"/>
            <w:r w:rsidRPr="002953AA">
              <w:rPr>
                <w:b/>
                <w:bCs/>
                <w:color w:val="000000"/>
                <w:szCs w:val="24"/>
              </w:rPr>
              <w:t xml:space="preserve"> </w:t>
            </w:r>
            <w:proofErr w:type="spellStart"/>
            <w:r w:rsidRPr="002953AA">
              <w:rPr>
                <w:b/>
                <w:bCs/>
                <w:color w:val="000000"/>
                <w:szCs w:val="24"/>
              </w:rPr>
              <w:t>su</w:t>
            </w:r>
            <w:proofErr w:type="spellEnd"/>
            <w:r w:rsidRPr="002953AA">
              <w:rPr>
                <w:b/>
                <w:bCs/>
                <w:color w:val="000000"/>
                <w:szCs w:val="24"/>
              </w:rPr>
              <w:t xml:space="preserve"> </w:t>
            </w:r>
            <w:proofErr w:type="spellStart"/>
            <w:r w:rsidRPr="002953AA">
              <w:rPr>
                <w:b/>
                <w:bCs/>
                <w:color w:val="000000"/>
                <w:szCs w:val="24"/>
              </w:rPr>
              <w:t>subtiekėjais</w:t>
            </w:r>
            <w:proofErr w:type="spellEnd"/>
          </w:p>
        </w:tc>
        <w:tc>
          <w:tcPr>
            <w:tcW w:w="4518" w:type="dxa"/>
            <w:tcBorders>
              <w:left w:val="single" w:sz="4" w:space="0" w:color="auto"/>
              <w:right w:val="single" w:sz="4" w:space="0" w:color="auto"/>
            </w:tcBorders>
          </w:tcPr>
          <w:p w14:paraId="53DFFE8C" w14:textId="77777777" w:rsidR="002E568E" w:rsidRPr="002953AA" w:rsidRDefault="002E568E" w:rsidP="002E568E">
            <w:pPr>
              <w:rPr>
                <w:b/>
                <w:bCs/>
                <w:color w:val="000000"/>
                <w:szCs w:val="24"/>
              </w:rPr>
            </w:pPr>
            <w:r>
              <w:rPr>
                <w:b/>
                <w:bCs/>
                <w:color w:val="000000"/>
                <w:szCs w:val="24"/>
              </w:rPr>
              <w:t>3.4. Direct settlement Contracts with subcontractors</w:t>
            </w:r>
          </w:p>
          <w:p w14:paraId="7E6028D6" w14:textId="21CD165F" w:rsidR="002E568E" w:rsidRDefault="002E568E" w:rsidP="002E568E"/>
        </w:tc>
      </w:tr>
      <w:tr w:rsidR="002E568E" w14:paraId="603DF1CE" w14:textId="77777777" w:rsidTr="00466A6D">
        <w:tc>
          <w:tcPr>
            <w:tcW w:w="4338" w:type="dxa"/>
            <w:tcBorders>
              <w:left w:val="single" w:sz="4" w:space="0" w:color="auto"/>
              <w:right w:val="single" w:sz="4" w:space="0" w:color="auto"/>
            </w:tcBorders>
          </w:tcPr>
          <w:p w14:paraId="3B3FFD86" w14:textId="77777777" w:rsidR="002E568E" w:rsidRDefault="002E568E" w:rsidP="002E568E">
            <w:r>
              <w:t>3.4.1. </w:t>
            </w:r>
            <w:proofErr w:type="spellStart"/>
            <w:r>
              <w:t>Subtiekėjams</w:t>
            </w:r>
            <w:proofErr w:type="spellEnd"/>
            <w:r>
              <w:t xml:space="preserve"> </w:t>
            </w:r>
            <w:proofErr w:type="spellStart"/>
            <w:r>
              <w:t>pageidaujant</w:t>
            </w:r>
            <w:proofErr w:type="spellEnd"/>
            <w:r>
              <w:t xml:space="preserve">, </w:t>
            </w:r>
            <w:proofErr w:type="spellStart"/>
            <w:r>
              <w:t>Pirkėjas</w:t>
            </w:r>
            <w:proofErr w:type="spellEnd"/>
            <w:r>
              <w:t xml:space="preserve"> </w:t>
            </w:r>
            <w:proofErr w:type="spellStart"/>
            <w:r>
              <w:t>su</w:t>
            </w:r>
            <w:proofErr w:type="spellEnd"/>
            <w:r>
              <w:t xml:space="preserve"> </w:t>
            </w:r>
            <w:proofErr w:type="spellStart"/>
            <w:r>
              <w:t>jais</w:t>
            </w:r>
            <w:proofErr w:type="spellEnd"/>
            <w:r>
              <w:t xml:space="preserve"> </w:t>
            </w:r>
            <w:proofErr w:type="spellStart"/>
            <w:r>
              <w:t>atsiskaitys</w:t>
            </w:r>
            <w:proofErr w:type="spellEnd"/>
            <w:r>
              <w:t xml:space="preserve"> </w:t>
            </w:r>
            <w:proofErr w:type="spellStart"/>
            <w:r>
              <w:t>tiesiogiai</w:t>
            </w:r>
            <w:proofErr w:type="spellEnd"/>
            <w:r>
              <w:t xml:space="preserve">. </w:t>
            </w:r>
            <w:proofErr w:type="spellStart"/>
            <w:r>
              <w:t>Pirkėjas</w:t>
            </w:r>
            <w:proofErr w:type="spellEnd"/>
            <w:r>
              <w:t xml:space="preserve"> </w:t>
            </w:r>
            <w:proofErr w:type="spellStart"/>
            <w:r>
              <w:t>numato</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galimybę</w:t>
            </w:r>
            <w:proofErr w:type="spellEnd"/>
            <w:r>
              <w:t xml:space="preserve"> </w:t>
            </w:r>
            <w:proofErr w:type="spellStart"/>
            <w:r>
              <w:t>su</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subtiekėjais</w:t>
            </w:r>
            <w:proofErr w:type="spellEnd"/>
            <w:r>
              <w:t xml:space="preserve"> </w:t>
            </w:r>
            <w:proofErr w:type="spellStart"/>
            <w:r>
              <w:t>tokiomis</w:t>
            </w:r>
            <w:proofErr w:type="spellEnd"/>
            <w:r>
              <w:t xml:space="preserve"> </w:t>
            </w:r>
            <w:proofErr w:type="spellStart"/>
            <w:r>
              <w:t>sąlygomis</w:t>
            </w:r>
            <w:proofErr w:type="spellEnd"/>
            <w:r>
              <w:t xml:space="preserve"> ir </w:t>
            </w:r>
            <w:proofErr w:type="spellStart"/>
            <w:r>
              <w:t>tvarka</w:t>
            </w:r>
            <w:proofErr w:type="spellEnd"/>
            <w:r>
              <w:t>: </w:t>
            </w:r>
          </w:p>
        </w:tc>
        <w:tc>
          <w:tcPr>
            <w:tcW w:w="4518" w:type="dxa"/>
            <w:tcBorders>
              <w:left w:val="single" w:sz="4" w:space="0" w:color="auto"/>
              <w:right w:val="single" w:sz="4" w:space="0" w:color="auto"/>
            </w:tcBorders>
          </w:tcPr>
          <w:p w14:paraId="20EDDCD7" w14:textId="3E65DC11" w:rsidR="002E568E" w:rsidRDefault="002E568E" w:rsidP="002E568E">
            <w:r w:rsidRPr="000141F7">
              <w:t xml:space="preserve">3.4.1. At the request of sub-suppliers, the Buyer will settle with them directly. The Buyer shall provide for the possibility of direct settlement with the sub-suppliers specified in the Contract under the following conditions and procedure: </w:t>
            </w:r>
          </w:p>
        </w:tc>
      </w:tr>
      <w:tr w:rsidR="002E568E" w14:paraId="35F3807B" w14:textId="77777777" w:rsidTr="00466A6D">
        <w:tc>
          <w:tcPr>
            <w:tcW w:w="4338" w:type="dxa"/>
            <w:tcBorders>
              <w:left w:val="single" w:sz="4" w:space="0" w:color="auto"/>
              <w:right w:val="single" w:sz="4" w:space="0" w:color="auto"/>
            </w:tcBorders>
          </w:tcPr>
          <w:p w14:paraId="43725389" w14:textId="77777777" w:rsidR="002E568E" w:rsidRDefault="002E568E" w:rsidP="002E568E">
            <w:r>
              <w:t>3.4.1.1. </w:t>
            </w:r>
            <w:proofErr w:type="spellStart"/>
            <w:r>
              <w:t>sudarius</w:t>
            </w:r>
            <w:proofErr w:type="spellEnd"/>
            <w:r>
              <w:t xml:space="preserve"> </w:t>
            </w:r>
            <w:proofErr w:type="spellStart"/>
            <w:r>
              <w:t>Sutartį</w:t>
            </w:r>
            <w:proofErr w:type="spellEnd"/>
            <w:r>
              <w:t xml:space="preserve">, </w:t>
            </w:r>
            <w:proofErr w:type="spellStart"/>
            <w:r>
              <w:t>Tiekėjas</w:t>
            </w:r>
            <w:proofErr w:type="spellEnd"/>
            <w:r>
              <w:t xml:space="preserve"> ne </w:t>
            </w:r>
            <w:proofErr w:type="spellStart"/>
            <w:r>
              <w:t>vėliau</w:t>
            </w:r>
            <w:proofErr w:type="spellEnd"/>
            <w:r>
              <w:t xml:space="preserve"> </w:t>
            </w:r>
            <w:proofErr w:type="spellStart"/>
            <w:r>
              <w:t>negu</w:t>
            </w:r>
            <w:proofErr w:type="spellEnd"/>
            <w:r>
              <w:t xml:space="preserve"> </w:t>
            </w:r>
            <w:proofErr w:type="spellStart"/>
            <w:r>
              <w:t>Sutartis</w:t>
            </w:r>
            <w:proofErr w:type="spellEnd"/>
            <w:r>
              <w:t xml:space="preserve"> </w:t>
            </w:r>
            <w:proofErr w:type="spellStart"/>
            <w:r>
              <w:t>pradedama</w:t>
            </w:r>
            <w:proofErr w:type="spellEnd"/>
            <w:r>
              <w:t xml:space="preserve"> </w:t>
            </w:r>
            <w:proofErr w:type="spellStart"/>
            <w:r>
              <w:t>vykdyti</w:t>
            </w:r>
            <w:proofErr w:type="spellEnd"/>
            <w:r>
              <w:t xml:space="preserve">, </w:t>
            </w:r>
            <w:proofErr w:type="spellStart"/>
            <w:r>
              <w:t>įsipareigoja</w:t>
            </w:r>
            <w:proofErr w:type="spellEnd"/>
            <w:r>
              <w:t xml:space="preserve"> </w:t>
            </w:r>
            <w:proofErr w:type="spellStart"/>
            <w:r>
              <w:t>Pirkėjui</w:t>
            </w:r>
            <w:proofErr w:type="spellEnd"/>
            <w:r>
              <w:t xml:space="preserve"> </w:t>
            </w:r>
            <w:proofErr w:type="spellStart"/>
            <w:r>
              <w:t>raštu</w:t>
            </w:r>
            <w:proofErr w:type="spellEnd"/>
            <w:r>
              <w:t xml:space="preserve"> </w:t>
            </w:r>
            <w:proofErr w:type="spellStart"/>
            <w:r>
              <w:t>pateikti</w:t>
            </w:r>
            <w:proofErr w:type="spellEnd"/>
            <w:r>
              <w:t xml:space="preserve"> </w:t>
            </w:r>
            <w:proofErr w:type="spellStart"/>
            <w:r>
              <w:t>tuo</w:t>
            </w:r>
            <w:proofErr w:type="spellEnd"/>
            <w:r>
              <w:t xml:space="preserve"> </w:t>
            </w:r>
            <w:proofErr w:type="spellStart"/>
            <w:r>
              <w:t>metu</w:t>
            </w:r>
            <w:proofErr w:type="spellEnd"/>
            <w:r>
              <w:t xml:space="preserve"> </w:t>
            </w:r>
            <w:proofErr w:type="spellStart"/>
            <w:r>
              <w:t>žinomų</w:t>
            </w:r>
            <w:proofErr w:type="spellEnd"/>
            <w:r>
              <w:t xml:space="preserve"> </w:t>
            </w:r>
            <w:proofErr w:type="spellStart"/>
            <w:r>
              <w:t>subtiekėjų</w:t>
            </w:r>
            <w:proofErr w:type="spellEnd"/>
            <w:r>
              <w:t xml:space="preserve"> </w:t>
            </w:r>
            <w:proofErr w:type="spellStart"/>
            <w:r>
              <w:t>pavadinimus</w:t>
            </w:r>
            <w:proofErr w:type="spellEnd"/>
            <w:r>
              <w:t xml:space="preserve">, </w:t>
            </w:r>
            <w:proofErr w:type="spellStart"/>
            <w:r>
              <w:t>atstovus</w:t>
            </w:r>
            <w:proofErr w:type="spellEnd"/>
            <w:r>
              <w:t xml:space="preserve"> ir </w:t>
            </w:r>
            <w:proofErr w:type="spellStart"/>
            <w:r>
              <w:t>jų</w:t>
            </w:r>
            <w:proofErr w:type="spellEnd"/>
            <w:r>
              <w:t xml:space="preserve"> </w:t>
            </w:r>
            <w:proofErr w:type="spellStart"/>
            <w:r>
              <w:t>kontaktinius</w:t>
            </w:r>
            <w:proofErr w:type="spellEnd"/>
            <w:r>
              <w:t xml:space="preserve"> </w:t>
            </w:r>
            <w:proofErr w:type="spellStart"/>
            <w:r>
              <w:t>duomenis</w:t>
            </w:r>
            <w:proofErr w:type="spellEnd"/>
            <w:r>
              <w:t xml:space="preserve">. </w:t>
            </w:r>
            <w:proofErr w:type="spellStart"/>
            <w:r>
              <w:t>Pirkėjas</w:t>
            </w:r>
            <w:proofErr w:type="spellEnd"/>
            <w:r>
              <w:t xml:space="preserve"> </w:t>
            </w:r>
            <w:proofErr w:type="spellStart"/>
            <w:r>
              <w:t>taip</w:t>
            </w:r>
            <w:proofErr w:type="spellEnd"/>
            <w:r>
              <w:t xml:space="preserve"> pat </w:t>
            </w:r>
            <w:proofErr w:type="spellStart"/>
            <w:r>
              <w:t>reikalauja</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informuotų</w:t>
            </w:r>
            <w:proofErr w:type="spellEnd"/>
            <w:r>
              <w:t xml:space="preserve"> </w:t>
            </w:r>
            <w:proofErr w:type="spellStart"/>
            <w:r>
              <w:t>apie</w:t>
            </w:r>
            <w:proofErr w:type="spellEnd"/>
            <w:r>
              <w:t xml:space="preserve"> </w:t>
            </w:r>
            <w:proofErr w:type="spellStart"/>
            <w:r>
              <w:t>minėtos</w:t>
            </w:r>
            <w:proofErr w:type="spellEnd"/>
            <w:r>
              <w:t xml:space="preserve"> </w:t>
            </w:r>
            <w:proofErr w:type="spellStart"/>
            <w:r>
              <w:t>informacijos</w:t>
            </w:r>
            <w:proofErr w:type="spellEnd"/>
            <w:r>
              <w:t xml:space="preserve"> </w:t>
            </w:r>
            <w:proofErr w:type="spellStart"/>
            <w:r>
              <w:t>pasikeitimus</w:t>
            </w:r>
            <w:proofErr w:type="spellEnd"/>
            <w:r>
              <w:t xml:space="preserve"> </w:t>
            </w:r>
            <w:proofErr w:type="spellStart"/>
            <w:r>
              <w:t>bei</w:t>
            </w:r>
            <w:proofErr w:type="spellEnd"/>
            <w:r>
              <w:t> </w:t>
            </w:r>
            <w:proofErr w:type="spellStart"/>
            <w:r>
              <w:t>naujų</w:t>
            </w:r>
            <w:proofErr w:type="spellEnd"/>
            <w:r>
              <w:t xml:space="preserve"> </w:t>
            </w:r>
            <w:proofErr w:type="spellStart"/>
            <w:r>
              <w:t>subtiekėjų</w:t>
            </w:r>
            <w:proofErr w:type="spellEnd"/>
            <w:r>
              <w:t xml:space="preserve"> </w:t>
            </w:r>
            <w:proofErr w:type="spellStart"/>
            <w:r>
              <w:t>pasitelkimą</w:t>
            </w:r>
            <w:proofErr w:type="spellEnd"/>
            <w:r>
              <w:t xml:space="preserve"> </w:t>
            </w:r>
            <w:proofErr w:type="spellStart"/>
            <w:r>
              <w:t>visu</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13FB9799" w14:textId="0FD00260" w:rsidR="002E568E" w:rsidRDefault="002E568E" w:rsidP="002E568E">
            <w:r w:rsidRPr="000141F7">
              <w:t xml:space="preserve">3.4.1.1. After the conclusion of the Contract, the Supplier undertakes to provide the Buyer with the names, representatives and their contact details of the sub-suppliers known at that </w:t>
            </w:r>
            <w:proofErr w:type="gramStart"/>
            <w:r w:rsidRPr="000141F7">
              <w:t>time  in</w:t>
            </w:r>
            <w:proofErr w:type="gramEnd"/>
            <w:r w:rsidRPr="000141F7">
              <w:t xml:space="preserve"> writing, no later than the Contract is executed. The Buyer also requires the Supplier to inform about changes in the aforementioned information and the use of new sub-suppliers throughout the performance of the Contract;</w:t>
            </w:r>
          </w:p>
        </w:tc>
      </w:tr>
      <w:tr w:rsidR="002E568E" w14:paraId="53CDDBDB" w14:textId="77777777" w:rsidTr="00466A6D">
        <w:tc>
          <w:tcPr>
            <w:tcW w:w="4338" w:type="dxa"/>
            <w:tcBorders>
              <w:left w:val="single" w:sz="4" w:space="0" w:color="auto"/>
              <w:right w:val="single" w:sz="4" w:space="0" w:color="auto"/>
            </w:tcBorders>
          </w:tcPr>
          <w:p w14:paraId="5994B57D" w14:textId="77777777" w:rsidR="002E568E" w:rsidRDefault="002E568E" w:rsidP="002E568E">
            <w:r>
              <w:t>3.4.1.2. </w:t>
            </w:r>
            <w:proofErr w:type="spellStart"/>
            <w:r>
              <w:t>Pirkėjas</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Bendrųjų</w:t>
            </w:r>
            <w:proofErr w:type="spellEnd"/>
            <w:r>
              <w:t xml:space="preserve"> </w:t>
            </w:r>
            <w:proofErr w:type="spellStart"/>
            <w:r>
              <w:t>sąlygų</w:t>
            </w:r>
            <w:proofErr w:type="spellEnd"/>
            <w:r>
              <w:t xml:space="preserve"> 3.4.1.1 </w:t>
            </w:r>
            <w:proofErr w:type="spellStart"/>
            <w:r>
              <w:t>papunktyje</w:t>
            </w:r>
            <w:proofErr w:type="spellEnd"/>
            <w:r>
              <w:t xml:space="preserve"> </w:t>
            </w:r>
            <w:proofErr w:type="spellStart"/>
            <w:r>
              <w:t>nurodytos</w:t>
            </w:r>
            <w:proofErr w:type="spellEnd"/>
            <w:r>
              <w:t xml:space="preserve"> </w:t>
            </w:r>
            <w:proofErr w:type="spellStart"/>
            <w:r>
              <w:t>informacijos</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subtiekėjus</w:t>
            </w:r>
            <w:proofErr w:type="spellEnd"/>
            <w:r>
              <w:t xml:space="preserve"> </w:t>
            </w:r>
            <w:proofErr w:type="spellStart"/>
            <w:r>
              <w:t>apie</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galimybę</w:t>
            </w:r>
            <w:proofErr w:type="spellEnd"/>
            <w:r>
              <w:t>;</w:t>
            </w:r>
          </w:p>
        </w:tc>
        <w:tc>
          <w:tcPr>
            <w:tcW w:w="4518" w:type="dxa"/>
            <w:tcBorders>
              <w:left w:val="single" w:sz="4" w:space="0" w:color="auto"/>
              <w:right w:val="single" w:sz="4" w:space="0" w:color="auto"/>
            </w:tcBorders>
          </w:tcPr>
          <w:p w14:paraId="39036F33" w14:textId="755F6314" w:rsidR="002E568E" w:rsidRDefault="002E568E" w:rsidP="002E568E">
            <w:r w:rsidRPr="000141F7">
              <w:t>3.4.1.2. The Buyer shall inform the sub-suppliers in writing about the possibility of direct payment not later than within 3 (three) working days from the date of receipt of the information specified in Sub-paragraph 3.4.1.1 of the General Terms and Conditions;</w:t>
            </w:r>
          </w:p>
        </w:tc>
      </w:tr>
      <w:tr w:rsidR="002E568E" w14:paraId="0AF99ED4" w14:textId="77777777" w:rsidTr="00466A6D">
        <w:tc>
          <w:tcPr>
            <w:tcW w:w="4338" w:type="dxa"/>
            <w:tcBorders>
              <w:left w:val="single" w:sz="4" w:space="0" w:color="auto"/>
              <w:right w:val="single" w:sz="4" w:space="0" w:color="auto"/>
            </w:tcBorders>
          </w:tcPr>
          <w:p w14:paraId="1B7842B8" w14:textId="77777777" w:rsidR="002E568E" w:rsidRDefault="002E568E" w:rsidP="002E568E">
            <w:r>
              <w:t>3.4.1.3. </w:t>
            </w:r>
            <w:proofErr w:type="spellStart"/>
            <w:r>
              <w:t>subtiekėjas</w:t>
            </w:r>
            <w:proofErr w:type="spellEnd"/>
            <w:r>
              <w:t xml:space="preserve">, </w:t>
            </w:r>
            <w:proofErr w:type="spellStart"/>
            <w:r>
              <w:t>norėdamas</w:t>
            </w:r>
            <w:proofErr w:type="spellEnd"/>
            <w:r>
              <w:t xml:space="preserve"> </w:t>
            </w:r>
            <w:proofErr w:type="spellStart"/>
            <w:r>
              <w:t>pasinaudoti</w:t>
            </w:r>
            <w:proofErr w:type="spellEnd"/>
            <w:r>
              <w:t xml:space="preserve"> </w:t>
            </w:r>
            <w:proofErr w:type="spellStart"/>
            <w:r>
              <w:t>tokia</w:t>
            </w:r>
            <w:proofErr w:type="spellEnd"/>
            <w:r>
              <w:t xml:space="preserve"> </w:t>
            </w:r>
            <w:proofErr w:type="spellStart"/>
            <w:r>
              <w:t>galimybe</w:t>
            </w:r>
            <w:proofErr w:type="spellEnd"/>
            <w:r>
              <w:t xml:space="preserve">, </w:t>
            </w:r>
            <w:proofErr w:type="spellStart"/>
            <w:r>
              <w:t>raštu</w:t>
            </w:r>
            <w:proofErr w:type="spellEnd"/>
            <w:r>
              <w:t xml:space="preserve"> </w:t>
            </w:r>
            <w:proofErr w:type="spellStart"/>
            <w:r>
              <w:t>pateikia</w:t>
            </w:r>
            <w:proofErr w:type="spellEnd"/>
            <w:r>
              <w:t xml:space="preserve"> </w:t>
            </w:r>
            <w:proofErr w:type="spellStart"/>
            <w:r>
              <w:t>prašymą</w:t>
            </w:r>
            <w:proofErr w:type="spellEnd"/>
            <w:r>
              <w:t xml:space="preserve"> </w:t>
            </w:r>
            <w:proofErr w:type="spellStart"/>
            <w:r>
              <w:lastRenderedPageBreak/>
              <w:t>Pirkėjui</w:t>
            </w:r>
            <w:proofErr w:type="spellEnd"/>
            <w:r>
              <w:t xml:space="preserve">. Kai </w:t>
            </w:r>
            <w:proofErr w:type="spellStart"/>
            <w:r>
              <w:t>subtiekėjas</w:t>
            </w:r>
            <w:proofErr w:type="spellEnd"/>
            <w:r>
              <w:t xml:space="preserve"> </w:t>
            </w:r>
            <w:proofErr w:type="spellStart"/>
            <w:r>
              <w:t>išreiškia</w:t>
            </w:r>
            <w:proofErr w:type="spellEnd"/>
            <w:r>
              <w:t xml:space="preserve"> </w:t>
            </w:r>
            <w:proofErr w:type="spellStart"/>
            <w:r>
              <w:t>norą</w:t>
            </w:r>
            <w:proofErr w:type="spellEnd"/>
            <w:r>
              <w:t xml:space="preserve"> </w:t>
            </w:r>
            <w:proofErr w:type="spellStart"/>
            <w:r>
              <w:t>pasinaudoti</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galimybe</w:t>
            </w:r>
            <w:proofErr w:type="spellEnd"/>
            <w:r>
              <w:t xml:space="preserve">, </w:t>
            </w:r>
            <w:proofErr w:type="spellStart"/>
            <w:r>
              <w:t>sudaroma</w:t>
            </w:r>
            <w:proofErr w:type="spellEnd"/>
            <w:r>
              <w:t xml:space="preserve"> </w:t>
            </w:r>
            <w:proofErr w:type="spellStart"/>
            <w:r>
              <w:t>trišalė</w:t>
            </w:r>
            <w:proofErr w:type="spellEnd"/>
            <w:r>
              <w:t xml:space="preserve"> </w:t>
            </w:r>
            <w:proofErr w:type="spellStart"/>
            <w:r>
              <w:t>sutartis</w:t>
            </w:r>
            <w:proofErr w:type="spellEnd"/>
            <w:r>
              <w:t xml:space="preserve"> tarp </w:t>
            </w:r>
            <w:proofErr w:type="spellStart"/>
            <w:r>
              <w:t>Pirkėjo</w:t>
            </w:r>
            <w:proofErr w:type="spellEnd"/>
            <w:r>
              <w:t xml:space="preserve">, </w:t>
            </w:r>
            <w:proofErr w:type="spellStart"/>
            <w:r>
              <w:t>Tiekėjo</w:t>
            </w:r>
            <w:proofErr w:type="spellEnd"/>
            <w:r>
              <w:t xml:space="preserve"> ir </w:t>
            </w:r>
            <w:proofErr w:type="spellStart"/>
            <w:r>
              <w:t>šio</w:t>
            </w:r>
            <w:proofErr w:type="spellEnd"/>
            <w:r>
              <w:t xml:space="preserve"> </w:t>
            </w:r>
            <w:proofErr w:type="spellStart"/>
            <w:r>
              <w:t>subtiekėjo</w:t>
            </w:r>
            <w:proofErr w:type="spellEnd"/>
            <w:r>
              <w:t xml:space="preserve">, </w:t>
            </w:r>
            <w:proofErr w:type="spellStart"/>
            <w:r>
              <w:t>kurioje</w:t>
            </w:r>
            <w:proofErr w:type="spellEnd"/>
            <w:r>
              <w:t xml:space="preserve"> </w:t>
            </w:r>
            <w:proofErr w:type="spellStart"/>
            <w:r>
              <w:t>aprašoma</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su</w:t>
            </w:r>
            <w:proofErr w:type="spellEnd"/>
            <w:r>
              <w:t xml:space="preserve"> </w:t>
            </w:r>
            <w:proofErr w:type="spellStart"/>
            <w:r>
              <w:t>subtiekėju</w:t>
            </w:r>
            <w:proofErr w:type="spellEnd"/>
            <w:r>
              <w:t xml:space="preserve"> </w:t>
            </w:r>
            <w:proofErr w:type="spellStart"/>
            <w:r>
              <w:t>tvarka</w:t>
            </w:r>
            <w:proofErr w:type="spellEnd"/>
            <w:r>
              <w:t xml:space="preserve">, </w:t>
            </w:r>
            <w:proofErr w:type="spellStart"/>
            <w:r>
              <w:t>atsižvelgiant</w:t>
            </w:r>
            <w:proofErr w:type="spellEnd"/>
            <w:r>
              <w:t xml:space="preserve"> į </w:t>
            </w:r>
            <w:proofErr w:type="spellStart"/>
            <w:r>
              <w:t>Sutartyje</w:t>
            </w:r>
            <w:proofErr w:type="spellEnd"/>
            <w:r>
              <w:t xml:space="preserve"> ir </w:t>
            </w:r>
            <w:proofErr w:type="spellStart"/>
            <w:r>
              <w:t>subtiekimo</w:t>
            </w:r>
            <w:proofErr w:type="spellEnd"/>
            <w:r>
              <w:t xml:space="preserve"> </w:t>
            </w:r>
            <w:proofErr w:type="spellStart"/>
            <w:r>
              <w:t>sutartyje</w:t>
            </w:r>
            <w:proofErr w:type="spellEnd"/>
            <w:r>
              <w:t xml:space="preserve"> </w:t>
            </w:r>
            <w:proofErr w:type="spellStart"/>
            <w:r>
              <w:t>nustatytus</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6FA43E5E" w14:textId="3CDEB824" w:rsidR="002E568E" w:rsidRDefault="002E568E" w:rsidP="002E568E">
            <w:r w:rsidRPr="000141F7">
              <w:lastRenderedPageBreak/>
              <w:t xml:space="preserve">3.4.1.3. The Sub-Supplier shall submit a written request to the Buyer in order to take </w:t>
            </w:r>
            <w:r w:rsidRPr="000141F7">
              <w:lastRenderedPageBreak/>
              <w:t xml:space="preserve">advantage of such an opportunity. When the subcontractor expresses a desire to use the option of direct settlement, a tripartite Contract shall be concluded between the Buyer, the Supplier and this subcontractor, which describes the procedure for direct settlement with the subcontractor, taking into account the requirements set out in the Contract and the </w:t>
            </w:r>
            <w:proofErr w:type="spellStart"/>
            <w:r w:rsidRPr="000141F7">
              <w:t>subsupply</w:t>
            </w:r>
            <w:proofErr w:type="spellEnd"/>
            <w:r w:rsidRPr="000141F7">
              <w:t xml:space="preserve"> Contract;</w:t>
            </w:r>
          </w:p>
        </w:tc>
      </w:tr>
      <w:tr w:rsidR="002E568E" w14:paraId="1237F00D" w14:textId="77777777" w:rsidTr="00466A6D">
        <w:tc>
          <w:tcPr>
            <w:tcW w:w="4338" w:type="dxa"/>
            <w:tcBorders>
              <w:left w:val="single" w:sz="4" w:space="0" w:color="auto"/>
              <w:bottom w:val="single" w:sz="4" w:space="0" w:color="auto"/>
              <w:right w:val="single" w:sz="4" w:space="0" w:color="auto"/>
            </w:tcBorders>
          </w:tcPr>
          <w:p w14:paraId="254ED61A" w14:textId="77777777" w:rsidR="002E568E" w:rsidRDefault="002E568E" w:rsidP="002E568E">
            <w:r>
              <w:lastRenderedPageBreak/>
              <w:t>3.4.1.4. </w:t>
            </w:r>
            <w:proofErr w:type="spellStart"/>
            <w:r>
              <w:t>tiesioginio</w:t>
            </w:r>
            <w:proofErr w:type="spellEnd"/>
            <w:r>
              <w:t xml:space="preserve"> </w:t>
            </w:r>
            <w:proofErr w:type="spellStart"/>
            <w:r>
              <w:t>atsiskaitymo</w:t>
            </w:r>
            <w:proofErr w:type="spellEnd"/>
            <w:r>
              <w:t xml:space="preserve"> </w:t>
            </w:r>
            <w:proofErr w:type="spellStart"/>
            <w:r>
              <w:t>su</w:t>
            </w:r>
            <w:proofErr w:type="spellEnd"/>
            <w:r>
              <w:t xml:space="preserve"> </w:t>
            </w:r>
            <w:proofErr w:type="spellStart"/>
            <w:r>
              <w:t>subtiekėjais</w:t>
            </w:r>
            <w:proofErr w:type="spellEnd"/>
            <w:r>
              <w:t xml:space="preserve"> </w:t>
            </w:r>
            <w:proofErr w:type="spellStart"/>
            <w:r>
              <w:t>galimybė</w:t>
            </w:r>
            <w:proofErr w:type="spellEnd"/>
            <w:r>
              <w:t xml:space="preserve"> </w:t>
            </w:r>
            <w:proofErr w:type="spellStart"/>
            <w:r>
              <w:t>nekeičia</w:t>
            </w:r>
            <w:proofErr w:type="spellEnd"/>
            <w:r>
              <w:t xml:space="preserve"> </w:t>
            </w:r>
            <w:proofErr w:type="spellStart"/>
            <w:r>
              <w:t>Tiekėjo</w:t>
            </w:r>
            <w:proofErr w:type="spellEnd"/>
            <w:r>
              <w:t xml:space="preserve"> </w:t>
            </w:r>
            <w:proofErr w:type="spellStart"/>
            <w:r>
              <w:t>atsakomybės</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įvykdymo</w:t>
            </w:r>
            <w:proofErr w:type="spellEnd"/>
            <w:r>
              <w:t>.</w:t>
            </w:r>
          </w:p>
        </w:tc>
        <w:tc>
          <w:tcPr>
            <w:tcW w:w="4518" w:type="dxa"/>
            <w:tcBorders>
              <w:left w:val="single" w:sz="4" w:space="0" w:color="auto"/>
              <w:bottom w:val="single" w:sz="4" w:space="0" w:color="auto"/>
              <w:right w:val="single" w:sz="4" w:space="0" w:color="auto"/>
            </w:tcBorders>
          </w:tcPr>
          <w:p w14:paraId="5C7867EE" w14:textId="315E2DBC" w:rsidR="002E568E" w:rsidRDefault="002E568E" w:rsidP="002E568E">
            <w:r w:rsidRPr="000141F7">
              <w:t>3.4.1.4.  the possibility of direct settlement with sub-suppliers does not change the Supplier's responsibility for the performance of the Contract.</w:t>
            </w:r>
            <w:r>
              <w:br/>
            </w:r>
            <w:r>
              <w:br/>
            </w:r>
            <w:r>
              <w:br/>
            </w:r>
            <w:r>
              <w:br/>
            </w:r>
            <w:r>
              <w:br/>
            </w:r>
          </w:p>
        </w:tc>
      </w:tr>
      <w:tr w:rsidR="002E568E" w14:paraId="5DAB3221" w14:textId="77777777" w:rsidTr="00466A6D">
        <w:tc>
          <w:tcPr>
            <w:tcW w:w="4338" w:type="dxa"/>
            <w:tcBorders>
              <w:top w:val="single" w:sz="4" w:space="0" w:color="auto"/>
              <w:left w:val="single" w:sz="4" w:space="0" w:color="auto"/>
              <w:right w:val="single" w:sz="4" w:space="0" w:color="auto"/>
            </w:tcBorders>
          </w:tcPr>
          <w:p w14:paraId="0700ED5B" w14:textId="77777777" w:rsidR="002E568E" w:rsidRDefault="002E568E" w:rsidP="002E568E">
            <w:pPr>
              <w:spacing w:after="0" w:line="257" w:lineRule="atLeast"/>
              <w:jc w:val="center"/>
            </w:pPr>
            <w:r w:rsidRPr="00016F71">
              <w:rPr>
                <w:rFonts w:ascii="Times New Roman" w:eastAsia="Times New Roman" w:hAnsi="Times New Roman" w:cs="Times New Roman"/>
                <w:b/>
                <w:bCs/>
                <w:caps/>
                <w:color w:val="000000"/>
                <w:sz w:val="24"/>
                <w:szCs w:val="24"/>
                <w:lang w:val="lt-LT"/>
              </w:rPr>
              <w:t>4.  ŠALIŲ BENDRADARBIAVIMAS</w:t>
            </w:r>
          </w:p>
        </w:tc>
        <w:tc>
          <w:tcPr>
            <w:tcW w:w="4518" w:type="dxa"/>
            <w:tcBorders>
              <w:top w:val="single" w:sz="4" w:space="0" w:color="auto"/>
              <w:left w:val="single" w:sz="4" w:space="0" w:color="auto"/>
              <w:right w:val="single" w:sz="4" w:space="0" w:color="auto"/>
            </w:tcBorders>
          </w:tcPr>
          <w:p w14:paraId="648C245E" w14:textId="77777777" w:rsidR="002E568E" w:rsidRPr="00016F71" w:rsidRDefault="002E568E" w:rsidP="002E568E">
            <w:pPr>
              <w:spacing w:after="0" w:line="257" w:lineRule="atLeast"/>
              <w:jc w:val="center"/>
              <w:rPr>
                <w:rFonts w:ascii="Times New Roman" w:eastAsia="Times New Roman" w:hAnsi="Times New Roman" w:cs="Times New Roman"/>
                <w:b/>
                <w:bCs/>
                <w:caps/>
                <w:color w:val="000000"/>
                <w:sz w:val="24"/>
                <w:szCs w:val="24"/>
                <w:lang w:val="lt-LT"/>
              </w:rPr>
            </w:pPr>
            <w:r w:rsidRPr="00016F71">
              <w:rPr>
                <w:rFonts w:ascii="Times New Roman" w:eastAsia="Times New Roman" w:hAnsi="Times New Roman" w:cs="Times New Roman"/>
                <w:b/>
                <w:bCs/>
                <w:caps/>
                <w:color w:val="000000"/>
                <w:sz w:val="24"/>
                <w:szCs w:val="24"/>
                <w:lang w:val="lt-LT"/>
              </w:rPr>
              <w:t>4. COOPERATION BETWEEN THE PARTIES</w:t>
            </w:r>
          </w:p>
          <w:p w14:paraId="499E6C3D" w14:textId="097B9191" w:rsidR="002E568E" w:rsidRDefault="002E568E" w:rsidP="002E568E"/>
        </w:tc>
      </w:tr>
      <w:tr w:rsidR="002E568E" w14:paraId="6388784F" w14:textId="77777777" w:rsidTr="00466A6D">
        <w:tc>
          <w:tcPr>
            <w:tcW w:w="4338" w:type="dxa"/>
            <w:tcBorders>
              <w:left w:val="single" w:sz="4" w:space="0" w:color="auto"/>
              <w:right w:val="single" w:sz="4" w:space="0" w:color="auto"/>
            </w:tcBorders>
          </w:tcPr>
          <w:p w14:paraId="0BAF1141" w14:textId="77777777" w:rsidR="002E568E" w:rsidRDefault="002E568E" w:rsidP="002E568E">
            <w:r w:rsidRPr="00016F71">
              <w:rPr>
                <w:b/>
                <w:bCs/>
                <w:color w:val="000000"/>
                <w:szCs w:val="24"/>
              </w:rPr>
              <w:t xml:space="preserve">4.1.  </w:t>
            </w:r>
            <w:proofErr w:type="spellStart"/>
            <w:r w:rsidRPr="00016F71">
              <w:rPr>
                <w:b/>
                <w:bCs/>
                <w:color w:val="000000"/>
                <w:szCs w:val="24"/>
              </w:rPr>
              <w:t>Šalių</w:t>
            </w:r>
            <w:proofErr w:type="spellEnd"/>
            <w:r w:rsidRPr="00016F71">
              <w:rPr>
                <w:b/>
                <w:bCs/>
                <w:color w:val="000000"/>
                <w:szCs w:val="24"/>
              </w:rPr>
              <w:t xml:space="preserve"> </w:t>
            </w:r>
            <w:proofErr w:type="spellStart"/>
            <w:r w:rsidRPr="00016F71">
              <w:rPr>
                <w:b/>
                <w:bCs/>
                <w:color w:val="000000"/>
                <w:szCs w:val="24"/>
              </w:rPr>
              <w:t>bendradarbiavimo</w:t>
            </w:r>
            <w:proofErr w:type="spellEnd"/>
            <w:r w:rsidRPr="00016F71">
              <w:rPr>
                <w:b/>
                <w:bCs/>
                <w:color w:val="000000"/>
                <w:szCs w:val="24"/>
              </w:rPr>
              <w:t xml:space="preserve"> </w:t>
            </w:r>
            <w:proofErr w:type="spellStart"/>
            <w:r w:rsidRPr="00016F71">
              <w:rPr>
                <w:b/>
                <w:bCs/>
                <w:color w:val="000000"/>
                <w:szCs w:val="24"/>
              </w:rPr>
              <w:t>pareiga</w:t>
            </w:r>
            <w:proofErr w:type="spellEnd"/>
          </w:p>
        </w:tc>
        <w:tc>
          <w:tcPr>
            <w:tcW w:w="4518" w:type="dxa"/>
            <w:tcBorders>
              <w:left w:val="single" w:sz="4" w:space="0" w:color="auto"/>
              <w:right w:val="single" w:sz="4" w:space="0" w:color="auto"/>
            </w:tcBorders>
          </w:tcPr>
          <w:p w14:paraId="35430BAB" w14:textId="77777777" w:rsidR="002E568E" w:rsidRPr="00016F71" w:rsidRDefault="002E568E" w:rsidP="002E568E">
            <w:pPr>
              <w:rPr>
                <w:b/>
                <w:bCs/>
                <w:color w:val="000000"/>
                <w:szCs w:val="24"/>
              </w:rPr>
            </w:pPr>
            <w:r>
              <w:rPr>
                <w:b/>
                <w:bCs/>
                <w:color w:val="000000"/>
                <w:szCs w:val="24"/>
              </w:rPr>
              <w:t>4.1. Duty of cooperation between the parties</w:t>
            </w:r>
          </w:p>
          <w:p w14:paraId="5635A85A" w14:textId="620D5A03" w:rsidR="002E568E" w:rsidRDefault="002E568E" w:rsidP="002E568E"/>
        </w:tc>
      </w:tr>
      <w:tr w:rsidR="002E568E" w14:paraId="1728E208" w14:textId="77777777" w:rsidTr="00466A6D">
        <w:tc>
          <w:tcPr>
            <w:tcW w:w="4338" w:type="dxa"/>
            <w:tcBorders>
              <w:left w:val="single" w:sz="4" w:space="0" w:color="auto"/>
              <w:right w:val="single" w:sz="4" w:space="0" w:color="auto"/>
            </w:tcBorders>
          </w:tcPr>
          <w:p w14:paraId="057C52F5" w14:textId="77777777" w:rsidR="002E568E" w:rsidRDefault="002E568E" w:rsidP="002E568E">
            <w:r>
              <w:t>4.1.1. </w:t>
            </w:r>
            <w:proofErr w:type="spellStart"/>
            <w:r>
              <w:t>Vykdydamos</w:t>
            </w:r>
            <w:proofErr w:type="spellEnd"/>
            <w:r>
              <w:t xml:space="preserve"> </w:t>
            </w:r>
            <w:proofErr w:type="spellStart"/>
            <w:r>
              <w:t>Sutartį</w:t>
            </w:r>
            <w:proofErr w:type="spellEnd"/>
            <w:r>
              <w:t xml:space="preserve">, </w:t>
            </w:r>
            <w:proofErr w:type="spellStart"/>
            <w:r>
              <w:t>Šalys</w:t>
            </w:r>
            <w:proofErr w:type="spellEnd"/>
            <w:r>
              <w:t xml:space="preserve"> </w:t>
            </w:r>
            <w:proofErr w:type="spellStart"/>
            <w:r>
              <w:t>privalo</w:t>
            </w:r>
            <w:proofErr w:type="spellEnd"/>
            <w:r>
              <w:t xml:space="preserve"> </w:t>
            </w:r>
            <w:proofErr w:type="spellStart"/>
            <w:r>
              <w:t>maksimaliai</w:t>
            </w:r>
            <w:proofErr w:type="spellEnd"/>
            <w:r>
              <w:t xml:space="preserve"> </w:t>
            </w:r>
            <w:proofErr w:type="spellStart"/>
            <w:r>
              <w:t>bendradarbiauti</w:t>
            </w:r>
            <w:proofErr w:type="spellEnd"/>
            <w:r>
              <w:t xml:space="preserve"> ir </w:t>
            </w:r>
            <w:proofErr w:type="spellStart"/>
            <w:r>
              <w:t>operatyviai</w:t>
            </w:r>
            <w:proofErr w:type="spellEnd"/>
            <w:r>
              <w:t xml:space="preserve"> </w:t>
            </w:r>
            <w:proofErr w:type="spellStart"/>
            <w:r>
              <w:t>keistis</w:t>
            </w:r>
            <w:proofErr w:type="spellEnd"/>
            <w:r>
              <w:t xml:space="preserve"> </w:t>
            </w:r>
            <w:proofErr w:type="spellStart"/>
            <w:r>
              <w:t>informacija</w:t>
            </w:r>
            <w:proofErr w:type="spellEnd"/>
            <w:r>
              <w:t xml:space="preserve">, </w:t>
            </w:r>
            <w:proofErr w:type="spellStart"/>
            <w:r>
              <w:t>taip</w:t>
            </w:r>
            <w:proofErr w:type="spellEnd"/>
            <w:r>
              <w:t xml:space="preserve"> pat </w:t>
            </w:r>
            <w:proofErr w:type="spellStart"/>
            <w:r>
              <w:t>pateikti</w:t>
            </w:r>
            <w:proofErr w:type="spellEnd"/>
            <w:r>
              <w:t xml:space="preserve"> </w:t>
            </w:r>
            <w:proofErr w:type="spellStart"/>
            <w:r>
              <w:t>viena</w:t>
            </w:r>
            <w:proofErr w:type="spellEnd"/>
            <w:r>
              <w:t xml:space="preserve"> </w:t>
            </w:r>
            <w:proofErr w:type="spellStart"/>
            <w:r>
              <w:t>kitai</w:t>
            </w:r>
            <w:proofErr w:type="spellEnd"/>
            <w:r>
              <w:t xml:space="preserve"> </w:t>
            </w:r>
            <w:proofErr w:type="spellStart"/>
            <w:r>
              <w:t>rašytinius</w:t>
            </w:r>
            <w:proofErr w:type="spellEnd"/>
            <w:r>
              <w:t xml:space="preserve"> </w:t>
            </w:r>
            <w:proofErr w:type="spellStart"/>
            <w:r>
              <w:t>pranešimus</w:t>
            </w:r>
            <w:proofErr w:type="spellEnd"/>
            <w:r>
              <w:t xml:space="preserve"> </w:t>
            </w:r>
            <w:proofErr w:type="spellStart"/>
            <w:r>
              <w:t>nedelsiant</w:t>
            </w:r>
            <w:proofErr w:type="spellEnd"/>
            <w:r>
              <w:t xml:space="preserve"> </w:t>
            </w:r>
            <w:proofErr w:type="spellStart"/>
            <w:r>
              <w:t>apie</w:t>
            </w:r>
            <w:proofErr w:type="spellEnd"/>
            <w:r>
              <w:t xml:space="preserve"> tai, </w:t>
            </w:r>
            <w:proofErr w:type="spellStart"/>
            <w:r>
              <w:t>kad</w:t>
            </w:r>
            <w:proofErr w:type="spellEnd"/>
            <w:r>
              <w:t xml:space="preserve"> </w:t>
            </w:r>
            <w:proofErr w:type="spellStart"/>
            <w:r>
              <w:t>atsirado</w:t>
            </w:r>
            <w:proofErr w:type="spellEnd"/>
            <w:r>
              <w:t xml:space="preserve"> </w:t>
            </w:r>
            <w:proofErr w:type="spellStart"/>
            <w:r>
              <w:t>ar</w:t>
            </w:r>
            <w:proofErr w:type="spellEnd"/>
            <w:r>
              <w:t xml:space="preserve"> </w:t>
            </w:r>
            <w:proofErr w:type="spellStart"/>
            <w:r>
              <w:t>egzistuoja</w:t>
            </w:r>
            <w:proofErr w:type="spellEnd"/>
            <w:r>
              <w:t xml:space="preserve"> bet </w:t>
            </w:r>
            <w:proofErr w:type="spellStart"/>
            <w:r>
              <w:t>koks</w:t>
            </w:r>
            <w:proofErr w:type="spellEnd"/>
            <w:r>
              <w:t xml:space="preserve"> </w:t>
            </w:r>
            <w:proofErr w:type="spellStart"/>
            <w:r>
              <w:t>įvykis</w:t>
            </w:r>
            <w:proofErr w:type="spellEnd"/>
            <w:r>
              <w:t xml:space="preserve">, </w:t>
            </w:r>
            <w:proofErr w:type="spellStart"/>
            <w:r>
              <w:t>sąlyga</w:t>
            </w:r>
            <w:proofErr w:type="spellEnd"/>
            <w:r>
              <w:t xml:space="preserve"> </w:t>
            </w:r>
            <w:proofErr w:type="spellStart"/>
            <w:r>
              <w:t>ar</w:t>
            </w:r>
            <w:proofErr w:type="spellEnd"/>
            <w:r>
              <w:t xml:space="preserve"> </w:t>
            </w:r>
            <w:proofErr w:type="spellStart"/>
            <w:r>
              <w:t>aplinkybė</w:t>
            </w:r>
            <w:proofErr w:type="spellEnd"/>
            <w:r>
              <w:t xml:space="preserve">, </w:t>
            </w:r>
            <w:proofErr w:type="spellStart"/>
            <w:r>
              <w:t>kuri</w:t>
            </w:r>
            <w:proofErr w:type="spellEnd"/>
            <w:r>
              <w:t xml:space="preserve"> </w:t>
            </w:r>
            <w:proofErr w:type="spellStart"/>
            <w:r>
              <w:t>gali</w:t>
            </w:r>
            <w:proofErr w:type="spellEnd"/>
            <w:r>
              <w:t xml:space="preserve"> </w:t>
            </w:r>
            <w:proofErr w:type="spellStart"/>
            <w:r>
              <w:t>paveikti</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ar</w:t>
            </w:r>
            <w:proofErr w:type="spellEnd"/>
            <w:r>
              <w:t xml:space="preserve"> </w:t>
            </w:r>
            <w:proofErr w:type="spellStart"/>
            <w:r>
              <w:t>sąlygoti</w:t>
            </w:r>
            <w:proofErr w:type="spellEnd"/>
            <w:r>
              <w:t xml:space="preserve"> </w:t>
            </w:r>
            <w:proofErr w:type="spellStart"/>
            <w:r>
              <w:t>jos</w:t>
            </w:r>
            <w:proofErr w:type="spellEnd"/>
            <w:r>
              <w:t xml:space="preserve"> </w:t>
            </w:r>
            <w:proofErr w:type="spellStart"/>
            <w:r>
              <w:t>pažeidimą</w:t>
            </w:r>
            <w:proofErr w:type="spellEnd"/>
            <w:r>
              <w:t>.</w:t>
            </w:r>
          </w:p>
        </w:tc>
        <w:tc>
          <w:tcPr>
            <w:tcW w:w="4518" w:type="dxa"/>
            <w:tcBorders>
              <w:left w:val="single" w:sz="4" w:space="0" w:color="auto"/>
              <w:right w:val="single" w:sz="4" w:space="0" w:color="auto"/>
            </w:tcBorders>
          </w:tcPr>
          <w:p w14:paraId="0D8735D5" w14:textId="4CDBDD16" w:rsidR="002E568E" w:rsidRDefault="002E568E" w:rsidP="002E568E">
            <w:r w:rsidRPr="00BA27B6">
              <w:t>4.1.1. In the performance of the Contract, the Parties must cooperate as much as possible and expeditiously exchange information, as well as provide each other with written notices immediately about the occurrence or existence of any event, condition or circumstance that may affect the performance of the Contract or cause its violation.</w:t>
            </w:r>
          </w:p>
        </w:tc>
      </w:tr>
      <w:tr w:rsidR="002E568E" w14:paraId="5E02C8C2" w14:textId="77777777" w:rsidTr="00466A6D">
        <w:tc>
          <w:tcPr>
            <w:tcW w:w="4338" w:type="dxa"/>
            <w:tcBorders>
              <w:left w:val="single" w:sz="4" w:space="0" w:color="auto"/>
              <w:right w:val="single" w:sz="4" w:space="0" w:color="auto"/>
            </w:tcBorders>
          </w:tcPr>
          <w:p w14:paraId="1674027C" w14:textId="77777777" w:rsidR="002E568E" w:rsidRDefault="002E568E" w:rsidP="002E568E">
            <w:r>
              <w:t>4.1.2. </w:t>
            </w:r>
            <w:proofErr w:type="spellStart"/>
            <w:r>
              <w:t>Šalys</w:t>
            </w:r>
            <w:proofErr w:type="spellEnd"/>
            <w:r>
              <w:t xml:space="preserve"> </w:t>
            </w:r>
            <w:proofErr w:type="spellStart"/>
            <w:r>
              <w:t>įsipareigoja</w:t>
            </w:r>
            <w:proofErr w:type="spellEnd"/>
            <w:r>
              <w:t xml:space="preserve"> </w:t>
            </w:r>
            <w:proofErr w:type="spellStart"/>
            <w:r>
              <w:t>užtikrinti</w:t>
            </w:r>
            <w:proofErr w:type="spellEnd"/>
            <w:r>
              <w:t xml:space="preserve">, </w:t>
            </w:r>
            <w:proofErr w:type="spellStart"/>
            <w:r>
              <w:t>kad</w:t>
            </w:r>
            <w:proofErr w:type="spellEnd"/>
            <w:r>
              <w:t xml:space="preserve"> </w:t>
            </w:r>
            <w:proofErr w:type="spellStart"/>
            <w:r>
              <w:t>viena</w:t>
            </w:r>
            <w:proofErr w:type="spellEnd"/>
            <w:r>
              <w:t xml:space="preserve"> </w:t>
            </w:r>
            <w:proofErr w:type="spellStart"/>
            <w:r>
              <w:t>kitai</w:t>
            </w:r>
            <w:proofErr w:type="spellEnd"/>
            <w:r>
              <w:t xml:space="preserve"> </w:t>
            </w:r>
            <w:proofErr w:type="spellStart"/>
            <w:r>
              <w:t>teiks</w:t>
            </w:r>
            <w:proofErr w:type="spellEnd"/>
            <w:r>
              <w:t xml:space="preserve"> </w:t>
            </w:r>
            <w:proofErr w:type="spellStart"/>
            <w:r>
              <w:t>dokumentus</w:t>
            </w:r>
            <w:proofErr w:type="spellEnd"/>
            <w:r>
              <w:t xml:space="preserve"> ir (</w:t>
            </w:r>
            <w:proofErr w:type="spellStart"/>
            <w:r>
              <w:t>ar</w:t>
            </w:r>
            <w:proofErr w:type="spellEnd"/>
            <w:r>
              <w:t xml:space="preserve">) </w:t>
            </w:r>
            <w:proofErr w:type="spellStart"/>
            <w:r>
              <w:t>kitą</w:t>
            </w:r>
            <w:proofErr w:type="spellEnd"/>
            <w:r>
              <w:t xml:space="preserve"> </w:t>
            </w:r>
            <w:proofErr w:type="spellStart"/>
            <w:r>
              <w:t>informaciją</w:t>
            </w:r>
            <w:proofErr w:type="spellEnd"/>
            <w:r>
              <w:t xml:space="preserve">, </w:t>
            </w:r>
            <w:proofErr w:type="spellStart"/>
            <w:r>
              <w:t>kurie</w:t>
            </w:r>
            <w:proofErr w:type="spellEnd"/>
            <w:r>
              <w:t xml:space="preserve"> </w:t>
            </w:r>
            <w:proofErr w:type="spellStart"/>
            <w:r>
              <w:t>yra</w:t>
            </w:r>
            <w:proofErr w:type="spellEnd"/>
            <w:r>
              <w:t xml:space="preserve"> </w:t>
            </w:r>
            <w:proofErr w:type="spellStart"/>
            <w:r>
              <w:t>būtini</w:t>
            </w:r>
            <w:proofErr w:type="spellEnd"/>
            <w:r>
              <w:t xml:space="preserve"> </w:t>
            </w:r>
            <w:proofErr w:type="spellStart"/>
            <w:r>
              <w:t>Šalių</w:t>
            </w:r>
            <w:proofErr w:type="spellEnd"/>
            <w:r>
              <w:t xml:space="preserve"> </w:t>
            </w:r>
            <w:proofErr w:type="spellStart"/>
            <w:r>
              <w:t>tinkamam</w:t>
            </w:r>
            <w:proofErr w:type="spellEnd"/>
            <w:r>
              <w:t xml:space="preserve"> </w:t>
            </w:r>
            <w:proofErr w:type="spellStart"/>
            <w:r>
              <w:t>įsipareigojimų</w:t>
            </w:r>
            <w:proofErr w:type="spellEnd"/>
            <w:r>
              <w:t xml:space="preserve"> </w:t>
            </w:r>
            <w:proofErr w:type="spellStart"/>
            <w:r>
              <w:t>įvykdymui</w:t>
            </w:r>
            <w:proofErr w:type="spellEnd"/>
            <w:r>
              <w:t xml:space="preserve"> </w:t>
            </w:r>
            <w:proofErr w:type="spellStart"/>
            <w:r>
              <w:t>pagal</w:t>
            </w:r>
            <w:proofErr w:type="spellEnd"/>
            <w:r>
              <w:t xml:space="preserve"> </w:t>
            </w:r>
            <w:proofErr w:type="spellStart"/>
            <w:r>
              <w:t>Sutartį</w:t>
            </w:r>
            <w:proofErr w:type="spellEnd"/>
            <w:r>
              <w:t>.</w:t>
            </w:r>
          </w:p>
        </w:tc>
        <w:tc>
          <w:tcPr>
            <w:tcW w:w="4518" w:type="dxa"/>
            <w:tcBorders>
              <w:left w:val="single" w:sz="4" w:space="0" w:color="auto"/>
              <w:right w:val="single" w:sz="4" w:space="0" w:color="auto"/>
            </w:tcBorders>
          </w:tcPr>
          <w:p w14:paraId="7B8FFDA6" w14:textId="644EA7AB" w:rsidR="002E568E" w:rsidRDefault="002E568E" w:rsidP="002E568E">
            <w:r w:rsidRPr="00BA27B6">
              <w:t>4.1.2. The Parties undertake to ensure that they will provide each other with documents and/or other information that are necessary for the proper performance of the Parties' obligations under the Contract.</w:t>
            </w:r>
          </w:p>
        </w:tc>
      </w:tr>
      <w:tr w:rsidR="002E568E" w14:paraId="551A0300" w14:textId="77777777" w:rsidTr="00466A6D">
        <w:tc>
          <w:tcPr>
            <w:tcW w:w="4338" w:type="dxa"/>
            <w:tcBorders>
              <w:left w:val="single" w:sz="4" w:space="0" w:color="auto"/>
              <w:right w:val="single" w:sz="4" w:space="0" w:color="auto"/>
            </w:tcBorders>
          </w:tcPr>
          <w:p w14:paraId="2BDC9345" w14:textId="77777777" w:rsidR="002E568E" w:rsidRDefault="002E568E" w:rsidP="002E568E">
            <w:r>
              <w:t>4.1.3. </w:t>
            </w:r>
            <w:proofErr w:type="spellStart"/>
            <w:r>
              <w:t>Jeigu</w:t>
            </w:r>
            <w:proofErr w:type="spellEnd"/>
            <w:r>
              <w:t xml:space="preserve"> </w:t>
            </w:r>
            <w:proofErr w:type="spellStart"/>
            <w:r>
              <w:t>Šalis</w:t>
            </w:r>
            <w:proofErr w:type="spellEnd"/>
            <w:r>
              <w:t xml:space="preserve"> </w:t>
            </w:r>
            <w:proofErr w:type="spellStart"/>
            <w:r>
              <w:t>susiduria</w:t>
            </w:r>
            <w:proofErr w:type="spellEnd"/>
            <w:r>
              <w:t xml:space="preserve"> </w:t>
            </w:r>
            <w:proofErr w:type="spellStart"/>
            <w:r>
              <w:t>su</w:t>
            </w:r>
            <w:proofErr w:type="spellEnd"/>
            <w:r>
              <w:t> </w:t>
            </w:r>
            <w:proofErr w:type="spellStart"/>
            <w:r>
              <w:t>Sutarties</w:t>
            </w:r>
            <w:proofErr w:type="spellEnd"/>
            <w:r>
              <w:t xml:space="preserve"> </w:t>
            </w:r>
            <w:proofErr w:type="spellStart"/>
            <w:r>
              <w:lastRenderedPageBreak/>
              <w:t>vykdymo</w:t>
            </w:r>
            <w:proofErr w:type="spellEnd"/>
            <w:r>
              <w:t xml:space="preserve"> </w:t>
            </w:r>
            <w:proofErr w:type="spellStart"/>
            <w:r>
              <w:t>kliūtimi</w:t>
            </w:r>
            <w:proofErr w:type="spellEnd"/>
            <w:r>
              <w:t xml:space="preserve">, ji </w:t>
            </w:r>
            <w:proofErr w:type="spellStart"/>
            <w:r>
              <w:t>turi</w:t>
            </w:r>
            <w:proofErr w:type="spellEnd"/>
            <w:r>
              <w:t xml:space="preserve"> </w:t>
            </w:r>
            <w:proofErr w:type="spellStart"/>
            <w:r>
              <w:t>nedelsdama</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įspėti</w:t>
            </w:r>
            <w:proofErr w:type="spellEnd"/>
            <w:r>
              <w:t xml:space="preserve"> </w:t>
            </w:r>
            <w:proofErr w:type="spellStart"/>
            <w:r>
              <w:t>kitą</w:t>
            </w:r>
            <w:proofErr w:type="spellEnd"/>
            <w:r>
              <w:t xml:space="preserve"> </w:t>
            </w:r>
            <w:proofErr w:type="spellStart"/>
            <w:r>
              <w:t>Šalį</w:t>
            </w:r>
            <w:proofErr w:type="spellEnd"/>
            <w:r>
              <w:t xml:space="preserve"> </w:t>
            </w:r>
            <w:proofErr w:type="spellStart"/>
            <w:r>
              <w:t>apie</w:t>
            </w:r>
            <w:proofErr w:type="spellEnd"/>
            <w:r>
              <w:t xml:space="preserve"> </w:t>
            </w:r>
            <w:proofErr w:type="spellStart"/>
            <w:r>
              <w:t>tokias</w:t>
            </w:r>
            <w:proofErr w:type="spellEnd"/>
            <w:r>
              <w:t> </w:t>
            </w:r>
            <w:proofErr w:type="spellStart"/>
            <w:r>
              <w:t>kliūtis</w:t>
            </w:r>
            <w:proofErr w:type="spellEnd"/>
            <w:r>
              <w:t xml:space="preserve"> ir </w:t>
            </w:r>
            <w:proofErr w:type="spellStart"/>
            <w:r>
              <w:t>imtis</w:t>
            </w:r>
            <w:proofErr w:type="spellEnd"/>
            <w:r>
              <w:t xml:space="preserve"> </w:t>
            </w:r>
            <w:proofErr w:type="spellStart"/>
            <w:r>
              <w:t>visų</w:t>
            </w:r>
            <w:proofErr w:type="spellEnd"/>
            <w:r>
              <w:t xml:space="preserve"> </w:t>
            </w:r>
            <w:proofErr w:type="spellStart"/>
            <w:r>
              <w:t>nuo</w:t>
            </w:r>
            <w:proofErr w:type="spellEnd"/>
            <w:r>
              <w:t xml:space="preserve"> </w:t>
            </w:r>
            <w:proofErr w:type="spellStart"/>
            <w:r>
              <w:t>jos</w:t>
            </w:r>
            <w:proofErr w:type="spellEnd"/>
            <w:r>
              <w:t xml:space="preserve"> </w:t>
            </w:r>
            <w:proofErr w:type="spellStart"/>
            <w:r>
              <w:t>priklausančių</w:t>
            </w:r>
            <w:proofErr w:type="spellEnd"/>
            <w:r>
              <w:t xml:space="preserve"> </w:t>
            </w:r>
            <w:proofErr w:type="spellStart"/>
            <w:r>
              <w:t>protingų</w:t>
            </w:r>
            <w:proofErr w:type="spellEnd"/>
            <w:r>
              <w:t xml:space="preserve"> </w:t>
            </w:r>
            <w:proofErr w:type="spellStart"/>
            <w:r>
              <w:t>priemonių</w:t>
            </w:r>
            <w:proofErr w:type="spellEnd"/>
            <w:r>
              <w:t xml:space="preserve"> toms </w:t>
            </w:r>
            <w:proofErr w:type="spellStart"/>
            <w:r>
              <w:t>kliūtims</w:t>
            </w:r>
            <w:proofErr w:type="spellEnd"/>
            <w:r>
              <w:t xml:space="preserve"> </w:t>
            </w:r>
            <w:proofErr w:type="spellStart"/>
            <w:r>
              <w:t>pašalinti</w:t>
            </w:r>
            <w:proofErr w:type="spellEnd"/>
            <w:r>
              <w:t>.</w:t>
            </w:r>
          </w:p>
        </w:tc>
        <w:tc>
          <w:tcPr>
            <w:tcW w:w="4518" w:type="dxa"/>
            <w:tcBorders>
              <w:left w:val="single" w:sz="4" w:space="0" w:color="auto"/>
              <w:right w:val="single" w:sz="4" w:space="0" w:color="auto"/>
            </w:tcBorders>
          </w:tcPr>
          <w:p w14:paraId="480A7AE8" w14:textId="1D415F9B" w:rsidR="002E568E" w:rsidRDefault="002E568E" w:rsidP="002E568E">
            <w:r w:rsidRPr="00BA27B6">
              <w:lastRenderedPageBreak/>
              <w:t xml:space="preserve">4.1.3. If a Party encounters an obstacle to the </w:t>
            </w:r>
            <w:r w:rsidRPr="00BA27B6">
              <w:lastRenderedPageBreak/>
              <w:t>performance of the Contract, it shall immediately, but not later than within 5 (five) business days, notify the other Party of such obstacles and take all reasonable measures to remove such obstacles.</w:t>
            </w:r>
          </w:p>
        </w:tc>
      </w:tr>
      <w:tr w:rsidR="002E568E" w14:paraId="5FF3174D" w14:textId="77777777" w:rsidTr="00466A6D">
        <w:tc>
          <w:tcPr>
            <w:tcW w:w="4338" w:type="dxa"/>
            <w:tcBorders>
              <w:left w:val="single" w:sz="4" w:space="0" w:color="auto"/>
              <w:right w:val="single" w:sz="4" w:space="0" w:color="auto"/>
            </w:tcBorders>
          </w:tcPr>
          <w:p w14:paraId="61F20657" w14:textId="77777777" w:rsidR="002E568E" w:rsidRDefault="002E568E" w:rsidP="002E568E">
            <w:r>
              <w:lastRenderedPageBreak/>
              <w:t xml:space="preserve">4.2.  </w:t>
            </w:r>
            <w:proofErr w:type="spellStart"/>
            <w:r>
              <w:t>Kontaktiniai</w:t>
            </w:r>
            <w:proofErr w:type="spellEnd"/>
            <w:r>
              <w:t xml:space="preserve"> </w:t>
            </w:r>
            <w:proofErr w:type="spellStart"/>
            <w:r>
              <w:t>asmenys</w:t>
            </w:r>
            <w:proofErr w:type="spellEnd"/>
          </w:p>
        </w:tc>
        <w:tc>
          <w:tcPr>
            <w:tcW w:w="4518" w:type="dxa"/>
            <w:tcBorders>
              <w:left w:val="single" w:sz="4" w:space="0" w:color="auto"/>
              <w:right w:val="single" w:sz="4" w:space="0" w:color="auto"/>
            </w:tcBorders>
          </w:tcPr>
          <w:p w14:paraId="47D20BA6" w14:textId="77777777" w:rsidR="002E568E" w:rsidRPr="00427CBC" w:rsidRDefault="002E568E" w:rsidP="002E568E">
            <w:pPr>
              <w:rPr>
                <w:b/>
                <w:bCs/>
                <w:color w:val="000000"/>
                <w:szCs w:val="24"/>
              </w:rPr>
            </w:pPr>
            <w:r>
              <w:rPr>
                <w:b/>
                <w:bCs/>
                <w:color w:val="000000"/>
                <w:szCs w:val="24"/>
              </w:rPr>
              <w:t>4.2. Contact persons</w:t>
            </w:r>
          </w:p>
          <w:p w14:paraId="1CEA34AA" w14:textId="0F123042" w:rsidR="002E568E" w:rsidRDefault="002E568E" w:rsidP="002E568E"/>
        </w:tc>
      </w:tr>
      <w:tr w:rsidR="002E568E" w14:paraId="2AFCD233" w14:textId="77777777" w:rsidTr="00466A6D">
        <w:tc>
          <w:tcPr>
            <w:tcW w:w="4338" w:type="dxa"/>
            <w:tcBorders>
              <w:left w:val="single" w:sz="4" w:space="0" w:color="auto"/>
              <w:right w:val="single" w:sz="4" w:space="0" w:color="auto"/>
            </w:tcBorders>
          </w:tcPr>
          <w:p w14:paraId="0BD1D1FF" w14:textId="77777777" w:rsidR="002E568E" w:rsidRDefault="002E568E" w:rsidP="002E568E">
            <w:r>
              <w:t>4.2.1. </w:t>
            </w:r>
            <w:proofErr w:type="spellStart"/>
            <w:r>
              <w:t>Kiekviena</w:t>
            </w:r>
            <w:proofErr w:type="spellEnd"/>
            <w:r>
              <w:t xml:space="preserve"> </w:t>
            </w:r>
            <w:proofErr w:type="spellStart"/>
            <w:r>
              <w:t>iš</w:t>
            </w:r>
            <w:proofErr w:type="spellEnd"/>
            <w:r>
              <w:t xml:space="preserve"> </w:t>
            </w:r>
            <w:proofErr w:type="spellStart"/>
            <w:r>
              <w:t>Šalių</w:t>
            </w:r>
            <w:proofErr w:type="spellEnd"/>
            <w:r>
              <w:t xml:space="preserve"> </w:t>
            </w:r>
            <w:proofErr w:type="spellStart"/>
            <w:r>
              <w:t>Sutarties</w:t>
            </w:r>
            <w:proofErr w:type="spellEnd"/>
            <w:r>
              <w:t xml:space="preserve"> </w:t>
            </w:r>
            <w:proofErr w:type="spellStart"/>
            <w:r>
              <w:t>sudarymo</w:t>
            </w:r>
            <w:proofErr w:type="spellEnd"/>
            <w:r>
              <w:t xml:space="preserve"> </w:t>
            </w:r>
            <w:proofErr w:type="spellStart"/>
            <w:r>
              <w:t>metu</w:t>
            </w:r>
            <w:proofErr w:type="spellEnd"/>
            <w:r>
              <w:t xml:space="preserve"> </w:t>
            </w:r>
            <w:proofErr w:type="spellStart"/>
            <w:r>
              <w:t>privalo</w:t>
            </w:r>
            <w:proofErr w:type="spellEnd"/>
            <w:r>
              <w:t xml:space="preserve"> </w:t>
            </w:r>
            <w:proofErr w:type="spellStart"/>
            <w:r>
              <w:t>paskirti</w:t>
            </w:r>
            <w:proofErr w:type="spellEnd"/>
            <w:r>
              <w:t xml:space="preserve"> </w:t>
            </w:r>
            <w:proofErr w:type="spellStart"/>
            <w:r>
              <w:t>kontaktinį</w:t>
            </w:r>
            <w:proofErr w:type="spellEnd"/>
            <w:r>
              <w:t xml:space="preserve"> </w:t>
            </w:r>
            <w:proofErr w:type="spellStart"/>
            <w:r>
              <w:t>asmenį</w:t>
            </w:r>
            <w:proofErr w:type="spellEnd"/>
            <w:r>
              <w:t xml:space="preserve">, </w:t>
            </w:r>
            <w:proofErr w:type="spellStart"/>
            <w:r>
              <w:t>atsakingą</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pavyzdžiui</w:t>
            </w:r>
            <w:proofErr w:type="spellEnd"/>
            <w:r>
              <w:t xml:space="preserve">, </w:t>
            </w:r>
            <w:proofErr w:type="spellStart"/>
            <w:r>
              <w:t>Prekių</w:t>
            </w:r>
            <w:proofErr w:type="spellEnd"/>
            <w:r>
              <w:t xml:space="preserve"> </w:t>
            </w:r>
            <w:proofErr w:type="spellStart"/>
            <w:r>
              <w:t>priėmimą</w:t>
            </w:r>
            <w:proofErr w:type="spellEnd"/>
            <w:r>
              <w:t xml:space="preserve">, </w:t>
            </w:r>
            <w:proofErr w:type="spellStart"/>
            <w:r>
              <w:t>užsakymų</w:t>
            </w:r>
            <w:proofErr w:type="spellEnd"/>
            <w:r>
              <w:t xml:space="preserve"> </w:t>
            </w:r>
            <w:proofErr w:type="spellStart"/>
            <w:r>
              <w:t>teikimą</w:t>
            </w:r>
            <w:proofErr w:type="spellEnd"/>
            <w:r>
              <w:t xml:space="preserve"> ir </w:t>
            </w:r>
            <w:proofErr w:type="spellStart"/>
            <w:r>
              <w:t>gavimą</w:t>
            </w:r>
            <w:proofErr w:type="spellEnd"/>
            <w:r>
              <w:t xml:space="preserve"> ir kt.), ir </w:t>
            </w:r>
            <w:proofErr w:type="spellStart"/>
            <w:r>
              <w:t>nurodyti</w:t>
            </w:r>
            <w:proofErr w:type="spellEnd"/>
            <w:r>
              <w:t xml:space="preserve"> </w:t>
            </w:r>
            <w:proofErr w:type="spellStart"/>
            <w:r>
              <w:t>jų</w:t>
            </w:r>
            <w:proofErr w:type="spellEnd"/>
            <w:r>
              <w:t xml:space="preserve"> </w:t>
            </w:r>
            <w:proofErr w:type="spellStart"/>
            <w:r>
              <w:t>kontaktinius</w:t>
            </w:r>
            <w:proofErr w:type="spellEnd"/>
            <w:r>
              <w:t xml:space="preserve"> </w:t>
            </w:r>
            <w:proofErr w:type="spellStart"/>
            <w:r>
              <w:t>duomenis</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0B71E221" w14:textId="71AFABA3" w:rsidR="002E568E" w:rsidRDefault="002E568E" w:rsidP="002E568E">
            <w:r w:rsidRPr="00BB7002">
              <w:rPr>
                <w:color w:val="000000"/>
                <w:szCs w:val="24"/>
              </w:rPr>
              <w:t>4.2.1. At the time of conclusion of the Contract, each of the Parties must appoint a contact person responsible for the performance of the Contract (for example, acceptance of the Goods, placing and receiving orders, etc.) and indicating their contact details in the Special Conditions.</w:t>
            </w:r>
          </w:p>
        </w:tc>
      </w:tr>
      <w:tr w:rsidR="002E568E" w14:paraId="3E4D439E" w14:textId="77777777" w:rsidTr="00466A6D">
        <w:tc>
          <w:tcPr>
            <w:tcW w:w="4338" w:type="dxa"/>
            <w:tcBorders>
              <w:left w:val="single" w:sz="4" w:space="0" w:color="auto"/>
              <w:right w:val="single" w:sz="4" w:space="0" w:color="auto"/>
            </w:tcBorders>
          </w:tcPr>
          <w:p w14:paraId="4018A992" w14:textId="77777777" w:rsidR="002E568E" w:rsidRDefault="002E568E" w:rsidP="002E568E">
            <w:r>
              <w:t xml:space="preserve">4.2.2. Tuo </w:t>
            </w:r>
            <w:proofErr w:type="spellStart"/>
            <w:r>
              <w:t>atveju</w:t>
            </w:r>
            <w:proofErr w:type="spellEnd"/>
            <w:r>
              <w:t xml:space="preserve">, kai </w:t>
            </w:r>
            <w:proofErr w:type="spellStart"/>
            <w:r>
              <w:t>Šalis</w:t>
            </w:r>
            <w:proofErr w:type="spellEnd"/>
            <w:r>
              <w:t xml:space="preserve"> nori </w:t>
            </w:r>
            <w:proofErr w:type="spellStart"/>
            <w:r>
              <w:t>atšaukti</w:t>
            </w:r>
            <w:proofErr w:type="spellEnd"/>
            <w:r>
              <w:t xml:space="preserve"> </w:t>
            </w:r>
            <w:proofErr w:type="spellStart"/>
            <w:r>
              <w:t>paskirtąjį</w:t>
            </w:r>
            <w:proofErr w:type="spellEnd"/>
            <w:r>
              <w:t xml:space="preserve"> </w:t>
            </w:r>
            <w:proofErr w:type="spellStart"/>
            <w:r>
              <w:t>kontaktinį</w:t>
            </w:r>
            <w:proofErr w:type="spellEnd"/>
            <w:r>
              <w:t xml:space="preserve"> </w:t>
            </w:r>
            <w:proofErr w:type="spellStart"/>
            <w:r>
              <w:t>asmenį</w:t>
            </w:r>
            <w:proofErr w:type="spellEnd"/>
            <w:r>
              <w:t xml:space="preserve"> ir </w:t>
            </w:r>
            <w:proofErr w:type="spellStart"/>
            <w:r>
              <w:t>paskirti</w:t>
            </w:r>
            <w:proofErr w:type="spellEnd"/>
            <w:r>
              <w:t xml:space="preserve"> </w:t>
            </w:r>
            <w:proofErr w:type="spellStart"/>
            <w:r>
              <w:t>kitą</w:t>
            </w:r>
            <w:proofErr w:type="spellEnd"/>
            <w:r>
              <w:t xml:space="preserve"> </w:t>
            </w:r>
            <w:proofErr w:type="spellStart"/>
            <w:r>
              <w:t>asmenį</w:t>
            </w:r>
            <w:proofErr w:type="spellEnd"/>
            <w:r>
              <w:t xml:space="preserve"> </w:t>
            </w:r>
            <w:proofErr w:type="spellStart"/>
            <w:r>
              <w:t>arba</w:t>
            </w:r>
            <w:proofErr w:type="spellEnd"/>
            <w:r>
              <w:t xml:space="preserve"> nori </w:t>
            </w:r>
            <w:proofErr w:type="spellStart"/>
            <w:r>
              <w:t>paskirti</w:t>
            </w:r>
            <w:proofErr w:type="spellEnd"/>
            <w:r>
              <w:t xml:space="preserve"> </w:t>
            </w:r>
            <w:proofErr w:type="spellStart"/>
            <w:r>
              <w:t>kitą</w:t>
            </w:r>
            <w:proofErr w:type="spellEnd"/>
            <w:r>
              <w:t xml:space="preserve"> </w:t>
            </w:r>
            <w:proofErr w:type="spellStart"/>
            <w:r>
              <w:t>asmenį</w:t>
            </w:r>
            <w:proofErr w:type="spellEnd"/>
            <w:r>
              <w:t xml:space="preserve"> </w:t>
            </w:r>
            <w:proofErr w:type="spellStart"/>
            <w:r>
              <w:t>laikinai</w:t>
            </w:r>
            <w:proofErr w:type="spellEnd"/>
            <w:r>
              <w:t xml:space="preserve"> </w:t>
            </w:r>
            <w:proofErr w:type="spellStart"/>
            <w:r>
              <w:t>vykdyti</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funkcijas</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laikino</w:t>
            </w:r>
            <w:proofErr w:type="spellEnd"/>
            <w:r>
              <w:t xml:space="preserve"> </w:t>
            </w:r>
            <w:proofErr w:type="spellStart"/>
            <w:r>
              <w:t>negalėjimo</w:t>
            </w:r>
            <w:proofErr w:type="spellEnd"/>
            <w:r>
              <w:t xml:space="preserve"> </w:t>
            </w:r>
            <w:proofErr w:type="spellStart"/>
            <w:r>
              <w:t>vykdyti</w:t>
            </w:r>
            <w:proofErr w:type="spellEnd"/>
            <w:r>
              <w:t xml:space="preserve"> </w:t>
            </w:r>
            <w:proofErr w:type="spellStart"/>
            <w:r>
              <w:t>savo</w:t>
            </w:r>
            <w:proofErr w:type="spellEnd"/>
            <w:r>
              <w:t xml:space="preserve"> </w:t>
            </w:r>
            <w:proofErr w:type="spellStart"/>
            <w:r>
              <w:t>funkcijas</w:t>
            </w:r>
            <w:proofErr w:type="spellEnd"/>
            <w:r>
              <w:t xml:space="preserve"> </w:t>
            </w:r>
            <w:proofErr w:type="spellStart"/>
            <w:r>
              <w:t>laikotarpiu</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iš</w:t>
            </w:r>
            <w:proofErr w:type="spellEnd"/>
            <w:r>
              <w:t xml:space="preserve"> </w:t>
            </w:r>
            <w:proofErr w:type="spellStart"/>
            <w:r>
              <w:t>anksto</w:t>
            </w:r>
            <w:proofErr w:type="spellEnd"/>
            <w:r>
              <w:t xml:space="preserve"> </w:t>
            </w:r>
            <w:proofErr w:type="spellStart"/>
            <w:r>
              <w:t>apie</w:t>
            </w:r>
            <w:proofErr w:type="spellEnd"/>
            <w:r>
              <w:t xml:space="preserve"> tai </w:t>
            </w:r>
            <w:proofErr w:type="spellStart"/>
            <w:r>
              <w:t>informuoti</w:t>
            </w:r>
            <w:proofErr w:type="spellEnd"/>
            <w:r>
              <w:t xml:space="preserve"> </w:t>
            </w:r>
            <w:proofErr w:type="spellStart"/>
            <w:r>
              <w:t>kitą</w:t>
            </w:r>
            <w:proofErr w:type="spellEnd"/>
            <w:r>
              <w:t xml:space="preserve"> </w:t>
            </w:r>
            <w:proofErr w:type="spellStart"/>
            <w:r>
              <w:t>Šalį</w:t>
            </w:r>
            <w:proofErr w:type="spellEnd"/>
            <w:r>
              <w:t xml:space="preserve"> ir </w:t>
            </w:r>
            <w:proofErr w:type="spellStart"/>
            <w:r>
              <w:t>pateikti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tokio</w:t>
            </w:r>
            <w:proofErr w:type="spellEnd"/>
            <w:r>
              <w:t xml:space="preserve"> </w:t>
            </w:r>
            <w:proofErr w:type="spellStart"/>
            <w:r>
              <w:t>asmens</w:t>
            </w:r>
            <w:proofErr w:type="spellEnd"/>
            <w:r>
              <w:t xml:space="preserve"> </w:t>
            </w:r>
            <w:proofErr w:type="spellStart"/>
            <w:r>
              <w:t>kontaktinius</w:t>
            </w:r>
            <w:proofErr w:type="spellEnd"/>
            <w:r>
              <w:t xml:space="preserve"> </w:t>
            </w:r>
            <w:proofErr w:type="spellStart"/>
            <w:r>
              <w:t>duomenis</w:t>
            </w:r>
            <w:proofErr w:type="spellEnd"/>
            <w:r>
              <w:t>: </w:t>
            </w:r>
            <w:proofErr w:type="spellStart"/>
            <w:r>
              <w:t>vardą</w:t>
            </w:r>
            <w:proofErr w:type="spellEnd"/>
            <w:r>
              <w:t xml:space="preserve">, </w:t>
            </w:r>
            <w:proofErr w:type="spellStart"/>
            <w:r>
              <w:t>pavardę</w:t>
            </w:r>
            <w:proofErr w:type="spellEnd"/>
            <w:r>
              <w:t xml:space="preserve">, el. </w:t>
            </w:r>
            <w:proofErr w:type="spellStart"/>
            <w:r>
              <w:t>paštą</w:t>
            </w:r>
            <w:proofErr w:type="spellEnd"/>
            <w:r>
              <w:t xml:space="preserve"> ir </w:t>
            </w:r>
            <w:proofErr w:type="spellStart"/>
            <w:r>
              <w:t>telefono</w:t>
            </w:r>
            <w:proofErr w:type="spellEnd"/>
            <w:r>
              <w:t xml:space="preserve"> </w:t>
            </w:r>
            <w:proofErr w:type="spellStart"/>
            <w:r>
              <w:t>numerį</w:t>
            </w:r>
            <w:proofErr w:type="spellEnd"/>
            <w:r>
              <w:t>.</w:t>
            </w:r>
          </w:p>
        </w:tc>
        <w:tc>
          <w:tcPr>
            <w:tcW w:w="4518" w:type="dxa"/>
            <w:tcBorders>
              <w:left w:val="single" w:sz="4" w:space="0" w:color="auto"/>
              <w:right w:val="single" w:sz="4" w:space="0" w:color="auto"/>
            </w:tcBorders>
          </w:tcPr>
          <w:p w14:paraId="0D2E24FA" w14:textId="0F26B596" w:rsidR="002E568E" w:rsidRDefault="002E568E" w:rsidP="002E568E">
            <w:r w:rsidRPr="00BB7002">
              <w:rPr>
                <w:color w:val="000000"/>
                <w:szCs w:val="24"/>
              </w:rPr>
              <w:t>4.2.2. In the event that a Party wishes to revoke the designated contact person and appoint another person, or wishes to appoint another person to temporarily perform the functions of the contact person during the period of the contact person's temporary inability to perform his or her functions, the Party shall inform the other Party thereof in advance and provide the other Party with the contact details of such person: name, surname, e-mail and telephone number.</w:t>
            </w:r>
          </w:p>
        </w:tc>
      </w:tr>
      <w:tr w:rsidR="002E568E" w14:paraId="3929117B" w14:textId="77777777" w:rsidTr="00466A6D">
        <w:tc>
          <w:tcPr>
            <w:tcW w:w="4338" w:type="dxa"/>
            <w:tcBorders>
              <w:left w:val="single" w:sz="4" w:space="0" w:color="auto"/>
              <w:bottom w:val="single" w:sz="4" w:space="0" w:color="auto"/>
              <w:right w:val="single" w:sz="4" w:space="0" w:color="auto"/>
            </w:tcBorders>
          </w:tcPr>
          <w:p w14:paraId="3527D21A" w14:textId="77777777" w:rsidR="002E568E" w:rsidRDefault="002E568E" w:rsidP="002E568E">
            <w:r>
              <w:t xml:space="preserve">4.2.3. Tuo </w:t>
            </w:r>
            <w:proofErr w:type="spellStart"/>
            <w:r>
              <w:t>atveju</w:t>
            </w:r>
            <w:proofErr w:type="spellEnd"/>
            <w:r>
              <w:t xml:space="preserve">, kai </w:t>
            </w:r>
            <w:proofErr w:type="spellStart"/>
            <w:r>
              <w:t>paaiškėja</w:t>
            </w:r>
            <w:proofErr w:type="spellEnd"/>
            <w:r>
              <w:t xml:space="preserve">, </w:t>
            </w:r>
            <w:proofErr w:type="spellStart"/>
            <w:r>
              <w:t>kad</w:t>
            </w:r>
            <w:proofErr w:type="spellEnd"/>
            <w:r>
              <w:t xml:space="preserve"> </w:t>
            </w:r>
            <w:proofErr w:type="spellStart"/>
            <w:r>
              <w:t>Šalies</w:t>
            </w:r>
            <w:proofErr w:type="spellEnd"/>
            <w:r>
              <w:t xml:space="preserve"> </w:t>
            </w:r>
            <w:proofErr w:type="spellStart"/>
            <w:r>
              <w:t>kontaktinis</w:t>
            </w:r>
            <w:proofErr w:type="spellEnd"/>
            <w:r>
              <w:t xml:space="preserve"> </w:t>
            </w:r>
            <w:proofErr w:type="spellStart"/>
            <w:r>
              <w:t>asmuo</w:t>
            </w:r>
            <w:proofErr w:type="spellEnd"/>
            <w:r>
              <w:t xml:space="preserve"> </w:t>
            </w:r>
            <w:proofErr w:type="spellStart"/>
            <w:r>
              <w:t>laikinai</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savo</w:t>
            </w:r>
            <w:proofErr w:type="spellEnd"/>
            <w:r>
              <w:t xml:space="preserve"> </w:t>
            </w:r>
            <w:proofErr w:type="spellStart"/>
            <w:r>
              <w:t>pareigų</w:t>
            </w:r>
            <w:proofErr w:type="spellEnd"/>
            <w:r>
              <w:t xml:space="preserve"> (</w:t>
            </w:r>
            <w:proofErr w:type="spellStart"/>
            <w:r>
              <w:t>dėl</w:t>
            </w:r>
            <w:proofErr w:type="spellEnd"/>
            <w:r>
              <w:t xml:space="preserve"> </w:t>
            </w:r>
            <w:proofErr w:type="spellStart"/>
            <w:r>
              <w:t>ligos</w:t>
            </w:r>
            <w:proofErr w:type="spellEnd"/>
            <w:r>
              <w:t xml:space="preserve">, </w:t>
            </w:r>
            <w:proofErr w:type="spellStart"/>
            <w:r>
              <w:t>traumos</w:t>
            </w:r>
            <w:proofErr w:type="spellEnd"/>
            <w:r>
              <w:t xml:space="preserve"> </w:t>
            </w:r>
            <w:proofErr w:type="spellStart"/>
            <w:r>
              <w:t>ar</w:t>
            </w:r>
            <w:proofErr w:type="spellEnd"/>
            <w:r>
              <w:t xml:space="preserve"> </w:t>
            </w:r>
            <w:proofErr w:type="spellStart"/>
            <w:r>
              <w:t>kitų</w:t>
            </w:r>
            <w:proofErr w:type="spellEnd"/>
            <w:r>
              <w:t xml:space="preserve"> </w:t>
            </w:r>
            <w:proofErr w:type="spellStart"/>
            <w:r>
              <w:t>nenumatytų</w:t>
            </w:r>
            <w:proofErr w:type="spellEnd"/>
            <w:r>
              <w:t xml:space="preserve"> </w:t>
            </w:r>
            <w:proofErr w:type="spellStart"/>
            <w:r>
              <w:t>priežasčių</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nedelsdama</w:t>
            </w:r>
            <w:proofErr w:type="spellEnd"/>
            <w:r>
              <w:t xml:space="preserve">, bet ne </w:t>
            </w:r>
            <w:proofErr w:type="spellStart"/>
            <w:r>
              <w:t>vėliau</w:t>
            </w:r>
            <w:proofErr w:type="spellEnd"/>
            <w:r>
              <w:t xml:space="preserve"> </w:t>
            </w:r>
            <w:proofErr w:type="spellStart"/>
            <w:r>
              <w:t>nei</w:t>
            </w:r>
            <w:proofErr w:type="spellEnd"/>
            <w:r>
              <w:t xml:space="preserve"> </w:t>
            </w:r>
            <w:proofErr w:type="spellStart"/>
            <w:r>
              <w:t>kitą</w:t>
            </w:r>
            <w:proofErr w:type="spellEnd"/>
            <w:r>
              <w:t xml:space="preserve"> </w:t>
            </w:r>
            <w:proofErr w:type="spellStart"/>
            <w:r>
              <w:t>darbo</w:t>
            </w:r>
            <w:proofErr w:type="spellEnd"/>
            <w:r>
              <w:t xml:space="preserve"> </w:t>
            </w:r>
            <w:proofErr w:type="spellStart"/>
            <w:r>
              <w:t>dieną</w:t>
            </w:r>
            <w:proofErr w:type="spellEnd"/>
            <w:r>
              <w:t xml:space="preserve">, </w:t>
            </w:r>
            <w:proofErr w:type="spellStart"/>
            <w:r>
              <w:t>paskirti</w:t>
            </w:r>
            <w:proofErr w:type="spellEnd"/>
            <w:r>
              <w:t xml:space="preserve"> </w:t>
            </w:r>
            <w:proofErr w:type="spellStart"/>
            <w:r>
              <w:t>kitą</w:t>
            </w:r>
            <w:proofErr w:type="spellEnd"/>
            <w:r>
              <w:t xml:space="preserve"> </w:t>
            </w:r>
            <w:proofErr w:type="spellStart"/>
            <w:r>
              <w:t>kontaktinį</w:t>
            </w:r>
            <w:proofErr w:type="spellEnd"/>
            <w:r>
              <w:t xml:space="preserve"> </w:t>
            </w:r>
            <w:proofErr w:type="spellStart"/>
            <w:r>
              <w:t>asmenį</w:t>
            </w:r>
            <w:proofErr w:type="spellEnd"/>
            <w:r>
              <w:t xml:space="preserve"> </w:t>
            </w:r>
            <w:proofErr w:type="spellStart"/>
            <w:r>
              <w:t>laikinai</w:t>
            </w:r>
            <w:proofErr w:type="spellEnd"/>
            <w:r>
              <w:t xml:space="preserve"> </w:t>
            </w:r>
            <w:proofErr w:type="spellStart"/>
            <w:r>
              <w:t>vykdyti</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funkcijas</w:t>
            </w:r>
            <w:proofErr w:type="spellEnd"/>
            <w:r>
              <w:t xml:space="preserve"> ir </w:t>
            </w:r>
            <w:proofErr w:type="spellStart"/>
            <w:r>
              <w:t>pranešti</w:t>
            </w:r>
            <w:proofErr w:type="spellEnd"/>
            <w:r>
              <w:t xml:space="preserve"> </w:t>
            </w:r>
            <w:proofErr w:type="spellStart"/>
            <w:r>
              <w:t>apie</w:t>
            </w:r>
            <w:proofErr w:type="spellEnd"/>
            <w:r>
              <w:t xml:space="preserve"> tai </w:t>
            </w:r>
            <w:proofErr w:type="spellStart"/>
            <w:r>
              <w:t>kitai</w:t>
            </w:r>
            <w:proofErr w:type="spellEnd"/>
            <w:r>
              <w:t xml:space="preserve"> </w:t>
            </w:r>
            <w:proofErr w:type="spellStart"/>
            <w:r>
              <w:t>Šaliai</w:t>
            </w:r>
            <w:proofErr w:type="spellEnd"/>
            <w:r>
              <w:t xml:space="preserve">. </w:t>
            </w:r>
            <w:proofErr w:type="spellStart"/>
            <w:r>
              <w:t>Keičiant</w:t>
            </w:r>
            <w:proofErr w:type="spellEnd"/>
            <w:r>
              <w:t xml:space="preserve"> </w:t>
            </w:r>
            <w:proofErr w:type="spellStart"/>
            <w:r>
              <w:t>kontaktinių</w:t>
            </w:r>
            <w:proofErr w:type="spellEnd"/>
            <w:r>
              <w:t xml:space="preserve"> </w:t>
            </w:r>
            <w:proofErr w:type="spellStart"/>
            <w:r>
              <w:t>asmenų</w:t>
            </w:r>
            <w:proofErr w:type="spellEnd"/>
            <w:r>
              <w:t xml:space="preserve"> </w:t>
            </w:r>
            <w:proofErr w:type="spellStart"/>
            <w:r>
              <w:t>funkcijas</w:t>
            </w:r>
            <w:proofErr w:type="spellEnd"/>
            <w:r>
              <w:t xml:space="preserve"> </w:t>
            </w:r>
            <w:proofErr w:type="spellStart"/>
            <w:r>
              <w:t>atliekančius</w:t>
            </w:r>
            <w:proofErr w:type="spellEnd"/>
            <w:r>
              <w:t xml:space="preserve"> </w:t>
            </w:r>
            <w:proofErr w:type="spellStart"/>
            <w:r>
              <w:t>asmenis</w:t>
            </w:r>
            <w:proofErr w:type="spellEnd"/>
            <w:r>
              <w:t xml:space="preserve"> </w:t>
            </w:r>
            <w:proofErr w:type="spellStart"/>
            <w:r>
              <w:t>Susitarimas</w:t>
            </w:r>
            <w:proofErr w:type="spellEnd"/>
            <w:r>
              <w:t xml:space="preserve">, </w:t>
            </w:r>
            <w:proofErr w:type="spellStart"/>
            <w:r>
              <w:t>vadovaujantis</w:t>
            </w:r>
            <w:proofErr w:type="spellEnd"/>
            <w:r>
              <w:t xml:space="preserve"> </w:t>
            </w:r>
            <w:proofErr w:type="spellStart"/>
            <w:r>
              <w:t>Bendrųjų</w:t>
            </w:r>
            <w:proofErr w:type="spellEnd"/>
            <w:r>
              <w:t xml:space="preserve"> </w:t>
            </w:r>
            <w:proofErr w:type="spellStart"/>
            <w:r>
              <w:t>sąlygų</w:t>
            </w:r>
            <w:proofErr w:type="spellEnd"/>
            <w:r>
              <w:t xml:space="preserve"> 20.5 </w:t>
            </w:r>
            <w:proofErr w:type="spellStart"/>
            <w:r>
              <w:t>punktu</w:t>
            </w:r>
            <w:proofErr w:type="spellEnd"/>
            <w:r>
              <w:t xml:space="preserve">, </w:t>
            </w:r>
            <w:proofErr w:type="spellStart"/>
            <w:r>
              <w:t>nesudaromas</w:t>
            </w:r>
            <w:proofErr w:type="spellEnd"/>
            <w:r>
              <w:t>.</w:t>
            </w:r>
          </w:p>
        </w:tc>
        <w:tc>
          <w:tcPr>
            <w:tcW w:w="4518" w:type="dxa"/>
            <w:tcBorders>
              <w:left w:val="single" w:sz="4" w:space="0" w:color="auto"/>
              <w:bottom w:val="single" w:sz="4" w:space="0" w:color="auto"/>
              <w:right w:val="single" w:sz="4" w:space="0" w:color="auto"/>
            </w:tcBorders>
          </w:tcPr>
          <w:p w14:paraId="53B3F0C8" w14:textId="35785D13" w:rsidR="002E568E" w:rsidRDefault="002E568E" w:rsidP="002E568E">
            <w:r w:rsidRPr="00BB7002">
              <w:rPr>
                <w:color w:val="000000"/>
                <w:szCs w:val="24"/>
              </w:rPr>
              <w:t>4.2.3. In the event that it becomes apparent that the Party's contact person is temporarily unable to perform his or her duties (due to illness, injury or other unforeseen reasons), the Party must immediately, but no later than the next business day, appoint another contact person to temporarily perform the functions of the contact person and notify the other Party thereof. In the case of changes in the persons performing the functions of contact persons, the Contract shall not be concluded in accordance with Clause 20.5 of the General Conditions.</w:t>
            </w:r>
          </w:p>
        </w:tc>
      </w:tr>
      <w:tr w:rsidR="002E568E" w14:paraId="143928B6" w14:textId="77777777" w:rsidTr="00466A6D">
        <w:tc>
          <w:tcPr>
            <w:tcW w:w="4338" w:type="dxa"/>
            <w:tcBorders>
              <w:top w:val="single" w:sz="4" w:space="0" w:color="auto"/>
              <w:left w:val="single" w:sz="4" w:space="0" w:color="auto"/>
              <w:right w:val="single" w:sz="4" w:space="0" w:color="auto"/>
            </w:tcBorders>
          </w:tcPr>
          <w:p w14:paraId="779079F1" w14:textId="77777777" w:rsidR="002E568E" w:rsidRDefault="002E568E" w:rsidP="002E568E">
            <w:pPr>
              <w:spacing w:line="257" w:lineRule="atLeast"/>
              <w:jc w:val="center"/>
            </w:pPr>
            <w:r w:rsidRPr="00427CBC">
              <w:rPr>
                <w:rFonts w:ascii="Times New Roman" w:eastAsia="Times New Roman" w:hAnsi="Times New Roman" w:cs="Times New Roman"/>
                <w:b/>
                <w:bCs/>
                <w:caps/>
                <w:color w:val="000000"/>
                <w:sz w:val="24"/>
                <w:szCs w:val="24"/>
                <w:lang w:val="lt-LT"/>
              </w:rPr>
              <w:t xml:space="preserve">5.  SUTARTIES VYKDYMO METU </w:t>
            </w:r>
            <w:r w:rsidRPr="00427CBC">
              <w:rPr>
                <w:rFonts w:ascii="Times New Roman" w:eastAsia="Times New Roman" w:hAnsi="Times New Roman" w:cs="Times New Roman"/>
                <w:b/>
                <w:bCs/>
                <w:caps/>
                <w:color w:val="000000"/>
                <w:sz w:val="24"/>
                <w:szCs w:val="24"/>
                <w:lang w:val="lt-LT"/>
              </w:rPr>
              <w:lastRenderedPageBreak/>
              <w:t>PATEIKIAMI DOKUMENTAI</w:t>
            </w:r>
          </w:p>
        </w:tc>
        <w:tc>
          <w:tcPr>
            <w:tcW w:w="4518" w:type="dxa"/>
            <w:tcBorders>
              <w:top w:val="single" w:sz="4" w:space="0" w:color="auto"/>
              <w:left w:val="single" w:sz="4" w:space="0" w:color="auto"/>
              <w:right w:val="single" w:sz="4" w:space="0" w:color="auto"/>
            </w:tcBorders>
          </w:tcPr>
          <w:p w14:paraId="08D3CA36" w14:textId="77777777" w:rsidR="002E568E" w:rsidRPr="00427CBC" w:rsidRDefault="002E568E" w:rsidP="002E568E">
            <w:pPr>
              <w:spacing w:line="257" w:lineRule="atLeast"/>
              <w:jc w:val="center"/>
              <w:rPr>
                <w:rFonts w:ascii="Times New Roman" w:eastAsia="Times New Roman" w:hAnsi="Times New Roman" w:cs="Times New Roman"/>
                <w:b/>
                <w:bCs/>
                <w:caps/>
                <w:color w:val="000000"/>
                <w:sz w:val="24"/>
                <w:szCs w:val="24"/>
                <w:lang w:val="lt-LT"/>
              </w:rPr>
            </w:pPr>
            <w:r w:rsidRPr="00427CBC">
              <w:rPr>
                <w:rFonts w:ascii="Times New Roman" w:eastAsia="Times New Roman" w:hAnsi="Times New Roman" w:cs="Times New Roman"/>
                <w:b/>
                <w:bCs/>
                <w:caps/>
                <w:color w:val="000000"/>
                <w:sz w:val="24"/>
                <w:szCs w:val="24"/>
                <w:lang w:val="lt-LT"/>
              </w:rPr>
              <w:lastRenderedPageBreak/>
              <w:t xml:space="preserve">5. DOCUMENTS TO BE SUBMITTED </w:t>
            </w:r>
            <w:r w:rsidRPr="00427CBC">
              <w:rPr>
                <w:rFonts w:ascii="Times New Roman" w:eastAsia="Times New Roman" w:hAnsi="Times New Roman" w:cs="Times New Roman"/>
                <w:b/>
                <w:bCs/>
                <w:caps/>
                <w:color w:val="000000"/>
                <w:sz w:val="24"/>
                <w:szCs w:val="24"/>
                <w:lang w:val="lt-LT"/>
              </w:rPr>
              <w:lastRenderedPageBreak/>
              <w:t>DURING THE PERFORMANCE OF THE CONTRACT</w:t>
            </w:r>
          </w:p>
          <w:p w14:paraId="7CA2FFB8" w14:textId="7E4DC6E2" w:rsidR="002E568E" w:rsidRDefault="002E568E" w:rsidP="002E568E"/>
        </w:tc>
      </w:tr>
      <w:tr w:rsidR="002E568E" w14:paraId="2C9F4FA2" w14:textId="77777777" w:rsidTr="00466A6D">
        <w:tc>
          <w:tcPr>
            <w:tcW w:w="4338" w:type="dxa"/>
            <w:tcBorders>
              <w:left w:val="single" w:sz="4" w:space="0" w:color="auto"/>
              <w:right w:val="single" w:sz="4" w:space="0" w:color="auto"/>
            </w:tcBorders>
          </w:tcPr>
          <w:p w14:paraId="6FDB9320" w14:textId="77777777" w:rsidR="002E568E" w:rsidRDefault="002E568E" w:rsidP="002E568E">
            <w:r>
              <w:lastRenderedPageBreak/>
              <w:t>5.1. </w:t>
            </w:r>
            <w:proofErr w:type="spellStart"/>
            <w:r>
              <w:t>Jeigu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parengti</w:t>
            </w:r>
            <w:proofErr w:type="spellEnd"/>
            <w:r>
              <w:t xml:space="preserve"> ir (</w:t>
            </w:r>
            <w:proofErr w:type="spellStart"/>
            <w:r>
              <w:t>ar</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Prekių</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jos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aiškios</w:t>
            </w:r>
            <w:proofErr w:type="spellEnd"/>
            <w:r>
              <w:t xml:space="preserve"> ir </w:t>
            </w:r>
            <w:proofErr w:type="spellStart"/>
            <w:r>
              <w:t>detalios</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vadovaudamasis</w:t>
            </w:r>
            <w:proofErr w:type="spellEnd"/>
            <w:r>
              <w:t xml:space="preserve"> </w:t>
            </w:r>
            <w:proofErr w:type="spellStart"/>
            <w:r>
              <w:t>jomis</w:t>
            </w:r>
            <w:proofErr w:type="spellEnd"/>
            <w:r>
              <w:t xml:space="preserve">, </w:t>
            </w:r>
            <w:proofErr w:type="spellStart"/>
            <w:r>
              <w:t>galėtų</w:t>
            </w:r>
            <w:proofErr w:type="spellEnd"/>
            <w:r>
              <w:t xml:space="preserve"> </w:t>
            </w:r>
            <w:proofErr w:type="spellStart"/>
            <w:r>
              <w:t>tinkamai</w:t>
            </w:r>
            <w:proofErr w:type="spellEnd"/>
            <w:r>
              <w:t xml:space="preserve"> </w:t>
            </w:r>
            <w:proofErr w:type="spellStart"/>
            <w:r>
              <w:t>naudoti</w:t>
            </w:r>
            <w:proofErr w:type="spellEnd"/>
            <w:r>
              <w:t xml:space="preserve"> </w:t>
            </w:r>
            <w:proofErr w:type="spellStart"/>
            <w:r>
              <w:t>patiektas</w:t>
            </w:r>
            <w:proofErr w:type="spellEnd"/>
            <w:r>
              <w:t xml:space="preserve"> </w:t>
            </w:r>
            <w:proofErr w:type="spellStart"/>
            <w:r>
              <w:t>Prekes</w:t>
            </w:r>
            <w:proofErr w:type="spellEnd"/>
            <w:r>
              <w:t>.</w:t>
            </w:r>
          </w:p>
        </w:tc>
        <w:tc>
          <w:tcPr>
            <w:tcW w:w="4518" w:type="dxa"/>
            <w:tcBorders>
              <w:left w:val="single" w:sz="4" w:space="0" w:color="auto"/>
              <w:right w:val="single" w:sz="4" w:space="0" w:color="auto"/>
            </w:tcBorders>
          </w:tcPr>
          <w:p w14:paraId="55A817A1" w14:textId="5E72D009" w:rsidR="002E568E" w:rsidRDefault="002E568E" w:rsidP="002E568E">
            <w:r w:rsidRPr="008F5E49">
              <w:rPr>
                <w:color w:val="000000"/>
                <w:szCs w:val="24"/>
              </w:rPr>
              <w:t>5.1. If the Supplier has to prepare and/or provide the Buyer with instructions for the use of the Goods, they must be clear and detailed so that the Buyer can properly use the delivered Goods on the basis of them.</w:t>
            </w:r>
          </w:p>
        </w:tc>
      </w:tr>
      <w:tr w:rsidR="002E568E" w14:paraId="7987B6E7" w14:textId="77777777" w:rsidTr="00466A6D">
        <w:tc>
          <w:tcPr>
            <w:tcW w:w="4338" w:type="dxa"/>
            <w:tcBorders>
              <w:left w:val="single" w:sz="4" w:space="0" w:color="auto"/>
              <w:right w:val="single" w:sz="4" w:space="0" w:color="auto"/>
            </w:tcBorders>
          </w:tcPr>
          <w:p w14:paraId="76BED303" w14:textId="77777777" w:rsidR="002E568E" w:rsidRDefault="002E568E" w:rsidP="002E568E">
            <w:r>
              <w:t xml:space="preserve">5.2. Tuo </w:t>
            </w:r>
            <w:proofErr w:type="spellStart"/>
            <w:r>
              <w:t>atveju</w:t>
            </w:r>
            <w:proofErr w:type="spellEnd"/>
            <w:r>
              <w:t xml:space="preserve">, kai </w:t>
            </w:r>
            <w:proofErr w:type="spellStart"/>
            <w:r>
              <w:t>pagal</w:t>
            </w:r>
            <w:proofErr w:type="spellEnd"/>
            <w:r>
              <w:t xml:space="preserve"> </w:t>
            </w:r>
            <w:proofErr w:type="spellStart"/>
            <w:r>
              <w:t>Sutartį</w:t>
            </w:r>
            <w:proofErr w:type="spellEnd"/>
            <w:r>
              <w:t xml:space="preserve"> </w:t>
            </w:r>
            <w:proofErr w:type="spellStart"/>
            <w:r>
              <w:t>turi</w:t>
            </w:r>
            <w:proofErr w:type="spellEnd"/>
            <w:r>
              <w:t xml:space="preserve"> </w:t>
            </w:r>
            <w:proofErr w:type="spellStart"/>
            <w:r>
              <w:t>būti</w:t>
            </w:r>
            <w:proofErr w:type="spellEnd"/>
            <w:r>
              <w:t xml:space="preserve"> </w:t>
            </w:r>
            <w:proofErr w:type="spellStart"/>
            <w:r>
              <w:t>vykdomi</w:t>
            </w:r>
            <w:proofErr w:type="spellEnd"/>
            <w:r>
              <w:t xml:space="preserve"> </w:t>
            </w:r>
            <w:proofErr w:type="spellStart"/>
            <w:r>
              <w:t>mokymai</w:t>
            </w:r>
            <w:proofErr w:type="spellEnd"/>
            <w:r>
              <w:t xml:space="preserve"> ir (</w:t>
            </w:r>
            <w:proofErr w:type="spellStart"/>
            <w:r>
              <w:t>arba</w:t>
            </w:r>
            <w:proofErr w:type="spellEnd"/>
            <w:r>
              <w:t xml:space="preserve">) </w:t>
            </w:r>
            <w:proofErr w:type="spellStart"/>
            <w:r>
              <w:t>atliekami</w:t>
            </w:r>
            <w:proofErr w:type="spellEnd"/>
            <w:r>
              <w:t xml:space="preserve"> </w:t>
            </w:r>
            <w:proofErr w:type="spellStart"/>
            <w:r>
              <w:t>bandymai</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perduoti</w:t>
            </w:r>
            <w:proofErr w:type="spellEnd"/>
            <w:r>
              <w:t xml:space="preserve"> </w:t>
            </w:r>
            <w:proofErr w:type="spellStart"/>
            <w:r>
              <w:t>Pirkėjui</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prieš</w:t>
            </w:r>
            <w:proofErr w:type="spellEnd"/>
            <w:r>
              <w:t xml:space="preserve"> </w:t>
            </w:r>
            <w:proofErr w:type="spellStart"/>
            <w:r>
              <w:t>tokius</w:t>
            </w:r>
            <w:proofErr w:type="spellEnd"/>
            <w:r>
              <w:t xml:space="preserve"> </w:t>
            </w:r>
            <w:proofErr w:type="spellStart"/>
            <w:r>
              <w:t>mokymus</w:t>
            </w:r>
            <w:proofErr w:type="spellEnd"/>
            <w:r>
              <w:t xml:space="preserve"> ir (</w:t>
            </w:r>
            <w:proofErr w:type="spellStart"/>
            <w:r>
              <w:t>arba</w:t>
            </w:r>
            <w:proofErr w:type="spellEnd"/>
            <w:r>
              <w:t xml:space="preserve">) </w:t>
            </w:r>
            <w:proofErr w:type="spellStart"/>
            <w:r>
              <w:t>bandymus</w:t>
            </w:r>
            <w:proofErr w:type="spellEnd"/>
            <w:r>
              <w:t xml:space="preserve">, o po </w:t>
            </w:r>
            <w:proofErr w:type="spellStart"/>
            <w:r>
              <w:t>mokymų</w:t>
            </w:r>
            <w:proofErr w:type="spellEnd"/>
            <w:r>
              <w:t xml:space="preserve"> ir (</w:t>
            </w:r>
            <w:proofErr w:type="spellStart"/>
            <w:r>
              <w:t>arba</w:t>
            </w:r>
            <w:proofErr w:type="spellEnd"/>
            <w:r>
              <w:t xml:space="preserve">) </w:t>
            </w:r>
            <w:proofErr w:type="spellStart"/>
            <w:r>
              <w:t>bandymų</w:t>
            </w:r>
            <w:proofErr w:type="spellEnd"/>
            <w:r>
              <w:t xml:space="preserve"> </w:t>
            </w:r>
            <w:proofErr w:type="spellStart"/>
            <w:r>
              <w:t>patikslinti</w:t>
            </w:r>
            <w:proofErr w:type="spellEnd"/>
            <w:r>
              <w:t xml:space="preserve"> ir </w:t>
            </w:r>
            <w:proofErr w:type="spellStart"/>
            <w:r>
              <w:t>papildyti</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atsižvelgdamas</w:t>
            </w:r>
            <w:proofErr w:type="spellEnd"/>
            <w:r>
              <w:t xml:space="preserve"> į </w:t>
            </w:r>
            <w:proofErr w:type="spellStart"/>
            <w:r>
              <w:t>mokymų</w:t>
            </w:r>
            <w:proofErr w:type="spellEnd"/>
            <w:r>
              <w:t xml:space="preserve"> ir (</w:t>
            </w:r>
            <w:proofErr w:type="spellStart"/>
            <w:r>
              <w:t>arba</w:t>
            </w:r>
            <w:proofErr w:type="spellEnd"/>
            <w:r>
              <w:t xml:space="preserve">) </w:t>
            </w:r>
            <w:proofErr w:type="spellStart"/>
            <w:r>
              <w:t>bandymų</w:t>
            </w:r>
            <w:proofErr w:type="spellEnd"/>
            <w:r>
              <w:t xml:space="preserve"> </w:t>
            </w:r>
            <w:proofErr w:type="spellStart"/>
            <w:r>
              <w:t>eigą</w:t>
            </w:r>
            <w:proofErr w:type="spellEnd"/>
            <w:r>
              <w:t xml:space="preserve"> ir </w:t>
            </w:r>
            <w:proofErr w:type="spellStart"/>
            <w:r>
              <w:t>rezultatus</w:t>
            </w:r>
            <w:proofErr w:type="spellEnd"/>
            <w:r>
              <w:t>.</w:t>
            </w:r>
          </w:p>
        </w:tc>
        <w:tc>
          <w:tcPr>
            <w:tcW w:w="4518" w:type="dxa"/>
            <w:tcBorders>
              <w:left w:val="single" w:sz="4" w:space="0" w:color="auto"/>
              <w:right w:val="single" w:sz="4" w:space="0" w:color="auto"/>
            </w:tcBorders>
          </w:tcPr>
          <w:p w14:paraId="11B22024" w14:textId="2821BF19" w:rsidR="002E568E" w:rsidRDefault="002E568E" w:rsidP="002E568E">
            <w:r w:rsidRPr="008F5E49">
              <w:rPr>
                <w:color w:val="000000"/>
                <w:szCs w:val="24"/>
              </w:rPr>
              <w:t>5.2. In the event that training and/or testing is to be carried out under the Contract, the Supplier must provide the Buyer with the instructions for use prior to such training and/or testing, and after the training and/or testing, to revise and supplement the instructions for use, taking into account the progress and results of the training and/or testing.</w:t>
            </w:r>
          </w:p>
        </w:tc>
      </w:tr>
      <w:tr w:rsidR="002E568E" w14:paraId="3A7DE1EA" w14:textId="77777777" w:rsidTr="00466A6D">
        <w:tc>
          <w:tcPr>
            <w:tcW w:w="4338" w:type="dxa"/>
            <w:tcBorders>
              <w:left w:val="single" w:sz="4" w:space="0" w:color="auto"/>
              <w:bottom w:val="single" w:sz="4" w:space="0" w:color="auto"/>
              <w:right w:val="single" w:sz="4" w:space="0" w:color="auto"/>
            </w:tcBorders>
          </w:tcPr>
          <w:p w14:paraId="6680B41A" w14:textId="77777777" w:rsidR="002E568E" w:rsidRDefault="002E568E" w:rsidP="002E568E">
            <w:r>
              <w:t xml:space="preserve">5.3. Jei </w:t>
            </w:r>
            <w:proofErr w:type="spellStart"/>
            <w:r>
              <w:t>Prekių</w:t>
            </w:r>
            <w:proofErr w:type="spellEnd"/>
            <w:r>
              <w:t xml:space="preserve"> </w:t>
            </w:r>
            <w:proofErr w:type="spellStart"/>
            <w:r>
              <w:t>naudojimui</w:t>
            </w:r>
            <w:proofErr w:type="spellEnd"/>
            <w:r>
              <w:t xml:space="preserve"> </w:t>
            </w:r>
            <w:proofErr w:type="spellStart"/>
            <w:r>
              <w:t>būtiniems</w:t>
            </w:r>
            <w:proofErr w:type="spellEnd"/>
            <w:r>
              <w:t xml:space="preserve"> </w:t>
            </w:r>
            <w:proofErr w:type="spellStart"/>
            <w:r>
              <w:t>dokumentams</w:t>
            </w:r>
            <w:proofErr w:type="spellEnd"/>
            <w:r>
              <w:t xml:space="preserve"> </w:t>
            </w:r>
            <w:proofErr w:type="spellStart"/>
            <w:r>
              <w:t>reikalingas</w:t>
            </w:r>
            <w:proofErr w:type="spellEnd"/>
            <w:r>
              <w:t xml:space="preserve"> </w:t>
            </w:r>
            <w:proofErr w:type="spellStart"/>
            <w:r>
              <w:t>vertimas</w:t>
            </w:r>
            <w:proofErr w:type="spellEnd"/>
            <w:r>
              <w:t xml:space="preserve">, </w:t>
            </w:r>
            <w:proofErr w:type="spellStart"/>
            <w:r>
              <w:t>su</w:t>
            </w:r>
            <w:proofErr w:type="spellEnd"/>
            <w:r>
              <w:t xml:space="preserve"> </w:t>
            </w:r>
            <w:proofErr w:type="spellStart"/>
            <w:r>
              <w:t>tuo</w:t>
            </w:r>
            <w:proofErr w:type="spellEnd"/>
            <w:r>
              <w:t xml:space="preserve"> </w:t>
            </w:r>
            <w:proofErr w:type="spellStart"/>
            <w:r>
              <w:t>susijusios</w:t>
            </w:r>
            <w:proofErr w:type="spellEnd"/>
            <w:r>
              <w:t xml:space="preserve"> </w:t>
            </w:r>
            <w:proofErr w:type="spellStart"/>
            <w:r>
              <w:t>išlaidos</w:t>
            </w:r>
            <w:proofErr w:type="spellEnd"/>
            <w:r>
              <w:t xml:space="preserve"> </w:t>
            </w:r>
            <w:proofErr w:type="spellStart"/>
            <w:r>
              <w:t>tenka</w:t>
            </w:r>
            <w:proofErr w:type="spellEnd"/>
            <w:r>
              <w:t xml:space="preserve"> </w:t>
            </w:r>
            <w:proofErr w:type="spellStart"/>
            <w:r>
              <w:t>Tiekėjui</w:t>
            </w:r>
            <w:proofErr w:type="spellEnd"/>
            <w:r>
              <w:t xml:space="preserve">. Jei </w:t>
            </w:r>
            <w:proofErr w:type="spellStart"/>
            <w:r>
              <w:t>Tiekėjas</w:t>
            </w:r>
            <w:proofErr w:type="spellEnd"/>
            <w:r>
              <w:t xml:space="preserve"> </w:t>
            </w:r>
            <w:proofErr w:type="spellStart"/>
            <w:r>
              <w:t>Prekių</w:t>
            </w:r>
            <w:proofErr w:type="spellEnd"/>
            <w:r>
              <w:t xml:space="preserve"> </w:t>
            </w:r>
            <w:proofErr w:type="spellStart"/>
            <w:r>
              <w:t>naudojimui</w:t>
            </w:r>
            <w:proofErr w:type="spellEnd"/>
            <w:r>
              <w:t xml:space="preserve"> </w:t>
            </w:r>
            <w:proofErr w:type="spellStart"/>
            <w:r>
              <w:t>būtinus</w:t>
            </w:r>
            <w:proofErr w:type="spellEnd"/>
            <w:r>
              <w:t xml:space="preserve"> </w:t>
            </w:r>
            <w:proofErr w:type="spellStart"/>
            <w:r>
              <w:t>dokumentus</w:t>
            </w:r>
            <w:proofErr w:type="spellEnd"/>
            <w:r>
              <w:t xml:space="preserve"> </w:t>
            </w:r>
            <w:proofErr w:type="spellStart"/>
            <w:r>
              <w:t>verčia</w:t>
            </w:r>
            <w:proofErr w:type="spellEnd"/>
            <w:r>
              <w:t xml:space="preserve"> </w:t>
            </w:r>
            <w:proofErr w:type="spellStart"/>
            <w:r>
              <w:t>savarankiškai</w:t>
            </w:r>
            <w:proofErr w:type="spellEnd"/>
            <w:r>
              <w:t xml:space="preserve">, </w:t>
            </w:r>
            <w:proofErr w:type="spellStart"/>
            <w:r>
              <w:t>jis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šių</w:t>
            </w:r>
            <w:proofErr w:type="spellEnd"/>
            <w:r>
              <w:t xml:space="preserve"> </w:t>
            </w:r>
            <w:proofErr w:type="spellStart"/>
            <w:r>
              <w:t>dokumentų</w:t>
            </w:r>
            <w:proofErr w:type="spellEnd"/>
            <w:r>
              <w:t xml:space="preserve"> </w:t>
            </w:r>
            <w:proofErr w:type="spellStart"/>
            <w:r>
              <w:t>vertimo</w:t>
            </w:r>
            <w:proofErr w:type="spellEnd"/>
            <w:r>
              <w:t xml:space="preserve"> </w:t>
            </w:r>
            <w:proofErr w:type="spellStart"/>
            <w:r>
              <w:t>tikslumą</w:t>
            </w:r>
            <w:proofErr w:type="spellEnd"/>
            <w:r>
              <w:t>.</w:t>
            </w:r>
          </w:p>
        </w:tc>
        <w:tc>
          <w:tcPr>
            <w:tcW w:w="4518" w:type="dxa"/>
            <w:tcBorders>
              <w:left w:val="single" w:sz="4" w:space="0" w:color="auto"/>
              <w:bottom w:val="single" w:sz="4" w:space="0" w:color="auto"/>
              <w:right w:val="single" w:sz="4" w:space="0" w:color="auto"/>
            </w:tcBorders>
          </w:tcPr>
          <w:p w14:paraId="728A30C5" w14:textId="4F9214B9" w:rsidR="002E568E" w:rsidRDefault="002E568E" w:rsidP="002E568E">
            <w:r w:rsidRPr="008F5E49">
              <w:rPr>
                <w:color w:val="000000"/>
                <w:szCs w:val="24"/>
              </w:rPr>
              <w:t>5.3. If a translation is required for the documents necessary for the use of the Goods, the costs related to this shall be borne by the Supplier. If the Supplier translates the documents necessary for the use of the Goods independently, it is responsible for the accuracy of the translation of these documents.</w:t>
            </w:r>
          </w:p>
        </w:tc>
      </w:tr>
      <w:tr w:rsidR="002E568E" w14:paraId="2291BE80" w14:textId="77777777" w:rsidTr="00466A6D">
        <w:tc>
          <w:tcPr>
            <w:tcW w:w="4338" w:type="dxa"/>
            <w:tcBorders>
              <w:top w:val="single" w:sz="4" w:space="0" w:color="auto"/>
              <w:left w:val="single" w:sz="4" w:space="0" w:color="auto"/>
              <w:right w:val="single" w:sz="4" w:space="0" w:color="auto"/>
            </w:tcBorders>
          </w:tcPr>
          <w:p w14:paraId="0A509AAA" w14:textId="77777777" w:rsidR="002E568E" w:rsidRDefault="002E568E" w:rsidP="002E568E">
            <w:r w:rsidRPr="00752F70">
              <w:rPr>
                <w:rFonts w:ascii="Times New Roman" w:eastAsia="Times New Roman" w:hAnsi="Times New Roman" w:cs="Times New Roman"/>
                <w:b/>
                <w:bCs/>
                <w:caps/>
                <w:color w:val="000000"/>
                <w:sz w:val="24"/>
                <w:szCs w:val="24"/>
                <w:lang w:val="lt-LT"/>
              </w:rPr>
              <w:t>6.  PREKIŲ TIEKIMO PABAIGA IR PREKIŲ PRIĖMIMAS</w:t>
            </w:r>
          </w:p>
        </w:tc>
        <w:tc>
          <w:tcPr>
            <w:tcW w:w="4518" w:type="dxa"/>
            <w:tcBorders>
              <w:top w:val="single" w:sz="4" w:space="0" w:color="auto"/>
              <w:left w:val="single" w:sz="4" w:space="0" w:color="auto"/>
              <w:right w:val="single" w:sz="4" w:space="0" w:color="auto"/>
            </w:tcBorders>
          </w:tcPr>
          <w:p w14:paraId="514A1844" w14:textId="0566A274" w:rsidR="002E568E" w:rsidRDefault="002E568E" w:rsidP="002E568E">
            <w:r w:rsidRPr="00752F70">
              <w:rPr>
                <w:rFonts w:ascii="Times New Roman" w:eastAsia="Times New Roman" w:hAnsi="Times New Roman" w:cs="Times New Roman"/>
                <w:b/>
                <w:bCs/>
                <w:caps/>
                <w:color w:val="000000"/>
                <w:sz w:val="24"/>
                <w:szCs w:val="24"/>
                <w:lang w:val="lt-LT"/>
              </w:rPr>
              <w:t>6. END OF SUPPLY OF GOODS AND ACCEPTANCE OF GOODS</w:t>
            </w:r>
          </w:p>
        </w:tc>
      </w:tr>
      <w:tr w:rsidR="002E568E" w14:paraId="0D7AB55E" w14:textId="77777777" w:rsidTr="00466A6D">
        <w:tc>
          <w:tcPr>
            <w:tcW w:w="4338" w:type="dxa"/>
            <w:tcBorders>
              <w:left w:val="single" w:sz="4" w:space="0" w:color="auto"/>
              <w:right w:val="single" w:sz="4" w:space="0" w:color="auto"/>
            </w:tcBorders>
          </w:tcPr>
          <w:p w14:paraId="4C45E727" w14:textId="77777777" w:rsidR="002E568E" w:rsidRDefault="002E568E" w:rsidP="002E568E">
            <w:r w:rsidRPr="00752F70">
              <w:rPr>
                <w:b/>
                <w:bCs/>
                <w:color w:val="000000"/>
                <w:szCs w:val="24"/>
              </w:rPr>
              <w:t xml:space="preserve">6.1.  </w:t>
            </w:r>
            <w:proofErr w:type="spellStart"/>
            <w:r w:rsidRPr="00752F70">
              <w:rPr>
                <w:b/>
                <w:bCs/>
                <w:color w:val="000000"/>
                <w:szCs w:val="24"/>
              </w:rPr>
              <w:t>Prekių</w:t>
            </w:r>
            <w:proofErr w:type="spellEnd"/>
            <w:r w:rsidRPr="00752F70">
              <w:rPr>
                <w:b/>
                <w:bCs/>
                <w:color w:val="000000"/>
                <w:szCs w:val="24"/>
              </w:rPr>
              <w:t xml:space="preserve"> </w:t>
            </w:r>
            <w:proofErr w:type="spellStart"/>
            <w:r w:rsidRPr="00752F70">
              <w:rPr>
                <w:b/>
                <w:bCs/>
                <w:color w:val="000000"/>
                <w:szCs w:val="24"/>
              </w:rPr>
              <w:t>tiekimo</w:t>
            </w:r>
            <w:proofErr w:type="spellEnd"/>
            <w:r w:rsidRPr="00752F70">
              <w:rPr>
                <w:b/>
                <w:bCs/>
                <w:color w:val="000000"/>
                <w:szCs w:val="24"/>
              </w:rPr>
              <w:t xml:space="preserve"> </w:t>
            </w:r>
            <w:proofErr w:type="spellStart"/>
            <w:r w:rsidRPr="00752F70">
              <w:rPr>
                <w:b/>
                <w:bCs/>
                <w:color w:val="000000"/>
                <w:szCs w:val="24"/>
              </w:rPr>
              <w:t>pabaiga</w:t>
            </w:r>
            <w:proofErr w:type="spellEnd"/>
          </w:p>
        </w:tc>
        <w:tc>
          <w:tcPr>
            <w:tcW w:w="4518" w:type="dxa"/>
            <w:tcBorders>
              <w:left w:val="single" w:sz="4" w:space="0" w:color="auto"/>
              <w:right w:val="single" w:sz="4" w:space="0" w:color="auto"/>
            </w:tcBorders>
          </w:tcPr>
          <w:p w14:paraId="71FE67FB" w14:textId="77777777" w:rsidR="002E568E" w:rsidRPr="00752F70" w:rsidRDefault="002E568E" w:rsidP="002E568E">
            <w:pPr>
              <w:rPr>
                <w:b/>
                <w:bCs/>
                <w:color w:val="000000"/>
                <w:szCs w:val="24"/>
              </w:rPr>
            </w:pPr>
            <w:r>
              <w:rPr>
                <w:b/>
                <w:bCs/>
                <w:color w:val="000000"/>
                <w:szCs w:val="24"/>
              </w:rPr>
              <w:t>6.1. End of supply of goods</w:t>
            </w:r>
          </w:p>
          <w:p w14:paraId="30C194EA" w14:textId="196926B3" w:rsidR="002E568E" w:rsidRDefault="002E568E" w:rsidP="002E568E"/>
        </w:tc>
      </w:tr>
      <w:tr w:rsidR="002E568E" w14:paraId="59F66F7A" w14:textId="77777777" w:rsidTr="00466A6D">
        <w:tc>
          <w:tcPr>
            <w:tcW w:w="4338" w:type="dxa"/>
            <w:tcBorders>
              <w:left w:val="single" w:sz="4" w:space="0" w:color="auto"/>
              <w:right w:val="single" w:sz="4" w:space="0" w:color="auto"/>
            </w:tcBorders>
          </w:tcPr>
          <w:p w14:paraId="378CA141" w14:textId="77777777" w:rsidR="002E568E" w:rsidRDefault="002E568E" w:rsidP="002E568E">
            <w:r>
              <w:t>6.1.1. </w:t>
            </w:r>
            <w:proofErr w:type="spellStart"/>
            <w:r>
              <w:t>Prekių</w:t>
            </w:r>
            <w:proofErr w:type="spellEnd"/>
            <w:r>
              <w:t xml:space="preserve"> </w:t>
            </w:r>
            <w:proofErr w:type="spellStart"/>
            <w:r>
              <w:t>tiekimas</w:t>
            </w:r>
            <w:proofErr w:type="spellEnd"/>
            <w:r>
              <w:t xml:space="preserve"> </w:t>
            </w:r>
            <w:proofErr w:type="spellStart"/>
            <w:r>
              <w:t>laikomas</w:t>
            </w:r>
            <w:proofErr w:type="spellEnd"/>
            <w:r>
              <w:t xml:space="preserve"> </w:t>
            </w:r>
            <w:proofErr w:type="spellStart"/>
            <w:r>
              <w:t>užbaigtu</w:t>
            </w:r>
            <w:proofErr w:type="spellEnd"/>
            <w:r>
              <w:t xml:space="preserve">, kai </w:t>
            </w:r>
            <w:proofErr w:type="spellStart"/>
            <w:r>
              <w:t>yra</w:t>
            </w:r>
            <w:proofErr w:type="spellEnd"/>
            <w:r>
              <w:t xml:space="preserve"> </w:t>
            </w:r>
            <w:proofErr w:type="spellStart"/>
            <w:r>
              <w:t>įvykdytos</w:t>
            </w:r>
            <w:proofErr w:type="spellEnd"/>
            <w:r>
              <w:t xml:space="preserve"> </w:t>
            </w:r>
            <w:proofErr w:type="spellStart"/>
            <w:r>
              <w:t>visos</w:t>
            </w:r>
            <w:proofErr w:type="spellEnd"/>
            <w:r>
              <w:t xml:space="preserve"> </w:t>
            </w:r>
            <w:proofErr w:type="spellStart"/>
            <w:r>
              <w:t>šios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291306BE" w14:textId="3E3EFCFD" w:rsidR="002E568E" w:rsidRDefault="002E568E" w:rsidP="002E568E">
            <w:r w:rsidRPr="00272D94">
              <w:t>6.1.1. The supply of goods shall be deemed to be complete when all of the following conditions are met:</w:t>
            </w:r>
          </w:p>
        </w:tc>
      </w:tr>
      <w:tr w:rsidR="002E568E" w14:paraId="41A8B8E0" w14:textId="77777777" w:rsidTr="00466A6D">
        <w:tc>
          <w:tcPr>
            <w:tcW w:w="4338" w:type="dxa"/>
            <w:tcBorders>
              <w:left w:val="single" w:sz="4" w:space="0" w:color="auto"/>
              <w:right w:val="single" w:sz="4" w:space="0" w:color="auto"/>
            </w:tcBorders>
          </w:tcPr>
          <w:p w14:paraId="5E1F8DF6" w14:textId="77777777" w:rsidR="002E568E" w:rsidRDefault="002E568E" w:rsidP="002E568E">
            <w:r>
              <w:t>6.1.1.1. </w:t>
            </w:r>
            <w:proofErr w:type="spellStart"/>
            <w:r>
              <w:t>Tiekėjas</w:t>
            </w:r>
            <w:proofErr w:type="spellEnd"/>
            <w:r>
              <w:t xml:space="preserve"> </w:t>
            </w:r>
            <w:proofErr w:type="spellStart"/>
            <w:r>
              <w:t>pristatė</w:t>
            </w:r>
            <w:proofErr w:type="spellEnd"/>
            <w:r>
              <w:t xml:space="preserve"> visas </w:t>
            </w:r>
            <w:proofErr w:type="spellStart"/>
            <w:r>
              <w:t>Prekes</w:t>
            </w:r>
            <w:proofErr w:type="spellEnd"/>
            <w:r>
              <w:t xml:space="preserve"> </w:t>
            </w:r>
            <w:proofErr w:type="spellStart"/>
            <w:r>
              <w:t>pagal</w:t>
            </w:r>
            <w:proofErr w:type="spellEnd"/>
            <w:r>
              <w:t xml:space="preserve"> </w:t>
            </w:r>
            <w:proofErr w:type="spellStart"/>
            <w:r>
              <w:t>Sutarties</w:t>
            </w:r>
            <w:proofErr w:type="spellEnd"/>
            <w:r>
              <w:t xml:space="preserve"> ir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reikalavimus</w:t>
            </w:r>
            <w:proofErr w:type="spellEnd"/>
            <w:r>
              <w:t xml:space="preserve"> (ir kai </w:t>
            </w:r>
            <w:proofErr w:type="spellStart"/>
            <w:r>
              <w:t>suteiktos</w:t>
            </w:r>
            <w:proofErr w:type="spellEnd"/>
            <w:r>
              <w:t xml:space="preserve"> </w:t>
            </w:r>
            <w:proofErr w:type="spellStart"/>
            <w:r>
              <w:t>visos</w:t>
            </w:r>
            <w:proofErr w:type="spellEnd"/>
            <w:r>
              <w:t xml:space="preserve"> </w:t>
            </w:r>
            <w:proofErr w:type="spellStart"/>
            <w:r>
              <w:t>su</w:t>
            </w:r>
            <w:proofErr w:type="spellEnd"/>
            <w:r>
              <w:t xml:space="preserve"> </w:t>
            </w:r>
            <w:proofErr w:type="spellStart"/>
            <w:r>
              <w:t>Prekėmis</w:t>
            </w:r>
            <w:proofErr w:type="spellEnd"/>
            <w:r>
              <w:t xml:space="preserve"> </w:t>
            </w:r>
            <w:proofErr w:type="spellStart"/>
            <w:r>
              <w:t>susijusios</w:t>
            </w:r>
            <w:proofErr w:type="spellEnd"/>
            <w:r>
              <w:t xml:space="preserve"> </w:t>
            </w:r>
            <w:proofErr w:type="spellStart"/>
            <w:r>
              <w:t>paslaugos</w:t>
            </w:r>
            <w:proofErr w:type="spellEnd"/>
            <w:r>
              <w:t xml:space="preserve">, </w:t>
            </w:r>
            <w:proofErr w:type="spellStart"/>
            <w:r>
              <w:t>jei</w:t>
            </w:r>
            <w:proofErr w:type="spellEnd"/>
            <w:r>
              <w:t xml:space="preserve"> to </w:t>
            </w:r>
            <w:proofErr w:type="spellStart"/>
            <w:r>
              <w:lastRenderedPageBreak/>
              <w:t>reikalaujama</w:t>
            </w:r>
            <w:proofErr w:type="spellEnd"/>
            <w:r>
              <w:t>);</w:t>
            </w:r>
          </w:p>
        </w:tc>
        <w:tc>
          <w:tcPr>
            <w:tcW w:w="4518" w:type="dxa"/>
            <w:tcBorders>
              <w:left w:val="single" w:sz="4" w:space="0" w:color="auto"/>
              <w:right w:val="single" w:sz="4" w:space="0" w:color="auto"/>
            </w:tcBorders>
          </w:tcPr>
          <w:p w14:paraId="7B95ECC2" w14:textId="6B22F25D" w:rsidR="002E568E" w:rsidRDefault="002E568E" w:rsidP="002E568E">
            <w:r w:rsidRPr="00272D94">
              <w:lastRenderedPageBreak/>
              <w:t xml:space="preserve">6.1.1.1. the Supplier has delivered all the Goods in accordance with the requirements of the Contract and laws and regulations (and when all services related to the Goods have </w:t>
            </w:r>
            <w:r w:rsidRPr="00272D94">
              <w:lastRenderedPageBreak/>
              <w:t>been provided, if required);</w:t>
            </w:r>
          </w:p>
        </w:tc>
      </w:tr>
      <w:tr w:rsidR="002E568E" w14:paraId="419C09FF" w14:textId="77777777" w:rsidTr="00466A6D">
        <w:tc>
          <w:tcPr>
            <w:tcW w:w="4338" w:type="dxa"/>
            <w:tcBorders>
              <w:left w:val="single" w:sz="4" w:space="0" w:color="auto"/>
              <w:right w:val="single" w:sz="4" w:space="0" w:color="auto"/>
            </w:tcBorders>
          </w:tcPr>
          <w:p w14:paraId="00C94085" w14:textId="77777777" w:rsidR="002E568E" w:rsidRDefault="002E568E" w:rsidP="002E568E">
            <w:r>
              <w:lastRenderedPageBreak/>
              <w:t>6.1.1.2. </w:t>
            </w:r>
            <w:proofErr w:type="spellStart"/>
            <w:r>
              <w:t>Tiekėjas</w:t>
            </w:r>
            <w:proofErr w:type="spellEnd"/>
            <w:r>
              <w:t xml:space="preserve"> </w:t>
            </w:r>
            <w:proofErr w:type="spellStart"/>
            <w:r>
              <w:t>perdavė</w:t>
            </w:r>
            <w:proofErr w:type="spellEnd"/>
            <w:r>
              <w:t xml:space="preserve"> </w:t>
            </w:r>
            <w:proofErr w:type="spellStart"/>
            <w:r>
              <w:t>Pirkėjui</w:t>
            </w:r>
            <w:proofErr w:type="spellEnd"/>
            <w:r>
              <w:t xml:space="preserve"> </w:t>
            </w:r>
            <w:proofErr w:type="spellStart"/>
            <w:r>
              <w:t>visą</w:t>
            </w:r>
            <w:proofErr w:type="spellEnd"/>
            <w:r>
              <w:t xml:space="preserve"> </w:t>
            </w:r>
            <w:proofErr w:type="spellStart"/>
            <w:r>
              <w:t>reikalingą</w:t>
            </w:r>
            <w:proofErr w:type="spellEnd"/>
            <w:r>
              <w:t xml:space="preserve"> </w:t>
            </w:r>
            <w:proofErr w:type="spellStart"/>
            <w:r>
              <w:t>dokumentaciją</w:t>
            </w:r>
            <w:proofErr w:type="spellEnd"/>
            <w:r>
              <w:t xml:space="preserve">, </w:t>
            </w:r>
            <w:proofErr w:type="spellStart"/>
            <w:r>
              <w:t>įskaitant</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sertifikatus</w:t>
            </w:r>
            <w:proofErr w:type="spellEnd"/>
            <w:r>
              <w:t xml:space="preserve"> ir </w:t>
            </w:r>
            <w:proofErr w:type="spellStart"/>
            <w:r>
              <w:t>garantijas</w:t>
            </w:r>
            <w:proofErr w:type="spellEnd"/>
            <w:r>
              <w:t xml:space="preserve"> (</w:t>
            </w:r>
            <w:proofErr w:type="spellStart"/>
            <w:r>
              <w:t>jei</w:t>
            </w:r>
            <w:proofErr w:type="spellEnd"/>
            <w:r>
              <w:t xml:space="preserve"> to </w:t>
            </w:r>
            <w:proofErr w:type="spellStart"/>
            <w:r>
              <w:t>reikalaujama</w:t>
            </w:r>
            <w:proofErr w:type="spellEnd"/>
            <w:r>
              <w:t>);</w:t>
            </w:r>
          </w:p>
        </w:tc>
        <w:tc>
          <w:tcPr>
            <w:tcW w:w="4518" w:type="dxa"/>
            <w:tcBorders>
              <w:left w:val="single" w:sz="4" w:space="0" w:color="auto"/>
              <w:right w:val="single" w:sz="4" w:space="0" w:color="auto"/>
            </w:tcBorders>
          </w:tcPr>
          <w:p w14:paraId="43BCEB4F" w14:textId="6C9B1023" w:rsidR="002E568E" w:rsidRDefault="002E568E" w:rsidP="002E568E">
            <w:r w:rsidRPr="00272D94">
              <w:t>6.1.1.2. The Supplier has provided the Buyer with all necessary documentation, including operating instructions, certificates and warranties (if required);</w:t>
            </w:r>
          </w:p>
        </w:tc>
      </w:tr>
      <w:tr w:rsidR="002E568E" w14:paraId="45217390" w14:textId="77777777" w:rsidTr="00466A6D">
        <w:tc>
          <w:tcPr>
            <w:tcW w:w="4338" w:type="dxa"/>
            <w:tcBorders>
              <w:left w:val="single" w:sz="4" w:space="0" w:color="auto"/>
              <w:right w:val="single" w:sz="4" w:space="0" w:color="auto"/>
            </w:tcBorders>
          </w:tcPr>
          <w:p w14:paraId="1A3847D7" w14:textId="77777777" w:rsidR="002E568E" w:rsidRDefault="002E568E" w:rsidP="002E568E">
            <w:r>
              <w:t>6.1.1.3. </w:t>
            </w:r>
            <w:proofErr w:type="spellStart"/>
            <w:r>
              <w:t>Tiekėjas</w:t>
            </w:r>
            <w:proofErr w:type="spellEnd"/>
            <w:r>
              <w:t xml:space="preserve"> </w:t>
            </w:r>
            <w:proofErr w:type="spellStart"/>
            <w:r>
              <w:t>apmokė</w:t>
            </w:r>
            <w:proofErr w:type="spellEnd"/>
            <w:r>
              <w:t xml:space="preserve"> </w:t>
            </w:r>
            <w:proofErr w:type="spellStart"/>
            <w:r>
              <w:t>Pirkėjo</w:t>
            </w:r>
            <w:proofErr w:type="spellEnd"/>
            <w:r>
              <w:t xml:space="preserve"> </w:t>
            </w:r>
            <w:proofErr w:type="spellStart"/>
            <w:r>
              <w:t>personalą</w:t>
            </w:r>
            <w:proofErr w:type="spellEnd"/>
            <w:r>
              <w:t xml:space="preserve">, </w:t>
            </w:r>
            <w:proofErr w:type="spellStart"/>
            <w:r>
              <w:t>kaip</w:t>
            </w:r>
            <w:proofErr w:type="spellEnd"/>
            <w:r>
              <w:t xml:space="preserve"> </w:t>
            </w:r>
            <w:proofErr w:type="spellStart"/>
            <w:r>
              <w:t>naudoti</w:t>
            </w:r>
            <w:proofErr w:type="spellEnd"/>
            <w:r>
              <w:t xml:space="preserve"> </w:t>
            </w:r>
            <w:proofErr w:type="spellStart"/>
            <w:r>
              <w:t>Prekes</w:t>
            </w:r>
            <w:proofErr w:type="spellEnd"/>
            <w:r>
              <w:t xml:space="preserve"> (</w:t>
            </w:r>
            <w:proofErr w:type="spellStart"/>
            <w:r>
              <w:t>jeigu</w:t>
            </w:r>
            <w:proofErr w:type="spellEnd"/>
            <w:r>
              <w:t xml:space="preserve"> to </w:t>
            </w:r>
            <w:proofErr w:type="spellStart"/>
            <w:r>
              <w:t>reikalaujama</w:t>
            </w:r>
            <w:proofErr w:type="spellEnd"/>
            <w:r>
              <w:t>);</w:t>
            </w:r>
          </w:p>
        </w:tc>
        <w:tc>
          <w:tcPr>
            <w:tcW w:w="4518" w:type="dxa"/>
            <w:tcBorders>
              <w:left w:val="single" w:sz="4" w:space="0" w:color="auto"/>
              <w:right w:val="single" w:sz="4" w:space="0" w:color="auto"/>
            </w:tcBorders>
          </w:tcPr>
          <w:p w14:paraId="7C28D287" w14:textId="5515D064" w:rsidR="002E568E" w:rsidRDefault="002E568E" w:rsidP="002E568E">
            <w:r w:rsidRPr="00272D94">
              <w:t>6.1.1.3. The Supplier has trained the Buyer's personnel on how to use the Goods (if required);</w:t>
            </w:r>
          </w:p>
        </w:tc>
      </w:tr>
      <w:tr w:rsidR="002E568E" w14:paraId="0AC787DF" w14:textId="77777777" w:rsidTr="00466A6D">
        <w:tc>
          <w:tcPr>
            <w:tcW w:w="4338" w:type="dxa"/>
            <w:tcBorders>
              <w:left w:val="single" w:sz="4" w:space="0" w:color="auto"/>
              <w:right w:val="single" w:sz="4" w:space="0" w:color="auto"/>
            </w:tcBorders>
          </w:tcPr>
          <w:p w14:paraId="2F5B3228" w14:textId="77777777" w:rsidR="002E568E" w:rsidRDefault="002E568E" w:rsidP="002E568E">
            <w:r>
              <w:t>6.1.1.4. </w:t>
            </w:r>
            <w:proofErr w:type="spellStart"/>
            <w:r>
              <w:t>buvo</w:t>
            </w:r>
            <w:proofErr w:type="spellEnd"/>
            <w:r>
              <w:t xml:space="preserve"> </w:t>
            </w:r>
            <w:proofErr w:type="spellStart"/>
            <w:r>
              <w:t>pasirašytas</w:t>
            </w:r>
            <w:proofErr w:type="spellEnd"/>
            <w:r>
              <w:t xml:space="preserve"> </w:t>
            </w:r>
            <w:proofErr w:type="spellStart"/>
            <w:r>
              <w:t>Prekių</w:t>
            </w:r>
            <w:proofErr w:type="spellEnd"/>
            <w:r>
              <w:t xml:space="preserve"> </w:t>
            </w:r>
            <w:proofErr w:type="spellStart"/>
            <w:r>
              <w:t>perdavimo-priėmimo</w:t>
            </w:r>
            <w:proofErr w:type="spellEnd"/>
            <w:r>
              <w:t xml:space="preserve"> </w:t>
            </w:r>
            <w:proofErr w:type="spellStart"/>
            <w:r>
              <w:t>aktas</w:t>
            </w:r>
            <w:proofErr w:type="spellEnd"/>
            <w:r>
              <w:t xml:space="preserve"> </w:t>
            </w:r>
            <w:proofErr w:type="spellStart"/>
            <w:r>
              <w:t>ar</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aktai</w:t>
            </w:r>
            <w:proofErr w:type="spellEnd"/>
            <w:r>
              <w:t xml:space="preserve">, </w:t>
            </w:r>
            <w:proofErr w:type="spellStart"/>
            <w:r>
              <w:t>jei</w:t>
            </w:r>
            <w:proofErr w:type="spellEnd"/>
            <w:r>
              <w:t xml:space="preserve"> </w:t>
            </w:r>
            <w:proofErr w:type="spellStart"/>
            <w:r>
              <w:t>numatytas</w:t>
            </w:r>
            <w:proofErr w:type="spellEnd"/>
            <w:r>
              <w:t xml:space="preserve"> </w:t>
            </w:r>
            <w:proofErr w:type="spellStart"/>
            <w:r>
              <w:t>Prekių</w:t>
            </w:r>
            <w:proofErr w:type="spellEnd"/>
            <w:r>
              <w:t xml:space="preserve"> </w:t>
            </w:r>
            <w:proofErr w:type="spellStart"/>
            <w:r>
              <w:t>pristatymas</w:t>
            </w:r>
            <w:proofErr w:type="spellEnd"/>
            <w:r>
              <w:t xml:space="preserve"> </w:t>
            </w:r>
            <w:proofErr w:type="spellStart"/>
            <w:r>
              <w:t>dalimis</w:t>
            </w:r>
            <w:proofErr w:type="spellEnd"/>
            <w:r>
              <w:t xml:space="preserve">, </w:t>
            </w:r>
            <w:proofErr w:type="spellStart"/>
            <w:r>
              <w:t>ar</w:t>
            </w:r>
            <w:proofErr w:type="spellEnd"/>
            <w:r>
              <w:t xml:space="preserve"> </w:t>
            </w:r>
            <w:proofErr w:type="spellStart"/>
            <w:r>
              <w:t>kitas</w:t>
            </w:r>
            <w:proofErr w:type="spellEnd"/>
            <w:r>
              <w:t xml:space="preserve"> </w:t>
            </w:r>
            <w:proofErr w:type="spellStart"/>
            <w:r>
              <w:t>Sutartyje</w:t>
            </w:r>
            <w:proofErr w:type="spellEnd"/>
            <w:r>
              <w:t xml:space="preserve"> </w:t>
            </w:r>
            <w:proofErr w:type="spellStart"/>
            <w:r>
              <w:t>numatytas</w:t>
            </w:r>
            <w:proofErr w:type="spellEnd"/>
            <w:r>
              <w:t xml:space="preserve"> </w:t>
            </w:r>
            <w:proofErr w:type="spellStart"/>
            <w:r>
              <w:t>dokumentas</w:t>
            </w:r>
            <w:proofErr w:type="spellEnd"/>
            <w:r>
              <w:t xml:space="preserve">, </w:t>
            </w:r>
            <w:proofErr w:type="spellStart"/>
            <w:r>
              <w:t>nuo</w:t>
            </w:r>
            <w:proofErr w:type="spellEnd"/>
            <w:r>
              <w:t xml:space="preserve"> </w:t>
            </w:r>
            <w:proofErr w:type="spellStart"/>
            <w:r>
              <w:t>kurio</w:t>
            </w:r>
            <w:proofErr w:type="spellEnd"/>
            <w:r>
              <w:t xml:space="preserve"> </w:t>
            </w:r>
            <w:proofErr w:type="spellStart"/>
            <w:r>
              <w:t>pasirašymo</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Prekės</w:t>
            </w:r>
            <w:proofErr w:type="spellEnd"/>
            <w:r>
              <w:t xml:space="preserve"> </w:t>
            </w:r>
            <w:proofErr w:type="spellStart"/>
            <w:r>
              <w:t>buvo</w:t>
            </w:r>
            <w:proofErr w:type="spellEnd"/>
            <w:r>
              <w:t xml:space="preserve"> </w:t>
            </w:r>
            <w:proofErr w:type="spellStart"/>
            <w:r>
              <w:t>priimtos</w:t>
            </w:r>
            <w:proofErr w:type="spellEnd"/>
            <w:r>
              <w:t>;</w:t>
            </w:r>
          </w:p>
        </w:tc>
        <w:tc>
          <w:tcPr>
            <w:tcW w:w="4518" w:type="dxa"/>
            <w:tcBorders>
              <w:left w:val="single" w:sz="4" w:space="0" w:color="auto"/>
              <w:right w:val="single" w:sz="4" w:space="0" w:color="auto"/>
            </w:tcBorders>
          </w:tcPr>
          <w:p w14:paraId="589FF003" w14:textId="32504701" w:rsidR="002E568E" w:rsidRDefault="002E568E" w:rsidP="002E568E">
            <w:r w:rsidRPr="00272D94">
              <w:t>6.1.1.4. the Goods Handover–Acceptance Act or the Acts of Transfer-Acceptance of Goods has been signed, if the delivery of the Goods in parts is foreseen, or any other document provided for in the Contract, from the signing of which it is considered that the Goods have been accepted;</w:t>
            </w:r>
          </w:p>
        </w:tc>
      </w:tr>
      <w:tr w:rsidR="002E568E" w14:paraId="675C59DA" w14:textId="77777777" w:rsidTr="00466A6D">
        <w:tc>
          <w:tcPr>
            <w:tcW w:w="4338" w:type="dxa"/>
            <w:tcBorders>
              <w:left w:val="single" w:sz="4" w:space="0" w:color="auto"/>
              <w:right w:val="single" w:sz="4" w:space="0" w:color="auto"/>
            </w:tcBorders>
          </w:tcPr>
          <w:p w14:paraId="23B43541" w14:textId="77777777" w:rsidR="002E568E" w:rsidRDefault="002E568E" w:rsidP="002E568E">
            <w:r>
              <w:t>6.1.1.5. </w:t>
            </w:r>
            <w:proofErr w:type="spellStart"/>
            <w:r>
              <w:t>Tiekėjas</w:t>
            </w:r>
            <w:proofErr w:type="spellEnd"/>
            <w:r>
              <w:t xml:space="preserve"> </w:t>
            </w:r>
            <w:proofErr w:type="spellStart"/>
            <w:r>
              <w:t>įvykdė</w:t>
            </w:r>
            <w:proofErr w:type="spellEnd"/>
            <w:r>
              <w:t xml:space="preserve"> </w:t>
            </w:r>
            <w:proofErr w:type="spellStart"/>
            <w:r>
              <w:t>kitas</w:t>
            </w:r>
            <w:proofErr w:type="spellEnd"/>
            <w:r>
              <w:t xml:space="preserve"> </w:t>
            </w:r>
            <w:proofErr w:type="spellStart"/>
            <w:r>
              <w:t>sąlygas</w:t>
            </w:r>
            <w:proofErr w:type="spellEnd"/>
            <w:r>
              <w:t xml:space="preserve">, </w:t>
            </w:r>
            <w:proofErr w:type="spellStart"/>
            <w:r>
              <w:t>numatytas</w:t>
            </w:r>
            <w:proofErr w:type="spellEnd"/>
            <w:r>
              <w:t>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Sutartyje</w:t>
            </w:r>
            <w:proofErr w:type="spellEnd"/>
            <w:r>
              <w:t xml:space="preserve"> ir </w:t>
            </w:r>
            <w:proofErr w:type="spellStart"/>
            <w:r>
              <w:t>pasiūlyme</w:t>
            </w:r>
            <w:proofErr w:type="spellEnd"/>
            <w:r>
              <w:t xml:space="preserve">, </w:t>
            </w:r>
            <w:proofErr w:type="spellStart"/>
            <w:r>
              <w:t>kurios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įvykdytos</w:t>
            </w:r>
            <w:proofErr w:type="spellEnd"/>
            <w:r>
              <w:t xml:space="preserve"> tam, </w:t>
            </w:r>
            <w:proofErr w:type="spellStart"/>
            <w:r>
              <w:t>kad</w:t>
            </w:r>
            <w:proofErr w:type="spellEnd"/>
            <w:r>
              <w:t xml:space="preserve"> </w:t>
            </w:r>
            <w:proofErr w:type="spellStart"/>
            <w:r>
              <w:t>būtų</w:t>
            </w:r>
            <w:proofErr w:type="spellEnd"/>
            <w:r>
              <w:t xml:space="preserve"> </w:t>
            </w:r>
            <w:proofErr w:type="spellStart"/>
            <w:r>
              <w:t>laikoma</w:t>
            </w:r>
            <w:proofErr w:type="spellEnd"/>
            <w:r>
              <w:t xml:space="preserve">, jog </w:t>
            </w:r>
            <w:proofErr w:type="spellStart"/>
            <w:r>
              <w:t>Prekių</w:t>
            </w:r>
            <w:proofErr w:type="spellEnd"/>
            <w:r>
              <w:t xml:space="preserve"> </w:t>
            </w:r>
            <w:proofErr w:type="spellStart"/>
            <w:r>
              <w:t>tiekimas</w:t>
            </w:r>
            <w:proofErr w:type="spellEnd"/>
            <w:r>
              <w:t xml:space="preserve"> </w:t>
            </w:r>
            <w:proofErr w:type="spellStart"/>
            <w:r>
              <w:t>yra</w:t>
            </w:r>
            <w:proofErr w:type="spellEnd"/>
            <w:r>
              <w:t xml:space="preserve"> </w:t>
            </w:r>
            <w:proofErr w:type="spellStart"/>
            <w:r>
              <w:t>užbaigtas</w:t>
            </w:r>
            <w:proofErr w:type="spellEnd"/>
            <w:r>
              <w:t xml:space="preserve">, ir </w:t>
            </w:r>
            <w:proofErr w:type="spellStart"/>
            <w:r>
              <w:t>pateikė</w:t>
            </w:r>
            <w:proofErr w:type="spellEnd"/>
            <w:r>
              <w:t xml:space="preserve"> </w:t>
            </w:r>
            <w:proofErr w:type="spellStart"/>
            <w:r>
              <w:t>Pirkėjui</w:t>
            </w:r>
            <w:proofErr w:type="spellEnd"/>
            <w:r>
              <w:t xml:space="preserve"> tai </w:t>
            </w:r>
            <w:proofErr w:type="spellStart"/>
            <w:r>
              <w:t>įrodančius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536BBDC7" w14:textId="1A7444BF" w:rsidR="002E568E" w:rsidRDefault="002E568E" w:rsidP="002E568E">
            <w:r w:rsidRPr="00272D94">
              <w:t>6.1.1.5. The Supplier has fulfilled other conditions provided for in laws and regulations, the Contract and the Offer, which must be fulfilled in order for the supply of the Goods to be considered completed, and has provided the Buyer with documents proving this.</w:t>
            </w:r>
          </w:p>
        </w:tc>
      </w:tr>
      <w:tr w:rsidR="002E568E" w14:paraId="104B320B" w14:textId="77777777" w:rsidTr="00466A6D">
        <w:tc>
          <w:tcPr>
            <w:tcW w:w="4338" w:type="dxa"/>
            <w:tcBorders>
              <w:left w:val="single" w:sz="4" w:space="0" w:color="auto"/>
              <w:right w:val="single" w:sz="4" w:space="0" w:color="auto"/>
            </w:tcBorders>
          </w:tcPr>
          <w:p w14:paraId="5CEFE2E0" w14:textId="77777777" w:rsidR="002E568E" w:rsidRDefault="002E568E" w:rsidP="002E568E">
            <w:r w:rsidRPr="00752F70">
              <w:rPr>
                <w:b/>
                <w:bCs/>
                <w:color w:val="000000"/>
                <w:szCs w:val="24"/>
              </w:rPr>
              <w:t xml:space="preserve">6.2.  </w:t>
            </w:r>
            <w:proofErr w:type="spellStart"/>
            <w:r w:rsidRPr="00752F70">
              <w:rPr>
                <w:b/>
                <w:bCs/>
                <w:color w:val="000000"/>
                <w:szCs w:val="24"/>
              </w:rPr>
              <w:t>Prekių</w:t>
            </w:r>
            <w:proofErr w:type="spellEnd"/>
            <w:r w:rsidRPr="00752F70">
              <w:rPr>
                <w:b/>
                <w:bCs/>
                <w:color w:val="000000"/>
                <w:szCs w:val="24"/>
              </w:rPr>
              <w:t xml:space="preserve"> </w:t>
            </w:r>
            <w:proofErr w:type="spellStart"/>
            <w:r w:rsidRPr="00752F70">
              <w:rPr>
                <w:b/>
                <w:bCs/>
                <w:color w:val="000000"/>
                <w:szCs w:val="24"/>
              </w:rPr>
              <w:t>perdavimas</w:t>
            </w:r>
            <w:proofErr w:type="spellEnd"/>
            <w:r w:rsidRPr="00752F70">
              <w:rPr>
                <w:b/>
                <w:bCs/>
                <w:color w:val="000000"/>
                <w:szCs w:val="24"/>
              </w:rPr>
              <w:t>–</w:t>
            </w:r>
            <w:proofErr w:type="spellStart"/>
            <w:r w:rsidRPr="00752F70">
              <w:rPr>
                <w:b/>
                <w:bCs/>
                <w:color w:val="000000"/>
                <w:szCs w:val="24"/>
              </w:rPr>
              <w:t>priėmimas</w:t>
            </w:r>
            <w:proofErr w:type="spellEnd"/>
          </w:p>
        </w:tc>
        <w:tc>
          <w:tcPr>
            <w:tcW w:w="4518" w:type="dxa"/>
            <w:tcBorders>
              <w:left w:val="single" w:sz="4" w:space="0" w:color="auto"/>
              <w:right w:val="single" w:sz="4" w:space="0" w:color="auto"/>
            </w:tcBorders>
          </w:tcPr>
          <w:p w14:paraId="718F26AC" w14:textId="77777777" w:rsidR="002E568E" w:rsidRPr="00752F70" w:rsidRDefault="002E568E" w:rsidP="002E568E">
            <w:pPr>
              <w:rPr>
                <w:b/>
                <w:bCs/>
                <w:color w:val="000000"/>
                <w:szCs w:val="24"/>
              </w:rPr>
            </w:pPr>
            <w:r>
              <w:rPr>
                <w:b/>
                <w:bCs/>
                <w:color w:val="000000"/>
                <w:szCs w:val="24"/>
              </w:rPr>
              <w:t>6.2. Transfer-acceptance of goods</w:t>
            </w:r>
          </w:p>
          <w:p w14:paraId="79DF8DAD" w14:textId="24A5392D" w:rsidR="002E568E" w:rsidRPr="00752F70" w:rsidRDefault="002E568E" w:rsidP="002E568E">
            <w:pPr>
              <w:rPr>
                <w:b/>
                <w:bCs/>
                <w:color w:val="000000"/>
                <w:szCs w:val="24"/>
              </w:rPr>
            </w:pPr>
          </w:p>
        </w:tc>
      </w:tr>
      <w:tr w:rsidR="002E568E" w14:paraId="540EAC30" w14:textId="77777777" w:rsidTr="00466A6D">
        <w:tc>
          <w:tcPr>
            <w:tcW w:w="4338" w:type="dxa"/>
            <w:tcBorders>
              <w:left w:val="single" w:sz="4" w:space="0" w:color="auto"/>
              <w:right w:val="single" w:sz="4" w:space="0" w:color="auto"/>
            </w:tcBorders>
          </w:tcPr>
          <w:p w14:paraId="2FCB7DC7" w14:textId="77777777" w:rsidR="002E568E" w:rsidRDefault="002E568E" w:rsidP="002E568E">
            <w:r>
              <w:t>6.2.1. </w:t>
            </w:r>
            <w:proofErr w:type="spellStart"/>
            <w:r>
              <w:t>Tiekėjas</w:t>
            </w:r>
            <w:proofErr w:type="spellEnd"/>
            <w:r>
              <w:t xml:space="preserve"> </w:t>
            </w:r>
            <w:proofErr w:type="spellStart"/>
            <w:r>
              <w:t>privalo</w:t>
            </w:r>
            <w:proofErr w:type="spellEnd"/>
            <w:r>
              <w:t xml:space="preserve"> </w:t>
            </w:r>
            <w:proofErr w:type="spellStart"/>
            <w:r>
              <w:t>pristatyti</w:t>
            </w:r>
            <w:proofErr w:type="spellEnd"/>
            <w:r>
              <w:t xml:space="preserve"> ir </w:t>
            </w:r>
            <w:proofErr w:type="spellStart"/>
            <w:r>
              <w:t>perduoti</w:t>
            </w:r>
            <w:proofErr w:type="spellEnd"/>
            <w:r>
              <w:t xml:space="preserve"> </w:t>
            </w:r>
            <w:proofErr w:type="spellStart"/>
            <w:r>
              <w:t>Prekes</w:t>
            </w:r>
            <w:proofErr w:type="spellEnd"/>
            <w:r>
              <w:t xml:space="preserve"> Pirkėjui, o </w:t>
            </w:r>
            <w:proofErr w:type="spellStart"/>
            <w:r>
              <w:t>Pirkėjas</w:t>
            </w:r>
            <w:proofErr w:type="spellEnd"/>
            <w:r>
              <w:t xml:space="preserve"> </w:t>
            </w:r>
            <w:proofErr w:type="spellStart"/>
            <w:r>
              <w:t>privalo</w:t>
            </w:r>
            <w:proofErr w:type="spellEnd"/>
            <w:r>
              <w:t xml:space="preserve"> </w:t>
            </w:r>
            <w:proofErr w:type="spellStart"/>
            <w:r>
              <w:t>kokybiškas</w:t>
            </w:r>
            <w:proofErr w:type="spellEnd"/>
            <w:r>
              <w:t xml:space="preserve"> ir </w:t>
            </w:r>
            <w:proofErr w:type="spellStart"/>
            <w:r>
              <w:t>Sutarties</w:t>
            </w:r>
            <w:proofErr w:type="spellEnd"/>
            <w:r>
              <w:t xml:space="preserve"> </w:t>
            </w:r>
            <w:proofErr w:type="spellStart"/>
            <w:r>
              <w:t>bei</w:t>
            </w:r>
            <w:proofErr w:type="spellEnd"/>
            <w:r>
              <w:t xml:space="preserve"> </w:t>
            </w:r>
            <w:proofErr w:type="spellStart"/>
            <w:r>
              <w:t>įstatymų</w:t>
            </w:r>
            <w:proofErr w:type="spellEnd"/>
            <w:r>
              <w:t xml:space="preserve">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reikalavimus</w:t>
            </w:r>
            <w:proofErr w:type="spellEnd"/>
            <w:r>
              <w:t xml:space="preserve"> </w:t>
            </w:r>
            <w:proofErr w:type="spellStart"/>
            <w:r>
              <w:t>atitinkančias</w:t>
            </w:r>
            <w:proofErr w:type="spellEnd"/>
            <w:r>
              <w:t xml:space="preserve"> </w:t>
            </w:r>
            <w:proofErr w:type="spellStart"/>
            <w:r>
              <w:t>Prekes</w:t>
            </w:r>
            <w:proofErr w:type="spellEnd"/>
            <w:r>
              <w:t xml:space="preserve"> </w:t>
            </w:r>
            <w:proofErr w:type="spellStart"/>
            <w:r>
              <w:t>priimti</w:t>
            </w:r>
            <w:proofErr w:type="spellEnd"/>
            <w:r>
              <w:t xml:space="preserve">. </w:t>
            </w:r>
            <w:proofErr w:type="spellStart"/>
            <w:r>
              <w:t>Prekės</w:t>
            </w:r>
            <w:proofErr w:type="spellEnd"/>
            <w:r>
              <w:t xml:space="preserve"> </w:t>
            </w:r>
            <w:proofErr w:type="spellStart"/>
            <w:r>
              <w:t>pristatomos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nurodytais</w:t>
            </w:r>
            <w:proofErr w:type="spellEnd"/>
            <w:r>
              <w:t xml:space="preserve"> </w:t>
            </w:r>
            <w:proofErr w:type="spellStart"/>
            <w:r>
              <w:t>terminais</w:t>
            </w:r>
            <w:proofErr w:type="spellEnd"/>
            <w:r>
              <w:t xml:space="preserve"> ir </w:t>
            </w:r>
            <w:proofErr w:type="spellStart"/>
            <w:r>
              <w:t>adresu</w:t>
            </w:r>
            <w:proofErr w:type="spellEnd"/>
            <w:r>
              <w:t xml:space="preserve">, </w:t>
            </w:r>
            <w:proofErr w:type="spellStart"/>
            <w:r>
              <w:t>pristatymą</w:t>
            </w:r>
            <w:proofErr w:type="spellEnd"/>
            <w:r>
              <w:t xml:space="preserve"> </w:t>
            </w:r>
            <w:proofErr w:type="spellStart"/>
            <w:r>
              <w:t>iš</w:t>
            </w:r>
            <w:proofErr w:type="spellEnd"/>
            <w:r>
              <w:t xml:space="preserve"> </w:t>
            </w:r>
            <w:proofErr w:type="spellStart"/>
            <w:r>
              <w:t>anksto</w:t>
            </w:r>
            <w:proofErr w:type="spellEnd"/>
            <w:r>
              <w:t xml:space="preserve"> </w:t>
            </w:r>
            <w:proofErr w:type="spellStart"/>
            <w:r>
              <w:t>suderinus</w:t>
            </w:r>
            <w:proofErr w:type="spellEnd"/>
            <w:r>
              <w:t xml:space="preserve"> </w:t>
            </w:r>
            <w:proofErr w:type="spellStart"/>
            <w:r>
              <w:t>su</w:t>
            </w:r>
            <w:proofErr w:type="spellEnd"/>
            <w:r>
              <w:t xml:space="preserve"> </w:t>
            </w:r>
            <w:proofErr w:type="spellStart"/>
            <w:r>
              <w:t>Pirkėju</w:t>
            </w:r>
            <w:proofErr w:type="spellEnd"/>
            <w:r>
              <w:t>. </w:t>
            </w:r>
          </w:p>
        </w:tc>
        <w:tc>
          <w:tcPr>
            <w:tcW w:w="4518" w:type="dxa"/>
            <w:tcBorders>
              <w:left w:val="single" w:sz="4" w:space="0" w:color="auto"/>
              <w:right w:val="single" w:sz="4" w:space="0" w:color="auto"/>
            </w:tcBorders>
          </w:tcPr>
          <w:p w14:paraId="2CA51476" w14:textId="2EEED90A" w:rsidR="002E568E" w:rsidRDefault="002E568E" w:rsidP="002E568E">
            <w:r w:rsidRPr="006417CF">
              <w:rPr>
                <w:color w:val="000000"/>
                <w:szCs w:val="24"/>
              </w:rPr>
              <w:t>6.2.1. The Supplier must deliver and transfer the Goods to the Buyer, and the Buyer must accept high-quality Goods that comply with the requirements of the Contract and laws and other legal acts. The goods shall be delivered within the terms and address specified in the Special Terms and Conditions, after the delivery has been agreed with the Buyer in advance.</w:t>
            </w:r>
          </w:p>
        </w:tc>
      </w:tr>
      <w:tr w:rsidR="002E568E" w14:paraId="2833AB23" w14:textId="77777777" w:rsidTr="00466A6D">
        <w:tc>
          <w:tcPr>
            <w:tcW w:w="4338" w:type="dxa"/>
            <w:tcBorders>
              <w:left w:val="single" w:sz="4" w:space="0" w:color="auto"/>
              <w:right w:val="single" w:sz="4" w:space="0" w:color="auto"/>
            </w:tcBorders>
          </w:tcPr>
          <w:p w14:paraId="51F0858D" w14:textId="77777777" w:rsidR="002E568E" w:rsidRDefault="002E568E" w:rsidP="002E568E">
            <w:r>
              <w:t>6.2.2. </w:t>
            </w:r>
            <w:proofErr w:type="spellStart"/>
            <w:r>
              <w:t>Prekės</w:t>
            </w:r>
            <w:proofErr w:type="spellEnd"/>
            <w:r>
              <w:t xml:space="preserve"> </w:t>
            </w:r>
            <w:proofErr w:type="spellStart"/>
            <w:r>
              <w:t>perduodamos</w:t>
            </w:r>
            <w:proofErr w:type="spellEnd"/>
            <w:r>
              <w:t xml:space="preserve"> </w:t>
            </w:r>
            <w:proofErr w:type="spellStart"/>
            <w:r>
              <w:t>Šalims</w:t>
            </w:r>
            <w:proofErr w:type="spellEnd"/>
            <w:r>
              <w:t xml:space="preserve"> </w:t>
            </w:r>
            <w:proofErr w:type="spellStart"/>
            <w:r>
              <w:t>pasirašant</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w:t>
            </w:r>
            <w:proofErr w:type="spellStart"/>
            <w:r>
              <w:t>kuris</w:t>
            </w:r>
            <w:proofErr w:type="spellEnd"/>
            <w:r>
              <w:t xml:space="preserve"> </w:t>
            </w:r>
            <w:proofErr w:type="spellStart"/>
            <w:r>
              <w:t>pasirašomas</w:t>
            </w:r>
            <w:proofErr w:type="spellEnd"/>
            <w:r>
              <w:t xml:space="preserve"> 2 (</w:t>
            </w:r>
            <w:proofErr w:type="spellStart"/>
            <w:r>
              <w:t>dviem</w:t>
            </w:r>
            <w:proofErr w:type="spellEnd"/>
            <w:r>
              <w:t xml:space="preserve">) </w:t>
            </w:r>
            <w:proofErr w:type="spellStart"/>
            <w:r>
              <w:t>vienodą</w:t>
            </w:r>
            <w:proofErr w:type="spellEnd"/>
            <w:r>
              <w:t xml:space="preserve"> </w:t>
            </w:r>
            <w:proofErr w:type="spellStart"/>
            <w:r>
              <w:t>teisinę</w:t>
            </w:r>
            <w:proofErr w:type="spellEnd"/>
            <w:r>
              <w:t xml:space="preserve"> </w:t>
            </w:r>
            <w:proofErr w:type="spellStart"/>
            <w:r>
              <w:t>galią</w:t>
            </w:r>
            <w:proofErr w:type="spellEnd"/>
            <w:r>
              <w:t xml:space="preserve"> </w:t>
            </w:r>
            <w:proofErr w:type="spellStart"/>
            <w:r>
              <w:t>turinčiais</w:t>
            </w:r>
            <w:proofErr w:type="spellEnd"/>
            <w:r>
              <w:t xml:space="preserve"> </w:t>
            </w:r>
            <w:proofErr w:type="spellStart"/>
            <w:r>
              <w:t>egzemplioriais</w:t>
            </w:r>
            <w:proofErr w:type="spellEnd"/>
            <w:r>
              <w:t xml:space="preserve"> (</w:t>
            </w:r>
            <w:proofErr w:type="spellStart"/>
            <w:r>
              <w:t>išskyrus</w:t>
            </w:r>
            <w:proofErr w:type="spellEnd"/>
            <w:r>
              <w:t xml:space="preserve"> </w:t>
            </w:r>
            <w:proofErr w:type="spellStart"/>
            <w:r>
              <w:t>atvejus</w:t>
            </w:r>
            <w:proofErr w:type="spellEnd"/>
            <w:r>
              <w:t xml:space="preserve">, kai </w:t>
            </w:r>
            <w:proofErr w:type="spellStart"/>
            <w:r>
              <w:t>Prekių</w:t>
            </w:r>
            <w:proofErr w:type="spellEnd"/>
            <w:r>
              <w:t xml:space="preserve"> </w:t>
            </w:r>
            <w:proofErr w:type="spellStart"/>
            <w:r>
              <w:t>perdavimo</w:t>
            </w:r>
            <w:proofErr w:type="spellEnd"/>
            <w:r>
              <w:t>–</w:t>
            </w:r>
            <w:proofErr w:type="spellStart"/>
            <w:r>
              <w:lastRenderedPageBreak/>
              <w:t>priėmimo</w:t>
            </w:r>
            <w:proofErr w:type="spellEnd"/>
            <w:r>
              <w:t xml:space="preserve"> </w:t>
            </w:r>
            <w:proofErr w:type="spellStart"/>
            <w:r>
              <w:t>aktas</w:t>
            </w:r>
            <w:proofErr w:type="spellEnd"/>
            <w:r>
              <w:t xml:space="preserve"> </w:t>
            </w:r>
            <w:proofErr w:type="spellStart"/>
            <w:r>
              <w:t>pasirašomas</w:t>
            </w:r>
            <w:proofErr w:type="spellEnd"/>
            <w:r>
              <w:t xml:space="preserve"> </w:t>
            </w:r>
            <w:proofErr w:type="spellStart"/>
            <w:r>
              <w:t>saugiu</w:t>
            </w:r>
            <w:proofErr w:type="spellEnd"/>
            <w:r>
              <w:t xml:space="preserve"> </w:t>
            </w:r>
            <w:proofErr w:type="spellStart"/>
            <w:r>
              <w:t>elektroniniu</w:t>
            </w:r>
            <w:proofErr w:type="spellEnd"/>
            <w:r>
              <w:t xml:space="preserve"> </w:t>
            </w:r>
            <w:proofErr w:type="spellStart"/>
            <w:r>
              <w:t>parašu</w:t>
            </w:r>
            <w:proofErr w:type="spellEnd"/>
            <w:r>
              <w:t xml:space="preserve">), po </w:t>
            </w:r>
            <w:proofErr w:type="spellStart"/>
            <w:r>
              <w:t>vieną</w:t>
            </w:r>
            <w:proofErr w:type="spellEnd"/>
            <w:r>
              <w:t xml:space="preserve"> </w:t>
            </w:r>
            <w:proofErr w:type="spellStart"/>
            <w:r>
              <w:t>kiekvienai</w:t>
            </w:r>
            <w:proofErr w:type="spellEnd"/>
            <w:r>
              <w:t xml:space="preserve"> </w:t>
            </w:r>
            <w:proofErr w:type="spellStart"/>
            <w:r>
              <w:t>Šaliai</w:t>
            </w:r>
            <w:proofErr w:type="spellEnd"/>
            <w:r>
              <w:t xml:space="preserve">. </w:t>
            </w:r>
            <w:proofErr w:type="spellStart"/>
            <w:r>
              <w:t>Jeigu</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kaip</w:t>
            </w:r>
            <w:proofErr w:type="spellEnd"/>
            <w:r>
              <w:t xml:space="preserve"> </w:t>
            </w:r>
            <w:proofErr w:type="spellStart"/>
            <w:r>
              <w:t>atskiro</w:t>
            </w:r>
            <w:proofErr w:type="spellEnd"/>
            <w:r>
              <w:t xml:space="preserve"> </w:t>
            </w:r>
            <w:proofErr w:type="spellStart"/>
            <w:r>
              <w:t>dokumento</w:t>
            </w:r>
            <w:proofErr w:type="spellEnd"/>
            <w:r>
              <w:t xml:space="preserve">, </w:t>
            </w:r>
            <w:proofErr w:type="spellStart"/>
            <w:r>
              <w:t>reikalauti</w:t>
            </w:r>
            <w:proofErr w:type="spellEnd"/>
            <w:r>
              <w:t xml:space="preserve"> </w:t>
            </w:r>
            <w:proofErr w:type="spellStart"/>
            <w:r>
              <w:t>neprivaloma</w:t>
            </w:r>
            <w:proofErr w:type="spellEnd"/>
            <w:r>
              <w:t xml:space="preserve">, </w:t>
            </w:r>
            <w:proofErr w:type="spellStart"/>
            <w:r>
              <w:t>Šalys</w:t>
            </w:r>
            <w:proofErr w:type="spellEnd"/>
            <w:r>
              <w:t xml:space="preserve"> </w:t>
            </w:r>
            <w:proofErr w:type="spellStart"/>
            <w:r>
              <w:t>susitaria</w:t>
            </w:r>
            <w:proofErr w:type="spellEnd"/>
            <w:r>
              <w:t xml:space="preserve">, ir tai </w:t>
            </w:r>
            <w:proofErr w:type="spellStart"/>
            <w:r>
              <w:t>aiškiai</w:t>
            </w:r>
            <w:proofErr w:type="spellEnd"/>
            <w:r>
              <w:t xml:space="preserve"> </w:t>
            </w:r>
            <w:proofErr w:type="spellStart"/>
            <w:r>
              <w:t>nurodo</w:t>
            </w:r>
            <w:proofErr w:type="spellEnd"/>
            <w:r>
              <w:t xml:space="preserve"> </w:t>
            </w:r>
            <w:proofErr w:type="spellStart"/>
            <w:r>
              <w:t>Specialiosiose</w:t>
            </w:r>
            <w:proofErr w:type="spellEnd"/>
            <w:r>
              <w:t xml:space="preserve"> </w:t>
            </w:r>
            <w:proofErr w:type="spellStart"/>
            <w:r>
              <w:t>sąlygose</w:t>
            </w:r>
            <w:proofErr w:type="spellEnd"/>
            <w:r>
              <w:t xml:space="preserve">, jog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aktu</w:t>
            </w:r>
            <w:proofErr w:type="spellEnd"/>
            <w:r>
              <w:t xml:space="preserve"> </w:t>
            </w:r>
            <w:proofErr w:type="spellStart"/>
            <w:r>
              <w:t>laikoma</w:t>
            </w:r>
            <w:proofErr w:type="spellEnd"/>
            <w:r>
              <w:t xml:space="preserve"> </w:t>
            </w:r>
            <w:proofErr w:type="spellStart"/>
            <w:r>
              <w:t>Sąskaita</w:t>
            </w:r>
            <w:proofErr w:type="spellEnd"/>
            <w:r>
              <w:t>.</w:t>
            </w:r>
          </w:p>
        </w:tc>
        <w:tc>
          <w:tcPr>
            <w:tcW w:w="4518" w:type="dxa"/>
            <w:tcBorders>
              <w:left w:val="single" w:sz="4" w:space="0" w:color="auto"/>
              <w:right w:val="single" w:sz="4" w:space="0" w:color="auto"/>
            </w:tcBorders>
          </w:tcPr>
          <w:p w14:paraId="13406371" w14:textId="23AB1346" w:rsidR="002E568E" w:rsidRDefault="002E568E" w:rsidP="002E568E">
            <w:r w:rsidRPr="006417CF">
              <w:rPr>
                <w:color w:val="000000"/>
                <w:szCs w:val="24"/>
              </w:rPr>
              <w:lastRenderedPageBreak/>
              <w:t xml:space="preserve">6.2.2. The Goods shall be handed over to the Parties by signing the Goods Handover–Acceptance Act, which shall be signed in 2 (two) copies of equal legal force (except for cases when the Goods Handover–Acceptance </w:t>
            </w:r>
            <w:r w:rsidRPr="006417CF">
              <w:rPr>
                <w:color w:val="000000"/>
                <w:szCs w:val="24"/>
              </w:rPr>
              <w:lastRenderedPageBreak/>
              <w:t>Act is signed with a secure electronic signature), one for each Party. If it is not mandatory to require the Goods Handover–Acceptance Act as a separate document, the Parties agree, and this is clearly indicated in the Special Terms and Conditions that the Goods Handover–Acceptance Act shall be considered as an Account.</w:t>
            </w:r>
          </w:p>
        </w:tc>
      </w:tr>
      <w:tr w:rsidR="002E568E" w14:paraId="547352E3" w14:textId="77777777" w:rsidTr="00466A6D">
        <w:tc>
          <w:tcPr>
            <w:tcW w:w="4338" w:type="dxa"/>
            <w:tcBorders>
              <w:left w:val="single" w:sz="4" w:space="0" w:color="auto"/>
              <w:right w:val="single" w:sz="4" w:space="0" w:color="auto"/>
            </w:tcBorders>
          </w:tcPr>
          <w:p w14:paraId="61392352" w14:textId="77777777" w:rsidR="002E568E" w:rsidRDefault="002E568E" w:rsidP="002E568E">
            <w:r>
              <w:lastRenderedPageBreak/>
              <w:t>6.2.3. </w:t>
            </w:r>
            <w:proofErr w:type="spellStart"/>
            <w:r>
              <w:t>Tiekėjui</w:t>
            </w:r>
            <w:proofErr w:type="spellEnd"/>
            <w:r>
              <w:t xml:space="preserve"> </w:t>
            </w:r>
            <w:proofErr w:type="spellStart"/>
            <w:r>
              <w:t>pristačius</w:t>
            </w:r>
            <w:proofErr w:type="spellEnd"/>
            <w:r>
              <w:t xml:space="preserve"> </w:t>
            </w:r>
            <w:proofErr w:type="spellStart"/>
            <w:r>
              <w:t>Prekes</w:t>
            </w:r>
            <w:proofErr w:type="spellEnd"/>
            <w:r>
              <w:t xml:space="preserve">, </w:t>
            </w:r>
            <w:proofErr w:type="spellStart"/>
            <w:r>
              <w:t>Pirkėjas</w:t>
            </w:r>
            <w:proofErr w:type="spellEnd"/>
            <w:r>
              <w:t xml:space="preserve"> </w:t>
            </w:r>
            <w:proofErr w:type="spellStart"/>
            <w:r>
              <w:t>atlieka</w:t>
            </w:r>
            <w:proofErr w:type="spellEnd"/>
            <w:r>
              <w:t xml:space="preserve"> </w:t>
            </w:r>
            <w:proofErr w:type="spellStart"/>
            <w:r>
              <w:t>jų</w:t>
            </w:r>
            <w:proofErr w:type="spellEnd"/>
            <w:r>
              <w:t xml:space="preserve"> </w:t>
            </w:r>
            <w:proofErr w:type="spellStart"/>
            <w:r>
              <w:t>patikrinimą</w:t>
            </w:r>
            <w:proofErr w:type="spellEnd"/>
            <w:r>
              <w:t xml:space="preserve"> ir </w:t>
            </w:r>
            <w:proofErr w:type="spellStart"/>
            <w:r>
              <w:t>privalo</w:t>
            </w:r>
            <w:proofErr w:type="spellEnd"/>
            <w:r>
              <w:t>:</w:t>
            </w:r>
          </w:p>
        </w:tc>
        <w:tc>
          <w:tcPr>
            <w:tcW w:w="4518" w:type="dxa"/>
            <w:tcBorders>
              <w:left w:val="single" w:sz="4" w:space="0" w:color="auto"/>
              <w:right w:val="single" w:sz="4" w:space="0" w:color="auto"/>
            </w:tcBorders>
          </w:tcPr>
          <w:p w14:paraId="680CF72C" w14:textId="6267CAAC" w:rsidR="002E568E" w:rsidRDefault="002E568E" w:rsidP="002E568E">
            <w:r w:rsidRPr="006417CF">
              <w:rPr>
                <w:color w:val="000000"/>
                <w:szCs w:val="24"/>
              </w:rPr>
              <w:t>6.2.3. Upon delivery of the Goods by the Supplier, the Buyer shall inspect them and must:</w:t>
            </w:r>
          </w:p>
        </w:tc>
      </w:tr>
      <w:tr w:rsidR="002E568E" w14:paraId="58CA1ABA" w14:textId="77777777" w:rsidTr="00466A6D">
        <w:tc>
          <w:tcPr>
            <w:tcW w:w="4338" w:type="dxa"/>
            <w:tcBorders>
              <w:left w:val="single" w:sz="4" w:space="0" w:color="auto"/>
              <w:right w:val="single" w:sz="4" w:space="0" w:color="auto"/>
            </w:tcBorders>
          </w:tcPr>
          <w:p w14:paraId="673FAAA0" w14:textId="77777777" w:rsidR="002E568E" w:rsidRDefault="002E568E" w:rsidP="002E568E">
            <w:r>
              <w:t xml:space="preserve">6.2.3.1.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faktinio</w:t>
            </w:r>
            <w:proofErr w:type="spellEnd"/>
            <w:r>
              <w:t xml:space="preserve"> </w:t>
            </w:r>
            <w:proofErr w:type="spellStart"/>
            <w:r>
              <w:t>Prekių</w:t>
            </w:r>
            <w:proofErr w:type="spellEnd"/>
            <w:r>
              <w:t xml:space="preserve"> </w:t>
            </w:r>
            <w:proofErr w:type="spellStart"/>
            <w:r>
              <w:t>perdavimo</w:t>
            </w:r>
            <w:proofErr w:type="spellEnd"/>
            <w:r>
              <w:t xml:space="preserve"> </w:t>
            </w:r>
            <w:proofErr w:type="spellStart"/>
            <w:r>
              <w:t>priimti</w:t>
            </w:r>
            <w:proofErr w:type="spellEnd"/>
            <w:r>
              <w:t xml:space="preserve"> </w:t>
            </w:r>
            <w:proofErr w:type="spellStart"/>
            <w:r>
              <w:t>Prekes</w:t>
            </w:r>
            <w:proofErr w:type="spellEnd"/>
            <w:r>
              <w:t xml:space="preserve">, </w:t>
            </w:r>
            <w:proofErr w:type="spellStart"/>
            <w:r>
              <w:t>pasirašydamas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w:t>
            </w:r>
            <w:proofErr w:type="spellStart"/>
            <w:r>
              <w:t>arba</w:t>
            </w:r>
            <w:proofErr w:type="spellEnd"/>
          </w:p>
        </w:tc>
        <w:tc>
          <w:tcPr>
            <w:tcW w:w="4518" w:type="dxa"/>
            <w:tcBorders>
              <w:left w:val="single" w:sz="4" w:space="0" w:color="auto"/>
              <w:right w:val="single" w:sz="4" w:space="0" w:color="auto"/>
            </w:tcBorders>
          </w:tcPr>
          <w:p w14:paraId="1081A600" w14:textId="4EA06EE4" w:rsidR="002E568E" w:rsidRDefault="002E568E" w:rsidP="002E568E">
            <w:r w:rsidRPr="006417CF">
              <w:rPr>
                <w:color w:val="000000"/>
                <w:szCs w:val="24"/>
              </w:rPr>
              <w:t>6.2.3.1. to accept the Goods not later than within 5 (five) working days from the actual transfer of the Goods by signing the Act of Transfer-Acceptance of the Goods; or</w:t>
            </w:r>
          </w:p>
        </w:tc>
      </w:tr>
      <w:tr w:rsidR="002E568E" w14:paraId="2A4A2751" w14:textId="77777777" w:rsidTr="00466A6D">
        <w:tc>
          <w:tcPr>
            <w:tcW w:w="4338" w:type="dxa"/>
            <w:tcBorders>
              <w:left w:val="single" w:sz="4" w:space="0" w:color="auto"/>
              <w:right w:val="single" w:sz="4" w:space="0" w:color="auto"/>
            </w:tcBorders>
          </w:tcPr>
          <w:p w14:paraId="5C702B68" w14:textId="77777777" w:rsidR="002E568E" w:rsidRDefault="002E568E" w:rsidP="002E568E">
            <w:r>
              <w:t>6.2.3.2. </w:t>
            </w:r>
            <w:proofErr w:type="spellStart"/>
            <w:r>
              <w:t>priimti</w:t>
            </w:r>
            <w:proofErr w:type="spellEnd"/>
            <w:r>
              <w:t xml:space="preserve"> </w:t>
            </w:r>
            <w:proofErr w:type="spellStart"/>
            <w:r>
              <w:t>Prekes</w:t>
            </w:r>
            <w:proofErr w:type="spellEnd"/>
            <w:r>
              <w:t xml:space="preserve"> </w:t>
            </w:r>
            <w:proofErr w:type="spellStart"/>
            <w:r>
              <w:t>su</w:t>
            </w:r>
            <w:proofErr w:type="spellEnd"/>
            <w:r>
              <w:t xml:space="preserve"> </w:t>
            </w:r>
            <w:proofErr w:type="spellStart"/>
            <w:r>
              <w:t>išlygomis</w:t>
            </w:r>
            <w:proofErr w:type="spellEnd"/>
            <w:r>
              <w:t xml:space="preserve">, </w:t>
            </w:r>
            <w:proofErr w:type="spellStart"/>
            <w:r>
              <w:t>pasirašydamas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ir </w:t>
            </w:r>
            <w:proofErr w:type="spellStart"/>
            <w:r>
              <w:t>Prekių</w:t>
            </w:r>
            <w:proofErr w:type="spellEnd"/>
            <w:r>
              <w:t xml:space="preserve"> </w:t>
            </w:r>
            <w:proofErr w:type="spellStart"/>
            <w:r>
              <w:t>patikrinimo</w:t>
            </w:r>
            <w:proofErr w:type="spellEnd"/>
            <w:r>
              <w:t xml:space="preserve"> </w:t>
            </w:r>
            <w:proofErr w:type="spellStart"/>
            <w:r>
              <w:t>metu</w:t>
            </w:r>
            <w:proofErr w:type="spellEnd"/>
            <w:r>
              <w:t xml:space="preserve"> </w:t>
            </w:r>
            <w:proofErr w:type="spellStart"/>
            <w:r>
              <w:t>sudarytą</w:t>
            </w:r>
            <w:proofErr w:type="spellEnd"/>
            <w:r>
              <w:t xml:space="preserve"> </w:t>
            </w:r>
            <w:proofErr w:type="spellStart"/>
            <w:r>
              <w:t>defektų</w:t>
            </w:r>
            <w:proofErr w:type="spellEnd"/>
            <w:r>
              <w:t xml:space="preserve"> </w:t>
            </w:r>
            <w:proofErr w:type="spellStart"/>
            <w:r>
              <w:t>aktą</w:t>
            </w:r>
            <w:proofErr w:type="spellEnd"/>
            <w:r>
              <w:t xml:space="preserve">, </w:t>
            </w:r>
            <w:proofErr w:type="spellStart"/>
            <w:r>
              <w:t>kuriame</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nurodyti</w:t>
            </w:r>
            <w:proofErr w:type="spellEnd"/>
            <w:r>
              <w:t xml:space="preserve"> per </w:t>
            </w:r>
            <w:proofErr w:type="spellStart"/>
            <w:r>
              <w:t>Prekių</w:t>
            </w:r>
            <w:proofErr w:type="spellEnd"/>
            <w:r>
              <w:t xml:space="preserve"> </w:t>
            </w:r>
            <w:proofErr w:type="spellStart"/>
            <w:r>
              <w:t>priėmimą</w:t>
            </w:r>
            <w:proofErr w:type="spellEnd"/>
            <w:r>
              <w:t xml:space="preserve"> </w:t>
            </w:r>
            <w:proofErr w:type="spellStart"/>
            <w:r>
              <w:t>pastebėtus</w:t>
            </w:r>
            <w:proofErr w:type="spellEnd"/>
            <w:r>
              <w:t xml:space="preserve"> </w:t>
            </w:r>
            <w:proofErr w:type="spellStart"/>
            <w:r>
              <w:t>Prekių</w:t>
            </w:r>
            <w:proofErr w:type="spellEnd"/>
            <w:r>
              <w:t xml:space="preserve"> </w:t>
            </w:r>
            <w:proofErr w:type="spellStart"/>
            <w:r>
              <w:t>ar</w:t>
            </w:r>
            <w:proofErr w:type="spellEnd"/>
            <w:r>
              <w:t xml:space="preserve"> </w:t>
            </w:r>
            <w:proofErr w:type="spellStart"/>
            <w:r>
              <w:t>pateikiamų</w:t>
            </w:r>
            <w:proofErr w:type="spellEnd"/>
            <w:r>
              <w:t xml:space="preserve"> </w:t>
            </w:r>
            <w:proofErr w:type="spellStart"/>
            <w:r>
              <w:t>Tiekėjo</w:t>
            </w:r>
            <w:proofErr w:type="spellEnd"/>
            <w:r>
              <w:t xml:space="preserve"> </w:t>
            </w:r>
            <w:proofErr w:type="spellStart"/>
            <w:r>
              <w:t>dokumentų</w:t>
            </w:r>
            <w:proofErr w:type="spellEnd"/>
            <w:r>
              <w:t xml:space="preserve"> </w:t>
            </w:r>
            <w:proofErr w:type="spellStart"/>
            <w:r>
              <w:t>trūkumus</w:t>
            </w:r>
            <w:proofErr w:type="spellEnd"/>
            <w:r>
              <w:t xml:space="preserve"> ir </w:t>
            </w:r>
            <w:proofErr w:type="spellStart"/>
            <w:r>
              <w:t>tų</w:t>
            </w:r>
            <w:proofErr w:type="spellEnd"/>
            <w:r>
              <w:t xml:space="preserve"> </w:t>
            </w:r>
            <w:proofErr w:type="spellStart"/>
            <w:r>
              <w:t>trūkumų</w:t>
            </w:r>
            <w:proofErr w:type="spellEnd"/>
            <w:r>
              <w:t xml:space="preserve"> </w:t>
            </w:r>
            <w:proofErr w:type="spellStart"/>
            <w:r>
              <w:t>pašalinimo</w:t>
            </w:r>
            <w:proofErr w:type="spellEnd"/>
            <w:r>
              <w:t xml:space="preserve"> </w:t>
            </w:r>
            <w:proofErr w:type="spellStart"/>
            <w:r>
              <w:t>tvarką</w:t>
            </w:r>
            <w:proofErr w:type="spellEnd"/>
            <w:r>
              <w:t xml:space="preserve"> (</w:t>
            </w:r>
            <w:proofErr w:type="spellStart"/>
            <w:r>
              <w:t>toliau</w:t>
            </w:r>
            <w:proofErr w:type="spellEnd"/>
            <w:r>
              <w:t xml:space="preserve"> – </w:t>
            </w:r>
            <w:proofErr w:type="spellStart"/>
            <w:r>
              <w:t>Defektų</w:t>
            </w:r>
            <w:proofErr w:type="spellEnd"/>
            <w:r>
              <w:t xml:space="preserve"> </w:t>
            </w:r>
            <w:proofErr w:type="spellStart"/>
            <w:r>
              <w:t>aktas</w:t>
            </w:r>
            <w:proofErr w:type="spellEnd"/>
            <w:r>
              <w:t xml:space="preserve">); </w:t>
            </w:r>
            <w:proofErr w:type="spellStart"/>
            <w:r>
              <w:t>arba</w:t>
            </w:r>
            <w:proofErr w:type="spellEnd"/>
          </w:p>
        </w:tc>
        <w:tc>
          <w:tcPr>
            <w:tcW w:w="4518" w:type="dxa"/>
            <w:tcBorders>
              <w:left w:val="single" w:sz="4" w:space="0" w:color="auto"/>
              <w:right w:val="single" w:sz="4" w:space="0" w:color="auto"/>
            </w:tcBorders>
          </w:tcPr>
          <w:p w14:paraId="563E2CD1" w14:textId="36697380" w:rsidR="002E568E" w:rsidRDefault="002E568E" w:rsidP="002E568E">
            <w:r w:rsidRPr="006417CF">
              <w:rPr>
                <w:color w:val="000000"/>
                <w:szCs w:val="24"/>
              </w:rPr>
              <w:t xml:space="preserve">6.2.3.2. accept the Goods with reservations by signing the Act of Transfer-Acceptance of the Goods and the Defects Act drawn up during the inspection of the Goods, in which the Buyer must indicate the defects of the Goods or the documents submitted by the Supplier during the acceptance of the Goods and the procedure for eliminating those defects (hereinafter referred to as the Defects </w:t>
            </w:r>
            <w:r w:rsidRPr="006417CF">
              <w:rPr>
                <w:b/>
                <w:bCs/>
                <w:color w:val="000000"/>
                <w:szCs w:val="24"/>
              </w:rPr>
              <w:t>Act</w:t>
            </w:r>
            <w:r w:rsidRPr="006417CF">
              <w:rPr>
                <w:color w:val="000000"/>
                <w:szCs w:val="24"/>
              </w:rPr>
              <w:t>); or</w:t>
            </w:r>
          </w:p>
        </w:tc>
      </w:tr>
      <w:tr w:rsidR="002E568E" w14:paraId="7B734149" w14:textId="77777777" w:rsidTr="00466A6D">
        <w:tc>
          <w:tcPr>
            <w:tcW w:w="4338" w:type="dxa"/>
            <w:tcBorders>
              <w:left w:val="single" w:sz="4" w:space="0" w:color="auto"/>
              <w:right w:val="single" w:sz="4" w:space="0" w:color="auto"/>
            </w:tcBorders>
          </w:tcPr>
          <w:p w14:paraId="79D31CA6" w14:textId="77777777" w:rsidR="002E568E" w:rsidRDefault="002E568E" w:rsidP="002E568E">
            <w:r>
              <w:t>6.2.3.3. </w:t>
            </w:r>
            <w:proofErr w:type="spellStart"/>
            <w:r>
              <w:t>atsisakyti</w:t>
            </w:r>
            <w:proofErr w:type="spellEnd"/>
            <w:r>
              <w:t xml:space="preserve"> </w:t>
            </w:r>
            <w:proofErr w:type="spellStart"/>
            <w:r>
              <w:t>priimti</w:t>
            </w:r>
            <w:proofErr w:type="spellEnd"/>
            <w:r>
              <w:t xml:space="preserve"> </w:t>
            </w:r>
            <w:proofErr w:type="spellStart"/>
            <w:r>
              <w:t>Prekes</w:t>
            </w:r>
            <w:proofErr w:type="spellEnd"/>
            <w:r>
              <w:t xml:space="preserve"> </w:t>
            </w:r>
            <w:proofErr w:type="spellStart"/>
            <w:r>
              <w:t>ar</w:t>
            </w:r>
            <w:proofErr w:type="spellEnd"/>
            <w:r>
              <w:t xml:space="preserve"> </w:t>
            </w:r>
            <w:proofErr w:type="spellStart"/>
            <w:r>
              <w:t>jų</w:t>
            </w:r>
            <w:proofErr w:type="spellEnd"/>
            <w:r>
              <w:t xml:space="preserve"> </w:t>
            </w:r>
            <w:proofErr w:type="spellStart"/>
            <w:r>
              <w:t>dalį</w:t>
            </w:r>
            <w:proofErr w:type="spellEnd"/>
            <w:r>
              <w:t xml:space="preserve"> ir </w:t>
            </w:r>
            <w:proofErr w:type="spellStart"/>
            <w:r>
              <w:t>įteikti</w:t>
            </w:r>
            <w:proofErr w:type="spellEnd"/>
            <w:r>
              <w:t xml:space="preserve"> (</w:t>
            </w:r>
            <w:proofErr w:type="spellStart"/>
            <w:r>
              <w:t>arba</w:t>
            </w:r>
            <w:proofErr w:type="spellEnd"/>
            <w:r>
              <w:t xml:space="preserve"> </w:t>
            </w:r>
            <w:proofErr w:type="spellStart"/>
            <w:r>
              <w:t>išsiųsti</w:t>
            </w:r>
            <w:proofErr w:type="spellEnd"/>
            <w:r>
              <w:t xml:space="preserve">) </w:t>
            </w:r>
            <w:proofErr w:type="spellStart"/>
            <w:r>
              <w:t>Defektų</w:t>
            </w:r>
            <w:proofErr w:type="spellEnd"/>
            <w:r>
              <w:t xml:space="preserve"> </w:t>
            </w:r>
            <w:proofErr w:type="spellStart"/>
            <w:r>
              <w:t>aktą</w:t>
            </w:r>
            <w:proofErr w:type="spellEnd"/>
            <w:r>
              <w:t xml:space="preserve"> </w:t>
            </w:r>
            <w:proofErr w:type="spellStart"/>
            <w:r>
              <w:t>Tiekėjui</w:t>
            </w:r>
            <w:proofErr w:type="spellEnd"/>
            <w:r>
              <w:t xml:space="preserve"> </w:t>
            </w:r>
            <w:proofErr w:type="spellStart"/>
            <w:r>
              <w:t>dėl</w:t>
            </w:r>
            <w:proofErr w:type="spellEnd"/>
            <w:r>
              <w:t xml:space="preserve"> </w:t>
            </w:r>
            <w:proofErr w:type="spellStart"/>
            <w:r>
              <w:t>netinkamų</w:t>
            </w:r>
            <w:proofErr w:type="spellEnd"/>
            <w:r>
              <w:t xml:space="preserve"> </w:t>
            </w:r>
            <w:proofErr w:type="spellStart"/>
            <w:r>
              <w:t>Prekių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dalies</w:t>
            </w:r>
            <w:proofErr w:type="spellEnd"/>
            <w:r>
              <w:t>. </w:t>
            </w:r>
          </w:p>
        </w:tc>
        <w:tc>
          <w:tcPr>
            <w:tcW w:w="4518" w:type="dxa"/>
            <w:tcBorders>
              <w:left w:val="single" w:sz="4" w:space="0" w:color="auto"/>
              <w:right w:val="single" w:sz="4" w:space="0" w:color="auto"/>
            </w:tcBorders>
          </w:tcPr>
          <w:p w14:paraId="32FEFE6C" w14:textId="137A327E" w:rsidR="002E568E" w:rsidRDefault="002E568E" w:rsidP="002E568E">
            <w:r w:rsidRPr="006417CF">
              <w:rPr>
                <w:color w:val="000000"/>
                <w:szCs w:val="24"/>
              </w:rPr>
              <w:t>6.2.3.3. refuse to accept the Goods or part thereof and to serve (or send) a Defect Certificate to the Supplier regarding the defective Goods or part thereof.</w:t>
            </w:r>
          </w:p>
        </w:tc>
      </w:tr>
      <w:tr w:rsidR="002E568E" w14:paraId="0709B968" w14:textId="77777777" w:rsidTr="00466A6D">
        <w:tc>
          <w:tcPr>
            <w:tcW w:w="4338" w:type="dxa"/>
            <w:tcBorders>
              <w:left w:val="single" w:sz="4" w:space="0" w:color="auto"/>
              <w:right w:val="single" w:sz="4" w:space="0" w:color="auto"/>
            </w:tcBorders>
          </w:tcPr>
          <w:p w14:paraId="0F9C7560" w14:textId="77777777" w:rsidR="002E568E" w:rsidRDefault="002E568E" w:rsidP="002E568E">
            <w:r>
              <w:t>6.2.4. 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nurodoma</w:t>
            </w:r>
            <w:proofErr w:type="spellEnd"/>
            <w:r>
              <w:t xml:space="preserve"> data, </w:t>
            </w:r>
            <w:proofErr w:type="spellStart"/>
            <w:r>
              <w:t>kada</w:t>
            </w:r>
            <w:proofErr w:type="spellEnd"/>
            <w:r>
              <w:t xml:space="preserve"> </w:t>
            </w:r>
            <w:proofErr w:type="spellStart"/>
            <w:r>
              <w:t>Tiekėjas</w:t>
            </w:r>
            <w:proofErr w:type="spellEnd"/>
            <w:r>
              <w:t xml:space="preserve"> </w:t>
            </w:r>
            <w:proofErr w:type="spellStart"/>
            <w:r>
              <w:t>pristatė</w:t>
            </w:r>
            <w:proofErr w:type="spellEnd"/>
            <w:r>
              <w:t xml:space="preserve"> visas </w:t>
            </w:r>
            <w:proofErr w:type="spellStart"/>
            <w:r>
              <w:t>Prekes</w:t>
            </w:r>
            <w:proofErr w:type="spellEnd"/>
            <w:r>
              <w:t xml:space="preserve"> (</w:t>
            </w:r>
            <w:proofErr w:type="spellStart"/>
            <w:r>
              <w:t>ar</w:t>
            </w:r>
            <w:proofErr w:type="spellEnd"/>
            <w:r>
              <w:t xml:space="preserve"> </w:t>
            </w:r>
            <w:proofErr w:type="spellStart"/>
            <w:r>
              <w:t>atitinkamą</w:t>
            </w:r>
            <w:proofErr w:type="spellEnd"/>
            <w:r>
              <w:t xml:space="preserve"> </w:t>
            </w:r>
            <w:proofErr w:type="spellStart"/>
            <w:r>
              <w:t>jų</w:t>
            </w:r>
            <w:proofErr w:type="spellEnd"/>
            <w:r>
              <w:t xml:space="preserve"> </w:t>
            </w:r>
            <w:proofErr w:type="spellStart"/>
            <w:r>
              <w:t>dalį</w:t>
            </w:r>
            <w:proofErr w:type="spellEnd"/>
            <w:r>
              <w:t xml:space="preserve">, kai </w:t>
            </w:r>
            <w:proofErr w:type="spellStart"/>
            <w:r>
              <w:t>Sutartyje</w:t>
            </w:r>
            <w:proofErr w:type="spellEnd"/>
            <w:r>
              <w:t xml:space="preserve"> </w:t>
            </w:r>
            <w:proofErr w:type="spellStart"/>
            <w:r>
              <w:t>numatytas</w:t>
            </w:r>
            <w:proofErr w:type="spellEnd"/>
            <w:r>
              <w:t xml:space="preserve"> </w:t>
            </w:r>
            <w:proofErr w:type="spellStart"/>
            <w:r>
              <w:t>pristatymas</w:t>
            </w:r>
            <w:proofErr w:type="spellEnd"/>
            <w:r>
              <w:t xml:space="preserve"> </w:t>
            </w:r>
            <w:proofErr w:type="spellStart"/>
            <w:r>
              <w:t>dalimis</w:t>
            </w:r>
            <w:proofErr w:type="spellEnd"/>
            <w:r>
              <w:t xml:space="preserve">) ir </w:t>
            </w:r>
            <w:proofErr w:type="spellStart"/>
            <w:r>
              <w:t>pateikė</w:t>
            </w:r>
            <w:proofErr w:type="spellEnd"/>
            <w:r>
              <w:t xml:space="preserve"> </w:t>
            </w:r>
            <w:proofErr w:type="spellStart"/>
            <w:r>
              <w:t>visus</w:t>
            </w:r>
            <w:proofErr w:type="spellEnd"/>
            <w:r>
              <w:t xml:space="preserve"> </w:t>
            </w:r>
            <w:proofErr w:type="spellStart"/>
            <w:r>
              <w:t>reikiamus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004F8E10" w14:textId="75EA8786" w:rsidR="002E568E" w:rsidRDefault="002E568E" w:rsidP="002E568E">
            <w:r w:rsidRPr="006417CF">
              <w:rPr>
                <w:color w:val="000000"/>
                <w:szCs w:val="24"/>
              </w:rPr>
              <w:t>6.2.4. The act of transfer-acceptance of the Goods must indicate the date when the Supplier delivered all the Goods (or the corresponding part thereof, when the Contract provides for delivery in parts) and submitted all the necessary documents.</w:t>
            </w:r>
          </w:p>
        </w:tc>
      </w:tr>
      <w:tr w:rsidR="002E568E" w14:paraId="3BB34E9D" w14:textId="77777777" w:rsidTr="00466A6D">
        <w:tc>
          <w:tcPr>
            <w:tcW w:w="4338" w:type="dxa"/>
            <w:tcBorders>
              <w:left w:val="single" w:sz="4" w:space="0" w:color="auto"/>
              <w:right w:val="single" w:sz="4" w:space="0" w:color="auto"/>
            </w:tcBorders>
          </w:tcPr>
          <w:p w14:paraId="1B1A8A1A" w14:textId="77777777" w:rsidR="002E568E" w:rsidRDefault="002E568E" w:rsidP="002E568E">
            <w:r>
              <w:t>6.2.5. </w:t>
            </w:r>
            <w:proofErr w:type="spellStart"/>
            <w:r>
              <w:t>Prekes</w:t>
            </w:r>
            <w:proofErr w:type="spellEnd"/>
            <w:r>
              <w:t xml:space="preserve">, </w:t>
            </w:r>
            <w:proofErr w:type="spellStart"/>
            <w:r>
              <w:t>neatitinkančias</w:t>
            </w:r>
            <w:proofErr w:type="spellEnd"/>
            <w:r>
              <w:t xml:space="preserve"> </w:t>
            </w:r>
            <w:proofErr w:type="spellStart"/>
            <w:r>
              <w:t>Sutarties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jei</w:t>
            </w:r>
            <w:proofErr w:type="spellEnd"/>
            <w:r>
              <w:t xml:space="preserve"> </w:t>
            </w:r>
            <w:proofErr w:type="spellStart"/>
            <w:r>
              <w:t>taikoma</w:t>
            </w:r>
            <w:proofErr w:type="spellEnd"/>
            <w:r>
              <w:t xml:space="preserve">) </w:t>
            </w:r>
            <w:proofErr w:type="spellStart"/>
            <w:r>
              <w:t>reikalavimų</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atsiimti</w:t>
            </w:r>
            <w:proofErr w:type="spellEnd"/>
            <w:r>
              <w:t xml:space="preserve"> </w:t>
            </w:r>
            <w:proofErr w:type="spellStart"/>
            <w:r>
              <w:t>savo</w:t>
            </w:r>
            <w:proofErr w:type="spellEnd"/>
            <w:r>
              <w:t xml:space="preserve"> </w:t>
            </w:r>
            <w:proofErr w:type="spellStart"/>
            <w:r>
              <w:t>sąskaita</w:t>
            </w:r>
            <w:proofErr w:type="spellEnd"/>
            <w:r>
              <w:t xml:space="preserve"> per </w:t>
            </w:r>
            <w:proofErr w:type="spellStart"/>
            <w:r>
              <w:t>Pirkėjo</w:t>
            </w:r>
            <w:proofErr w:type="spellEnd"/>
            <w:r>
              <w:t xml:space="preserve"> </w:t>
            </w:r>
            <w:proofErr w:type="spellStart"/>
            <w:r>
              <w:t>Defektų</w:t>
            </w:r>
            <w:proofErr w:type="spellEnd"/>
            <w:r>
              <w:t xml:space="preserve"> </w:t>
            </w:r>
            <w:proofErr w:type="spellStart"/>
            <w:r>
              <w:lastRenderedPageBreak/>
              <w:t>akte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taip</w:t>
            </w:r>
            <w:proofErr w:type="spellEnd"/>
            <w:r>
              <w:t xml:space="preserve"> pat </w:t>
            </w:r>
            <w:proofErr w:type="spellStart"/>
            <w:r>
              <w:t>Pirkėjo</w:t>
            </w:r>
            <w:proofErr w:type="spellEnd"/>
            <w:r>
              <w:t xml:space="preserve"> </w:t>
            </w:r>
            <w:proofErr w:type="spellStart"/>
            <w:r>
              <w:t>reikalavimu</w:t>
            </w:r>
            <w:proofErr w:type="spellEnd"/>
            <w:r>
              <w:t xml:space="preserve"> </w:t>
            </w:r>
            <w:proofErr w:type="spellStart"/>
            <w:r>
              <w:t>atlyginti</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saugojimo</w:t>
            </w:r>
            <w:proofErr w:type="spellEnd"/>
            <w:r>
              <w:t xml:space="preserve"> </w:t>
            </w:r>
            <w:proofErr w:type="spellStart"/>
            <w:r>
              <w:t>išlaidas</w:t>
            </w:r>
            <w:proofErr w:type="spellEnd"/>
            <w:r>
              <w:t>.</w:t>
            </w:r>
          </w:p>
        </w:tc>
        <w:tc>
          <w:tcPr>
            <w:tcW w:w="4518" w:type="dxa"/>
            <w:tcBorders>
              <w:left w:val="single" w:sz="4" w:space="0" w:color="auto"/>
              <w:right w:val="single" w:sz="4" w:space="0" w:color="auto"/>
            </w:tcBorders>
          </w:tcPr>
          <w:p w14:paraId="6430B597" w14:textId="4F289ED2" w:rsidR="002E568E" w:rsidRDefault="002E568E" w:rsidP="002E568E">
            <w:r w:rsidRPr="006417CF">
              <w:rPr>
                <w:color w:val="000000"/>
                <w:szCs w:val="24"/>
              </w:rPr>
              <w:lastRenderedPageBreak/>
              <w:t xml:space="preserve">6.2.5. The Supplier must collect the Goods that do not comply with the requirements of the Contract, laws and other legal acts (if applicable) at its own expense within the </w:t>
            </w:r>
            <w:r w:rsidRPr="006417CF">
              <w:rPr>
                <w:color w:val="000000"/>
                <w:szCs w:val="24"/>
              </w:rPr>
              <w:lastRenderedPageBreak/>
              <w:t>time period specified in the Buyer's Defects Act, as well as reimburse the costs of storage of such Goods at the request of the Buyer.</w:t>
            </w:r>
          </w:p>
        </w:tc>
      </w:tr>
      <w:tr w:rsidR="002E568E" w14:paraId="5CA85C54" w14:textId="77777777" w:rsidTr="00466A6D">
        <w:tc>
          <w:tcPr>
            <w:tcW w:w="4338" w:type="dxa"/>
            <w:tcBorders>
              <w:left w:val="single" w:sz="4" w:space="0" w:color="auto"/>
              <w:right w:val="single" w:sz="4" w:space="0" w:color="auto"/>
            </w:tcBorders>
          </w:tcPr>
          <w:p w14:paraId="68DBBCA4" w14:textId="77777777" w:rsidR="002E568E" w:rsidRDefault="002E568E" w:rsidP="002E568E">
            <w:r>
              <w:lastRenderedPageBreak/>
              <w:t>6.2.6. </w:t>
            </w:r>
            <w:proofErr w:type="spellStart"/>
            <w:r>
              <w:t>Jeigu</w:t>
            </w:r>
            <w:proofErr w:type="spellEnd"/>
            <w:r>
              <w:t xml:space="preserve"> </w:t>
            </w:r>
            <w:proofErr w:type="spellStart"/>
            <w:r>
              <w:t>nustatoma</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kurie</w:t>
            </w:r>
            <w:proofErr w:type="spellEnd"/>
            <w:r>
              <w:t xml:space="preserve"> </w:t>
            </w:r>
            <w:proofErr w:type="spellStart"/>
            <w:r>
              <w:t>nereiškia</w:t>
            </w:r>
            <w:proofErr w:type="spellEnd"/>
            <w:r>
              <w:t xml:space="preserve"> </w:t>
            </w:r>
            <w:proofErr w:type="spellStart"/>
            <w:r>
              <w:t>neatitikimo</w:t>
            </w:r>
            <w:proofErr w:type="spellEnd"/>
            <w:r>
              <w:t xml:space="preserve"> </w:t>
            </w:r>
            <w:proofErr w:type="spellStart"/>
            <w:r>
              <w:t>Sutartyje</w:t>
            </w:r>
            <w:proofErr w:type="spellEnd"/>
            <w:r>
              <w:t xml:space="preserve"> </w:t>
            </w:r>
            <w:proofErr w:type="spellStart"/>
            <w:r>
              <w:t>nustatytiems</w:t>
            </w:r>
            <w:proofErr w:type="spellEnd"/>
            <w:r>
              <w:t xml:space="preserve"> </w:t>
            </w:r>
            <w:proofErr w:type="spellStart"/>
            <w:r>
              <w:t>reikalavimams</w:t>
            </w:r>
            <w:proofErr w:type="spellEnd"/>
            <w:r>
              <w:t xml:space="preserve">, ir </w:t>
            </w:r>
            <w:proofErr w:type="spellStart"/>
            <w:r>
              <w:t>jų</w:t>
            </w:r>
            <w:proofErr w:type="spellEnd"/>
            <w:r>
              <w:t xml:space="preserve"> </w:t>
            </w:r>
            <w:proofErr w:type="spellStart"/>
            <w:r>
              <w:t>pašalinimas</w:t>
            </w:r>
            <w:proofErr w:type="spellEnd"/>
            <w:r>
              <w:t xml:space="preserve"> </w:t>
            </w:r>
            <w:proofErr w:type="spellStart"/>
            <w:r>
              <w:t>netrukdo</w:t>
            </w:r>
            <w:proofErr w:type="spellEnd"/>
            <w:r>
              <w:t xml:space="preserve"> </w:t>
            </w:r>
            <w:proofErr w:type="spellStart"/>
            <w:r>
              <w:t>Pirkėjui</w:t>
            </w:r>
            <w:proofErr w:type="spellEnd"/>
            <w:r>
              <w:t xml:space="preserve"> </w:t>
            </w:r>
            <w:proofErr w:type="spellStart"/>
            <w:r>
              <w:t>naudotis</w:t>
            </w:r>
            <w:proofErr w:type="spellEnd"/>
            <w:r>
              <w:t xml:space="preserve"> </w:t>
            </w:r>
            <w:proofErr w:type="spellStart"/>
            <w:r>
              <w:t>Prekėmis</w:t>
            </w:r>
            <w:proofErr w:type="spellEnd"/>
            <w:r>
              <w:t xml:space="preserve"> </w:t>
            </w:r>
            <w:proofErr w:type="spellStart"/>
            <w:r>
              <w:t>pagal</w:t>
            </w:r>
            <w:proofErr w:type="spellEnd"/>
            <w:r>
              <w:t xml:space="preserve"> </w:t>
            </w:r>
            <w:proofErr w:type="spellStart"/>
            <w:r>
              <w:t>paskirtį</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priimti</w:t>
            </w:r>
            <w:proofErr w:type="spellEnd"/>
            <w:r>
              <w:t xml:space="preserve"> </w:t>
            </w:r>
            <w:proofErr w:type="spellStart"/>
            <w:r>
              <w:t>Prekes</w:t>
            </w:r>
            <w:proofErr w:type="spellEnd"/>
            <w:r>
              <w:t xml:space="preserve"> </w:t>
            </w:r>
            <w:proofErr w:type="spellStart"/>
            <w:r>
              <w:t>su</w:t>
            </w:r>
            <w:proofErr w:type="spellEnd"/>
            <w:r>
              <w:t xml:space="preserve"> </w:t>
            </w:r>
            <w:proofErr w:type="spellStart"/>
            <w:r>
              <w:t>išlygomis</w:t>
            </w:r>
            <w:proofErr w:type="spellEnd"/>
            <w:r>
              <w:t xml:space="preserve">, </w:t>
            </w:r>
            <w:proofErr w:type="spellStart"/>
            <w:r>
              <w:t>sudaryti</w:t>
            </w:r>
            <w:proofErr w:type="spellEnd"/>
            <w:r>
              <w:t xml:space="preserve"> </w:t>
            </w:r>
            <w:proofErr w:type="spellStart"/>
            <w:r>
              <w:t>Defektų</w:t>
            </w:r>
            <w:proofErr w:type="spellEnd"/>
            <w:r>
              <w:t xml:space="preserve"> </w:t>
            </w:r>
            <w:proofErr w:type="spellStart"/>
            <w:r>
              <w:t>aktą</w:t>
            </w:r>
            <w:proofErr w:type="spellEnd"/>
            <w:r>
              <w:t xml:space="preserve"> ir </w:t>
            </w:r>
            <w:proofErr w:type="spellStart"/>
            <w:r>
              <w:t>nustatyti</w:t>
            </w:r>
            <w:proofErr w:type="spellEnd"/>
            <w:r>
              <w:t xml:space="preserve"> </w:t>
            </w:r>
            <w:proofErr w:type="spellStart"/>
            <w:r>
              <w:t>protingus</w:t>
            </w:r>
            <w:proofErr w:type="spellEnd"/>
            <w:r>
              <w:t xml:space="preserve"> terminus </w:t>
            </w:r>
            <w:proofErr w:type="spellStart"/>
            <w:r>
              <w:t>Tiekėjui</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per </w:t>
            </w:r>
            <w:proofErr w:type="spellStart"/>
            <w:r>
              <w:t>Pirkėjo</w:t>
            </w:r>
            <w:proofErr w:type="spellEnd"/>
            <w:r>
              <w:t xml:space="preserve"> </w:t>
            </w:r>
            <w:proofErr w:type="spellStart"/>
            <w:r>
              <w:t>nurodytus</w:t>
            </w:r>
            <w:proofErr w:type="spellEnd"/>
            <w:r>
              <w:t xml:space="preserve"> </w:t>
            </w:r>
            <w:proofErr w:type="spellStart"/>
            <w:r>
              <w:t>protingus</w:t>
            </w:r>
            <w:proofErr w:type="spellEnd"/>
            <w:r>
              <w:t xml:space="preserve"> terminus, </w:t>
            </w:r>
            <w:proofErr w:type="spellStart"/>
            <w:r>
              <w:t>vadovaudamasis</w:t>
            </w:r>
            <w:proofErr w:type="spellEnd"/>
            <w:r>
              <w:t xml:space="preserve"> </w:t>
            </w:r>
            <w:proofErr w:type="spellStart"/>
            <w:r>
              <w:t>Bendrųjų</w:t>
            </w:r>
            <w:proofErr w:type="spellEnd"/>
            <w:r>
              <w:t xml:space="preserve"> </w:t>
            </w:r>
            <w:proofErr w:type="spellStart"/>
            <w:r>
              <w:t>sąlygų</w:t>
            </w:r>
            <w:proofErr w:type="spellEnd"/>
            <w:r>
              <w:t xml:space="preserve"> 7.3 </w:t>
            </w:r>
            <w:proofErr w:type="spellStart"/>
            <w:r>
              <w:t>poskyriu</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proofErr w:type="gramStart"/>
            <w:r>
              <w:t>šalinimas</w:t>
            </w:r>
            <w:proofErr w:type="spellEnd"/>
            <w:r>
              <w:t>“</w:t>
            </w:r>
            <w:proofErr w:type="gramEnd"/>
            <w:r>
              <w:t xml:space="preserve">. </w:t>
            </w:r>
            <w:proofErr w:type="spellStart"/>
            <w:r>
              <w:t>Jeigu</w:t>
            </w:r>
            <w:proofErr w:type="spellEnd"/>
            <w:r>
              <w:t xml:space="preserve"> </w:t>
            </w:r>
            <w:proofErr w:type="spellStart"/>
            <w:r>
              <w:t>Tiekėjas</w:t>
            </w:r>
            <w:proofErr w:type="spellEnd"/>
            <w:r>
              <w:t xml:space="preserve"> </w:t>
            </w:r>
            <w:proofErr w:type="spellStart"/>
            <w:r>
              <w:t>praleidžia</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pašalinimo</w:t>
            </w:r>
            <w:proofErr w:type="spellEnd"/>
            <w:r>
              <w:t xml:space="preserve"> terminus, </w:t>
            </w:r>
            <w:proofErr w:type="spellStart"/>
            <w:r>
              <w:t>taikomos</w:t>
            </w:r>
            <w:proofErr w:type="spellEnd"/>
            <w:r>
              <w:t xml:space="preserve"> </w:t>
            </w:r>
            <w:proofErr w:type="spellStart"/>
            <w:r>
              <w:t>Bendrųjų</w:t>
            </w:r>
            <w:proofErr w:type="spellEnd"/>
            <w:r>
              <w:t xml:space="preserve"> </w:t>
            </w:r>
            <w:proofErr w:type="spellStart"/>
            <w:r>
              <w:t>sąlygų</w:t>
            </w:r>
            <w:proofErr w:type="spellEnd"/>
            <w:r>
              <w:t xml:space="preserve"> 7.4 </w:t>
            </w:r>
            <w:proofErr w:type="spellStart"/>
            <w:r>
              <w:t>poskyrio</w:t>
            </w:r>
            <w:proofErr w:type="spellEnd"/>
            <w:r>
              <w:t xml:space="preserve"> „</w:t>
            </w:r>
            <w:proofErr w:type="spellStart"/>
            <w:r>
              <w:t>Pirkėjo</w:t>
            </w:r>
            <w:proofErr w:type="spellEnd"/>
            <w:r>
              <w:t xml:space="preserve"> </w:t>
            </w:r>
            <w:proofErr w:type="spellStart"/>
            <w:r>
              <w:t>teisės</w:t>
            </w:r>
            <w:proofErr w:type="spellEnd"/>
            <w:r>
              <w:t xml:space="preserve">, </w:t>
            </w:r>
            <w:proofErr w:type="spellStart"/>
            <w:r>
              <w:t>Tiekėjui</w:t>
            </w:r>
            <w:proofErr w:type="spellEnd"/>
            <w:r>
              <w:t xml:space="preserve"> </w:t>
            </w:r>
            <w:proofErr w:type="spellStart"/>
            <w:r>
              <w:t>nepašalinus</w:t>
            </w:r>
            <w:proofErr w:type="spellEnd"/>
            <w:r>
              <w:t xml:space="preserve"> </w:t>
            </w:r>
            <w:proofErr w:type="spellStart"/>
            <w:r>
              <w:t>Prekių</w:t>
            </w:r>
            <w:proofErr w:type="spellEnd"/>
            <w:r>
              <w:t xml:space="preserve"> </w:t>
            </w:r>
            <w:proofErr w:type="spellStart"/>
            <w:proofErr w:type="gramStart"/>
            <w:r>
              <w:t>trūkumų</w:t>
            </w:r>
            <w:proofErr w:type="spellEnd"/>
            <w:r>
              <w:t xml:space="preserve">“ </w:t>
            </w:r>
            <w:proofErr w:type="spellStart"/>
            <w:r>
              <w:t>nuostatos</w:t>
            </w:r>
            <w:proofErr w:type="spellEnd"/>
            <w:proofErr w:type="gramEnd"/>
            <w:r>
              <w:t>.</w:t>
            </w:r>
          </w:p>
        </w:tc>
        <w:tc>
          <w:tcPr>
            <w:tcW w:w="4518" w:type="dxa"/>
            <w:tcBorders>
              <w:left w:val="single" w:sz="4" w:space="0" w:color="auto"/>
              <w:right w:val="single" w:sz="4" w:space="0" w:color="auto"/>
            </w:tcBorders>
          </w:tcPr>
          <w:p w14:paraId="50E0D717" w14:textId="121E4FF8" w:rsidR="002E568E" w:rsidRDefault="002E568E" w:rsidP="002E568E">
            <w:r w:rsidRPr="006417CF">
              <w:rPr>
                <w:color w:val="000000"/>
                <w:szCs w:val="24"/>
              </w:rPr>
              <w:t>6.2.6. If defects in the Goods are found that do not imply non-compliance with the requirements set out in the Contract, and their elimination does not prevent the Buyer from using the Goods for their intended purpose, the Buyer may accept the Goods with reservations, conclude a Defects Act and set reasonable deadlines for the Supplier to eliminate the defects of the Goods. The Supplier must eliminate the defects of the Goods within the reasonable time periods specified by the Buyer in accordance with Section 7.3 "Elimination of Defects in the Goods" of the General Terms. If the Supplier misses the deadlines for the elimination of defects in the Goods, the provisions of Section 7.4 "Rights of the Buyer if the Supplier does not eliminate the defects of the Goods" of the General Terms and Conditions shall apply.</w:t>
            </w:r>
          </w:p>
        </w:tc>
      </w:tr>
      <w:tr w:rsidR="002E568E" w14:paraId="3E12E22D" w14:textId="77777777" w:rsidTr="00466A6D">
        <w:tc>
          <w:tcPr>
            <w:tcW w:w="4338" w:type="dxa"/>
            <w:tcBorders>
              <w:left w:val="single" w:sz="4" w:space="0" w:color="auto"/>
              <w:right w:val="single" w:sz="4" w:space="0" w:color="auto"/>
            </w:tcBorders>
          </w:tcPr>
          <w:p w14:paraId="41EAED97" w14:textId="77777777" w:rsidR="002E568E" w:rsidRDefault="002E568E" w:rsidP="002E568E">
            <w:r>
              <w:t>6.2.7. </w:t>
            </w:r>
            <w:proofErr w:type="spellStart"/>
            <w:r>
              <w:t>Jeigu</w:t>
            </w:r>
            <w:proofErr w:type="spellEnd"/>
            <w:r>
              <w:t xml:space="preserve"> </w:t>
            </w:r>
            <w:proofErr w:type="spellStart"/>
            <w:r>
              <w:t>Pirkėjas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gavimo</w:t>
            </w:r>
            <w:proofErr w:type="spellEnd"/>
            <w:r>
              <w:t xml:space="preserve"> </w:t>
            </w:r>
            <w:proofErr w:type="spellStart"/>
            <w:r>
              <w:t>nepateikia</w:t>
            </w:r>
            <w:proofErr w:type="spellEnd"/>
            <w:r>
              <w:t xml:space="preserve"> (</w:t>
            </w:r>
            <w:proofErr w:type="spellStart"/>
            <w:r>
              <w:t>neišsiunčia</w:t>
            </w:r>
            <w:proofErr w:type="spellEnd"/>
            <w:r>
              <w:t xml:space="preserve">) </w:t>
            </w:r>
            <w:proofErr w:type="spellStart"/>
            <w:r>
              <w:t>Tiekėjui</w:t>
            </w:r>
            <w:proofErr w:type="spellEnd"/>
            <w:r>
              <w:t xml:space="preserve"> </w:t>
            </w:r>
            <w:proofErr w:type="spellStart"/>
            <w:r>
              <w:t>Defektų</w:t>
            </w:r>
            <w:proofErr w:type="spellEnd"/>
            <w:r>
              <w:t xml:space="preserve"> </w:t>
            </w:r>
            <w:proofErr w:type="spellStart"/>
            <w:r>
              <w:t>akto</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Prekes</w:t>
            </w:r>
            <w:proofErr w:type="spellEnd"/>
            <w:r>
              <w:t xml:space="preserve"> </w:t>
            </w:r>
            <w:proofErr w:type="spellStart"/>
            <w:r>
              <w:t>priėmė</w:t>
            </w:r>
            <w:proofErr w:type="spellEnd"/>
            <w:r>
              <w:t xml:space="preserve"> ir </w:t>
            </w:r>
            <w:proofErr w:type="spellStart"/>
            <w:r>
              <w:t>joms</w:t>
            </w:r>
            <w:proofErr w:type="spellEnd"/>
            <w:r>
              <w:t xml:space="preserve"> </w:t>
            </w:r>
            <w:proofErr w:type="spellStart"/>
            <w:r>
              <w:t>pretenzijų</w:t>
            </w:r>
            <w:proofErr w:type="spellEnd"/>
            <w:r>
              <w:t xml:space="preserve"> </w:t>
            </w:r>
            <w:proofErr w:type="spellStart"/>
            <w:r>
              <w:t>neturi</w:t>
            </w:r>
            <w:proofErr w:type="spellEnd"/>
            <w:r>
              <w:t>.</w:t>
            </w:r>
          </w:p>
        </w:tc>
        <w:tc>
          <w:tcPr>
            <w:tcW w:w="4518" w:type="dxa"/>
            <w:tcBorders>
              <w:left w:val="single" w:sz="4" w:space="0" w:color="auto"/>
              <w:right w:val="single" w:sz="4" w:space="0" w:color="auto"/>
            </w:tcBorders>
          </w:tcPr>
          <w:p w14:paraId="6CA982FC" w14:textId="6D556C68" w:rsidR="002E568E" w:rsidRDefault="002E568E" w:rsidP="002E568E">
            <w:r w:rsidRPr="006417CF">
              <w:rPr>
                <w:color w:val="000000"/>
                <w:szCs w:val="24"/>
              </w:rPr>
              <w:t xml:space="preserve">6.2.7. If the </w:t>
            </w:r>
            <w:proofErr w:type="gramStart"/>
            <w:r w:rsidRPr="006417CF">
              <w:rPr>
                <w:color w:val="000000"/>
                <w:szCs w:val="24"/>
              </w:rPr>
              <w:t>Buyer  fails</w:t>
            </w:r>
            <w:proofErr w:type="gramEnd"/>
            <w:r w:rsidRPr="006417CF">
              <w:rPr>
                <w:color w:val="000000"/>
                <w:szCs w:val="24"/>
              </w:rPr>
              <w:t xml:space="preserve"> to submit (send) the Defect Certificate to the Supplier within 5 (five) working days </w:t>
            </w:r>
            <w:r w:rsidRPr="006417CF">
              <w:rPr>
                <w:rFonts w:eastAsia="Arial"/>
                <w:kern w:val="2"/>
                <w:szCs w:val="24"/>
              </w:rPr>
              <w:t>from the receipt of the Act of Transfer-</w:t>
            </w:r>
            <w:proofErr w:type="gramStart"/>
            <w:r w:rsidRPr="006417CF">
              <w:rPr>
                <w:rFonts w:eastAsia="Arial"/>
                <w:kern w:val="2"/>
                <w:szCs w:val="24"/>
              </w:rPr>
              <w:t xml:space="preserve">Acceptance </w:t>
            </w:r>
            <w:r w:rsidRPr="006417CF">
              <w:rPr>
                <w:color w:val="000000"/>
                <w:szCs w:val="24"/>
              </w:rPr>
              <w:t xml:space="preserve"> of</w:t>
            </w:r>
            <w:proofErr w:type="gramEnd"/>
            <w:r w:rsidRPr="006417CF">
              <w:rPr>
                <w:color w:val="000000"/>
                <w:szCs w:val="24"/>
              </w:rPr>
              <w:t xml:space="preserve"> the Goods, it shall be considered that the Buyer has accepted the Goods and has no claims against them.</w:t>
            </w:r>
          </w:p>
        </w:tc>
      </w:tr>
      <w:tr w:rsidR="002E568E" w14:paraId="389D4FC6" w14:textId="77777777" w:rsidTr="00466A6D">
        <w:tc>
          <w:tcPr>
            <w:tcW w:w="4338" w:type="dxa"/>
            <w:tcBorders>
              <w:left w:val="single" w:sz="4" w:space="0" w:color="auto"/>
              <w:right w:val="single" w:sz="4" w:space="0" w:color="auto"/>
            </w:tcBorders>
          </w:tcPr>
          <w:p w14:paraId="757BB016" w14:textId="77777777" w:rsidR="002E568E" w:rsidRDefault="002E568E" w:rsidP="002E568E">
            <w:r>
              <w:t>6.2.8. </w:t>
            </w:r>
            <w:proofErr w:type="spellStart"/>
            <w:r>
              <w:t>Prekių</w:t>
            </w:r>
            <w:proofErr w:type="spellEnd"/>
            <w:r>
              <w:t xml:space="preserve"> </w:t>
            </w:r>
            <w:proofErr w:type="spellStart"/>
            <w:r>
              <w:t>praradimo</w:t>
            </w:r>
            <w:proofErr w:type="spellEnd"/>
            <w:r>
              <w:t xml:space="preserve"> </w:t>
            </w:r>
            <w:proofErr w:type="spellStart"/>
            <w:r>
              <w:t>ar</w:t>
            </w:r>
            <w:proofErr w:type="spellEnd"/>
            <w:r>
              <w:t xml:space="preserve"> </w:t>
            </w:r>
            <w:proofErr w:type="spellStart"/>
            <w:r>
              <w:t>sugadinimo</w:t>
            </w:r>
            <w:proofErr w:type="spellEnd"/>
            <w:r>
              <w:t xml:space="preserve"> </w:t>
            </w:r>
            <w:proofErr w:type="spellStart"/>
            <w:r>
              <w:t>ar</w:t>
            </w:r>
            <w:proofErr w:type="spellEnd"/>
            <w:r>
              <w:t xml:space="preserve"> </w:t>
            </w:r>
            <w:proofErr w:type="spellStart"/>
            <w:r>
              <w:t>atsitiktinio</w:t>
            </w:r>
            <w:proofErr w:type="spellEnd"/>
            <w:r>
              <w:t xml:space="preserve"> </w:t>
            </w:r>
            <w:proofErr w:type="spellStart"/>
            <w:r>
              <w:t>žuvimo</w:t>
            </w:r>
            <w:proofErr w:type="spellEnd"/>
            <w:r>
              <w:t xml:space="preserve"> </w:t>
            </w:r>
            <w:proofErr w:type="spellStart"/>
            <w:r>
              <w:t>rizika</w:t>
            </w:r>
            <w:proofErr w:type="spellEnd"/>
            <w:r>
              <w:t xml:space="preserve"> </w:t>
            </w:r>
            <w:proofErr w:type="spellStart"/>
            <w:r>
              <w:t>Pirkėjui</w:t>
            </w:r>
            <w:proofErr w:type="spellEnd"/>
            <w:r>
              <w:t xml:space="preserve"> </w:t>
            </w:r>
            <w:proofErr w:type="spellStart"/>
            <w:r>
              <w:t>iš</w:t>
            </w:r>
            <w:proofErr w:type="spellEnd"/>
            <w:r>
              <w:t xml:space="preserve"> </w:t>
            </w:r>
            <w:proofErr w:type="spellStart"/>
            <w:r>
              <w:t>Tiekėjo</w:t>
            </w:r>
            <w:proofErr w:type="spellEnd"/>
            <w:r>
              <w:t xml:space="preserve"> </w:t>
            </w:r>
            <w:proofErr w:type="spellStart"/>
            <w:r>
              <w:t>pereina</w:t>
            </w:r>
            <w:proofErr w:type="spellEnd"/>
            <w:r>
              <w:t xml:space="preserve"> </w:t>
            </w:r>
            <w:proofErr w:type="spellStart"/>
            <w:r>
              <w:t>nuo</w:t>
            </w:r>
            <w:proofErr w:type="spellEnd"/>
            <w:r>
              <w:t xml:space="preserve"> </w:t>
            </w:r>
            <w:proofErr w:type="spellStart"/>
            <w:r>
              <w:t>faktinio</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priėmimo</w:t>
            </w:r>
            <w:proofErr w:type="spellEnd"/>
            <w:r>
              <w:t xml:space="preserve"> </w:t>
            </w:r>
            <w:proofErr w:type="spellStart"/>
            <w:r>
              <w:t>momento</w:t>
            </w:r>
            <w:proofErr w:type="spellEnd"/>
            <w:r>
              <w:t>.</w:t>
            </w:r>
          </w:p>
        </w:tc>
        <w:tc>
          <w:tcPr>
            <w:tcW w:w="4518" w:type="dxa"/>
            <w:tcBorders>
              <w:left w:val="single" w:sz="4" w:space="0" w:color="auto"/>
              <w:right w:val="single" w:sz="4" w:space="0" w:color="auto"/>
            </w:tcBorders>
          </w:tcPr>
          <w:p w14:paraId="251F30BC" w14:textId="2FC29F65" w:rsidR="002E568E" w:rsidRDefault="002E568E" w:rsidP="002E568E">
            <w:r w:rsidRPr="006417CF">
              <w:rPr>
                <w:color w:val="000000"/>
                <w:szCs w:val="24"/>
              </w:rPr>
              <w:t>6.2.8. The risk of loss or damage or accidental death of the Goods to the Buyer shall pass from the Supplier from the actual moment of acceptance of such Goods.</w:t>
            </w:r>
          </w:p>
        </w:tc>
      </w:tr>
      <w:tr w:rsidR="002E568E" w14:paraId="5FC47A77" w14:textId="77777777" w:rsidTr="00466A6D">
        <w:tc>
          <w:tcPr>
            <w:tcW w:w="4338" w:type="dxa"/>
            <w:tcBorders>
              <w:left w:val="single" w:sz="4" w:space="0" w:color="auto"/>
              <w:right w:val="single" w:sz="4" w:space="0" w:color="auto"/>
            </w:tcBorders>
          </w:tcPr>
          <w:p w14:paraId="060A309B" w14:textId="77777777" w:rsidR="002E568E" w:rsidRDefault="002E568E" w:rsidP="002E568E">
            <w:r>
              <w:t>6.2.9. 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naudotis</w:t>
            </w:r>
            <w:proofErr w:type="spellEnd"/>
            <w:r>
              <w:t xml:space="preserve"> </w:t>
            </w:r>
            <w:proofErr w:type="spellStart"/>
            <w:r>
              <w:t>Prekėmis</w:t>
            </w:r>
            <w:proofErr w:type="spellEnd"/>
            <w:r>
              <w:t xml:space="preserve"> tik po </w:t>
            </w:r>
            <w:proofErr w:type="spellStart"/>
            <w:r>
              <w:t>Prekių</w:t>
            </w:r>
            <w:proofErr w:type="spellEnd"/>
            <w:r>
              <w:t xml:space="preserve"> </w:t>
            </w:r>
            <w:proofErr w:type="spellStart"/>
            <w:r>
              <w:t>perdavimo-priėmimo</w:t>
            </w:r>
            <w:proofErr w:type="spellEnd"/>
            <w:r>
              <w:t xml:space="preserve"> </w:t>
            </w:r>
            <w:proofErr w:type="spellStart"/>
            <w:r>
              <w:t>akto</w:t>
            </w:r>
            <w:proofErr w:type="spellEnd"/>
            <w:r>
              <w:t xml:space="preserve"> </w:t>
            </w:r>
            <w:proofErr w:type="spellStart"/>
            <w:r>
              <w:t>pasirašymo</w:t>
            </w:r>
            <w:proofErr w:type="spellEnd"/>
            <w:r>
              <w:t>.</w:t>
            </w:r>
          </w:p>
        </w:tc>
        <w:tc>
          <w:tcPr>
            <w:tcW w:w="4518" w:type="dxa"/>
            <w:tcBorders>
              <w:left w:val="single" w:sz="4" w:space="0" w:color="auto"/>
              <w:right w:val="single" w:sz="4" w:space="0" w:color="auto"/>
            </w:tcBorders>
          </w:tcPr>
          <w:p w14:paraId="4FF75D56" w14:textId="6B364977" w:rsidR="002E568E" w:rsidRDefault="002E568E" w:rsidP="002E568E">
            <w:r w:rsidRPr="006417CF">
              <w:rPr>
                <w:color w:val="000000"/>
                <w:szCs w:val="24"/>
              </w:rPr>
              <w:t>6.2.9. The Buyer has the right to use the Goods only after signing the act of transfer-acceptance of the Goods.</w:t>
            </w:r>
          </w:p>
        </w:tc>
      </w:tr>
      <w:tr w:rsidR="002E568E" w14:paraId="3DDEB295" w14:textId="77777777" w:rsidTr="00466A6D">
        <w:tc>
          <w:tcPr>
            <w:tcW w:w="4338" w:type="dxa"/>
            <w:tcBorders>
              <w:left w:val="single" w:sz="4" w:space="0" w:color="auto"/>
              <w:bottom w:val="single" w:sz="4" w:space="0" w:color="auto"/>
              <w:right w:val="single" w:sz="4" w:space="0" w:color="auto"/>
            </w:tcBorders>
          </w:tcPr>
          <w:p w14:paraId="0F9B1959" w14:textId="77777777" w:rsidR="002E568E" w:rsidRDefault="002E568E" w:rsidP="002E568E">
            <w:r>
              <w:t>6.2.10. </w:t>
            </w:r>
            <w:proofErr w:type="spellStart"/>
            <w:r>
              <w:t>Jeigu</w:t>
            </w:r>
            <w:proofErr w:type="spellEnd"/>
            <w:r>
              <w:t xml:space="preserve"> </w:t>
            </w:r>
            <w:proofErr w:type="spellStart"/>
            <w:r>
              <w:t>Tiekėjas</w:t>
            </w:r>
            <w:proofErr w:type="spellEnd"/>
            <w:r>
              <w:t xml:space="preserve"> </w:t>
            </w:r>
            <w:proofErr w:type="spellStart"/>
            <w:r>
              <w:t>Prekes</w:t>
            </w:r>
            <w:proofErr w:type="spellEnd"/>
            <w:r>
              <w:t xml:space="preserve"> </w:t>
            </w:r>
            <w:proofErr w:type="spellStart"/>
            <w:r>
              <w:t>pristatė</w:t>
            </w:r>
            <w:proofErr w:type="spellEnd"/>
            <w:r>
              <w:t xml:space="preserve"> per </w:t>
            </w:r>
            <w:proofErr w:type="spellStart"/>
            <w:r>
              <w:t>Specialiosiose</w:t>
            </w:r>
            <w:proofErr w:type="spellEnd"/>
            <w:r>
              <w:t xml:space="preserve"> </w:t>
            </w:r>
            <w:proofErr w:type="spellStart"/>
            <w:r>
              <w:t>sąlygose</w:t>
            </w:r>
            <w:proofErr w:type="spellEnd"/>
            <w:r>
              <w:t xml:space="preserve"> </w:t>
            </w:r>
            <w:proofErr w:type="spellStart"/>
            <w:r>
              <w:t>nustatytą</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terminą</w:t>
            </w:r>
            <w:proofErr w:type="spellEnd"/>
            <w:r>
              <w:t xml:space="preserve">, </w:t>
            </w:r>
            <w:proofErr w:type="spellStart"/>
            <w:r>
              <w:t>tačiau</w:t>
            </w:r>
            <w:proofErr w:type="spellEnd"/>
            <w:r>
              <w:t xml:space="preserve"> </w:t>
            </w:r>
            <w:proofErr w:type="spellStart"/>
            <w:r>
              <w:t>jos</w:t>
            </w:r>
            <w:proofErr w:type="spellEnd"/>
            <w:r>
              <w:t xml:space="preserve"> </w:t>
            </w:r>
            <w:proofErr w:type="spellStart"/>
            <w:r>
              <w:t>turi</w:t>
            </w:r>
            <w:proofErr w:type="spellEnd"/>
            <w:r>
              <w:t xml:space="preserve"> </w:t>
            </w:r>
            <w:proofErr w:type="spellStart"/>
            <w:r>
              <w:t>trūkumų</w:t>
            </w:r>
            <w:proofErr w:type="spellEnd"/>
            <w:r>
              <w:t xml:space="preserve"> ir </w:t>
            </w:r>
            <w:proofErr w:type="spellStart"/>
            <w:r>
              <w:t>Tiekėjas</w:t>
            </w:r>
            <w:proofErr w:type="spellEnd"/>
            <w:r>
              <w:t xml:space="preserve"> </w:t>
            </w:r>
            <w:proofErr w:type="spellStart"/>
            <w:r>
              <w:t>šių</w:t>
            </w:r>
            <w:proofErr w:type="spellEnd"/>
            <w:r>
              <w:t xml:space="preserve"> </w:t>
            </w:r>
            <w:proofErr w:type="spellStart"/>
            <w:r>
              <w:t>trūkumų</w:t>
            </w:r>
            <w:proofErr w:type="spellEnd"/>
            <w:r>
              <w:t xml:space="preserve"> </w:t>
            </w:r>
            <w:proofErr w:type="spellStart"/>
            <w:r>
              <w:t>neištaiso</w:t>
            </w:r>
            <w:proofErr w:type="spellEnd"/>
            <w:r>
              <w:t xml:space="preserve"> </w:t>
            </w:r>
            <w:proofErr w:type="spellStart"/>
            <w:r>
              <w:t>iki</w:t>
            </w:r>
            <w:proofErr w:type="spellEnd"/>
            <w:r>
              <w:t xml:space="preserve"> </w:t>
            </w:r>
            <w:proofErr w:type="spellStart"/>
            <w:r>
              <w:lastRenderedPageBreak/>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Tiekėjui</w:t>
            </w:r>
            <w:proofErr w:type="spellEnd"/>
            <w:r>
              <w:t xml:space="preserve"> </w:t>
            </w:r>
            <w:proofErr w:type="spellStart"/>
            <w:r>
              <w:t>iki</w:t>
            </w:r>
            <w:proofErr w:type="spellEnd"/>
            <w:r>
              <w:t xml:space="preserve"> </w:t>
            </w:r>
            <w:proofErr w:type="spellStart"/>
            <w:r>
              <w:t>tinkamų</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dienos</w:t>
            </w:r>
            <w:proofErr w:type="spellEnd"/>
            <w:r>
              <w:t xml:space="preserve"> </w:t>
            </w:r>
            <w:proofErr w:type="spellStart"/>
            <w:r>
              <w:t>taikomos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netesybos</w:t>
            </w:r>
            <w:proofErr w:type="spellEnd"/>
            <w:r>
              <w:t>.</w:t>
            </w:r>
          </w:p>
        </w:tc>
        <w:tc>
          <w:tcPr>
            <w:tcW w:w="4518" w:type="dxa"/>
            <w:tcBorders>
              <w:left w:val="single" w:sz="4" w:space="0" w:color="auto"/>
              <w:bottom w:val="single" w:sz="4" w:space="0" w:color="auto"/>
              <w:right w:val="single" w:sz="4" w:space="0" w:color="auto"/>
            </w:tcBorders>
          </w:tcPr>
          <w:p w14:paraId="4C28374F" w14:textId="41030B0A" w:rsidR="002E568E" w:rsidRDefault="002E568E" w:rsidP="002E568E">
            <w:r w:rsidRPr="006417CF">
              <w:rPr>
                <w:color w:val="000000"/>
                <w:szCs w:val="24"/>
              </w:rPr>
              <w:lastRenderedPageBreak/>
              <w:t xml:space="preserve">6.2.10. If the Supplier has delivered the Goods within the delivery time specified in the Special Terms, but they have defects and the Supplier does not correct these deficiencies </w:t>
            </w:r>
            <w:r w:rsidRPr="006417CF">
              <w:rPr>
                <w:color w:val="000000"/>
                <w:szCs w:val="24"/>
              </w:rPr>
              <w:lastRenderedPageBreak/>
              <w:t>by the end of the delivery period specified in the Special Terms, the Supplier shall be subject to penalties of the amount specified in the Special Terms and Conditions until the date of delivery of the eligible Goods.</w:t>
            </w:r>
          </w:p>
        </w:tc>
      </w:tr>
      <w:tr w:rsidR="002E568E" w14:paraId="124DD85C" w14:textId="77777777" w:rsidTr="00466A6D">
        <w:tc>
          <w:tcPr>
            <w:tcW w:w="4338" w:type="dxa"/>
            <w:tcBorders>
              <w:top w:val="single" w:sz="4" w:space="0" w:color="auto"/>
              <w:left w:val="single" w:sz="4" w:space="0" w:color="auto"/>
              <w:right w:val="single" w:sz="4" w:space="0" w:color="auto"/>
            </w:tcBorders>
          </w:tcPr>
          <w:p w14:paraId="2375D2A6" w14:textId="77777777" w:rsidR="002E568E" w:rsidRPr="003754B9" w:rsidRDefault="002E568E" w:rsidP="002E568E">
            <w:pPr>
              <w:rPr>
                <w:rFonts w:ascii="Times New Roman" w:eastAsia="Times New Roman" w:hAnsi="Times New Roman" w:cs="Times New Roman"/>
                <w:b/>
                <w:bCs/>
                <w:caps/>
                <w:color w:val="000000"/>
                <w:sz w:val="24"/>
                <w:szCs w:val="24"/>
                <w:lang w:val="lt-LT"/>
              </w:rPr>
            </w:pPr>
            <w:r w:rsidRPr="003754B9">
              <w:rPr>
                <w:rFonts w:ascii="Times New Roman" w:eastAsia="Times New Roman" w:hAnsi="Times New Roman" w:cs="Times New Roman"/>
                <w:b/>
                <w:bCs/>
                <w:caps/>
                <w:color w:val="000000"/>
                <w:sz w:val="24"/>
                <w:szCs w:val="24"/>
                <w:lang w:val="lt-LT"/>
              </w:rPr>
              <w:lastRenderedPageBreak/>
              <w:t>7.  TIEKĖJO GARANTINIAI ĮSIPAREIGOJIMAI</w:t>
            </w:r>
          </w:p>
        </w:tc>
        <w:tc>
          <w:tcPr>
            <w:tcW w:w="4518" w:type="dxa"/>
            <w:tcBorders>
              <w:top w:val="single" w:sz="4" w:space="0" w:color="auto"/>
              <w:left w:val="single" w:sz="4" w:space="0" w:color="auto"/>
              <w:right w:val="single" w:sz="4" w:space="0" w:color="auto"/>
            </w:tcBorders>
          </w:tcPr>
          <w:p w14:paraId="341CFCEE" w14:textId="77777777" w:rsidR="002E568E" w:rsidRPr="003754B9" w:rsidRDefault="002E568E" w:rsidP="002E568E">
            <w:pPr>
              <w:rPr>
                <w:rFonts w:ascii="Times New Roman" w:eastAsia="Times New Roman" w:hAnsi="Times New Roman" w:cs="Times New Roman"/>
                <w:b/>
                <w:bCs/>
                <w:caps/>
                <w:color w:val="000000"/>
                <w:sz w:val="24"/>
                <w:szCs w:val="24"/>
                <w:lang w:val="lt-LT"/>
              </w:rPr>
            </w:pPr>
            <w:r w:rsidRPr="003754B9">
              <w:rPr>
                <w:rFonts w:ascii="Times New Roman" w:eastAsia="Times New Roman" w:hAnsi="Times New Roman" w:cs="Times New Roman"/>
                <w:b/>
                <w:bCs/>
                <w:caps/>
                <w:color w:val="000000"/>
                <w:sz w:val="24"/>
                <w:szCs w:val="24"/>
                <w:lang w:val="lt-LT"/>
              </w:rPr>
              <w:t>7. SUPPLIER'S WARRANTY OBLIGATIONS</w:t>
            </w:r>
          </w:p>
          <w:p w14:paraId="7A1EFFF2" w14:textId="11137FDD" w:rsidR="002E568E" w:rsidRPr="003754B9" w:rsidRDefault="002E568E" w:rsidP="002E568E">
            <w:pPr>
              <w:rPr>
                <w:rFonts w:ascii="Times New Roman" w:eastAsia="Times New Roman" w:hAnsi="Times New Roman" w:cs="Times New Roman"/>
                <w:b/>
                <w:bCs/>
                <w:caps/>
                <w:color w:val="000000"/>
                <w:sz w:val="24"/>
                <w:szCs w:val="24"/>
                <w:lang w:val="lt-LT"/>
              </w:rPr>
            </w:pPr>
          </w:p>
        </w:tc>
      </w:tr>
      <w:tr w:rsidR="002E568E" w14:paraId="46CF4B06" w14:textId="77777777" w:rsidTr="00466A6D">
        <w:tc>
          <w:tcPr>
            <w:tcW w:w="4338" w:type="dxa"/>
            <w:tcBorders>
              <w:left w:val="single" w:sz="4" w:space="0" w:color="auto"/>
              <w:right w:val="single" w:sz="4" w:space="0" w:color="auto"/>
            </w:tcBorders>
          </w:tcPr>
          <w:p w14:paraId="4F71F532" w14:textId="77777777" w:rsidR="002E568E" w:rsidRDefault="002E568E" w:rsidP="002E568E">
            <w:r w:rsidRPr="003754B9">
              <w:rPr>
                <w:b/>
                <w:bCs/>
                <w:color w:val="000000"/>
                <w:szCs w:val="24"/>
              </w:rPr>
              <w:t xml:space="preserve">7.1.  </w:t>
            </w:r>
            <w:proofErr w:type="spellStart"/>
            <w:r w:rsidRPr="003754B9">
              <w:rPr>
                <w:b/>
                <w:bCs/>
                <w:color w:val="000000"/>
                <w:szCs w:val="24"/>
              </w:rPr>
              <w:t>Garantiniai</w:t>
            </w:r>
            <w:proofErr w:type="spellEnd"/>
            <w:r w:rsidRPr="003754B9">
              <w:rPr>
                <w:b/>
                <w:bCs/>
                <w:color w:val="000000"/>
                <w:szCs w:val="24"/>
              </w:rPr>
              <w:t xml:space="preserve"> </w:t>
            </w:r>
            <w:proofErr w:type="spellStart"/>
            <w:r w:rsidRPr="003754B9">
              <w:rPr>
                <w:b/>
                <w:bCs/>
                <w:color w:val="000000"/>
                <w:szCs w:val="24"/>
              </w:rPr>
              <w:t>terminai</w:t>
            </w:r>
            <w:proofErr w:type="spellEnd"/>
            <w:r w:rsidRPr="003754B9">
              <w:rPr>
                <w:b/>
                <w:bCs/>
                <w:color w:val="000000"/>
                <w:szCs w:val="24"/>
              </w:rPr>
              <w:t xml:space="preserve"> (</w:t>
            </w:r>
            <w:proofErr w:type="spellStart"/>
            <w:r w:rsidRPr="003754B9">
              <w:rPr>
                <w:b/>
                <w:bCs/>
                <w:color w:val="000000"/>
                <w:szCs w:val="24"/>
              </w:rPr>
              <w:t>jei</w:t>
            </w:r>
            <w:proofErr w:type="spellEnd"/>
            <w:r w:rsidRPr="003754B9">
              <w:rPr>
                <w:b/>
                <w:bCs/>
                <w:color w:val="000000"/>
                <w:szCs w:val="24"/>
              </w:rPr>
              <w:t xml:space="preserve"> </w:t>
            </w:r>
            <w:proofErr w:type="spellStart"/>
            <w:r w:rsidRPr="003754B9">
              <w:rPr>
                <w:b/>
                <w:bCs/>
                <w:color w:val="000000"/>
                <w:szCs w:val="24"/>
              </w:rPr>
              <w:t>taikoma</w:t>
            </w:r>
            <w:proofErr w:type="spellEnd"/>
            <w:r w:rsidRPr="003754B9">
              <w:rPr>
                <w:b/>
                <w:bCs/>
                <w:color w:val="000000"/>
                <w:szCs w:val="24"/>
              </w:rPr>
              <w:t>)</w:t>
            </w:r>
          </w:p>
        </w:tc>
        <w:tc>
          <w:tcPr>
            <w:tcW w:w="4518" w:type="dxa"/>
            <w:tcBorders>
              <w:left w:val="single" w:sz="4" w:space="0" w:color="auto"/>
              <w:right w:val="single" w:sz="4" w:space="0" w:color="auto"/>
            </w:tcBorders>
          </w:tcPr>
          <w:p w14:paraId="1CE79DB1" w14:textId="77777777" w:rsidR="002E568E" w:rsidRPr="003754B9" w:rsidRDefault="002E568E" w:rsidP="002E568E">
            <w:pPr>
              <w:rPr>
                <w:b/>
                <w:bCs/>
                <w:color w:val="000000"/>
                <w:szCs w:val="24"/>
              </w:rPr>
            </w:pPr>
            <w:r>
              <w:rPr>
                <w:b/>
                <w:bCs/>
                <w:color w:val="000000"/>
                <w:szCs w:val="24"/>
              </w:rPr>
              <w:t>7.1. Warranty terms (if applicable)</w:t>
            </w:r>
          </w:p>
          <w:p w14:paraId="61D86CB5" w14:textId="20DEC2E5" w:rsidR="002E568E" w:rsidRPr="003754B9" w:rsidRDefault="002E568E" w:rsidP="002E568E">
            <w:pPr>
              <w:rPr>
                <w:b/>
                <w:bCs/>
                <w:color w:val="000000"/>
                <w:szCs w:val="24"/>
              </w:rPr>
            </w:pPr>
          </w:p>
        </w:tc>
      </w:tr>
      <w:tr w:rsidR="002E568E" w14:paraId="15A1A190" w14:textId="77777777" w:rsidTr="00466A6D">
        <w:tc>
          <w:tcPr>
            <w:tcW w:w="4338" w:type="dxa"/>
            <w:tcBorders>
              <w:left w:val="single" w:sz="4" w:space="0" w:color="auto"/>
              <w:right w:val="single" w:sz="4" w:space="0" w:color="auto"/>
            </w:tcBorders>
          </w:tcPr>
          <w:p w14:paraId="197DF4E8" w14:textId="77777777" w:rsidR="002E568E" w:rsidRDefault="002E568E" w:rsidP="002E568E">
            <w:r>
              <w:t>7.1.1. </w:t>
            </w:r>
            <w:proofErr w:type="spellStart"/>
            <w:r>
              <w:t>Prekėms</w:t>
            </w:r>
            <w:proofErr w:type="spellEnd"/>
            <w:r>
              <w:t xml:space="preserve"> </w:t>
            </w:r>
            <w:proofErr w:type="spellStart"/>
            <w:r>
              <w:t>taikomas</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nustatytas</w:t>
            </w:r>
            <w:proofErr w:type="spellEnd"/>
            <w:r>
              <w:t xml:space="preserve"> ir (</w:t>
            </w:r>
            <w:proofErr w:type="spellStart"/>
            <w:r>
              <w:t>ar</w:t>
            </w:r>
            <w:proofErr w:type="spellEnd"/>
            <w:r>
              <w:t xml:space="preserve">) </w:t>
            </w:r>
            <w:proofErr w:type="spellStart"/>
            <w:r>
              <w:t>gamintojo</w:t>
            </w:r>
            <w:proofErr w:type="spellEnd"/>
            <w:r>
              <w:t xml:space="preserve"> </w:t>
            </w:r>
            <w:proofErr w:type="spellStart"/>
            <w:r>
              <w:t>taikomas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jeigu</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techninėje</w:t>
            </w:r>
            <w:proofErr w:type="spellEnd"/>
            <w:r>
              <w:t xml:space="preserve"> </w:t>
            </w:r>
            <w:proofErr w:type="spellStart"/>
            <w:r>
              <w:t>specifikacijoje</w:t>
            </w:r>
            <w:proofErr w:type="spellEnd"/>
            <w:r>
              <w:t xml:space="preserve"> </w:t>
            </w:r>
            <w:proofErr w:type="spellStart"/>
            <w:r>
              <w:t>ar</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nėra</w:t>
            </w:r>
            <w:proofErr w:type="spellEnd"/>
            <w:r>
              <w:t xml:space="preserve"> </w:t>
            </w:r>
            <w:proofErr w:type="spellStart"/>
            <w:r>
              <w:t>nurodytas</w:t>
            </w:r>
            <w:proofErr w:type="spellEnd"/>
            <w:r>
              <w:t xml:space="preserve"> </w:t>
            </w:r>
            <w:proofErr w:type="spellStart"/>
            <w:r>
              <w:t>kitas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Jeigu</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nėra</w:t>
            </w:r>
            <w:proofErr w:type="spellEnd"/>
            <w:r>
              <w:t xml:space="preserve"> </w:t>
            </w:r>
            <w:proofErr w:type="spellStart"/>
            <w:r>
              <w:t>niekur</w:t>
            </w:r>
            <w:proofErr w:type="spellEnd"/>
            <w:r>
              <w:t xml:space="preserve"> </w:t>
            </w:r>
            <w:proofErr w:type="spellStart"/>
            <w:r>
              <w:t>nustatytas</w:t>
            </w:r>
            <w:proofErr w:type="spellEnd"/>
            <w:r>
              <w:t xml:space="preserve">, </w:t>
            </w:r>
            <w:proofErr w:type="spellStart"/>
            <w:r>
              <w:t>Prekėms</w:t>
            </w:r>
            <w:proofErr w:type="spellEnd"/>
            <w:r>
              <w:t xml:space="preserve"> </w:t>
            </w:r>
            <w:proofErr w:type="spellStart"/>
            <w:r>
              <w:t>taikomas</w:t>
            </w:r>
            <w:proofErr w:type="spellEnd"/>
            <w:r>
              <w:t xml:space="preserve"> 24 (</w:t>
            </w:r>
            <w:proofErr w:type="spellStart"/>
            <w:r>
              <w:t>dvidešimt</w:t>
            </w:r>
            <w:proofErr w:type="spellEnd"/>
            <w:r>
              <w:t xml:space="preserve"> </w:t>
            </w:r>
            <w:proofErr w:type="spellStart"/>
            <w:r>
              <w:t>keturių</w:t>
            </w:r>
            <w:proofErr w:type="spellEnd"/>
            <w:r>
              <w:t xml:space="preserve">) </w:t>
            </w:r>
            <w:proofErr w:type="spellStart"/>
            <w:r>
              <w:t>mėnesių</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pradedamas</w:t>
            </w:r>
            <w:proofErr w:type="spellEnd"/>
            <w:r>
              <w:t xml:space="preserve"> </w:t>
            </w:r>
            <w:proofErr w:type="spellStart"/>
            <w:r>
              <w:t>skaičiuoti</w:t>
            </w:r>
            <w:proofErr w:type="spellEnd"/>
            <w:r>
              <w:t xml:space="preserve"> </w:t>
            </w:r>
            <w:proofErr w:type="spellStart"/>
            <w:r>
              <w:t>nuo</w:t>
            </w:r>
            <w:proofErr w:type="spellEnd"/>
            <w:r>
              <w:t xml:space="preserve"> </w:t>
            </w:r>
            <w:proofErr w:type="spellStart"/>
            <w:r>
              <w:t>pristatytų</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pasirašymo</w:t>
            </w:r>
            <w:proofErr w:type="spellEnd"/>
            <w:r>
              <w:t xml:space="preserve"> </w:t>
            </w:r>
            <w:proofErr w:type="spellStart"/>
            <w:r>
              <w:t>dienos</w:t>
            </w:r>
            <w:proofErr w:type="spellEnd"/>
            <w:r>
              <w:t>.</w:t>
            </w:r>
          </w:p>
        </w:tc>
        <w:tc>
          <w:tcPr>
            <w:tcW w:w="4518" w:type="dxa"/>
            <w:tcBorders>
              <w:left w:val="single" w:sz="4" w:space="0" w:color="auto"/>
              <w:right w:val="single" w:sz="4" w:space="0" w:color="auto"/>
            </w:tcBorders>
          </w:tcPr>
          <w:p w14:paraId="102925F3" w14:textId="1FA3E427" w:rsidR="002E568E" w:rsidRDefault="002E568E" w:rsidP="002E568E">
            <w:r w:rsidRPr="00F73042">
              <w:rPr>
                <w:color w:val="000000"/>
                <w:szCs w:val="24"/>
              </w:rPr>
              <w:t xml:space="preserve">7.1.1. The Goods shall be subject to the warranty period established by legal acts and/or applied by the manufacturer, unless </w:t>
            </w:r>
            <w:r w:rsidRPr="00F73042">
              <w:rPr>
                <w:color w:val="000000"/>
                <w:kern w:val="2"/>
                <w:szCs w:val="24"/>
              </w:rPr>
              <w:t>another warranty period is specified in the Supplier's offer, technical specification or Special Conditions. If the warranty period is not specified anywhere, the Goods are subject to a warranty period of 24 (twenty-four) months. The warranty period starts from the day of signing the act of transfer-acceptance of the delivered Goods.</w:t>
            </w:r>
          </w:p>
        </w:tc>
      </w:tr>
      <w:tr w:rsidR="002E568E" w14:paraId="6AC17043" w14:textId="77777777" w:rsidTr="00466A6D">
        <w:tc>
          <w:tcPr>
            <w:tcW w:w="4338" w:type="dxa"/>
            <w:tcBorders>
              <w:left w:val="single" w:sz="4" w:space="0" w:color="auto"/>
              <w:right w:val="single" w:sz="4" w:space="0" w:color="auto"/>
            </w:tcBorders>
          </w:tcPr>
          <w:p w14:paraId="74BFD352" w14:textId="77777777" w:rsidR="002E568E" w:rsidRDefault="002E568E" w:rsidP="002E568E">
            <w:r>
              <w:t>7.1.2. </w:t>
            </w:r>
            <w:proofErr w:type="spellStart"/>
            <w:r>
              <w:t>Garantiniai</w:t>
            </w:r>
            <w:proofErr w:type="spellEnd"/>
            <w:r>
              <w:t xml:space="preserve"> </w:t>
            </w:r>
            <w:proofErr w:type="spellStart"/>
            <w:r>
              <w:t>terminai</w:t>
            </w:r>
            <w:proofErr w:type="spellEnd"/>
            <w:r>
              <w:t xml:space="preserve"> </w:t>
            </w:r>
            <w:proofErr w:type="spellStart"/>
            <w:r>
              <w:t>sustabdomi</w:t>
            </w:r>
            <w:proofErr w:type="spellEnd"/>
            <w:r>
              <w:t xml:space="preserve"> </w:t>
            </w:r>
            <w:proofErr w:type="spellStart"/>
            <w:r>
              <w:t>tiek</w:t>
            </w:r>
            <w:proofErr w:type="spellEnd"/>
            <w:r>
              <w:t xml:space="preserve"> </w:t>
            </w:r>
            <w:proofErr w:type="spellStart"/>
            <w:r>
              <w:t>laiko</w:t>
            </w:r>
            <w:proofErr w:type="spellEnd"/>
            <w:r>
              <w:t xml:space="preserve">, </w:t>
            </w:r>
            <w:proofErr w:type="spellStart"/>
            <w:r>
              <w:t>kiek</w:t>
            </w:r>
            <w:proofErr w:type="spellEnd"/>
            <w:r>
              <w:t xml:space="preserve"> </w:t>
            </w:r>
            <w:proofErr w:type="spellStart"/>
            <w:r>
              <w:t>Pirkėjas</w:t>
            </w:r>
            <w:proofErr w:type="spellEnd"/>
            <w:r>
              <w:t xml:space="preserve"> </w:t>
            </w:r>
            <w:proofErr w:type="spellStart"/>
            <w:r>
              <w:t>negali</w:t>
            </w:r>
            <w:proofErr w:type="spellEnd"/>
            <w:r>
              <w:t xml:space="preserve"> </w:t>
            </w:r>
            <w:proofErr w:type="spellStart"/>
            <w:r>
              <w:t>tinkamai</w:t>
            </w:r>
            <w:proofErr w:type="spellEnd"/>
            <w:r>
              <w:t xml:space="preserve"> </w:t>
            </w:r>
            <w:proofErr w:type="spellStart"/>
            <w:r>
              <w:t>naudoti</w:t>
            </w:r>
            <w:proofErr w:type="spellEnd"/>
            <w:r>
              <w:t xml:space="preserve"> </w:t>
            </w:r>
            <w:proofErr w:type="spellStart"/>
            <w:r>
              <w:t>Prekių</w:t>
            </w:r>
            <w:proofErr w:type="spellEnd"/>
            <w:r>
              <w:t xml:space="preserve"> </w:t>
            </w:r>
            <w:proofErr w:type="spellStart"/>
            <w:r>
              <w:t>dėl</w:t>
            </w:r>
            <w:proofErr w:type="spellEnd"/>
            <w:r>
              <w:t xml:space="preserve"> </w:t>
            </w:r>
            <w:proofErr w:type="spellStart"/>
            <w:r>
              <w:t>nustatytų</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už</w:t>
            </w:r>
            <w:proofErr w:type="spellEnd"/>
            <w:r>
              <w:t xml:space="preserve"> </w:t>
            </w:r>
            <w:proofErr w:type="spellStart"/>
            <w:r>
              <w:t>kuriuos</w:t>
            </w:r>
            <w:proofErr w:type="spellEnd"/>
            <w:r>
              <w:t xml:space="preserve"> </w:t>
            </w:r>
            <w:proofErr w:type="spellStart"/>
            <w:r>
              <w:t>atsako</w:t>
            </w:r>
            <w:proofErr w:type="spellEnd"/>
            <w:r>
              <w:t xml:space="preserve"> </w:t>
            </w:r>
            <w:proofErr w:type="spellStart"/>
            <w:r>
              <w:t>Tiekėjas</w:t>
            </w:r>
            <w:proofErr w:type="spellEnd"/>
            <w:r>
              <w:t xml:space="preserve">. </w:t>
            </w:r>
            <w:proofErr w:type="spellStart"/>
            <w:r>
              <w:t>Jeigu</w:t>
            </w:r>
            <w:proofErr w:type="spellEnd"/>
            <w:r>
              <w:t xml:space="preserve"> </w:t>
            </w:r>
            <w:proofErr w:type="spellStart"/>
            <w:r>
              <w:t>Pirkėjas</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negali</w:t>
            </w:r>
            <w:proofErr w:type="spellEnd"/>
            <w:r>
              <w:t xml:space="preserve"> </w:t>
            </w:r>
            <w:proofErr w:type="spellStart"/>
            <w:r>
              <w:t>naudoti</w:t>
            </w:r>
            <w:proofErr w:type="spellEnd"/>
            <w:r>
              <w:t xml:space="preserve"> tik </w:t>
            </w:r>
            <w:proofErr w:type="spellStart"/>
            <w:r>
              <w:t>apibrėžtos</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garantiniai</w:t>
            </w:r>
            <w:proofErr w:type="spellEnd"/>
            <w:r>
              <w:t xml:space="preserve"> </w:t>
            </w:r>
            <w:proofErr w:type="spellStart"/>
            <w:r>
              <w:t>terminai</w:t>
            </w:r>
            <w:proofErr w:type="spellEnd"/>
            <w:r>
              <w:t xml:space="preserve"> </w:t>
            </w:r>
            <w:proofErr w:type="spellStart"/>
            <w:r>
              <w:t>sustabdomi</w:t>
            </w:r>
            <w:proofErr w:type="spellEnd"/>
            <w:r>
              <w:t xml:space="preserve"> tik </w:t>
            </w:r>
            <w:proofErr w:type="spellStart"/>
            <w:r>
              <w:t>tokios</w:t>
            </w:r>
            <w:proofErr w:type="spellEnd"/>
            <w:r>
              <w:t xml:space="preserve"> </w:t>
            </w:r>
            <w:proofErr w:type="spellStart"/>
            <w:r>
              <w:t>dalies</w:t>
            </w:r>
            <w:proofErr w:type="spellEnd"/>
            <w:r>
              <w:t xml:space="preserve"> </w:t>
            </w:r>
            <w:proofErr w:type="spellStart"/>
            <w:r>
              <w:t>atžvilgiu</w:t>
            </w:r>
            <w:proofErr w:type="spellEnd"/>
            <w:r>
              <w:t>.</w:t>
            </w:r>
          </w:p>
        </w:tc>
        <w:tc>
          <w:tcPr>
            <w:tcW w:w="4518" w:type="dxa"/>
            <w:tcBorders>
              <w:left w:val="single" w:sz="4" w:space="0" w:color="auto"/>
              <w:right w:val="single" w:sz="4" w:space="0" w:color="auto"/>
            </w:tcBorders>
          </w:tcPr>
          <w:p w14:paraId="7E1AF1F6" w14:textId="274C0EAC" w:rsidR="002E568E" w:rsidRDefault="002E568E" w:rsidP="002E568E">
            <w:r w:rsidRPr="00F73042">
              <w:rPr>
                <w:color w:val="000000"/>
                <w:szCs w:val="24"/>
              </w:rPr>
              <w:t>7.1.2. Warranty periods shall be suspended for as long as the Buyer is unable to properly use the Goods due to the identified defects of the Goods, for which the Supplier is responsible. If the Buyer is unable to use only a defined part of the Goods due to defects in the Goods, the warranty periods shall be suspended only in respect of that part.</w:t>
            </w:r>
          </w:p>
        </w:tc>
      </w:tr>
      <w:tr w:rsidR="002E568E" w14:paraId="1E7A99C1" w14:textId="77777777" w:rsidTr="00466A6D">
        <w:tc>
          <w:tcPr>
            <w:tcW w:w="4338" w:type="dxa"/>
            <w:tcBorders>
              <w:left w:val="single" w:sz="4" w:space="0" w:color="auto"/>
              <w:right w:val="single" w:sz="4" w:space="0" w:color="auto"/>
            </w:tcBorders>
          </w:tcPr>
          <w:p w14:paraId="19FCAAF6" w14:textId="77777777" w:rsidR="002E568E" w:rsidRDefault="002E568E" w:rsidP="002E568E">
            <w:r>
              <w:t>7.1.3. </w:t>
            </w:r>
            <w:proofErr w:type="spellStart"/>
            <w:r>
              <w:t>Tiekėjas</w:t>
            </w:r>
            <w:proofErr w:type="spellEnd"/>
            <w:r>
              <w:t xml:space="preserve"> </w:t>
            </w:r>
            <w:proofErr w:type="spellStart"/>
            <w:r>
              <w:t>neatsako</w:t>
            </w:r>
            <w:proofErr w:type="spellEnd"/>
            <w:r>
              <w:t xml:space="preserve"> </w:t>
            </w:r>
            <w:proofErr w:type="spellStart"/>
            <w:r>
              <w:t>už</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kurie</w:t>
            </w:r>
            <w:proofErr w:type="spellEnd"/>
            <w:r>
              <w:t xml:space="preserve"> </w:t>
            </w:r>
            <w:proofErr w:type="spellStart"/>
            <w:r>
              <w:t>atsirado</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normalaus</w:t>
            </w:r>
            <w:proofErr w:type="spellEnd"/>
            <w:r>
              <w:t xml:space="preserve"> </w:t>
            </w:r>
            <w:proofErr w:type="spellStart"/>
            <w:r>
              <w:t>susidėvėjimo</w:t>
            </w:r>
            <w:proofErr w:type="spellEnd"/>
            <w:r>
              <w:t xml:space="preserve">, </w:t>
            </w:r>
            <w:proofErr w:type="spellStart"/>
            <w:r>
              <w:t>jų</w:t>
            </w:r>
            <w:proofErr w:type="spellEnd"/>
            <w:r>
              <w:t xml:space="preserve"> </w:t>
            </w:r>
            <w:proofErr w:type="spellStart"/>
            <w:r>
              <w:t>netinkamo</w:t>
            </w:r>
            <w:proofErr w:type="spellEnd"/>
            <w:r>
              <w:t xml:space="preserve"> </w:t>
            </w:r>
            <w:proofErr w:type="spellStart"/>
            <w:r>
              <w:t>naudojimo</w:t>
            </w:r>
            <w:proofErr w:type="spellEnd"/>
            <w:r>
              <w:t xml:space="preserve"> </w:t>
            </w:r>
            <w:proofErr w:type="spellStart"/>
            <w:r>
              <w:t>ar</w:t>
            </w:r>
            <w:proofErr w:type="spellEnd"/>
            <w:r>
              <w:t xml:space="preserve"> </w:t>
            </w:r>
            <w:proofErr w:type="spellStart"/>
            <w:r>
              <w:t>priežiūros</w:t>
            </w:r>
            <w:proofErr w:type="spellEnd"/>
            <w:r>
              <w:t xml:space="preserve"> </w:t>
            </w:r>
            <w:proofErr w:type="spellStart"/>
            <w:r>
              <w:t>arba</w:t>
            </w:r>
            <w:proofErr w:type="spellEnd"/>
            <w:r>
              <w:t xml:space="preserve"> </w:t>
            </w:r>
            <w:proofErr w:type="spellStart"/>
            <w:r>
              <w:t>Pirkėjo</w:t>
            </w:r>
            <w:proofErr w:type="spellEnd"/>
            <w:r>
              <w:t xml:space="preserve">, jo </w:t>
            </w:r>
            <w:proofErr w:type="spellStart"/>
            <w:r>
              <w:t>personalo</w:t>
            </w:r>
            <w:proofErr w:type="spellEnd"/>
            <w:r>
              <w:t xml:space="preserve"> </w:t>
            </w:r>
            <w:proofErr w:type="spellStart"/>
            <w:r>
              <w:t>arba</w:t>
            </w:r>
            <w:proofErr w:type="spellEnd"/>
            <w:r>
              <w:t xml:space="preserve"> </w:t>
            </w:r>
            <w:proofErr w:type="spellStart"/>
            <w:r>
              <w:t>trečiųjų</w:t>
            </w:r>
            <w:proofErr w:type="spellEnd"/>
            <w:r>
              <w:t xml:space="preserve"> </w:t>
            </w:r>
            <w:proofErr w:type="spellStart"/>
            <w:r>
              <w:t>asmenų</w:t>
            </w:r>
            <w:proofErr w:type="spellEnd"/>
            <w:r>
              <w:t xml:space="preserve"> </w:t>
            </w:r>
            <w:proofErr w:type="spellStart"/>
            <w:r>
              <w:t>kaltės</w:t>
            </w:r>
            <w:proofErr w:type="spellEnd"/>
            <w:r>
              <w:t xml:space="preserve">, </w:t>
            </w:r>
            <w:proofErr w:type="spellStart"/>
            <w:r>
              <w:t>su</w:t>
            </w:r>
            <w:proofErr w:type="spellEnd"/>
            <w:r>
              <w:t xml:space="preserve"> </w:t>
            </w:r>
            <w:proofErr w:type="spellStart"/>
            <w:r>
              <w:t>sąlyga</w:t>
            </w:r>
            <w:proofErr w:type="spellEnd"/>
            <w:r>
              <w:t xml:space="preserve">, </w:t>
            </w:r>
            <w:proofErr w:type="spellStart"/>
            <w:r>
              <w:t>kad</w:t>
            </w:r>
            <w:proofErr w:type="spellEnd"/>
            <w:r>
              <w:t xml:space="preserve"> </w:t>
            </w:r>
            <w:proofErr w:type="spellStart"/>
            <w:r>
              <w:t>nėra</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dėl</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Prekių</w:t>
            </w:r>
            <w:proofErr w:type="spellEnd"/>
            <w:r>
              <w:t xml:space="preserve"> </w:t>
            </w:r>
            <w:proofErr w:type="spellStart"/>
            <w:r>
              <w:t>netinkamo</w:t>
            </w:r>
            <w:proofErr w:type="spellEnd"/>
            <w:r>
              <w:t xml:space="preserve"> </w:t>
            </w:r>
            <w:proofErr w:type="spellStart"/>
            <w:r>
              <w:t>naudojimo</w:t>
            </w:r>
            <w:proofErr w:type="spellEnd"/>
            <w:r>
              <w:t xml:space="preserve"> </w:t>
            </w:r>
            <w:proofErr w:type="spellStart"/>
            <w:r>
              <w:t>ar</w:t>
            </w:r>
            <w:proofErr w:type="spellEnd"/>
            <w:r>
              <w:t xml:space="preserve"> </w:t>
            </w:r>
            <w:proofErr w:type="spellStart"/>
            <w:r>
              <w:t>priežiūros</w:t>
            </w:r>
            <w:proofErr w:type="spellEnd"/>
            <w:r>
              <w:t>.</w:t>
            </w:r>
          </w:p>
        </w:tc>
        <w:tc>
          <w:tcPr>
            <w:tcW w:w="4518" w:type="dxa"/>
            <w:tcBorders>
              <w:left w:val="single" w:sz="4" w:space="0" w:color="auto"/>
              <w:right w:val="single" w:sz="4" w:space="0" w:color="auto"/>
            </w:tcBorders>
          </w:tcPr>
          <w:p w14:paraId="0D375312" w14:textId="23CF43C7" w:rsidR="002E568E" w:rsidRDefault="002E568E" w:rsidP="002E568E">
            <w:r w:rsidRPr="00F73042">
              <w:rPr>
                <w:color w:val="000000"/>
                <w:szCs w:val="24"/>
              </w:rPr>
              <w:t>7.1.3. The Supplier shall not be liable for defects in the Goods that are caused by normal wear and tear of the Goods, their improper use or maintenance, or the fault of the Buyer, its personnel or third parties, provided that the Supplier is not at fault for such defects in the Goods, improper use or maintenance of the Goods.</w:t>
            </w:r>
          </w:p>
        </w:tc>
      </w:tr>
      <w:tr w:rsidR="002E568E" w14:paraId="47B65F26" w14:textId="77777777" w:rsidTr="00466A6D">
        <w:tc>
          <w:tcPr>
            <w:tcW w:w="4338" w:type="dxa"/>
            <w:tcBorders>
              <w:left w:val="single" w:sz="4" w:space="0" w:color="auto"/>
              <w:right w:val="single" w:sz="4" w:space="0" w:color="auto"/>
            </w:tcBorders>
          </w:tcPr>
          <w:p w14:paraId="60694E23" w14:textId="77777777" w:rsidR="002E568E" w:rsidRDefault="002E568E" w:rsidP="002E568E">
            <w:r w:rsidRPr="00926F89">
              <w:rPr>
                <w:b/>
                <w:bCs/>
                <w:color w:val="000000"/>
                <w:szCs w:val="24"/>
              </w:rPr>
              <w:lastRenderedPageBreak/>
              <w:t xml:space="preserve">7.2.  </w:t>
            </w:r>
            <w:proofErr w:type="spellStart"/>
            <w:r w:rsidRPr="00926F89">
              <w:rPr>
                <w:b/>
                <w:bCs/>
                <w:color w:val="000000"/>
                <w:szCs w:val="24"/>
              </w:rPr>
              <w:t>Pretenzijos</w:t>
            </w:r>
            <w:proofErr w:type="spellEnd"/>
            <w:r w:rsidRPr="00926F89">
              <w:rPr>
                <w:b/>
                <w:bCs/>
                <w:color w:val="000000"/>
                <w:szCs w:val="24"/>
              </w:rPr>
              <w:t xml:space="preserve"> </w:t>
            </w:r>
            <w:proofErr w:type="spellStart"/>
            <w:r w:rsidRPr="00926F89">
              <w:rPr>
                <w:b/>
                <w:bCs/>
                <w:color w:val="000000"/>
                <w:szCs w:val="24"/>
              </w:rPr>
              <w:t>dėl</w:t>
            </w:r>
            <w:proofErr w:type="spellEnd"/>
            <w:r w:rsidRPr="00926F89">
              <w:rPr>
                <w:b/>
                <w:bCs/>
                <w:color w:val="000000"/>
                <w:szCs w:val="24"/>
              </w:rPr>
              <w:t xml:space="preserve"> </w:t>
            </w:r>
            <w:proofErr w:type="spellStart"/>
            <w:r w:rsidRPr="00926F89">
              <w:rPr>
                <w:b/>
                <w:bCs/>
                <w:color w:val="000000"/>
                <w:szCs w:val="24"/>
              </w:rPr>
              <w:t>Prekių</w:t>
            </w:r>
            <w:proofErr w:type="spellEnd"/>
            <w:r w:rsidRPr="00926F89">
              <w:rPr>
                <w:b/>
                <w:bCs/>
                <w:color w:val="000000"/>
                <w:szCs w:val="24"/>
              </w:rPr>
              <w:t xml:space="preserve"> </w:t>
            </w:r>
            <w:proofErr w:type="spellStart"/>
            <w:r w:rsidRPr="00926F89">
              <w:rPr>
                <w:b/>
                <w:bCs/>
                <w:color w:val="000000"/>
                <w:szCs w:val="24"/>
              </w:rPr>
              <w:t>trūkumų</w:t>
            </w:r>
            <w:proofErr w:type="spellEnd"/>
          </w:p>
        </w:tc>
        <w:tc>
          <w:tcPr>
            <w:tcW w:w="4518" w:type="dxa"/>
            <w:tcBorders>
              <w:left w:val="single" w:sz="4" w:space="0" w:color="auto"/>
              <w:right w:val="single" w:sz="4" w:space="0" w:color="auto"/>
            </w:tcBorders>
          </w:tcPr>
          <w:p w14:paraId="5E45ACE1" w14:textId="77777777" w:rsidR="002E568E" w:rsidRPr="00926F89" w:rsidRDefault="002E568E" w:rsidP="002E568E">
            <w:pPr>
              <w:rPr>
                <w:b/>
                <w:bCs/>
                <w:color w:val="000000"/>
                <w:szCs w:val="24"/>
              </w:rPr>
            </w:pPr>
            <w:r>
              <w:rPr>
                <w:b/>
                <w:bCs/>
                <w:color w:val="000000"/>
                <w:szCs w:val="24"/>
              </w:rPr>
              <w:t>7.2. Claims for defects in the Goods</w:t>
            </w:r>
          </w:p>
          <w:p w14:paraId="42E78A6D" w14:textId="6D728ADA" w:rsidR="002E568E" w:rsidRPr="00926F89" w:rsidRDefault="002E568E" w:rsidP="002E568E">
            <w:pPr>
              <w:rPr>
                <w:b/>
                <w:bCs/>
                <w:color w:val="000000"/>
                <w:szCs w:val="24"/>
              </w:rPr>
            </w:pPr>
          </w:p>
        </w:tc>
      </w:tr>
      <w:tr w:rsidR="002E568E" w14:paraId="6739A7E4" w14:textId="77777777" w:rsidTr="00466A6D">
        <w:tc>
          <w:tcPr>
            <w:tcW w:w="4338" w:type="dxa"/>
            <w:tcBorders>
              <w:left w:val="single" w:sz="4" w:space="0" w:color="auto"/>
              <w:right w:val="single" w:sz="4" w:space="0" w:color="auto"/>
            </w:tcBorders>
          </w:tcPr>
          <w:p w14:paraId="3A6D0FB2" w14:textId="77777777" w:rsidR="002E568E" w:rsidRDefault="002E568E" w:rsidP="002E568E">
            <w:r>
              <w:t>7.2.1. </w:t>
            </w:r>
            <w:proofErr w:type="spellStart"/>
            <w:r>
              <w:t>Pirkėjas</w:t>
            </w:r>
            <w:proofErr w:type="spellEnd"/>
            <w:r>
              <w:t xml:space="preserve">, per </w:t>
            </w:r>
            <w:proofErr w:type="spellStart"/>
            <w:r>
              <w:t>garantinius</w:t>
            </w:r>
            <w:proofErr w:type="spellEnd"/>
            <w:r>
              <w:t xml:space="preserve"> terminus </w:t>
            </w:r>
            <w:proofErr w:type="spellStart"/>
            <w:r>
              <w:t>nustatęs</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turi</w:t>
            </w:r>
            <w:proofErr w:type="spellEnd"/>
            <w:r>
              <w:t xml:space="preserve"> </w:t>
            </w:r>
            <w:proofErr w:type="spellStart"/>
            <w:r>
              <w:t>nedelsdamas</w:t>
            </w:r>
            <w:proofErr w:type="spellEnd"/>
            <w:r>
              <w:t xml:space="preserve">, bet ne </w:t>
            </w:r>
            <w:proofErr w:type="spellStart"/>
            <w:r>
              <w:t>vėliau</w:t>
            </w:r>
            <w:proofErr w:type="spellEnd"/>
            <w:r>
              <w:t xml:space="preserve"> </w:t>
            </w:r>
            <w:proofErr w:type="spellStart"/>
            <w:r>
              <w:t>nei</w:t>
            </w:r>
            <w:proofErr w:type="spellEnd"/>
            <w:r>
              <w:t xml:space="preserve"> per 30 (</w:t>
            </w:r>
            <w:proofErr w:type="spellStart"/>
            <w:r>
              <w:t>trisdešimt</w:t>
            </w:r>
            <w:proofErr w:type="spellEnd"/>
            <w:r>
              <w:t xml:space="preserve">) </w:t>
            </w:r>
            <w:proofErr w:type="spellStart"/>
            <w:r>
              <w:t>dienų</w:t>
            </w:r>
            <w:proofErr w:type="spellEnd"/>
            <w:r>
              <w:t xml:space="preserve"> ir ne </w:t>
            </w:r>
            <w:proofErr w:type="spellStart"/>
            <w:r>
              <w:t>vėliau</w:t>
            </w:r>
            <w:proofErr w:type="spellEnd"/>
            <w:r>
              <w:t xml:space="preserve"> </w:t>
            </w:r>
            <w:proofErr w:type="spellStart"/>
            <w:r>
              <w:t>nei</w:t>
            </w:r>
            <w:proofErr w:type="spellEnd"/>
            <w:r>
              <w:t xml:space="preserve"> </w:t>
            </w:r>
            <w:proofErr w:type="spellStart"/>
            <w:r>
              <w:t>iki</w:t>
            </w:r>
            <w:proofErr w:type="spellEnd"/>
            <w:r>
              <w:t xml:space="preserve"> </w:t>
            </w:r>
            <w:proofErr w:type="spellStart"/>
            <w:r>
              <w:t>garantinio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pareikšti</w:t>
            </w:r>
            <w:proofErr w:type="spellEnd"/>
            <w:r>
              <w:t xml:space="preserve"> </w:t>
            </w:r>
            <w:proofErr w:type="spellStart"/>
            <w:r>
              <w:t>rašytinę</w:t>
            </w:r>
            <w:proofErr w:type="spellEnd"/>
            <w:r>
              <w:t xml:space="preserve"> </w:t>
            </w:r>
            <w:proofErr w:type="spellStart"/>
            <w:r>
              <w:t>pretenziją</w:t>
            </w:r>
            <w:proofErr w:type="spellEnd"/>
            <w:r>
              <w:t xml:space="preserve"> </w:t>
            </w:r>
            <w:proofErr w:type="spellStart"/>
            <w:r>
              <w:t>Tiekėjui</w:t>
            </w:r>
            <w:proofErr w:type="spellEnd"/>
            <w:r>
              <w:t xml:space="preserve"> ir </w:t>
            </w:r>
            <w:proofErr w:type="spellStart"/>
            <w:r>
              <w:t>nustatyti</w:t>
            </w:r>
            <w:proofErr w:type="spellEnd"/>
            <w:r>
              <w:t xml:space="preserve"> </w:t>
            </w:r>
            <w:proofErr w:type="spellStart"/>
            <w:r>
              <w:t>protingus</w:t>
            </w:r>
            <w:proofErr w:type="spellEnd"/>
            <w:r>
              <w:t xml:space="preserve"> terminus, </w:t>
            </w:r>
            <w:proofErr w:type="spellStart"/>
            <w:r>
              <w:t>jeigu</w:t>
            </w:r>
            <w:proofErr w:type="spellEnd"/>
            <w:r>
              <w:t xml:space="preserve"> </w:t>
            </w:r>
            <w:proofErr w:type="spellStart"/>
            <w:r>
              <w:t>jų</w:t>
            </w:r>
            <w:proofErr w:type="spellEnd"/>
            <w:r>
              <w:t xml:space="preserve"> </w:t>
            </w:r>
            <w:proofErr w:type="spellStart"/>
            <w:r>
              <w:t>nėra</w:t>
            </w:r>
            <w:proofErr w:type="spellEnd"/>
            <w:r>
              <w:t xml:space="preserve"> </w:t>
            </w:r>
            <w:proofErr w:type="spellStart"/>
            <w:r>
              <w:t>nustatyta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Prekių</w:t>
            </w:r>
            <w:proofErr w:type="spellEnd"/>
            <w:r>
              <w:t xml:space="preserve"> </w:t>
            </w:r>
            <w:proofErr w:type="spellStart"/>
            <w:r>
              <w:t>trūkumams</w:t>
            </w:r>
            <w:proofErr w:type="spellEnd"/>
            <w:r>
              <w:t xml:space="preserve"> </w:t>
            </w:r>
            <w:proofErr w:type="spellStart"/>
            <w:r>
              <w:t>pašalinti</w:t>
            </w:r>
            <w:proofErr w:type="spellEnd"/>
            <w:r>
              <w:t>.</w:t>
            </w:r>
          </w:p>
        </w:tc>
        <w:tc>
          <w:tcPr>
            <w:tcW w:w="4518" w:type="dxa"/>
            <w:tcBorders>
              <w:left w:val="single" w:sz="4" w:space="0" w:color="auto"/>
              <w:right w:val="single" w:sz="4" w:space="0" w:color="auto"/>
            </w:tcBorders>
          </w:tcPr>
          <w:p w14:paraId="04FFDFCE" w14:textId="46A7BDC4" w:rsidR="002E568E" w:rsidRDefault="002E568E" w:rsidP="002E568E">
            <w:r w:rsidRPr="00B814D7">
              <w:rPr>
                <w:color w:val="000000"/>
              </w:rPr>
              <w:t>7.2.1. The Buyer, having identified defects in the Goods within the warranty periods, must immediately, but not later than within 30 (thirty) days and no later than before the end of the warranty period, make a written claim to the Supplier and set reasonable terms, if they are not set out in the Special Conditions, for the elimination of defects in the Goods.</w:t>
            </w:r>
          </w:p>
        </w:tc>
      </w:tr>
      <w:tr w:rsidR="002E568E" w14:paraId="59D15873" w14:textId="77777777" w:rsidTr="00466A6D">
        <w:tc>
          <w:tcPr>
            <w:tcW w:w="4338" w:type="dxa"/>
            <w:tcBorders>
              <w:left w:val="single" w:sz="4" w:space="0" w:color="auto"/>
              <w:right w:val="single" w:sz="4" w:space="0" w:color="auto"/>
            </w:tcBorders>
          </w:tcPr>
          <w:p w14:paraId="29EACFAA" w14:textId="77777777" w:rsidR="002E568E" w:rsidRDefault="002E568E" w:rsidP="002E568E">
            <w:r>
              <w:t>7.2.2. </w:t>
            </w:r>
            <w:proofErr w:type="spellStart"/>
            <w:r>
              <w:t>Tiekėjas</w:t>
            </w:r>
            <w:proofErr w:type="spellEnd"/>
            <w:r>
              <w:t xml:space="preserve"> </w:t>
            </w:r>
            <w:proofErr w:type="spellStart"/>
            <w:r>
              <w:t>privalo</w:t>
            </w:r>
            <w:proofErr w:type="spellEnd"/>
            <w:r>
              <w:t xml:space="preserve"> </w:t>
            </w:r>
            <w:proofErr w:type="spellStart"/>
            <w:r>
              <w:t>neatlygintinai</w:t>
            </w:r>
            <w:proofErr w:type="spellEnd"/>
            <w:r>
              <w:t xml:space="preserve"> </w:t>
            </w:r>
            <w:proofErr w:type="spellStart"/>
            <w:r>
              <w:t>pašalinti</w:t>
            </w:r>
            <w:proofErr w:type="spellEnd"/>
            <w:r>
              <w:t xml:space="preserve"> </w:t>
            </w:r>
            <w:proofErr w:type="spellStart"/>
            <w:r>
              <w:t>visus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už</w:t>
            </w:r>
            <w:proofErr w:type="spellEnd"/>
            <w:r>
              <w:t xml:space="preserve"> </w:t>
            </w:r>
            <w:proofErr w:type="spellStart"/>
            <w:r>
              <w:t>kuriuos</w:t>
            </w:r>
            <w:proofErr w:type="spellEnd"/>
            <w:r>
              <w:t xml:space="preserve"> </w:t>
            </w:r>
            <w:proofErr w:type="spellStart"/>
            <w:r>
              <w:t>atsako</w:t>
            </w:r>
            <w:proofErr w:type="spellEnd"/>
            <w:r>
              <w:t xml:space="preserve"> </w:t>
            </w:r>
            <w:proofErr w:type="spellStart"/>
            <w:r>
              <w:t>Tiekėjas</w:t>
            </w:r>
            <w:proofErr w:type="spellEnd"/>
            <w:r>
              <w:t xml:space="preserve">, per </w:t>
            </w:r>
            <w:proofErr w:type="spellStart"/>
            <w:r>
              <w:t>Pirkėjo</w:t>
            </w:r>
            <w:proofErr w:type="spellEnd"/>
            <w:r>
              <w:t xml:space="preserve"> </w:t>
            </w:r>
            <w:proofErr w:type="spellStart"/>
            <w:r>
              <w:t>pretenzijoje</w:t>
            </w:r>
            <w:proofErr w:type="spellEnd"/>
            <w:r>
              <w:t xml:space="preserve"> </w:t>
            </w:r>
            <w:proofErr w:type="spellStart"/>
            <w:r>
              <w:t>nustatytus</w:t>
            </w:r>
            <w:proofErr w:type="spellEnd"/>
            <w:r>
              <w:t xml:space="preserve"> </w:t>
            </w:r>
            <w:proofErr w:type="spellStart"/>
            <w:r>
              <w:t>protingus</w:t>
            </w:r>
            <w:proofErr w:type="spellEnd"/>
            <w:r>
              <w:t xml:space="preserve"> terminus, </w:t>
            </w:r>
            <w:proofErr w:type="spellStart"/>
            <w:r>
              <w:t>jeigu</w:t>
            </w:r>
            <w:proofErr w:type="spellEnd"/>
            <w:r>
              <w:t xml:space="preserve"> </w:t>
            </w:r>
            <w:proofErr w:type="spellStart"/>
            <w:r>
              <w:t>konkretūs</w:t>
            </w:r>
            <w:proofErr w:type="spellEnd"/>
            <w:r>
              <w:t xml:space="preserve"> </w:t>
            </w:r>
            <w:proofErr w:type="spellStart"/>
            <w:r>
              <w:t>terminai</w:t>
            </w:r>
            <w:proofErr w:type="spellEnd"/>
            <w:r>
              <w:t xml:space="preserve"> </w:t>
            </w:r>
            <w:proofErr w:type="spellStart"/>
            <w:r>
              <w:t>nėra</w:t>
            </w:r>
            <w:proofErr w:type="spellEnd"/>
            <w:r>
              <w:t xml:space="preserve"> </w:t>
            </w:r>
            <w:proofErr w:type="spellStart"/>
            <w:r>
              <w:t>nustatyti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kurie</w:t>
            </w:r>
            <w:proofErr w:type="spellEnd"/>
            <w:r>
              <w:t xml:space="preserve"> </w:t>
            </w:r>
            <w:proofErr w:type="spellStart"/>
            <w:r>
              <w:t>skaičiuojami</w:t>
            </w:r>
            <w:proofErr w:type="spellEnd"/>
            <w:r>
              <w:t xml:space="preserve"> </w:t>
            </w:r>
            <w:proofErr w:type="spellStart"/>
            <w:r>
              <w:t>nuo</w:t>
            </w:r>
            <w:proofErr w:type="spellEnd"/>
            <w:r>
              <w:t xml:space="preserve"> </w:t>
            </w:r>
            <w:proofErr w:type="spellStart"/>
            <w:r>
              <w:t>pretenzijos</w:t>
            </w:r>
            <w:proofErr w:type="spellEnd"/>
            <w:r>
              <w:t xml:space="preserve"> </w:t>
            </w:r>
            <w:proofErr w:type="spellStart"/>
            <w:r>
              <w:t>gavimo</w:t>
            </w:r>
            <w:proofErr w:type="spellEnd"/>
            <w:r>
              <w:t xml:space="preserve"> </w:t>
            </w:r>
            <w:proofErr w:type="spellStart"/>
            <w:r>
              <w:t>dienos</w:t>
            </w:r>
            <w:proofErr w:type="spellEnd"/>
            <w:r>
              <w:t>.</w:t>
            </w:r>
          </w:p>
        </w:tc>
        <w:tc>
          <w:tcPr>
            <w:tcW w:w="4518" w:type="dxa"/>
            <w:tcBorders>
              <w:left w:val="single" w:sz="4" w:space="0" w:color="auto"/>
              <w:right w:val="single" w:sz="4" w:space="0" w:color="auto"/>
            </w:tcBorders>
          </w:tcPr>
          <w:p w14:paraId="302D6D92" w14:textId="0F8523C7" w:rsidR="002E568E" w:rsidRDefault="002E568E" w:rsidP="002E568E">
            <w:r w:rsidRPr="00B814D7">
              <w:rPr>
                <w:color w:val="000000"/>
                <w:szCs w:val="24"/>
              </w:rPr>
              <w:t>7.2.2. The Supplier shall remedy all defects in the Goods for which the Supplier is responsible free of charge within the reasonable time limits set out in the Buyer's claim, unless specific terms are specified in the Special Terms and Conditions, which are calculated from the date of receipt of the claim.</w:t>
            </w:r>
          </w:p>
        </w:tc>
      </w:tr>
      <w:tr w:rsidR="002E568E" w14:paraId="186DC35E" w14:textId="77777777" w:rsidTr="00466A6D">
        <w:tc>
          <w:tcPr>
            <w:tcW w:w="4338" w:type="dxa"/>
            <w:tcBorders>
              <w:left w:val="single" w:sz="4" w:space="0" w:color="auto"/>
              <w:right w:val="single" w:sz="4" w:space="0" w:color="auto"/>
            </w:tcBorders>
          </w:tcPr>
          <w:p w14:paraId="4F3B0885" w14:textId="77777777" w:rsidR="002E568E" w:rsidRDefault="002E568E" w:rsidP="002E568E">
            <w:r>
              <w:t xml:space="preserve">7.2.3. Jei </w:t>
            </w:r>
            <w:proofErr w:type="spellStart"/>
            <w:r>
              <w:t>Tiekėjas</w:t>
            </w:r>
            <w:proofErr w:type="spellEnd"/>
            <w:r>
              <w:t xml:space="preserve"> </w:t>
            </w:r>
            <w:proofErr w:type="spellStart"/>
            <w:r>
              <w:t>nepripažįsta</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kiekviena</w:t>
            </w:r>
            <w:proofErr w:type="spellEnd"/>
            <w:r>
              <w:t xml:space="preserve"> </w:t>
            </w:r>
            <w:proofErr w:type="spellStart"/>
            <w:r>
              <w:t>iš</w:t>
            </w:r>
            <w:proofErr w:type="spellEnd"/>
            <w:r>
              <w:t xml:space="preserve"> </w:t>
            </w:r>
            <w:proofErr w:type="spellStart"/>
            <w:r>
              <w:t>Šalių</w:t>
            </w:r>
            <w:proofErr w:type="spellEnd"/>
            <w:r>
              <w:t xml:space="preserve"> </w:t>
            </w:r>
            <w:proofErr w:type="spellStart"/>
            <w:r>
              <w:t>gali</w:t>
            </w:r>
            <w:proofErr w:type="spellEnd"/>
            <w:r>
              <w:t xml:space="preserve"> </w:t>
            </w:r>
            <w:proofErr w:type="spellStart"/>
            <w:r>
              <w:t>kreiptis</w:t>
            </w:r>
            <w:proofErr w:type="spellEnd"/>
            <w:r>
              <w:t xml:space="preserve"> </w:t>
            </w:r>
            <w:proofErr w:type="spellStart"/>
            <w:r>
              <w:t>dėl</w:t>
            </w:r>
            <w:proofErr w:type="spellEnd"/>
            <w:r>
              <w:t xml:space="preserve"> </w:t>
            </w:r>
            <w:proofErr w:type="spellStart"/>
            <w:r>
              <w:t>nepriklausomos</w:t>
            </w:r>
            <w:proofErr w:type="spellEnd"/>
            <w:r>
              <w:t xml:space="preserve"> </w:t>
            </w:r>
            <w:proofErr w:type="spellStart"/>
            <w:r>
              <w:t>ekspertizės</w:t>
            </w:r>
            <w:proofErr w:type="spellEnd"/>
            <w:r>
              <w:t xml:space="preserve"> </w:t>
            </w:r>
            <w:proofErr w:type="spellStart"/>
            <w:r>
              <w:t>atlikimo</w:t>
            </w:r>
            <w:proofErr w:type="spellEnd"/>
            <w:r>
              <w:t xml:space="preserve">. Jei </w:t>
            </w:r>
            <w:proofErr w:type="spellStart"/>
            <w:r>
              <w:t>Tiekėjas</w:t>
            </w:r>
            <w:proofErr w:type="spellEnd"/>
            <w:r>
              <w:t xml:space="preserve"> </w:t>
            </w:r>
            <w:proofErr w:type="spellStart"/>
            <w:r>
              <w:t>ilgiau</w:t>
            </w:r>
            <w:proofErr w:type="spellEnd"/>
            <w:r>
              <w:t xml:space="preserve"> </w:t>
            </w:r>
            <w:proofErr w:type="spellStart"/>
            <w:r>
              <w:t>nei</w:t>
            </w:r>
            <w:proofErr w:type="spellEnd"/>
            <w:r>
              <w:t xml:space="preserve"> 10 (</w:t>
            </w:r>
            <w:proofErr w:type="spellStart"/>
            <w:r>
              <w:t>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kreipimosi</w:t>
            </w:r>
            <w:proofErr w:type="spellEnd"/>
            <w:r>
              <w:t xml:space="preserve"> </w:t>
            </w:r>
            <w:proofErr w:type="spellStart"/>
            <w:r>
              <w:t>neatsako</w:t>
            </w:r>
            <w:proofErr w:type="spellEnd"/>
            <w:r>
              <w:t xml:space="preserve"> </w:t>
            </w:r>
            <w:proofErr w:type="spellStart"/>
            <w:r>
              <w:t>arba</w:t>
            </w:r>
            <w:proofErr w:type="spellEnd"/>
            <w:r>
              <w:t xml:space="preserve"> </w:t>
            </w:r>
            <w:proofErr w:type="spellStart"/>
            <w:r>
              <w:t>nepasitelkia</w:t>
            </w:r>
            <w:proofErr w:type="spellEnd"/>
            <w:r>
              <w:t xml:space="preserve"> </w:t>
            </w:r>
            <w:proofErr w:type="spellStart"/>
            <w:r>
              <w:t>nepriklausomo</w:t>
            </w:r>
            <w:proofErr w:type="spellEnd"/>
            <w:r>
              <w:t xml:space="preserve"> </w:t>
            </w:r>
            <w:proofErr w:type="spellStart"/>
            <w:r>
              <w:t>su</w:t>
            </w:r>
            <w:proofErr w:type="spellEnd"/>
            <w:r>
              <w:t xml:space="preserve"> </w:t>
            </w:r>
            <w:proofErr w:type="spellStart"/>
            <w:r>
              <w:t>Pirkėju</w:t>
            </w:r>
            <w:proofErr w:type="spellEnd"/>
            <w:r>
              <w:t xml:space="preserve"> </w:t>
            </w:r>
            <w:proofErr w:type="spellStart"/>
            <w:r>
              <w:t>suderinto</w:t>
            </w:r>
            <w:proofErr w:type="spellEnd"/>
            <w:r>
              <w:t xml:space="preserve"> (</w:t>
            </w:r>
            <w:proofErr w:type="spellStart"/>
            <w:r>
              <w:t>Pirkėjas</w:t>
            </w:r>
            <w:proofErr w:type="spellEnd"/>
            <w:r>
              <w:t xml:space="preserve"> </w:t>
            </w:r>
            <w:proofErr w:type="spellStart"/>
            <w:r>
              <w:t>negali</w:t>
            </w:r>
            <w:proofErr w:type="spellEnd"/>
            <w:r>
              <w:t xml:space="preserve"> </w:t>
            </w:r>
            <w:proofErr w:type="spellStart"/>
            <w:r>
              <w:t>nepagrįstai</w:t>
            </w:r>
            <w:proofErr w:type="spellEnd"/>
            <w:r>
              <w:t xml:space="preserve"> </w:t>
            </w:r>
            <w:proofErr w:type="spellStart"/>
            <w:r>
              <w:t>neduoti</w:t>
            </w:r>
            <w:proofErr w:type="spellEnd"/>
            <w:r>
              <w:t xml:space="preserve"> </w:t>
            </w:r>
            <w:proofErr w:type="spellStart"/>
            <w:r>
              <w:t>pritarimo</w:t>
            </w:r>
            <w:proofErr w:type="spellEnd"/>
            <w:r>
              <w:t xml:space="preserve"> </w:t>
            </w:r>
            <w:proofErr w:type="spellStart"/>
            <w:r>
              <w:t>Tiekėjui</w:t>
            </w:r>
            <w:proofErr w:type="spellEnd"/>
            <w:r>
              <w:t xml:space="preserve"> </w:t>
            </w:r>
            <w:proofErr w:type="spellStart"/>
            <w:r>
              <w:t>pasitelkti</w:t>
            </w:r>
            <w:proofErr w:type="spellEnd"/>
            <w:r>
              <w:t xml:space="preserve"> </w:t>
            </w:r>
            <w:proofErr w:type="spellStart"/>
            <w:r>
              <w:t>siūlomą</w:t>
            </w:r>
            <w:proofErr w:type="spellEnd"/>
            <w:r>
              <w:t xml:space="preserve"> </w:t>
            </w:r>
            <w:proofErr w:type="spellStart"/>
            <w:r>
              <w:t>ekspertą</w:t>
            </w:r>
            <w:proofErr w:type="spellEnd"/>
            <w:r>
              <w:t xml:space="preserve">) </w:t>
            </w:r>
            <w:proofErr w:type="spellStart"/>
            <w:r>
              <w:t>eksperto</w:t>
            </w:r>
            <w:proofErr w:type="spellEnd"/>
            <w:r>
              <w:t xml:space="preserve"> </w:t>
            </w:r>
            <w:proofErr w:type="spellStart"/>
            <w:r>
              <w:t>ginčui</w:t>
            </w:r>
            <w:proofErr w:type="spellEnd"/>
            <w:r>
              <w:t xml:space="preserve"> </w:t>
            </w:r>
            <w:proofErr w:type="spellStart"/>
            <w:r>
              <w:t>spręsti</w:t>
            </w:r>
            <w:proofErr w:type="spellEnd"/>
            <w:r>
              <w:t xml:space="preserve"> </w:t>
            </w:r>
            <w:proofErr w:type="spellStart"/>
            <w:r>
              <w:t>ar</w:t>
            </w:r>
            <w:proofErr w:type="spellEnd"/>
            <w:r>
              <w:t xml:space="preserve"> (ir) </w:t>
            </w:r>
            <w:proofErr w:type="spellStart"/>
            <w:r>
              <w:t>jei</w:t>
            </w:r>
            <w:proofErr w:type="spellEnd"/>
            <w:r>
              <w:t xml:space="preserve"> </w:t>
            </w:r>
            <w:proofErr w:type="spellStart"/>
            <w:r>
              <w:t>ginčas</w:t>
            </w:r>
            <w:proofErr w:type="spellEnd"/>
            <w:r>
              <w:t xml:space="preserve"> </w:t>
            </w:r>
            <w:proofErr w:type="spellStart"/>
            <w:r>
              <w:t>užtruko</w:t>
            </w:r>
            <w:proofErr w:type="spellEnd"/>
            <w:r>
              <w:t xml:space="preserve"> </w:t>
            </w:r>
            <w:proofErr w:type="spellStart"/>
            <w:r>
              <w:t>ilgiau</w:t>
            </w:r>
            <w:proofErr w:type="spellEnd"/>
            <w:r>
              <w:t xml:space="preserve"> </w:t>
            </w:r>
            <w:proofErr w:type="spellStart"/>
            <w:r>
              <w:t>nei</w:t>
            </w:r>
            <w:proofErr w:type="spellEnd"/>
            <w:r>
              <w:t xml:space="preserve"> 30 (</w:t>
            </w:r>
            <w:proofErr w:type="spellStart"/>
            <w:r>
              <w:t>trisdešimt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pirmojo</w:t>
            </w:r>
            <w:proofErr w:type="spellEnd"/>
            <w:r>
              <w:t xml:space="preserve"> </w:t>
            </w:r>
            <w:proofErr w:type="spellStart"/>
            <w:r>
              <w:t>kreipimosi</w:t>
            </w:r>
            <w:proofErr w:type="spellEnd"/>
            <w:r>
              <w:t xml:space="preserve">, tai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savarankiškai</w:t>
            </w:r>
            <w:proofErr w:type="spellEnd"/>
            <w:r>
              <w:t xml:space="preserve"> </w:t>
            </w:r>
            <w:proofErr w:type="spellStart"/>
            <w:r>
              <w:t>kreiptis</w:t>
            </w:r>
            <w:proofErr w:type="spellEnd"/>
            <w:r>
              <w:t xml:space="preserve"> </w:t>
            </w:r>
            <w:proofErr w:type="spellStart"/>
            <w:r>
              <w:t>dėl</w:t>
            </w:r>
            <w:proofErr w:type="spellEnd"/>
            <w:r>
              <w:t xml:space="preserve"> </w:t>
            </w:r>
            <w:proofErr w:type="spellStart"/>
            <w:r>
              <w:t>ekspertizės</w:t>
            </w:r>
            <w:proofErr w:type="spellEnd"/>
            <w:r>
              <w:t xml:space="preserve"> </w:t>
            </w:r>
            <w:proofErr w:type="spellStart"/>
            <w:r>
              <w:t>atlikimo</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ekspertizės</w:t>
            </w:r>
            <w:proofErr w:type="spellEnd"/>
            <w:r>
              <w:t xml:space="preserve"> </w:t>
            </w:r>
            <w:proofErr w:type="spellStart"/>
            <w:r>
              <w:t>išlaidas</w:t>
            </w:r>
            <w:proofErr w:type="spellEnd"/>
            <w:r>
              <w:t xml:space="preserve"> </w:t>
            </w:r>
            <w:proofErr w:type="spellStart"/>
            <w:r>
              <w:t>padengia</w:t>
            </w:r>
            <w:proofErr w:type="spellEnd"/>
            <w:r>
              <w:t>:</w:t>
            </w:r>
          </w:p>
        </w:tc>
        <w:tc>
          <w:tcPr>
            <w:tcW w:w="4518" w:type="dxa"/>
            <w:tcBorders>
              <w:left w:val="single" w:sz="4" w:space="0" w:color="auto"/>
              <w:right w:val="single" w:sz="4" w:space="0" w:color="auto"/>
            </w:tcBorders>
          </w:tcPr>
          <w:p w14:paraId="26C2C0DE" w14:textId="60E2616D" w:rsidR="002E568E" w:rsidRDefault="002E568E" w:rsidP="002E568E">
            <w:r w:rsidRPr="00B814D7">
              <w:rPr>
                <w:szCs w:val="24"/>
              </w:rPr>
              <w:t>7.2.3. If the Supplier does not recognize the defects of the Goods, each of the Parties may apply for an independent expert's examination. If the Supplier does not respond or does not use an independent expert agreed with the Buyer for more than 10 (ten) days from the Buyer's request to resolve the dispute (the Buyer may not unreasonably refuse to give consent to the Supplier to use the proposed expert) or (and) if the dispute has lasted more than 30 (thirty) days from the Buyer's first application, then the Buyer has the right to independently apply for the performance of an expert's examination. In this case, the costs of the expertise shall be covered by:</w:t>
            </w:r>
          </w:p>
        </w:tc>
      </w:tr>
      <w:tr w:rsidR="002E568E" w14:paraId="3941D2A4" w14:textId="77777777" w:rsidTr="00466A6D">
        <w:tc>
          <w:tcPr>
            <w:tcW w:w="4338" w:type="dxa"/>
            <w:tcBorders>
              <w:left w:val="single" w:sz="4" w:space="0" w:color="auto"/>
              <w:right w:val="single" w:sz="4" w:space="0" w:color="auto"/>
            </w:tcBorders>
          </w:tcPr>
          <w:p w14:paraId="45ECA1E6" w14:textId="77777777" w:rsidR="002E568E" w:rsidRDefault="002E568E" w:rsidP="002E568E">
            <w:r>
              <w:t>7.2.3.1. </w:t>
            </w:r>
            <w:proofErr w:type="spellStart"/>
            <w:r>
              <w:t>jei</w:t>
            </w:r>
            <w:proofErr w:type="spellEnd"/>
            <w:r>
              <w:t xml:space="preserve"> </w:t>
            </w:r>
            <w:proofErr w:type="spellStart"/>
            <w:r>
              <w:t>Prekės</w:t>
            </w:r>
            <w:proofErr w:type="spellEnd"/>
            <w:r>
              <w:t xml:space="preserve"> </w:t>
            </w:r>
            <w:proofErr w:type="spellStart"/>
            <w:r>
              <w:t>atitinka</w:t>
            </w:r>
            <w:proofErr w:type="spellEnd"/>
            <w:r>
              <w:t xml:space="preserve"> </w:t>
            </w:r>
            <w:proofErr w:type="spellStart"/>
            <w:r>
              <w:t>Sutartyje</w:t>
            </w:r>
            <w:proofErr w:type="spellEnd"/>
            <w:r>
              <w:t xml:space="preserve"> ir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nurodytus</w:t>
            </w:r>
            <w:proofErr w:type="spellEnd"/>
            <w:r>
              <w:t xml:space="preserve"> </w:t>
            </w:r>
            <w:proofErr w:type="spellStart"/>
            <w:r>
              <w:t>reikalavimus</w:t>
            </w:r>
            <w:proofErr w:type="spellEnd"/>
            <w:r>
              <w:t xml:space="preserve"> – </w:t>
            </w:r>
            <w:proofErr w:type="spellStart"/>
            <w:r>
              <w:t>Pirkėjas</w:t>
            </w:r>
            <w:proofErr w:type="spellEnd"/>
            <w:r>
              <w:t>;</w:t>
            </w:r>
          </w:p>
        </w:tc>
        <w:tc>
          <w:tcPr>
            <w:tcW w:w="4518" w:type="dxa"/>
            <w:tcBorders>
              <w:left w:val="single" w:sz="4" w:space="0" w:color="auto"/>
              <w:right w:val="single" w:sz="4" w:space="0" w:color="auto"/>
            </w:tcBorders>
          </w:tcPr>
          <w:p w14:paraId="220BC99A" w14:textId="5ED5CD4A" w:rsidR="002E568E" w:rsidRDefault="002E568E" w:rsidP="002E568E">
            <w:r w:rsidRPr="00B814D7">
              <w:rPr>
                <w:color w:val="000000"/>
                <w:szCs w:val="24"/>
              </w:rPr>
              <w:t xml:space="preserve">7.2.3.1. if the Goods </w:t>
            </w:r>
            <w:proofErr w:type="gramStart"/>
            <w:r w:rsidRPr="00B814D7">
              <w:rPr>
                <w:color w:val="000000"/>
                <w:szCs w:val="24"/>
              </w:rPr>
              <w:t>comply  with</w:t>
            </w:r>
            <w:proofErr w:type="gramEnd"/>
            <w:r w:rsidRPr="00B814D7">
              <w:rPr>
                <w:color w:val="000000"/>
                <w:szCs w:val="24"/>
              </w:rPr>
              <w:t xml:space="preserve"> </w:t>
            </w:r>
            <w:r w:rsidRPr="00B814D7">
              <w:rPr>
                <w:rFonts w:eastAsia="Calibri"/>
                <w:kern w:val="2"/>
                <w:szCs w:val="24"/>
              </w:rPr>
              <w:t>the requirements specified in the Contract and laws and other legal acts</w:t>
            </w:r>
            <w:r w:rsidRPr="00B814D7">
              <w:rPr>
                <w:color w:val="000000"/>
                <w:szCs w:val="24"/>
              </w:rPr>
              <w:t xml:space="preserve"> – the Buyer;</w:t>
            </w:r>
          </w:p>
        </w:tc>
      </w:tr>
      <w:tr w:rsidR="002E568E" w14:paraId="7AEC9A89" w14:textId="77777777" w:rsidTr="00466A6D">
        <w:tc>
          <w:tcPr>
            <w:tcW w:w="4338" w:type="dxa"/>
            <w:tcBorders>
              <w:left w:val="single" w:sz="4" w:space="0" w:color="auto"/>
              <w:right w:val="single" w:sz="4" w:space="0" w:color="auto"/>
            </w:tcBorders>
          </w:tcPr>
          <w:p w14:paraId="2D3AB22C" w14:textId="77777777" w:rsidR="002E568E" w:rsidRDefault="002E568E" w:rsidP="002E568E">
            <w:r>
              <w:t>7.2.3.2. </w:t>
            </w:r>
            <w:proofErr w:type="spellStart"/>
            <w:r>
              <w:t>jei</w:t>
            </w:r>
            <w:proofErr w:type="spellEnd"/>
            <w:r>
              <w:t xml:space="preserve"> </w:t>
            </w:r>
            <w:proofErr w:type="spellStart"/>
            <w:r>
              <w:t>Prekės</w:t>
            </w:r>
            <w:proofErr w:type="spellEnd"/>
            <w:r>
              <w:t xml:space="preserve"> </w:t>
            </w:r>
            <w:proofErr w:type="spellStart"/>
            <w:r>
              <w:t>neatitinka</w:t>
            </w:r>
            <w:proofErr w:type="spellEnd"/>
            <w:r>
              <w:t xml:space="preserve"> </w:t>
            </w:r>
            <w:proofErr w:type="spellStart"/>
            <w:r>
              <w:t>Sutartyje</w:t>
            </w:r>
            <w:proofErr w:type="spellEnd"/>
            <w:r>
              <w:t xml:space="preserve"> ir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lastRenderedPageBreak/>
              <w:t>nurodytų</w:t>
            </w:r>
            <w:proofErr w:type="spellEnd"/>
            <w:r>
              <w:t xml:space="preserve"> </w:t>
            </w:r>
            <w:proofErr w:type="spellStart"/>
            <w:r>
              <w:t>reikalavimų</w:t>
            </w:r>
            <w:proofErr w:type="spellEnd"/>
            <w:r>
              <w:t xml:space="preserve"> – </w:t>
            </w:r>
            <w:proofErr w:type="spellStart"/>
            <w:r>
              <w:t>Tiekėjas</w:t>
            </w:r>
            <w:proofErr w:type="spellEnd"/>
            <w:r>
              <w:t>.</w:t>
            </w:r>
          </w:p>
        </w:tc>
        <w:tc>
          <w:tcPr>
            <w:tcW w:w="4518" w:type="dxa"/>
            <w:tcBorders>
              <w:left w:val="single" w:sz="4" w:space="0" w:color="auto"/>
              <w:right w:val="single" w:sz="4" w:space="0" w:color="auto"/>
            </w:tcBorders>
          </w:tcPr>
          <w:p w14:paraId="3FD21E99" w14:textId="42558882" w:rsidR="002E568E" w:rsidRDefault="002E568E" w:rsidP="002E568E">
            <w:r w:rsidRPr="00B814D7">
              <w:rPr>
                <w:color w:val="000000"/>
                <w:szCs w:val="24"/>
              </w:rPr>
              <w:lastRenderedPageBreak/>
              <w:t xml:space="preserve">7.2.3.2. if the Goods do not </w:t>
            </w:r>
            <w:proofErr w:type="gramStart"/>
            <w:r w:rsidRPr="00B814D7">
              <w:rPr>
                <w:color w:val="000000"/>
                <w:szCs w:val="24"/>
              </w:rPr>
              <w:t xml:space="preserve">comply </w:t>
            </w:r>
            <w:r w:rsidRPr="00B814D7">
              <w:rPr>
                <w:rFonts w:eastAsia="Calibri"/>
                <w:kern w:val="2"/>
                <w:szCs w:val="24"/>
              </w:rPr>
              <w:t xml:space="preserve"> with</w:t>
            </w:r>
            <w:proofErr w:type="gramEnd"/>
            <w:r w:rsidRPr="00B814D7">
              <w:rPr>
                <w:rFonts w:eastAsia="Calibri"/>
                <w:kern w:val="2"/>
                <w:szCs w:val="24"/>
              </w:rPr>
              <w:t xml:space="preserve"> the requirements specified in the Contract and </w:t>
            </w:r>
            <w:r w:rsidRPr="00B814D7">
              <w:rPr>
                <w:rFonts w:eastAsia="Calibri"/>
                <w:kern w:val="2"/>
                <w:szCs w:val="24"/>
              </w:rPr>
              <w:lastRenderedPageBreak/>
              <w:t>laws and other legal acts</w:t>
            </w:r>
            <w:r w:rsidRPr="00B814D7">
              <w:rPr>
                <w:color w:val="000000"/>
                <w:szCs w:val="24"/>
              </w:rPr>
              <w:t xml:space="preserve"> – the Supplier.</w:t>
            </w:r>
          </w:p>
        </w:tc>
      </w:tr>
      <w:tr w:rsidR="002E568E" w14:paraId="6533CB5A" w14:textId="77777777" w:rsidTr="00466A6D">
        <w:tc>
          <w:tcPr>
            <w:tcW w:w="4338" w:type="dxa"/>
            <w:tcBorders>
              <w:left w:val="single" w:sz="4" w:space="0" w:color="auto"/>
              <w:right w:val="single" w:sz="4" w:space="0" w:color="auto"/>
            </w:tcBorders>
          </w:tcPr>
          <w:p w14:paraId="61F17A7F" w14:textId="77777777" w:rsidR="002E568E" w:rsidRDefault="002E568E" w:rsidP="002E568E">
            <w:r>
              <w:lastRenderedPageBreak/>
              <w:t>7.2.4. </w:t>
            </w:r>
            <w:proofErr w:type="spellStart"/>
            <w:r>
              <w:t>Ekspertizės</w:t>
            </w:r>
            <w:proofErr w:type="spellEnd"/>
            <w:r>
              <w:t xml:space="preserve"> </w:t>
            </w:r>
            <w:proofErr w:type="spellStart"/>
            <w:r>
              <w:t>išvados</w:t>
            </w:r>
            <w:proofErr w:type="spellEnd"/>
            <w:r>
              <w:t xml:space="preserve"> </w:t>
            </w:r>
            <w:proofErr w:type="spellStart"/>
            <w:r>
              <w:t>Šalims</w:t>
            </w:r>
            <w:proofErr w:type="spellEnd"/>
            <w:r>
              <w:t xml:space="preserve"> </w:t>
            </w:r>
            <w:proofErr w:type="spellStart"/>
            <w:r>
              <w:t>yra</w:t>
            </w:r>
            <w:proofErr w:type="spellEnd"/>
            <w:r>
              <w:t xml:space="preserve"> </w:t>
            </w:r>
            <w:proofErr w:type="spellStart"/>
            <w:r>
              <w:t>privalomos</w:t>
            </w:r>
            <w:proofErr w:type="spellEnd"/>
            <w:r>
              <w:t>.</w:t>
            </w:r>
          </w:p>
        </w:tc>
        <w:tc>
          <w:tcPr>
            <w:tcW w:w="4518" w:type="dxa"/>
            <w:tcBorders>
              <w:left w:val="single" w:sz="4" w:space="0" w:color="auto"/>
              <w:right w:val="single" w:sz="4" w:space="0" w:color="auto"/>
            </w:tcBorders>
          </w:tcPr>
          <w:p w14:paraId="07F53661" w14:textId="7435AFC5" w:rsidR="002E568E" w:rsidRDefault="002E568E" w:rsidP="002E568E">
            <w:r w:rsidRPr="00B814D7">
              <w:rPr>
                <w:rFonts w:eastAsia="Calibri"/>
                <w:kern w:val="2"/>
                <w:szCs w:val="24"/>
              </w:rPr>
              <w:t>7.2.4. The conclusions of the expert-examination are binding on the Parties.</w:t>
            </w:r>
          </w:p>
        </w:tc>
      </w:tr>
      <w:tr w:rsidR="002E568E" w14:paraId="07C83F9C" w14:textId="77777777" w:rsidTr="00466A6D">
        <w:tc>
          <w:tcPr>
            <w:tcW w:w="4338" w:type="dxa"/>
            <w:tcBorders>
              <w:left w:val="single" w:sz="4" w:space="0" w:color="auto"/>
              <w:right w:val="single" w:sz="4" w:space="0" w:color="auto"/>
            </w:tcBorders>
          </w:tcPr>
          <w:p w14:paraId="0F0D2AAB" w14:textId="77777777" w:rsidR="002E568E" w:rsidRDefault="002E568E" w:rsidP="002E568E">
            <w:r>
              <w:t>7.2.5. </w:t>
            </w:r>
            <w:proofErr w:type="spellStart"/>
            <w:r>
              <w:t>Pirkėjas</w:t>
            </w:r>
            <w:proofErr w:type="spellEnd"/>
            <w:r>
              <w:t xml:space="preserve"> </w:t>
            </w:r>
            <w:proofErr w:type="spellStart"/>
            <w:r>
              <w:t>nepraranda</w:t>
            </w:r>
            <w:proofErr w:type="spellEnd"/>
            <w:r>
              <w:t xml:space="preserve"> </w:t>
            </w:r>
            <w:proofErr w:type="spellStart"/>
            <w:r>
              <w:t>teisės</w:t>
            </w:r>
            <w:proofErr w:type="spellEnd"/>
            <w:r>
              <w:t xml:space="preserve"> </w:t>
            </w:r>
            <w:proofErr w:type="spellStart"/>
            <w:r>
              <w:t>pareikšti</w:t>
            </w:r>
            <w:proofErr w:type="spellEnd"/>
            <w:r>
              <w:t xml:space="preserve"> </w:t>
            </w:r>
            <w:proofErr w:type="spellStart"/>
            <w:r>
              <w:t>pretenziją</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o </w:t>
            </w:r>
            <w:proofErr w:type="spellStart"/>
            <w:r>
              <w:t>Tiekėjas</w:t>
            </w:r>
            <w:proofErr w:type="spellEnd"/>
            <w:r>
              <w:t xml:space="preserve"> </w:t>
            </w:r>
            <w:proofErr w:type="spellStart"/>
            <w:r>
              <w:t>turi</w:t>
            </w:r>
            <w:proofErr w:type="spellEnd"/>
            <w:r>
              <w:t xml:space="preserve"> </w:t>
            </w:r>
            <w:proofErr w:type="spellStart"/>
            <w:r>
              <w:t>pareigą</w:t>
            </w:r>
            <w:proofErr w:type="spellEnd"/>
            <w:r>
              <w:t xml:space="preserve"> </w:t>
            </w:r>
            <w:proofErr w:type="spellStart"/>
            <w:r>
              <w:t>neatlygintinai</w:t>
            </w:r>
            <w:proofErr w:type="spellEnd"/>
            <w:r>
              <w:t xml:space="preserve"> </w:t>
            </w:r>
            <w:proofErr w:type="spellStart"/>
            <w:r>
              <w:t>pašalinti</w:t>
            </w:r>
            <w:proofErr w:type="spellEnd"/>
            <w:r>
              <w:t xml:space="preserve"> </w:t>
            </w:r>
            <w:proofErr w:type="spellStart"/>
            <w:r>
              <w:t>visus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nepriklausomai</w:t>
            </w:r>
            <w:proofErr w:type="spellEnd"/>
            <w:r>
              <w:t xml:space="preserve"> </w:t>
            </w:r>
            <w:proofErr w:type="spellStart"/>
            <w:r>
              <w:t>nuo</w:t>
            </w:r>
            <w:proofErr w:type="spellEnd"/>
            <w:r>
              <w:t xml:space="preserve"> to, </w:t>
            </w:r>
            <w:proofErr w:type="spellStart"/>
            <w:r>
              <w:t>ar</w:t>
            </w:r>
            <w:proofErr w:type="spellEnd"/>
            <w:r>
              <w:t xml:space="preserve"> tie </w:t>
            </w:r>
            <w:proofErr w:type="spellStart"/>
            <w:r>
              <w:t>trūkumai</w:t>
            </w:r>
            <w:proofErr w:type="spellEnd"/>
            <w:r>
              <w:t xml:space="preserve"> </w:t>
            </w:r>
            <w:proofErr w:type="spellStart"/>
            <w:r>
              <w:t>galėjo</w:t>
            </w:r>
            <w:proofErr w:type="spellEnd"/>
            <w:r>
              <w:t xml:space="preserve"> </w:t>
            </w:r>
            <w:proofErr w:type="spellStart"/>
            <w:r>
              <w:t>būti</w:t>
            </w:r>
            <w:proofErr w:type="spellEnd"/>
            <w:r>
              <w:t xml:space="preserve"> </w:t>
            </w:r>
            <w:proofErr w:type="spellStart"/>
            <w:r>
              <w:t>nustatyti</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pasirašymo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072A95FA" w14:textId="374196F1" w:rsidR="002E568E" w:rsidRDefault="002E568E" w:rsidP="002E568E">
            <w:r w:rsidRPr="00B814D7">
              <w:rPr>
                <w:rFonts w:eastAsia="Calibri"/>
                <w:kern w:val="2"/>
                <w:szCs w:val="24"/>
              </w:rPr>
              <w:t>7.2.5. The Buyer shall not lose the right to make a claim regarding the defects of the Goods, and the Supplier shall be obliged to eliminate all defects of the Goods free of charge, regardless of whether those defects could have been established at the time of signing the Act of Transfer-Acceptance of the Goods.</w:t>
            </w:r>
          </w:p>
        </w:tc>
      </w:tr>
      <w:tr w:rsidR="002E568E" w14:paraId="150D3475" w14:textId="77777777" w:rsidTr="00466A6D">
        <w:tc>
          <w:tcPr>
            <w:tcW w:w="4338" w:type="dxa"/>
            <w:tcBorders>
              <w:left w:val="single" w:sz="4" w:space="0" w:color="auto"/>
              <w:right w:val="single" w:sz="4" w:space="0" w:color="auto"/>
            </w:tcBorders>
          </w:tcPr>
          <w:p w14:paraId="283D0875" w14:textId="77777777" w:rsidR="002E568E" w:rsidRDefault="002E568E" w:rsidP="002E568E">
            <w:r w:rsidRPr="00926F89">
              <w:rPr>
                <w:b/>
                <w:bCs/>
                <w:color w:val="000000"/>
                <w:szCs w:val="24"/>
              </w:rPr>
              <w:t xml:space="preserve">7.3.  </w:t>
            </w:r>
            <w:proofErr w:type="spellStart"/>
            <w:r w:rsidRPr="00926F89">
              <w:rPr>
                <w:b/>
                <w:bCs/>
                <w:color w:val="000000"/>
                <w:szCs w:val="24"/>
              </w:rPr>
              <w:t>Prekių</w:t>
            </w:r>
            <w:proofErr w:type="spellEnd"/>
            <w:r w:rsidRPr="00926F89">
              <w:rPr>
                <w:b/>
                <w:bCs/>
                <w:color w:val="000000"/>
                <w:szCs w:val="24"/>
              </w:rPr>
              <w:t xml:space="preserve"> </w:t>
            </w:r>
            <w:proofErr w:type="spellStart"/>
            <w:r w:rsidRPr="00926F89">
              <w:rPr>
                <w:b/>
                <w:bCs/>
                <w:color w:val="000000"/>
                <w:szCs w:val="24"/>
              </w:rPr>
              <w:t>trūkumų</w:t>
            </w:r>
            <w:proofErr w:type="spellEnd"/>
            <w:r w:rsidRPr="00926F89">
              <w:rPr>
                <w:b/>
                <w:bCs/>
                <w:color w:val="000000"/>
                <w:szCs w:val="24"/>
              </w:rPr>
              <w:t xml:space="preserve"> </w:t>
            </w:r>
            <w:proofErr w:type="spellStart"/>
            <w:r w:rsidRPr="00926F89">
              <w:rPr>
                <w:b/>
                <w:bCs/>
                <w:color w:val="000000"/>
                <w:szCs w:val="24"/>
              </w:rPr>
              <w:t>šalinimas</w:t>
            </w:r>
            <w:proofErr w:type="spellEnd"/>
          </w:p>
        </w:tc>
        <w:tc>
          <w:tcPr>
            <w:tcW w:w="4518" w:type="dxa"/>
            <w:tcBorders>
              <w:left w:val="single" w:sz="4" w:space="0" w:color="auto"/>
              <w:right w:val="single" w:sz="4" w:space="0" w:color="auto"/>
            </w:tcBorders>
          </w:tcPr>
          <w:p w14:paraId="7E52843F" w14:textId="77777777" w:rsidR="002E568E" w:rsidRPr="00926F89" w:rsidRDefault="002E568E" w:rsidP="002E568E">
            <w:pPr>
              <w:rPr>
                <w:b/>
                <w:bCs/>
                <w:color w:val="000000"/>
                <w:szCs w:val="24"/>
              </w:rPr>
            </w:pPr>
            <w:r>
              <w:rPr>
                <w:b/>
                <w:bCs/>
                <w:color w:val="000000"/>
                <w:szCs w:val="24"/>
              </w:rPr>
              <w:t>7.3. Elimination of product defects</w:t>
            </w:r>
          </w:p>
          <w:p w14:paraId="487A409A" w14:textId="789B7132" w:rsidR="002E568E" w:rsidRPr="00926F89" w:rsidRDefault="002E568E" w:rsidP="002E568E">
            <w:pPr>
              <w:rPr>
                <w:b/>
                <w:bCs/>
                <w:color w:val="000000"/>
                <w:szCs w:val="24"/>
              </w:rPr>
            </w:pPr>
          </w:p>
        </w:tc>
      </w:tr>
      <w:tr w:rsidR="002E568E" w14:paraId="59670A92" w14:textId="77777777" w:rsidTr="00466A6D">
        <w:tc>
          <w:tcPr>
            <w:tcW w:w="4338" w:type="dxa"/>
            <w:tcBorders>
              <w:left w:val="single" w:sz="4" w:space="0" w:color="auto"/>
              <w:right w:val="single" w:sz="4" w:space="0" w:color="auto"/>
            </w:tcBorders>
          </w:tcPr>
          <w:p w14:paraId="36A21E2F" w14:textId="77777777" w:rsidR="002E568E" w:rsidRDefault="002E568E" w:rsidP="002E568E">
            <w:r>
              <w:t>7.3.1. </w:t>
            </w:r>
            <w:proofErr w:type="spellStart"/>
            <w:r>
              <w:t>Tiekėjas</w:t>
            </w:r>
            <w:proofErr w:type="spellEnd"/>
            <w:r>
              <w:t xml:space="preserve"> </w:t>
            </w:r>
            <w:proofErr w:type="spellStart"/>
            <w:r>
              <w:t>privalo</w:t>
            </w:r>
            <w:proofErr w:type="spellEnd"/>
            <w:r>
              <w:t xml:space="preserve"> </w:t>
            </w:r>
            <w:proofErr w:type="spellStart"/>
            <w:r>
              <w:t>nemokamai</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sutaisydamas</w:t>
            </w:r>
            <w:proofErr w:type="spellEnd"/>
            <w:r>
              <w:t xml:space="preserve"> </w:t>
            </w:r>
            <w:proofErr w:type="spellStart"/>
            <w:r>
              <w:t>Prekes</w:t>
            </w:r>
            <w:proofErr w:type="spellEnd"/>
            <w:r>
              <w:t xml:space="preserve"> </w:t>
            </w:r>
            <w:proofErr w:type="spellStart"/>
            <w:r>
              <w:t>ar</w:t>
            </w:r>
            <w:proofErr w:type="spellEnd"/>
            <w:r>
              <w:t xml:space="preserve"> </w:t>
            </w:r>
            <w:proofErr w:type="spellStart"/>
            <w:r>
              <w:t>jų</w:t>
            </w:r>
            <w:proofErr w:type="spellEnd"/>
            <w:r>
              <w:t xml:space="preserve"> </w:t>
            </w:r>
            <w:proofErr w:type="spellStart"/>
            <w:r>
              <w:t>dalį</w:t>
            </w:r>
            <w:proofErr w:type="spellEnd"/>
            <w:r>
              <w:t xml:space="preserve"> </w:t>
            </w:r>
            <w:proofErr w:type="spellStart"/>
            <w:r>
              <w:t>arba</w:t>
            </w:r>
            <w:proofErr w:type="spellEnd"/>
            <w:r>
              <w:t xml:space="preserve"> </w:t>
            </w:r>
            <w:proofErr w:type="spellStart"/>
            <w:r>
              <w:t>pakeisdamas</w:t>
            </w:r>
            <w:proofErr w:type="spellEnd"/>
            <w:r>
              <w:t xml:space="preserve"> </w:t>
            </w:r>
            <w:proofErr w:type="spellStart"/>
            <w:r>
              <w:t>Prekę</w:t>
            </w:r>
            <w:proofErr w:type="spellEnd"/>
            <w:r>
              <w:t xml:space="preserve"> </w:t>
            </w:r>
            <w:proofErr w:type="spellStart"/>
            <w:r>
              <w:t>nauja</w:t>
            </w:r>
            <w:proofErr w:type="spellEnd"/>
            <w:r>
              <w:t xml:space="preserve"> </w:t>
            </w:r>
            <w:proofErr w:type="spellStart"/>
            <w:r>
              <w:t>Preke</w:t>
            </w:r>
            <w:proofErr w:type="spellEnd"/>
            <w:r>
              <w:t xml:space="preserve"> </w:t>
            </w:r>
            <w:proofErr w:type="spellStart"/>
            <w:r>
              <w:t>ar</w:t>
            </w:r>
            <w:proofErr w:type="spellEnd"/>
            <w:r>
              <w:t xml:space="preserve"> </w:t>
            </w:r>
            <w:proofErr w:type="spellStart"/>
            <w:r>
              <w:t>jos</w:t>
            </w:r>
            <w:proofErr w:type="spellEnd"/>
            <w:r>
              <w:t xml:space="preserve"> </w:t>
            </w:r>
            <w:proofErr w:type="spellStart"/>
            <w:r>
              <w:t>dalimi</w:t>
            </w:r>
            <w:proofErr w:type="spellEnd"/>
            <w:r>
              <w:t>.</w:t>
            </w:r>
          </w:p>
        </w:tc>
        <w:tc>
          <w:tcPr>
            <w:tcW w:w="4518" w:type="dxa"/>
            <w:tcBorders>
              <w:left w:val="single" w:sz="4" w:space="0" w:color="auto"/>
              <w:right w:val="single" w:sz="4" w:space="0" w:color="auto"/>
            </w:tcBorders>
          </w:tcPr>
          <w:p w14:paraId="046CB4F7" w14:textId="1F9EE1C5" w:rsidR="002E568E" w:rsidRDefault="002E568E" w:rsidP="002E568E">
            <w:r w:rsidRPr="00DE79F4">
              <w:rPr>
                <w:color w:val="000000"/>
                <w:szCs w:val="24"/>
              </w:rPr>
              <w:t>7.3.1. The Supplier shall be obliged to eliminate defects in the Goods free of charge by repairing the Goods or part thereof or by replacing the Goods with a new Item or part thereof.</w:t>
            </w:r>
          </w:p>
        </w:tc>
      </w:tr>
      <w:tr w:rsidR="002E568E" w14:paraId="2EF39E9F" w14:textId="77777777" w:rsidTr="00466A6D">
        <w:tc>
          <w:tcPr>
            <w:tcW w:w="4338" w:type="dxa"/>
            <w:tcBorders>
              <w:left w:val="single" w:sz="4" w:space="0" w:color="auto"/>
              <w:right w:val="single" w:sz="4" w:space="0" w:color="auto"/>
            </w:tcBorders>
          </w:tcPr>
          <w:p w14:paraId="610D6EA2" w14:textId="77777777" w:rsidR="002E568E" w:rsidRDefault="002E568E" w:rsidP="002E568E">
            <w:r>
              <w:t>7.3.2. </w:t>
            </w:r>
            <w:proofErr w:type="spellStart"/>
            <w:r>
              <w:t>Pirkėjas</w:t>
            </w:r>
            <w:proofErr w:type="spellEnd"/>
            <w:r>
              <w:t xml:space="preserve"> </w:t>
            </w:r>
            <w:proofErr w:type="spellStart"/>
            <w:r>
              <w:t>privalo</w:t>
            </w:r>
            <w:proofErr w:type="spellEnd"/>
            <w:r>
              <w:t xml:space="preserve"> </w:t>
            </w:r>
            <w:proofErr w:type="spellStart"/>
            <w:r>
              <w:t>suteikti</w:t>
            </w:r>
            <w:proofErr w:type="spellEnd"/>
            <w:r>
              <w:t xml:space="preserve"> </w:t>
            </w:r>
            <w:proofErr w:type="spellStart"/>
            <w:r>
              <w:t>prieigą</w:t>
            </w:r>
            <w:proofErr w:type="spellEnd"/>
            <w:r>
              <w:t xml:space="preserve"> </w:t>
            </w:r>
            <w:proofErr w:type="spellStart"/>
            <w:r>
              <w:t>Tiekėjui</w:t>
            </w:r>
            <w:proofErr w:type="spellEnd"/>
            <w:r>
              <w:t xml:space="preserve"> </w:t>
            </w:r>
            <w:proofErr w:type="spellStart"/>
            <w:r>
              <w:t>atlikti</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pašalinimą</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galėtų</w:t>
            </w:r>
            <w:proofErr w:type="spellEnd"/>
            <w:r>
              <w:t xml:space="preserve"> </w:t>
            </w:r>
            <w:proofErr w:type="spellStart"/>
            <w:r>
              <w:t>atlikti</w:t>
            </w:r>
            <w:proofErr w:type="spellEnd"/>
            <w:r>
              <w:t xml:space="preserve"> tai per </w:t>
            </w:r>
            <w:proofErr w:type="spellStart"/>
            <w:r>
              <w:t>nustatytus</w:t>
            </w:r>
            <w:proofErr w:type="spellEnd"/>
            <w:r>
              <w:t xml:space="preserve"> terminus. Jei </w:t>
            </w:r>
            <w:proofErr w:type="spellStart"/>
            <w:r>
              <w:t>Prekių</w:t>
            </w:r>
            <w:proofErr w:type="spellEnd"/>
            <w:r>
              <w:t xml:space="preserve"> </w:t>
            </w:r>
            <w:proofErr w:type="spellStart"/>
            <w:r>
              <w:t>trūkumai</w:t>
            </w:r>
            <w:proofErr w:type="spellEnd"/>
            <w:r>
              <w:t xml:space="preserve"> </w:t>
            </w:r>
            <w:proofErr w:type="spellStart"/>
            <w:r>
              <w:t>šalinami</w:t>
            </w:r>
            <w:proofErr w:type="spellEnd"/>
            <w:r>
              <w:t xml:space="preserve"> </w:t>
            </w:r>
            <w:proofErr w:type="spellStart"/>
            <w:r>
              <w:t>Prekių</w:t>
            </w:r>
            <w:proofErr w:type="spellEnd"/>
            <w:r>
              <w:t xml:space="preserve"> </w:t>
            </w:r>
            <w:proofErr w:type="spellStart"/>
            <w:r>
              <w:t>naudojimo</w:t>
            </w:r>
            <w:proofErr w:type="spellEnd"/>
            <w:r>
              <w:t xml:space="preserve"> </w:t>
            </w:r>
            <w:proofErr w:type="spellStart"/>
            <w:r>
              <w:t>vietoje</w:t>
            </w:r>
            <w:proofErr w:type="spellEnd"/>
            <w:r>
              <w:t xml:space="preserve">, </w:t>
            </w:r>
            <w:proofErr w:type="spellStart"/>
            <w:r>
              <w:t>Pirkėjas</w:t>
            </w:r>
            <w:proofErr w:type="spellEnd"/>
            <w:r>
              <w:t xml:space="preserve"> ir </w:t>
            </w:r>
            <w:proofErr w:type="spellStart"/>
            <w:r>
              <w:t>Tiekėjas</w:t>
            </w:r>
            <w:proofErr w:type="spellEnd"/>
            <w:r>
              <w:t xml:space="preserve"> </w:t>
            </w:r>
            <w:proofErr w:type="spellStart"/>
            <w:r>
              <w:t>privalo</w:t>
            </w:r>
            <w:proofErr w:type="spellEnd"/>
            <w:r>
              <w:t xml:space="preserve"> </w:t>
            </w:r>
            <w:proofErr w:type="spellStart"/>
            <w:r>
              <w:t>susitarti</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šalinimo</w:t>
            </w:r>
            <w:proofErr w:type="spellEnd"/>
            <w:r>
              <w:t xml:space="preserve"> </w:t>
            </w:r>
            <w:proofErr w:type="spellStart"/>
            <w:r>
              <w:t>laiko</w:t>
            </w:r>
            <w:proofErr w:type="spellEnd"/>
            <w:r>
              <w:t>.</w:t>
            </w:r>
          </w:p>
        </w:tc>
        <w:tc>
          <w:tcPr>
            <w:tcW w:w="4518" w:type="dxa"/>
            <w:tcBorders>
              <w:left w:val="single" w:sz="4" w:space="0" w:color="auto"/>
              <w:right w:val="single" w:sz="4" w:space="0" w:color="auto"/>
            </w:tcBorders>
          </w:tcPr>
          <w:p w14:paraId="5B5A36C2" w14:textId="40B627A1" w:rsidR="002E568E" w:rsidRDefault="002E568E" w:rsidP="002E568E">
            <w:r w:rsidRPr="00DE79F4">
              <w:rPr>
                <w:color w:val="000000"/>
                <w:szCs w:val="24"/>
              </w:rPr>
              <w:t>7.3.2. The Buyer must provide access to the Supplier to perform the elimination of defects in the Goods so that the Supplier can do so within the specified time limits. If the defects of the Goods are eliminated at the place of use of the Goods, the Buyer and the Supplier must agree on the time of elimination of the defects of the Goods.</w:t>
            </w:r>
          </w:p>
        </w:tc>
      </w:tr>
      <w:tr w:rsidR="002E568E" w14:paraId="4F8A1E22" w14:textId="77777777" w:rsidTr="00466A6D">
        <w:tc>
          <w:tcPr>
            <w:tcW w:w="4338" w:type="dxa"/>
            <w:tcBorders>
              <w:left w:val="single" w:sz="4" w:space="0" w:color="auto"/>
              <w:right w:val="single" w:sz="4" w:space="0" w:color="auto"/>
            </w:tcBorders>
          </w:tcPr>
          <w:p w14:paraId="5319140D" w14:textId="77777777" w:rsidR="002E568E" w:rsidRDefault="002E568E" w:rsidP="002E568E">
            <w:r>
              <w:t>7.3.3. </w:t>
            </w:r>
            <w:proofErr w:type="spellStart"/>
            <w:r>
              <w:t>Sutaisytoje</w:t>
            </w:r>
            <w:proofErr w:type="spellEnd"/>
            <w:r>
              <w:t xml:space="preserve"> </w:t>
            </w:r>
            <w:proofErr w:type="spellStart"/>
            <w:r>
              <w:t>Prekių</w:t>
            </w:r>
            <w:proofErr w:type="spellEnd"/>
            <w:r>
              <w:t xml:space="preserve"> </w:t>
            </w:r>
            <w:proofErr w:type="spellStart"/>
            <w:r>
              <w:t>dalyje</w:t>
            </w:r>
            <w:proofErr w:type="spellEnd"/>
            <w:r>
              <w:t xml:space="preserve"> </w:t>
            </w:r>
            <w:proofErr w:type="spellStart"/>
            <w:r>
              <w:t>pakartotinai</w:t>
            </w:r>
            <w:proofErr w:type="spellEnd"/>
            <w:r>
              <w:t xml:space="preserve"> </w:t>
            </w:r>
            <w:proofErr w:type="spellStart"/>
            <w:r>
              <w:t>nustačius</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pakeisti</w:t>
            </w:r>
            <w:proofErr w:type="spellEnd"/>
            <w:r>
              <w:t xml:space="preserve"> </w:t>
            </w:r>
            <w:proofErr w:type="spellStart"/>
            <w:r>
              <w:t>Prekes</w:t>
            </w:r>
            <w:proofErr w:type="spellEnd"/>
            <w:r>
              <w:t xml:space="preserve"> </w:t>
            </w:r>
            <w:proofErr w:type="spellStart"/>
            <w:r>
              <w:t>naujomis</w:t>
            </w:r>
            <w:proofErr w:type="spellEnd"/>
            <w:r>
              <w:t xml:space="preserve"> </w:t>
            </w:r>
            <w:proofErr w:type="spellStart"/>
            <w:r>
              <w:t>kokybiškomis</w:t>
            </w:r>
            <w:proofErr w:type="spellEnd"/>
            <w:r>
              <w:t xml:space="preserve"> </w:t>
            </w:r>
            <w:proofErr w:type="spellStart"/>
            <w:r>
              <w:t>Prekėmis</w:t>
            </w:r>
            <w:proofErr w:type="spellEnd"/>
            <w:r>
              <w:t xml:space="preserve">, </w:t>
            </w:r>
            <w:proofErr w:type="spellStart"/>
            <w:r>
              <w:t>nebent</w:t>
            </w:r>
            <w:proofErr w:type="spellEnd"/>
            <w:r>
              <w:t xml:space="preserve"> </w:t>
            </w:r>
            <w:proofErr w:type="spellStart"/>
            <w:r>
              <w:t>Pirkėjas</w:t>
            </w:r>
            <w:proofErr w:type="spellEnd"/>
            <w:r>
              <w:t xml:space="preserve"> </w:t>
            </w:r>
            <w:proofErr w:type="spellStart"/>
            <w:r>
              <w:t>raštu</w:t>
            </w:r>
            <w:proofErr w:type="spellEnd"/>
            <w:r>
              <w:t xml:space="preserve"> </w:t>
            </w:r>
            <w:proofErr w:type="spellStart"/>
            <w:r>
              <w:t>sutiktų</w:t>
            </w:r>
            <w:proofErr w:type="spellEnd"/>
            <w:r>
              <w:t xml:space="preserve"> </w:t>
            </w:r>
            <w:proofErr w:type="spellStart"/>
            <w:r>
              <w:t>Prekes</w:t>
            </w:r>
            <w:proofErr w:type="spellEnd"/>
            <w:r>
              <w:t xml:space="preserve"> </w:t>
            </w:r>
            <w:proofErr w:type="spellStart"/>
            <w:r>
              <w:t>dar</w:t>
            </w:r>
            <w:proofErr w:type="spellEnd"/>
            <w:r>
              <w:t xml:space="preserve"> </w:t>
            </w:r>
            <w:proofErr w:type="spellStart"/>
            <w:r>
              <w:t>kartą</w:t>
            </w:r>
            <w:proofErr w:type="spellEnd"/>
            <w:r>
              <w:t xml:space="preserve"> </w:t>
            </w:r>
            <w:proofErr w:type="spellStart"/>
            <w:r>
              <w:t>taisyti</w:t>
            </w:r>
            <w:proofErr w:type="spellEnd"/>
            <w:r>
              <w:t>.</w:t>
            </w:r>
          </w:p>
        </w:tc>
        <w:tc>
          <w:tcPr>
            <w:tcW w:w="4518" w:type="dxa"/>
            <w:tcBorders>
              <w:left w:val="single" w:sz="4" w:space="0" w:color="auto"/>
              <w:right w:val="single" w:sz="4" w:space="0" w:color="auto"/>
            </w:tcBorders>
          </w:tcPr>
          <w:p w14:paraId="04230BD8" w14:textId="55FE2A00" w:rsidR="002E568E" w:rsidRDefault="002E568E" w:rsidP="002E568E">
            <w:r w:rsidRPr="00DE79F4">
              <w:rPr>
                <w:color w:val="000000"/>
                <w:szCs w:val="24"/>
              </w:rPr>
              <w:t>7.3.3. In case of repeated defects of the Goods in the repaired part of the Goods, the Supplier must replace the Goods with new high-quality Goods, unless the Buyer agrees in writing to repair the Goods again.</w:t>
            </w:r>
          </w:p>
        </w:tc>
      </w:tr>
      <w:tr w:rsidR="002E568E" w14:paraId="5509C404" w14:textId="77777777" w:rsidTr="00466A6D">
        <w:tc>
          <w:tcPr>
            <w:tcW w:w="4338" w:type="dxa"/>
            <w:tcBorders>
              <w:left w:val="single" w:sz="4" w:space="0" w:color="auto"/>
              <w:right w:val="single" w:sz="4" w:space="0" w:color="auto"/>
            </w:tcBorders>
          </w:tcPr>
          <w:p w14:paraId="00B2CED4" w14:textId="77777777" w:rsidR="002E568E" w:rsidRDefault="002E568E" w:rsidP="002E568E">
            <w:r>
              <w:t>7.3.4. </w:t>
            </w:r>
            <w:proofErr w:type="spellStart"/>
            <w:r>
              <w:t>Pašalinus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sutaisytajai</w:t>
            </w:r>
            <w:proofErr w:type="spellEnd"/>
            <w:r>
              <w:t xml:space="preserve"> </w:t>
            </w:r>
            <w:proofErr w:type="spellStart"/>
            <w:r>
              <w:t>Prekių</w:t>
            </w:r>
            <w:proofErr w:type="spellEnd"/>
            <w:r>
              <w:t xml:space="preserve"> </w:t>
            </w:r>
            <w:proofErr w:type="spellStart"/>
            <w:r>
              <w:t>daliai</w:t>
            </w:r>
            <w:proofErr w:type="spellEnd"/>
            <w:r>
              <w:t xml:space="preserve"> </w:t>
            </w:r>
            <w:proofErr w:type="spellStart"/>
            <w:r>
              <w:t>ar</w:t>
            </w:r>
            <w:proofErr w:type="spellEnd"/>
            <w:r>
              <w:t xml:space="preserve"> </w:t>
            </w:r>
            <w:proofErr w:type="spellStart"/>
            <w:r>
              <w:t>naujoms</w:t>
            </w:r>
            <w:proofErr w:type="spellEnd"/>
            <w:r>
              <w:t xml:space="preserve"> </w:t>
            </w:r>
            <w:proofErr w:type="spellStart"/>
            <w:r>
              <w:t>Prekėms</w:t>
            </w:r>
            <w:proofErr w:type="spellEnd"/>
            <w:r>
              <w:t xml:space="preserve"> </w:t>
            </w:r>
            <w:proofErr w:type="spellStart"/>
            <w:r>
              <w:t>vėl</w:t>
            </w:r>
            <w:proofErr w:type="spellEnd"/>
            <w:r>
              <w:t xml:space="preserve"> </w:t>
            </w:r>
            <w:proofErr w:type="spellStart"/>
            <w:r>
              <w:t>pradedamas</w:t>
            </w:r>
            <w:proofErr w:type="spellEnd"/>
            <w:r>
              <w:t xml:space="preserve"> </w:t>
            </w:r>
            <w:proofErr w:type="spellStart"/>
            <w:r>
              <w:t>skaičiuoti</w:t>
            </w:r>
            <w:proofErr w:type="spellEnd"/>
            <w:r>
              <w:t xml:space="preserve"> </w:t>
            </w:r>
            <w:proofErr w:type="spellStart"/>
            <w:r>
              <w:t>nuo</w:t>
            </w:r>
            <w:proofErr w:type="spellEnd"/>
            <w:r>
              <w:t xml:space="preserve"> </w:t>
            </w:r>
            <w:proofErr w:type="spellStart"/>
            <w:r>
              <w:t>tinkamai</w:t>
            </w:r>
            <w:proofErr w:type="spellEnd"/>
            <w:r>
              <w:t xml:space="preserve"> </w:t>
            </w:r>
            <w:proofErr w:type="spellStart"/>
            <w:r>
              <w:t>sutaisytų</w:t>
            </w:r>
            <w:proofErr w:type="spellEnd"/>
            <w:r>
              <w:t xml:space="preserve"> </w:t>
            </w:r>
            <w:proofErr w:type="spellStart"/>
            <w:r>
              <w:t>ar</w:t>
            </w:r>
            <w:proofErr w:type="spellEnd"/>
            <w:r>
              <w:t xml:space="preserve"> </w:t>
            </w:r>
            <w:proofErr w:type="spellStart"/>
            <w:r>
              <w:t>pakeistų</w:t>
            </w:r>
            <w:proofErr w:type="spellEnd"/>
            <w:r>
              <w:t xml:space="preserve"> </w:t>
            </w:r>
            <w:proofErr w:type="spellStart"/>
            <w:r>
              <w:t>Prekių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dalių</w:t>
            </w:r>
            <w:proofErr w:type="spellEnd"/>
            <w:r>
              <w:t xml:space="preserve">) </w:t>
            </w:r>
            <w:proofErr w:type="spellStart"/>
            <w:r>
              <w:t>perdavimo</w:t>
            </w:r>
            <w:proofErr w:type="spellEnd"/>
            <w:r>
              <w:t xml:space="preserve"> </w:t>
            </w:r>
            <w:proofErr w:type="spellStart"/>
            <w:r>
              <w:t>Pirkėjui</w:t>
            </w:r>
            <w:proofErr w:type="spellEnd"/>
            <w:r>
              <w:t xml:space="preserve"> </w:t>
            </w:r>
            <w:proofErr w:type="spellStart"/>
            <w:r>
              <w:t>dienos</w:t>
            </w:r>
            <w:proofErr w:type="spellEnd"/>
            <w:r>
              <w:t>.</w:t>
            </w:r>
          </w:p>
        </w:tc>
        <w:tc>
          <w:tcPr>
            <w:tcW w:w="4518" w:type="dxa"/>
            <w:tcBorders>
              <w:left w:val="single" w:sz="4" w:space="0" w:color="auto"/>
              <w:right w:val="single" w:sz="4" w:space="0" w:color="auto"/>
            </w:tcBorders>
          </w:tcPr>
          <w:p w14:paraId="66B551A3" w14:textId="5659DBE1" w:rsidR="002E568E" w:rsidRDefault="002E568E" w:rsidP="002E568E">
            <w:r w:rsidRPr="00DE79F4">
              <w:rPr>
                <w:color w:val="000000"/>
                <w:szCs w:val="24"/>
              </w:rPr>
              <w:t>7.3.4. After the defects of the Goods have been eliminated, the warranty period for the repaired part of the Goods or new Goods shall start to run again from the date of delivery of the properly repaired or replaced Goods (or parts thereof) to the Buyer.</w:t>
            </w:r>
          </w:p>
        </w:tc>
      </w:tr>
      <w:tr w:rsidR="002E568E" w14:paraId="4A26B469" w14:textId="77777777" w:rsidTr="00466A6D">
        <w:tc>
          <w:tcPr>
            <w:tcW w:w="4338" w:type="dxa"/>
            <w:tcBorders>
              <w:left w:val="single" w:sz="4" w:space="0" w:color="auto"/>
              <w:right w:val="single" w:sz="4" w:space="0" w:color="auto"/>
            </w:tcBorders>
          </w:tcPr>
          <w:p w14:paraId="72B19EAC" w14:textId="77777777" w:rsidR="002E568E" w:rsidRDefault="002E568E" w:rsidP="002E568E">
            <w:r>
              <w:lastRenderedPageBreak/>
              <w:t>7.3.5. </w:t>
            </w:r>
            <w:proofErr w:type="spellStart"/>
            <w:r>
              <w:t>Jeigu</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šalinimas</w:t>
            </w:r>
            <w:proofErr w:type="spellEnd"/>
            <w:r>
              <w:t xml:space="preserve"> </w:t>
            </w:r>
            <w:proofErr w:type="spellStart"/>
            <w:r>
              <w:t>gali</w:t>
            </w:r>
            <w:proofErr w:type="spellEnd"/>
            <w:r>
              <w:t xml:space="preserve"> </w:t>
            </w:r>
            <w:proofErr w:type="spellStart"/>
            <w:r>
              <w:t>turėti</w:t>
            </w:r>
            <w:proofErr w:type="spellEnd"/>
            <w:r>
              <w:t xml:space="preserve"> </w:t>
            </w:r>
            <w:proofErr w:type="spellStart"/>
            <w:r>
              <w:t>įtakos</w:t>
            </w:r>
            <w:proofErr w:type="spellEnd"/>
            <w:r>
              <w:t xml:space="preserve"> </w:t>
            </w:r>
            <w:proofErr w:type="spellStart"/>
            <w:r>
              <w:t>Prekių</w:t>
            </w:r>
            <w:proofErr w:type="spellEnd"/>
            <w:r>
              <w:t xml:space="preserve"> </w:t>
            </w:r>
            <w:proofErr w:type="spellStart"/>
            <w:r>
              <w:t>funkcionalumui</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pareikalauti</w:t>
            </w:r>
            <w:proofErr w:type="spellEnd"/>
            <w:r>
              <w:t xml:space="preserve"> </w:t>
            </w:r>
            <w:proofErr w:type="spellStart"/>
            <w:r>
              <w:t>Tiekėjo</w:t>
            </w:r>
            <w:proofErr w:type="spellEnd"/>
            <w:r>
              <w:t xml:space="preserve"> </w:t>
            </w:r>
            <w:proofErr w:type="spellStart"/>
            <w:r>
              <w:t>pakartotinai</w:t>
            </w:r>
            <w:proofErr w:type="spellEnd"/>
            <w:r>
              <w:t xml:space="preserve"> </w:t>
            </w:r>
            <w:proofErr w:type="spellStart"/>
            <w:r>
              <w:t>atlikti</w:t>
            </w:r>
            <w:proofErr w:type="spellEnd"/>
            <w:r>
              <w:t xml:space="preserve"> </w:t>
            </w:r>
            <w:proofErr w:type="spellStart"/>
            <w:r>
              <w:t>bandymus</w:t>
            </w:r>
            <w:proofErr w:type="spellEnd"/>
            <w:r>
              <w:t xml:space="preserve">, </w:t>
            </w:r>
            <w:proofErr w:type="spellStart"/>
            <w:r>
              <w:t>atliktus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jei</w:t>
            </w:r>
            <w:proofErr w:type="spellEnd"/>
            <w:r>
              <w:t xml:space="preserve"> </w:t>
            </w:r>
            <w:proofErr w:type="spellStart"/>
            <w:r>
              <w:t>tokie</w:t>
            </w:r>
            <w:proofErr w:type="spellEnd"/>
            <w:r>
              <w:t xml:space="preserve"> </w:t>
            </w:r>
            <w:proofErr w:type="spellStart"/>
            <w:r>
              <w:t>buvo</w:t>
            </w:r>
            <w:proofErr w:type="spellEnd"/>
            <w:r>
              <w:t xml:space="preserve"> </w:t>
            </w:r>
            <w:proofErr w:type="spellStart"/>
            <w:r>
              <w:t>numatyti</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raštu</w:t>
            </w:r>
            <w:proofErr w:type="spellEnd"/>
            <w:r>
              <w:t xml:space="preserve"> </w:t>
            </w:r>
            <w:proofErr w:type="spellStart"/>
            <w:r>
              <w:t>pateikti</w:t>
            </w:r>
            <w:proofErr w:type="spellEnd"/>
            <w:r>
              <w:t xml:space="preserve"> </w:t>
            </w:r>
            <w:proofErr w:type="spellStart"/>
            <w:r>
              <w:t>Tiekėjui</w:t>
            </w:r>
            <w:proofErr w:type="spellEnd"/>
            <w:r>
              <w:t xml:space="preserve"> </w:t>
            </w:r>
            <w:proofErr w:type="spellStart"/>
            <w:r>
              <w:t>tokį</w:t>
            </w:r>
            <w:proofErr w:type="spellEnd"/>
            <w:r>
              <w:t xml:space="preserve"> </w:t>
            </w:r>
            <w:proofErr w:type="spellStart"/>
            <w:r>
              <w:t>reikalavimą</w:t>
            </w:r>
            <w:proofErr w:type="spellEnd"/>
            <w:r>
              <w:t xml:space="preserve"> per 30 (</w:t>
            </w:r>
            <w:proofErr w:type="spellStart"/>
            <w:r>
              <w:t>trisdešimt</w:t>
            </w:r>
            <w:proofErr w:type="spellEnd"/>
            <w:r>
              <w:t xml:space="preserve">) </w:t>
            </w:r>
            <w:proofErr w:type="spellStart"/>
            <w:r>
              <w:t>dienų</w:t>
            </w:r>
            <w:proofErr w:type="spellEnd"/>
            <w:r>
              <w:t xml:space="preserve"> po </w:t>
            </w:r>
            <w:proofErr w:type="spellStart"/>
            <w:r>
              <w:t>Prekių</w:t>
            </w:r>
            <w:proofErr w:type="spellEnd"/>
            <w:r>
              <w:t xml:space="preserve"> </w:t>
            </w:r>
            <w:proofErr w:type="spellStart"/>
            <w:r>
              <w:t>trūkumų</w:t>
            </w:r>
            <w:proofErr w:type="spellEnd"/>
            <w:r>
              <w:t xml:space="preserve"> </w:t>
            </w:r>
            <w:proofErr w:type="spellStart"/>
            <w:r>
              <w:t>pašalinimo</w:t>
            </w:r>
            <w:proofErr w:type="spellEnd"/>
            <w:r>
              <w:t xml:space="preserve">. Tokie </w:t>
            </w:r>
            <w:proofErr w:type="spellStart"/>
            <w:r>
              <w:t>bandymai</w:t>
            </w:r>
            <w:proofErr w:type="spellEnd"/>
            <w:r>
              <w:t xml:space="preserve"> </w:t>
            </w:r>
            <w:proofErr w:type="spellStart"/>
            <w:r>
              <w:t>atliekami</w:t>
            </w:r>
            <w:proofErr w:type="spellEnd"/>
            <w:r>
              <w:t xml:space="preserve"> </w:t>
            </w:r>
            <w:proofErr w:type="spellStart"/>
            <w:r>
              <w:t>pagal</w:t>
            </w:r>
            <w:proofErr w:type="spellEnd"/>
            <w:r>
              <w:t xml:space="preserve"> </w:t>
            </w:r>
            <w:proofErr w:type="spellStart"/>
            <w:r>
              <w:t>anksčiau</w:t>
            </w:r>
            <w:proofErr w:type="spellEnd"/>
            <w:r>
              <w:t xml:space="preserve"> </w:t>
            </w:r>
            <w:proofErr w:type="spellStart"/>
            <w:r>
              <w:t>atliktų</w:t>
            </w:r>
            <w:proofErr w:type="spellEnd"/>
            <w:r>
              <w:t xml:space="preserve"> </w:t>
            </w:r>
            <w:proofErr w:type="spellStart"/>
            <w:r>
              <w:t>bandymų</w:t>
            </w:r>
            <w:proofErr w:type="spellEnd"/>
            <w:r>
              <w:t xml:space="preserve"> </w:t>
            </w:r>
            <w:proofErr w:type="spellStart"/>
            <w:r>
              <w:t>sąlygas</w:t>
            </w:r>
            <w:proofErr w:type="spellEnd"/>
            <w:r>
              <w:t xml:space="preserve">, </w:t>
            </w:r>
            <w:proofErr w:type="spellStart"/>
            <w:r>
              <w:t>išskyrus</w:t>
            </w:r>
            <w:proofErr w:type="spellEnd"/>
            <w:r>
              <w:t xml:space="preserve"> tai, </w:t>
            </w:r>
            <w:proofErr w:type="spellStart"/>
            <w:r>
              <w:t>kad</w:t>
            </w:r>
            <w:proofErr w:type="spellEnd"/>
            <w:r>
              <w:t xml:space="preserve"> </w:t>
            </w:r>
            <w:proofErr w:type="spellStart"/>
            <w:r>
              <w:t>jie</w:t>
            </w:r>
            <w:proofErr w:type="spellEnd"/>
            <w:r>
              <w:t xml:space="preserve"> </w:t>
            </w:r>
            <w:proofErr w:type="spellStart"/>
            <w:r>
              <w:t>visais</w:t>
            </w:r>
            <w:proofErr w:type="spellEnd"/>
            <w:r>
              <w:t xml:space="preserve"> </w:t>
            </w:r>
            <w:proofErr w:type="spellStart"/>
            <w:r>
              <w:t>atvejais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atliekami</w:t>
            </w:r>
            <w:proofErr w:type="spellEnd"/>
            <w:r>
              <w:t xml:space="preserve"> </w:t>
            </w:r>
            <w:proofErr w:type="spellStart"/>
            <w:r>
              <w:t>Tiekėjo</w:t>
            </w:r>
            <w:proofErr w:type="spellEnd"/>
            <w:r>
              <w:t xml:space="preserve"> </w:t>
            </w:r>
            <w:proofErr w:type="spellStart"/>
            <w:r>
              <w:t>rizika</w:t>
            </w:r>
            <w:proofErr w:type="spellEnd"/>
            <w:r>
              <w:t xml:space="preserve"> ir </w:t>
            </w:r>
            <w:proofErr w:type="spellStart"/>
            <w:r>
              <w:t>sąskaita</w:t>
            </w:r>
            <w:proofErr w:type="spellEnd"/>
            <w:r>
              <w:t>.</w:t>
            </w:r>
          </w:p>
        </w:tc>
        <w:tc>
          <w:tcPr>
            <w:tcW w:w="4518" w:type="dxa"/>
            <w:tcBorders>
              <w:left w:val="single" w:sz="4" w:space="0" w:color="auto"/>
              <w:right w:val="single" w:sz="4" w:space="0" w:color="auto"/>
            </w:tcBorders>
          </w:tcPr>
          <w:p w14:paraId="232128CB" w14:textId="701139EE" w:rsidR="002E568E" w:rsidRDefault="002E568E" w:rsidP="002E568E">
            <w:r w:rsidRPr="00DE79F4">
              <w:rPr>
                <w:color w:val="000000"/>
                <w:szCs w:val="24"/>
              </w:rPr>
              <w:t>7.3.5. If the elimination of defects in the Goods may affect the functionality of the Goods, the Buyer may require the Supplier to re-perform the tests carried out in accordance with the Contract (if any). The Buyer must submit such a claim in writing to the Supplier within 30 (thirty) days after the elimination of the defects in the Goods. Such tests shall be carried out in accordance with the terms of the tests previously performed, except that they must in all cases be carried out at the Supplier's risk and expense.</w:t>
            </w:r>
          </w:p>
        </w:tc>
      </w:tr>
      <w:tr w:rsidR="002E568E" w14:paraId="40052B67" w14:textId="77777777" w:rsidTr="00466A6D">
        <w:tc>
          <w:tcPr>
            <w:tcW w:w="4338" w:type="dxa"/>
            <w:tcBorders>
              <w:left w:val="single" w:sz="4" w:space="0" w:color="auto"/>
              <w:right w:val="single" w:sz="4" w:space="0" w:color="auto"/>
            </w:tcBorders>
          </w:tcPr>
          <w:p w14:paraId="49E3F09E" w14:textId="77777777" w:rsidR="002E568E" w:rsidRDefault="002E568E" w:rsidP="002E568E">
            <w:r>
              <w:t>7.3.6. </w:t>
            </w:r>
            <w:proofErr w:type="spellStart"/>
            <w:r>
              <w:t>Tiekėjas</w:t>
            </w:r>
            <w:proofErr w:type="spellEnd"/>
            <w:r>
              <w:t xml:space="preserve">, </w:t>
            </w:r>
            <w:proofErr w:type="spellStart"/>
            <w:r>
              <w:t>pašalinęs</w:t>
            </w:r>
            <w:proofErr w:type="spellEnd"/>
            <w:r>
              <w:t xml:space="preserve"> </w:t>
            </w:r>
            <w:proofErr w:type="spellStart"/>
            <w:r>
              <w:t>visus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privalo</w:t>
            </w:r>
            <w:proofErr w:type="spellEnd"/>
            <w:r>
              <w:t xml:space="preserve"> </w:t>
            </w:r>
            <w:proofErr w:type="spellStart"/>
            <w:r>
              <w:t>apie</w:t>
            </w:r>
            <w:proofErr w:type="spellEnd"/>
            <w:r>
              <w:t xml:space="preserve"> tai </w:t>
            </w:r>
            <w:proofErr w:type="spellStart"/>
            <w:r>
              <w:t>informuoti</w:t>
            </w:r>
            <w:proofErr w:type="spellEnd"/>
            <w:r>
              <w:t xml:space="preserve"> </w:t>
            </w:r>
            <w:proofErr w:type="spellStart"/>
            <w:r>
              <w:t>Pirkėją</w:t>
            </w:r>
            <w:proofErr w:type="spellEnd"/>
            <w:r>
              <w:t>.</w:t>
            </w:r>
          </w:p>
        </w:tc>
        <w:tc>
          <w:tcPr>
            <w:tcW w:w="4518" w:type="dxa"/>
            <w:tcBorders>
              <w:left w:val="single" w:sz="4" w:space="0" w:color="auto"/>
              <w:right w:val="single" w:sz="4" w:space="0" w:color="auto"/>
            </w:tcBorders>
          </w:tcPr>
          <w:p w14:paraId="4892BA62" w14:textId="6FB9595E" w:rsidR="002E568E" w:rsidRDefault="002E568E" w:rsidP="002E568E">
            <w:r w:rsidRPr="00DE79F4">
              <w:rPr>
                <w:color w:val="000000"/>
                <w:szCs w:val="24"/>
              </w:rPr>
              <w:t>7.3.6. The Supplier, having eliminated all defects in the Goods, must inform the Buyer thereof.</w:t>
            </w:r>
          </w:p>
        </w:tc>
      </w:tr>
      <w:tr w:rsidR="002E568E" w14:paraId="3C58C7FF" w14:textId="77777777" w:rsidTr="00466A6D">
        <w:tc>
          <w:tcPr>
            <w:tcW w:w="4338" w:type="dxa"/>
            <w:tcBorders>
              <w:left w:val="single" w:sz="4" w:space="0" w:color="auto"/>
              <w:right w:val="single" w:sz="4" w:space="0" w:color="auto"/>
            </w:tcBorders>
          </w:tcPr>
          <w:p w14:paraId="215ED42E" w14:textId="77777777" w:rsidR="002E568E" w:rsidRDefault="002E568E" w:rsidP="002E568E">
            <w:r>
              <w:t>7.3.7. </w:t>
            </w:r>
            <w:proofErr w:type="spellStart"/>
            <w:r>
              <w:t>Pirkėjas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po </w:t>
            </w:r>
            <w:proofErr w:type="spellStart"/>
            <w:r>
              <w:t>Tiekėjo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pašalinimą</w:t>
            </w:r>
            <w:proofErr w:type="spellEnd"/>
            <w:r>
              <w:t xml:space="preserve"> </w:t>
            </w:r>
            <w:proofErr w:type="spellStart"/>
            <w:r>
              <w:t>gavimo</w:t>
            </w:r>
            <w:proofErr w:type="spellEnd"/>
            <w:r>
              <w:t xml:space="preserve"> </w:t>
            </w:r>
            <w:proofErr w:type="spellStart"/>
            <w:r>
              <w:t>privalo</w:t>
            </w:r>
            <w:proofErr w:type="spellEnd"/>
            <w:r>
              <w:t xml:space="preserve"> </w:t>
            </w:r>
            <w:proofErr w:type="spellStart"/>
            <w:r>
              <w:t>patikrinti</w:t>
            </w:r>
            <w:proofErr w:type="spellEnd"/>
            <w:r>
              <w:t xml:space="preserve"> </w:t>
            </w:r>
            <w:proofErr w:type="spellStart"/>
            <w:r>
              <w:t>trūkumus</w:t>
            </w:r>
            <w:proofErr w:type="spellEnd"/>
            <w:r>
              <w:t xml:space="preserve">, </w:t>
            </w:r>
            <w:proofErr w:type="spellStart"/>
            <w:r>
              <w:t>nurodytus</w:t>
            </w:r>
            <w:proofErr w:type="spellEnd"/>
            <w:r>
              <w:t xml:space="preserve"> </w:t>
            </w:r>
            <w:proofErr w:type="spellStart"/>
            <w:r>
              <w:t>Defektų</w:t>
            </w:r>
            <w:proofErr w:type="spellEnd"/>
            <w:r>
              <w:t xml:space="preserve"> </w:t>
            </w:r>
            <w:proofErr w:type="spellStart"/>
            <w:r>
              <w:t>akte</w:t>
            </w:r>
            <w:proofErr w:type="spellEnd"/>
            <w:r>
              <w:t xml:space="preserve"> </w:t>
            </w:r>
            <w:proofErr w:type="spellStart"/>
            <w:r>
              <w:t>arba</w:t>
            </w:r>
            <w:proofErr w:type="spellEnd"/>
            <w:r>
              <w:t xml:space="preserve"> </w:t>
            </w:r>
            <w:proofErr w:type="spellStart"/>
            <w:r>
              <w:t>Pirkėjo</w:t>
            </w:r>
            <w:proofErr w:type="spellEnd"/>
            <w:r>
              <w:t xml:space="preserve"> </w:t>
            </w:r>
            <w:proofErr w:type="spellStart"/>
            <w:r>
              <w:t>pretenzijoje</w:t>
            </w:r>
            <w:proofErr w:type="spellEnd"/>
            <w:r>
              <w:t xml:space="preserve">, ir </w:t>
            </w:r>
            <w:proofErr w:type="spellStart"/>
            <w:r>
              <w:t>raštu</w:t>
            </w:r>
            <w:proofErr w:type="spellEnd"/>
            <w:r>
              <w:t xml:space="preserve"> </w:t>
            </w:r>
            <w:proofErr w:type="spellStart"/>
            <w:r>
              <w:t>patvirtinti</w:t>
            </w:r>
            <w:proofErr w:type="spellEnd"/>
            <w:r>
              <w:t xml:space="preserve">, </w:t>
            </w:r>
            <w:proofErr w:type="spellStart"/>
            <w:r>
              <w:t>kurie</w:t>
            </w:r>
            <w:proofErr w:type="spellEnd"/>
            <w:r>
              <w:t xml:space="preserve"> </w:t>
            </w:r>
            <w:proofErr w:type="spellStart"/>
            <w:r>
              <w:t>Prekių</w:t>
            </w:r>
            <w:proofErr w:type="spellEnd"/>
            <w:r>
              <w:t xml:space="preserve"> </w:t>
            </w:r>
            <w:proofErr w:type="spellStart"/>
            <w:r>
              <w:t>trūkumai</w:t>
            </w:r>
            <w:proofErr w:type="spellEnd"/>
            <w:r>
              <w:t xml:space="preserve"> </w:t>
            </w:r>
            <w:proofErr w:type="spellStart"/>
            <w:r>
              <w:t>buvo</w:t>
            </w:r>
            <w:proofErr w:type="spellEnd"/>
            <w:r>
              <w:t xml:space="preserve"> </w:t>
            </w:r>
            <w:proofErr w:type="spellStart"/>
            <w:r>
              <w:t>pašalinti</w:t>
            </w:r>
            <w:proofErr w:type="spellEnd"/>
            <w:r>
              <w:t>.</w:t>
            </w:r>
          </w:p>
        </w:tc>
        <w:tc>
          <w:tcPr>
            <w:tcW w:w="4518" w:type="dxa"/>
            <w:tcBorders>
              <w:left w:val="single" w:sz="4" w:space="0" w:color="auto"/>
              <w:right w:val="single" w:sz="4" w:space="0" w:color="auto"/>
            </w:tcBorders>
          </w:tcPr>
          <w:p w14:paraId="4DFEA04F" w14:textId="6ACE02ED" w:rsidR="002E568E" w:rsidRDefault="002E568E" w:rsidP="002E568E">
            <w:r w:rsidRPr="00DE79F4">
              <w:rPr>
                <w:color w:val="000000"/>
                <w:szCs w:val="24"/>
              </w:rPr>
              <w:t>7.3.7. The Buyer shall, within 5 (five) working days after receipt of the Supplier's notification on the elimination of defects in the Goods, check the defects specified in the Defects Act or the Buyer's claim and confirm in writing which defects of the Goods have been eliminated.</w:t>
            </w:r>
          </w:p>
        </w:tc>
      </w:tr>
      <w:tr w:rsidR="002E568E" w14:paraId="4897672E" w14:textId="77777777" w:rsidTr="00466A6D">
        <w:tc>
          <w:tcPr>
            <w:tcW w:w="4338" w:type="dxa"/>
            <w:tcBorders>
              <w:left w:val="single" w:sz="4" w:space="0" w:color="auto"/>
              <w:right w:val="single" w:sz="4" w:space="0" w:color="auto"/>
            </w:tcBorders>
          </w:tcPr>
          <w:p w14:paraId="34FD5E8C" w14:textId="77777777" w:rsidR="002E568E" w:rsidRDefault="002E568E" w:rsidP="002E568E">
            <w:r w:rsidRPr="00926F89">
              <w:rPr>
                <w:b/>
                <w:bCs/>
                <w:color w:val="000000"/>
                <w:szCs w:val="24"/>
              </w:rPr>
              <w:t xml:space="preserve">7.4.  </w:t>
            </w:r>
            <w:proofErr w:type="spellStart"/>
            <w:r w:rsidRPr="00926F89">
              <w:rPr>
                <w:b/>
                <w:bCs/>
                <w:color w:val="000000"/>
                <w:szCs w:val="24"/>
              </w:rPr>
              <w:t>Pirkėjo</w:t>
            </w:r>
            <w:proofErr w:type="spellEnd"/>
            <w:r w:rsidRPr="00926F89">
              <w:rPr>
                <w:b/>
                <w:bCs/>
                <w:color w:val="000000"/>
                <w:szCs w:val="24"/>
              </w:rPr>
              <w:t xml:space="preserve"> </w:t>
            </w:r>
            <w:proofErr w:type="spellStart"/>
            <w:r w:rsidRPr="00926F89">
              <w:rPr>
                <w:b/>
                <w:bCs/>
                <w:color w:val="000000"/>
                <w:szCs w:val="24"/>
              </w:rPr>
              <w:t>teisės</w:t>
            </w:r>
            <w:proofErr w:type="spellEnd"/>
            <w:r w:rsidRPr="00926F89">
              <w:rPr>
                <w:b/>
                <w:bCs/>
                <w:color w:val="000000"/>
                <w:szCs w:val="24"/>
              </w:rPr>
              <w:t xml:space="preserve">, </w:t>
            </w:r>
            <w:proofErr w:type="spellStart"/>
            <w:r w:rsidRPr="00926F89">
              <w:rPr>
                <w:b/>
                <w:bCs/>
                <w:color w:val="000000"/>
                <w:szCs w:val="24"/>
              </w:rPr>
              <w:t>Tiekėjui</w:t>
            </w:r>
            <w:proofErr w:type="spellEnd"/>
            <w:r w:rsidRPr="00926F89">
              <w:rPr>
                <w:b/>
                <w:bCs/>
                <w:color w:val="000000"/>
                <w:szCs w:val="24"/>
              </w:rPr>
              <w:t xml:space="preserve"> </w:t>
            </w:r>
            <w:proofErr w:type="spellStart"/>
            <w:r w:rsidRPr="00926F89">
              <w:rPr>
                <w:b/>
                <w:bCs/>
                <w:color w:val="000000"/>
                <w:szCs w:val="24"/>
              </w:rPr>
              <w:t>nepašalinus</w:t>
            </w:r>
            <w:proofErr w:type="spellEnd"/>
            <w:r w:rsidRPr="00926F89">
              <w:rPr>
                <w:b/>
                <w:bCs/>
                <w:color w:val="000000"/>
                <w:szCs w:val="24"/>
              </w:rPr>
              <w:t xml:space="preserve"> </w:t>
            </w:r>
            <w:proofErr w:type="spellStart"/>
            <w:r w:rsidRPr="00926F89">
              <w:rPr>
                <w:b/>
                <w:bCs/>
                <w:color w:val="000000"/>
                <w:szCs w:val="24"/>
              </w:rPr>
              <w:t>Prekių</w:t>
            </w:r>
            <w:proofErr w:type="spellEnd"/>
            <w:r w:rsidRPr="00926F89">
              <w:rPr>
                <w:b/>
                <w:bCs/>
                <w:color w:val="000000"/>
                <w:szCs w:val="24"/>
              </w:rPr>
              <w:t xml:space="preserve"> </w:t>
            </w:r>
            <w:proofErr w:type="spellStart"/>
            <w:r w:rsidRPr="00926F89">
              <w:rPr>
                <w:b/>
                <w:bCs/>
                <w:color w:val="000000"/>
                <w:szCs w:val="24"/>
              </w:rPr>
              <w:t>trūkumų</w:t>
            </w:r>
            <w:proofErr w:type="spellEnd"/>
          </w:p>
        </w:tc>
        <w:tc>
          <w:tcPr>
            <w:tcW w:w="4518" w:type="dxa"/>
            <w:tcBorders>
              <w:left w:val="single" w:sz="4" w:space="0" w:color="auto"/>
              <w:right w:val="single" w:sz="4" w:space="0" w:color="auto"/>
            </w:tcBorders>
          </w:tcPr>
          <w:p w14:paraId="6EC61600" w14:textId="77777777" w:rsidR="002E568E" w:rsidRPr="00926F89" w:rsidRDefault="002E568E" w:rsidP="002E568E">
            <w:pPr>
              <w:rPr>
                <w:b/>
                <w:bCs/>
                <w:color w:val="000000"/>
                <w:szCs w:val="24"/>
              </w:rPr>
            </w:pPr>
            <w:r>
              <w:rPr>
                <w:b/>
                <w:bCs/>
                <w:color w:val="000000"/>
                <w:szCs w:val="24"/>
              </w:rPr>
              <w:t>7.4. Rights of the Buyer if the Supplier fails to eliminate the defects of the Goods</w:t>
            </w:r>
          </w:p>
          <w:p w14:paraId="772103B0" w14:textId="1EE9148D" w:rsidR="002E568E" w:rsidRPr="00926F89" w:rsidRDefault="002E568E" w:rsidP="002E568E">
            <w:pPr>
              <w:rPr>
                <w:b/>
                <w:bCs/>
                <w:color w:val="000000"/>
                <w:szCs w:val="24"/>
              </w:rPr>
            </w:pPr>
          </w:p>
        </w:tc>
      </w:tr>
      <w:tr w:rsidR="002E568E" w14:paraId="16F0C80C" w14:textId="77777777" w:rsidTr="00466A6D">
        <w:tc>
          <w:tcPr>
            <w:tcW w:w="4338" w:type="dxa"/>
            <w:tcBorders>
              <w:left w:val="single" w:sz="4" w:space="0" w:color="auto"/>
              <w:right w:val="single" w:sz="4" w:space="0" w:color="auto"/>
            </w:tcBorders>
          </w:tcPr>
          <w:p w14:paraId="735E2D72" w14:textId="77777777" w:rsidR="002E568E" w:rsidRDefault="002E568E" w:rsidP="002E568E">
            <w:r>
              <w:t>7.4.1. </w:t>
            </w:r>
            <w:proofErr w:type="spellStart"/>
            <w:r>
              <w:t>Jeigu</w:t>
            </w:r>
            <w:proofErr w:type="spellEnd"/>
            <w:r>
              <w:t xml:space="preserve"> </w:t>
            </w:r>
            <w:proofErr w:type="spellStart"/>
            <w:r>
              <w:t>Tiekėjas</w:t>
            </w:r>
            <w:proofErr w:type="spellEnd"/>
            <w:r>
              <w:t xml:space="preserve"> </w:t>
            </w:r>
            <w:proofErr w:type="spellStart"/>
            <w:r>
              <w:t>atsisako</w:t>
            </w:r>
            <w:proofErr w:type="spellEnd"/>
            <w:r>
              <w:t xml:space="preserve"> </w:t>
            </w:r>
            <w:proofErr w:type="spellStart"/>
            <w:r>
              <w:t>pašalinti</w:t>
            </w:r>
            <w:proofErr w:type="spellEnd"/>
            <w:r>
              <w:t xml:space="preserve"> </w:t>
            </w:r>
            <w:proofErr w:type="spellStart"/>
            <w:r>
              <w:t>arba</w:t>
            </w:r>
            <w:proofErr w:type="spellEnd"/>
            <w:r>
              <w:t xml:space="preserve"> </w:t>
            </w:r>
            <w:proofErr w:type="spellStart"/>
            <w:r>
              <w:t>nepašalina</w:t>
            </w:r>
            <w:proofErr w:type="spellEnd"/>
            <w:r>
              <w:t xml:space="preserve"> </w:t>
            </w:r>
            <w:proofErr w:type="spellStart"/>
            <w:r>
              <w:t>Prekių</w:t>
            </w:r>
            <w:proofErr w:type="spellEnd"/>
            <w:r>
              <w:t xml:space="preserve"> </w:t>
            </w:r>
            <w:proofErr w:type="spellStart"/>
            <w:r>
              <w:t>trūkumų</w:t>
            </w:r>
            <w:proofErr w:type="spellEnd"/>
            <w:r>
              <w:t xml:space="preserve"> per </w:t>
            </w:r>
            <w:proofErr w:type="spellStart"/>
            <w:r>
              <w:t>Pirkėjo</w:t>
            </w:r>
            <w:proofErr w:type="spellEnd"/>
            <w:r>
              <w:t xml:space="preserve"> </w:t>
            </w:r>
            <w:proofErr w:type="spellStart"/>
            <w:r>
              <w:t>nustatytus</w:t>
            </w:r>
            <w:proofErr w:type="spellEnd"/>
            <w:r>
              <w:t xml:space="preserve"> </w:t>
            </w:r>
            <w:proofErr w:type="spellStart"/>
            <w:r>
              <w:t>protingus</w:t>
            </w:r>
            <w:proofErr w:type="spellEnd"/>
            <w:r>
              <w:t xml:space="preserve"> terminus, </w:t>
            </w:r>
            <w:proofErr w:type="spellStart"/>
            <w:r>
              <w:t>Pirkėjas</w:t>
            </w:r>
            <w:proofErr w:type="spellEnd"/>
            <w:r>
              <w:t xml:space="preserve"> </w:t>
            </w:r>
            <w:proofErr w:type="spellStart"/>
            <w:r>
              <w:t>turi</w:t>
            </w:r>
            <w:proofErr w:type="spellEnd"/>
            <w:r>
              <w:t xml:space="preserve"> </w:t>
            </w:r>
            <w:proofErr w:type="spellStart"/>
            <w:r>
              <w:t>teisę</w:t>
            </w:r>
            <w:proofErr w:type="spellEnd"/>
            <w:r>
              <w:t>:</w:t>
            </w:r>
          </w:p>
        </w:tc>
        <w:tc>
          <w:tcPr>
            <w:tcW w:w="4518" w:type="dxa"/>
            <w:tcBorders>
              <w:left w:val="single" w:sz="4" w:space="0" w:color="auto"/>
              <w:right w:val="single" w:sz="4" w:space="0" w:color="auto"/>
            </w:tcBorders>
          </w:tcPr>
          <w:p w14:paraId="7F02512B" w14:textId="4CA3AB55" w:rsidR="002E568E" w:rsidRDefault="002E568E" w:rsidP="002E568E">
            <w:r w:rsidRPr="00A119D0">
              <w:rPr>
                <w:color w:val="000000"/>
                <w:szCs w:val="24"/>
                <w:lang w:val="en-GB"/>
              </w:rPr>
              <w:t>7.4.1. If the Supplier refuses or fails to rectify the defects within the reasonable deadlines set by the Buyer, the Buyer shall have the right to:</w:t>
            </w:r>
          </w:p>
        </w:tc>
      </w:tr>
      <w:tr w:rsidR="002E568E" w14:paraId="068699FA" w14:textId="77777777" w:rsidTr="00466A6D">
        <w:tc>
          <w:tcPr>
            <w:tcW w:w="4338" w:type="dxa"/>
            <w:tcBorders>
              <w:left w:val="single" w:sz="4" w:space="0" w:color="auto"/>
              <w:right w:val="single" w:sz="4" w:space="0" w:color="auto"/>
            </w:tcBorders>
          </w:tcPr>
          <w:p w14:paraId="2E373DB7" w14:textId="77777777" w:rsidR="002E568E" w:rsidRDefault="002E568E" w:rsidP="002E568E">
            <w:r>
              <w:t>7.4.1.1. 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pats </w:t>
            </w:r>
            <w:proofErr w:type="spellStart"/>
            <w:r>
              <w:t>arba</w:t>
            </w:r>
            <w:proofErr w:type="spellEnd"/>
            <w:r>
              <w:t xml:space="preserve"> </w:t>
            </w:r>
            <w:proofErr w:type="spellStart"/>
            <w:r>
              <w:t>pasamdydamas</w:t>
            </w:r>
            <w:proofErr w:type="spellEnd"/>
            <w:r>
              <w:t xml:space="preserve"> </w:t>
            </w:r>
            <w:proofErr w:type="spellStart"/>
            <w:r>
              <w:t>trečiuosius</w:t>
            </w:r>
            <w:proofErr w:type="spellEnd"/>
            <w:r>
              <w:t xml:space="preserve"> </w:t>
            </w:r>
            <w:proofErr w:type="spellStart"/>
            <w:r>
              <w:t>asmenis</w:t>
            </w:r>
            <w:proofErr w:type="spellEnd"/>
            <w:r>
              <w:t xml:space="preserve">, </w:t>
            </w:r>
            <w:proofErr w:type="spellStart"/>
            <w:r>
              <w:t>iš</w:t>
            </w:r>
            <w:proofErr w:type="spellEnd"/>
            <w:r>
              <w:t xml:space="preserve"> </w:t>
            </w:r>
            <w:proofErr w:type="spellStart"/>
            <w:r>
              <w:t>anksto</w:t>
            </w:r>
            <w:proofErr w:type="spellEnd"/>
            <w:r>
              <w:t xml:space="preserve"> </w:t>
            </w:r>
            <w:proofErr w:type="spellStart"/>
            <w:r>
              <w:t>apie</w:t>
            </w:r>
            <w:proofErr w:type="spellEnd"/>
            <w:r>
              <w:t xml:space="preserve"> tai </w:t>
            </w:r>
            <w:proofErr w:type="spellStart"/>
            <w:r>
              <w:t>informuodamas</w:t>
            </w:r>
            <w:proofErr w:type="spellEnd"/>
            <w:r>
              <w:t xml:space="preserve"> </w:t>
            </w:r>
            <w:proofErr w:type="spellStart"/>
            <w:r>
              <w:t>Tiekėją</w:t>
            </w:r>
            <w:proofErr w:type="spellEnd"/>
            <w:r>
              <w:t xml:space="preserve">, ir </w:t>
            </w:r>
            <w:proofErr w:type="spellStart"/>
            <w:r>
              <w:t>pareikalauti</w:t>
            </w:r>
            <w:proofErr w:type="spellEnd"/>
            <w:r>
              <w:t xml:space="preserve"> </w:t>
            </w:r>
            <w:proofErr w:type="spellStart"/>
            <w:r>
              <w:t>Tiekėjo</w:t>
            </w:r>
            <w:proofErr w:type="spellEnd"/>
            <w:r>
              <w:t xml:space="preserve"> </w:t>
            </w:r>
            <w:proofErr w:type="spellStart"/>
            <w:r>
              <w:t>atlyginti</w:t>
            </w:r>
            <w:proofErr w:type="spellEnd"/>
            <w:r>
              <w:t xml:space="preserve"> </w:t>
            </w:r>
            <w:proofErr w:type="spellStart"/>
            <w:r>
              <w:t>Prekių</w:t>
            </w:r>
            <w:proofErr w:type="spellEnd"/>
            <w:r>
              <w:t xml:space="preserve"> </w:t>
            </w:r>
            <w:proofErr w:type="spellStart"/>
            <w:r>
              <w:t>ekspertizės</w:t>
            </w:r>
            <w:proofErr w:type="spellEnd"/>
            <w:r>
              <w:t xml:space="preserve"> </w:t>
            </w:r>
            <w:proofErr w:type="spellStart"/>
            <w:r>
              <w:t>bei</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šalinimo</w:t>
            </w:r>
            <w:proofErr w:type="spellEnd"/>
            <w:r>
              <w:t xml:space="preserve"> </w:t>
            </w:r>
            <w:proofErr w:type="spellStart"/>
            <w:r>
              <w:t>išlaidas</w:t>
            </w:r>
            <w:proofErr w:type="spellEnd"/>
            <w:r>
              <w:t xml:space="preserve"> ir </w:t>
            </w:r>
            <w:proofErr w:type="spellStart"/>
            <w:r>
              <w:t>padengti</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arba</w:t>
            </w:r>
            <w:proofErr w:type="spellEnd"/>
          </w:p>
        </w:tc>
        <w:tc>
          <w:tcPr>
            <w:tcW w:w="4518" w:type="dxa"/>
            <w:tcBorders>
              <w:left w:val="single" w:sz="4" w:space="0" w:color="auto"/>
              <w:right w:val="single" w:sz="4" w:space="0" w:color="auto"/>
            </w:tcBorders>
          </w:tcPr>
          <w:p w14:paraId="184768A7" w14:textId="5441DEFE" w:rsidR="002E568E" w:rsidRDefault="002E568E" w:rsidP="002E568E">
            <w:r w:rsidRPr="00A119D0">
              <w:rPr>
                <w:color w:val="000000"/>
                <w:szCs w:val="24"/>
                <w:lang w:val="en-GB"/>
              </w:rPr>
              <w:t>7.4.1.1. Rectify the defects itself or engage third parties to do so, after notifying the Supplier in advance, and claim reimbursement from the Supplier for the costs of expert evaluation and rectification, as well as any losses incurred; or</w:t>
            </w:r>
          </w:p>
        </w:tc>
      </w:tr>
      <w:tr w:rsidR="002E568E" w14:paraId="25C54EE1" w14:textId="77777777" w:rsidTr="00466A6D">
        <w:tc>
          <w:tcPr>
            <w:tcW w:w="4338" w:type="dxa"/>
            <w:tcBorders>
              <w:left w:val="single" w:sz="4" w:space="0" w:color="auto"/>
              <w:right w:val="single" w:sz="4" w:space="0" w:color="auto"/>
            </w:tcBorders>
          </w:tcPr>
          <w:p w14:paraId="74CDADFC" w14:textId="77777777" w:rsidR="002E568E" w:rsidRDefault="002E568E" w:rsidP="002E568E">
            <w:r>
              <w:t>7.4.1.2. </w:t>
            </w:r>
            <w:proofErr w:type="spellStart"/>
            <w:r>
              <w:t>reikalauti</w:t>
            </w:r>
            <w:proofErr w:type="spellEnd"/>
            <w:r>
              <w:t xml:space="preserve"> </w:t>
            </w:r>
            <w:proofErr w:type="spellStart"/>
            <w:r>
              <w:t>sumažinti</w:t>
            </w:r>
            <w:proofErr w:type="spellEnd"/>
            <w:r>
              <w:t xml:space="preserve"> </w:t>
            </w:r>
            <w:proofErr w:type="spellStart"/>
            <w:r>
              <w:t>Tiekėjui</w:t>
            </w:r>
            <w:proofErr w:type="spellEnd"/>
            <w:r>
              <w:t xml:space="preserve"> </w:t>
            </w:r>
            <w:proofErr w:type="spellStart"/>
            <w:r>
              <w:t>mokėtiną</w:t>
            </w:r>
            <w:proofErr w:type="spellEnd"/>
            <w:r>
              <w:t xml:space="preserve"> </w:t>
            </w:r>
            <w:proofErr w:type="spellStart"/>
            <w:r>
              <w:t>sumą</w:t>
            </w:r>
            <w:proofErr w:type="spellEnd"/>
            <w:r>
              <w:t xml:space="preserve"> ir </w:t>
            </w:r>
            <w:proofErr w:type="spellStart"/>
            <w:r>
              <w:t>grąžinti</w:t>
            </w:r>
            <w:proofErr w:type="spellEnd"/>
            <w:r>
              <w:t xml:space="preserve"> </w:t>
            </w:r>
            <w:proofErr w:type="spellStart"/>
            <w:r>
              <w:t>dėl</w:t>
            </w:r>
            <w:proofErr w:type="spellEnd"/>
            <w:r>
              <w:t xml:space="preserve"> </w:t>
            </w:r>
            <w:proofErr w:type="spellStart"/>
            <w:r>
              <w:t>šios</w:t>
            </w:r>
            <w:proofErr w:type="spellEnd"/>
            <w:r>
              <w:t xml:space="preserve"> </w:t>
            </w:r>
            <w:proofErr w:type="spellStart"/>
            <w:r>
              <w:t>sumos</w:t>
            </w:r>
            <w:proofErr w:type="spellEnd"/>
            <w:r>
              <w:t xml:space="preserve"> </w:t>
            </w:r>
            <w:proofErr w:type="spellStart"/>
            <w:r>
              <w:lastRenderedPageBreak/>
              <w:t>sumažinimo</w:t>
            </w:r>
            <w:proofErr w:type="spellEnd"/>
            <w:r>
              <w:t xml:space="preserve"> </w:t>
            </w:r>
            <w:proofErr w:type="spellStart"/>
            <w:r>
              <w:t>susidariusią</w:t>
            </w:r>
            <w:proofErr w:type="spellEnd"/>
            <w:r>
              <w:t xml:space="preserve"> </w:t>
            </w:r>
            <w:proofErr w:type="spellStart"/>
            <w:r>
              <w:t>permoką</w:t>
            </w:r>
            <w:proofErr w:type="spellEnd"/>
            <w:r>
              <w:t xml:space="preserve"> per 30 (</w:t>
            </w:r>
            <w:proofErr w:type="spellStart"/>
            <w:r>
              <w:t>trisdešimt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Tiekėjui</w:t>
            </w:r>
            <w:proofErr w:type="spellEnd"/>
            <w:r>
              <w:t xml:space="preserve"> </w:t>
            </w:r>
            <w:proofErr w:type="spellStart"/>
            <w:r>
              <w:t>nustatyto</w:t>
            </w:r>
            <w:proofErr w:type="spellEnd"/>
            <w:r>
              <w:t xml:space="preserve"> </w:t>
            </w:r>
            <w:proofErr w:type="spellStart"/>
            <w:r>
              <w:t>termino</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pabaigos</w:t>
            </w:r>
            <w:proofErr w:type="spellEnd"/>
            <w:r>
              <w:t xml:space="preserve">, </w:t>
            </w:r>
            <w:proofErr w:type="spellStart"/>
            <w:r>
              <w:t>jeigu</w:t>
            </w:r>
            <w:proofErr w:type="spellEnd"/>
            <w:r>
              <w:t xml:space="preserve"> tai </w:t>
            </w:r>
            <w:proofErr w:type="spellStart"/>
            <w:r>
              <w:t>neprieštarauja</w:t>
            </w:r>
            <w:proofErr w:type="spellEnd"/>
            <w:r>
              <w:t xml:space="preserve"> VPĮ </w:t>
            </w:r>
            <w:proofErr w:type="spellStart"/>
            <w:r>
              <w:t>įtvirtintiems</w:t>
            </w:r>
            <w:proofErr w:type="spellEnd"/>
            <w:r>
              <w:t xml:space="preserve"> </w:t>
            </w:r>
            <w:proofErr w:type="spellStart"/>
            <w:r>
              <w:t>principams</w:t>
            </w:r>
            <w:proofErr w:type="spellEnd"/>
            <w:r>
              <w:t xml:space="preserve">; </w:t>
            </w:r>
            <w:proofErr w:type="spellStart"/>
            <w:r>
              <w:t>arba</w:t>
            </w:r>
            <w:proofErr w:type="spellEnd"/>
            <w:r>
              <w:t xml:space="preserve"> </w:t>
            </w:r>
          </w:p>
        </w:tc>
        <w:tc>
          <w:tcPr>
            <w:tcW w:w="4518" w:type="dxa"/>
            <w:tcBorders>
              <w:left w:val="single" w:sz="4" w:space="0" w:color="auto"/>
              <w:right w:val="single" w:sz="4" w:space="0" w:color="auto"/>
            </w:tcBorders>
          </w:tcPr>
          <w:p w14:paraId="11989629" w14:textId="76C6D03F" w:rsidR="002E568E" w:rsidRDefault="002E568E" w:rsidP="002E568E">
            <w:r w:rsidRPr="00A119D0">
              <w:rPr>
                <w:color w:val="000000"/>
                <w:szCs w:val="24"/>
                <w:lang w:val="en-GB"/>
              </w:rPr>
              <w:lastRenderedPageBreak/>
              <w:t xml:space="preserve">7.4.1.2. Request a reduction in the amount payable to the Supplier and a refund of any </w:t>
            </w:r>
            <w:r w:rsidRPr="00A119D0">
              <w:rPr>
                <w:color w:val="000000"/>
                <w:szCs w:val="24"/>
                <w:lang w:val="en-GB"/>
              </w:rPr>
              <w:lastRenderedPageBreak/>
              <w:t>resulting overpayment within thirty (30) days from the end of the deadline set for rectification, provided this does not conflict with the principles of the Law on Public Procurement; or</w:t>
            </w:r>
          </w:p>
        </w:tc>
      </w:tr>
      <w:tr w:rsidR="002E568E" w14:paraId="18FFCF2F" w14:textId="77777777" w:rsidTr="00466A6D">
        <w:tc>
          <w:tcPr>
            <w:tcW w:w="4338" w:type="dxa"/>
            <w:tcBorders>
              <w:left w:val="single" w:sz="4" w:space="0" w:color="auto"/>
              <w:right w:val="single" w:sz="4" w:space="0" w:color="auto"/>
            </w:tcBorders>
          </w:tcPr>
          <w:p w14:paraId="1D6FD91E" w14:textId="77777777" w:rsidR="002E568E" w:rsidRDefault="002E568E" w:rsidP="002E568E">
            <w:r>
              <w:lastRenderedPageBreak/>
              <w:t>7.4.1.3. </w:t>
            </w:r>
            <w:proofErr w:type="spellStart"/>
            <w:r>
              <w:t>grąžinti</w:t>
            </w:r>
            <w:proofErr w:type="spellEnd"/>
            <w:r>
              <w:t xml:space="preserve"> </w:t>
            </w:r>
            <w:proofErr w:type="spellStart"/>
            <w:r>
              <w:t>Prekes</w:t>
            </w:r>
            <w:proofErr w:type="spellEnd"/>
            <w:r>
              <w:t xml:space="preserve"> </w:t>
            </w:r>
            <w:proofErr w:type="spellStart"/>
            <w:r>
              <w:t>Tiekėjui</w:t>
            </w:r>
            <w:proofErr w:type="spellEnd"/>
            <w:r>
              <w:t xml:space="preserve"> ir </w:t>
            </w:r>
            <w:proofErr w:type="spellStart"/>
            <w:r>
              <w:t>nemokėti</w:t>
            </w:r>
            <w:proofErr w:type="spellEnd"/>
            <w:r>
              <w:t xml:space="preserve"> </w:t>
            </w:r>
            <w:proofErr w:type="spellStart"/>
            <w:r>
              <w:t>už</w:t>
            </w:r>
            <w:proofErr w:type="spellEnd"/>
            <w:r>
              <w:t xml:space="preserve"> </w:t>
            </w:r>
            <w:proofErr w:type="spellStart"/>
            <w:r>
              <w:t>tokias</w:t>
            </w:r>
            <w:proofErr w:type="spellEnd"/>
            <w:r>
              <w:t xml:space="preserve"> </w:t>
            </w:r>
            <w:proofErr w:type="spellStart"/>
            <w:r>
              <w:t>Prekes</w:t>
            </w:r>
            <w:proofErr w:type="spellEnd"/>
            <w:r>
              <w:t xml:space="preserve"> </w:t>
            </w:r>
            <w:proofErr w:type="spellStart"/>
            <w:r>
              <w:t>ar</w:t>
            </w:r>
            <w:proofErr w:type="spellEnd"/>
            <w:r>
              <w:t xml:space="preserve"> </w:t>
            </w:r>
            <w:proofErr w:type="spellStart"/>
            <w:r>
              <w:t>reikalauti</w:t>
            </w:r>
            <w:proofErr w:type="spellEnd"/>
            <w:r>
              <w:t xml:space="preserve"> </w:t>
            </w:r>
            <w:proofErr w:type="spellStart"/>
            <w:r>
              <w:t>grąžinti</w:t>
            </w:r>
            <w:proofErr w:type="spellEnd"/>
            <w:r>
              <w:t xml:space="preserve"> </w:t>
            </w:r>
            <w:proofErr w:type="spellStart"/>
            <w:r>
              <w:t>už</w:t>
            </w:r>
            <w:proofErr w:type="spellEnd"/>
            <w:r>
              <w:t xml:space="preserve"> </w:t>
            </w:r>
            <w:proofErr w:type="spellStart"/>
            <w:r>
              <w:t>Prekes</w:t>
            </w:r>
            <w:proofErr w:type="spellEnd"/>
            <w:r>
              <w:t xml:space="preserve"> </w:t>
            </w:r>
            <w:proofErr w:type="spellStart"/>
            <w:r>
              <w:t>sumokėtą</w:t>
            </w:r>
            <w:proofErr w:type="spellEnd"/>
            <w:r>
              <w:t xml:space="preserve"> </w:t>
            </w:r>
            <w:proofErr w:type="spellStart"/>
            <w:r>
              <w:t>sumą</w:t>
            </w:r>
            <w:proofErr w:type="spellEnd"/>
            <w:r>
              <w:t xml:space="preserve"> </w:t>
            </w:r>
            <w:proofErr w:type="spellStart"/>
            <w:r>
              <w:t>bei</w:t>
            </w:r>
            <w:proofErr w:type="spellEnd"/>
            <w:r>
              <w:t xml:space="preserve"> </w:t>
            </w:r>
            <w:proofErr w:type="spellStart"/>
            <w:r>
              <w:t>nutraukti</w:t>
            </w:r>
            <w:proofErr w:type="spellEnd"/>
            <w:r>
              <w:t xml:space="preserve"> </w:t>
            </w:r>
            <w:proofErr w:type="spellStart"/>
            <w:r>
              <w:t>Sutartį</w:t>
            </w:r>
            <w:proofErr w:type="spellEnd"/>
            <w:r>
              <w:t>.</w:t>
            </w:r>
          </w:p>
        </w:tc>
        <w:tc>
          <w:tcPr>
            <w:tcW w:w="4518" w:type="dxa"/>
            <w:tcBorders>
              <w:left w:val="single" w:sz="4" w:space="0" w:color="auto"/>
              <w:right w:val="single" w:sz="4" w:space="0" w:color="auto"/>
            </w:tcBorders>
          </w:tcPr>
          <w:p w14:paraId="66E92365" w14:textId="7F08B3B9" w:rsidR="002E568E" w:rsidRDefault="002E568E" w:rsidP="002E568E">
            <w:r w:rsidRPr="00A119D0">
              <w:rPr>
                <w:color w:val="000000"/>
                <w:szCs w:val="24"/>
                <w:lang w:val="en-GB"/>
              </w:rPr>
              <w:t>7.4.1.3. Return the Goods to the Supplier without payment or request a refund of the amount paid and terminate the Contract.</w:t>
            </w:r>
          </w:p>
        </w:tc>
      </w:tr>
      <w:tr w:rsidR="002E568E" w14:paraId="31859814" w14:textId="77777777" w:rsidTr="00466A6D">
        <w:tc>
          <w:tcPr>
            <w:tcW w:w="4338" w:type="dxa"/>
            <w:tcBorders>
              <w:left w:val="single" w:sz="4" w:space="0" w:color="auto"/>
              <w:right w:val="single" w:sz="4" w:space="0" w:color="auto"/>
            </w:tcBorders>
          </w:tcPr>
          <w:p w14:paraId="28BBEA5C" w14:textId="77777777" w:rsidR="002E568E" w:rsidRDefault="002E568E" w:rsidP="002E568E">
            <w:r>
              <w:t>7.4.2. </w:t>
            </w:r>
            <w:proofErr w:type="spellStart"/>
            <w:r>
              <w:t>Tiekėjui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mokėtina</w:t>
            </w:r>
            <w:proofErr w:type="spellEnd"/>
            <w:r>
              <w:t xml:space="preserve"> </w:t>
            </w:r>
            <w:proofErr w:type="spellStart"/>
            <w:r>
              <w:t>suma</w:t>
            </w:r>
            <w:proofErr w:type="spellEnd"/>
            <w:r>
              <w:t xml:space="preserve"> </w:t>
            </w:r>
            <w:proofErr w:type="spellStart"/>
            <w:r>
              <w:t>sumažinama</w:t>
            </w:r>
            <w:proofErr w:type="spellEnd"/>
            <w:r>
              <w:t xml:space="preserve"> </w:t>
            </w:r>
            <w:proofErr w:type="spellStart"/>
            <w:r>
              <w:t>tiek</w:t>
            </w:r>
            <w:proofErr w:type="spellEnd"/>
            <w:r>
              <w:t xml:space="preserve">, </w:t>
            </w:r>
            <w:proofErr w:type="spellStart"/>
            <w:r>
              <w:t>kiek</w:t>
            </w:r>
            <w:proofErr w:type="spellEnd"/>
            <w:r>
              <w:t xml:space="preserve"> </w:t>
            </w:r>
            <w:proofErr w:type="spellStart"/>
            <w:r>
              <w:t>sumažėja</w:t>
            </w:r>
            <w:proofErr w:type="spellEnd"/>
            <w:r>
              <w:t xml:space="preserve"> </w:t>
            </w:r>
            <w:proofErr w:type="spellStart"/>
            <w:r>
              <w:t>Prekių</w:t>
            </w:r>
            <w:proofErr w:type="spellEnd"/>
            <w:r>
              <w:t xml:space="preserve"> </w:t>
            </w:r>
            <w:proofErr w:type="spellStart"/>
            <w:r>
              <w:t>vertė</w:t>
            </w:r>
            <w:proofErr w:type="spellEnd"/>
            <w:r>
              <w:t xml:space="preserve"> </w:t>
            </w:r>
            <w:proofErr w:type="spellStart"/>
            <w:r>
              <w:t>Pirkėjui</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jeigu</w:t>
            </w:r>
            <w:proofErr w:type="spellEnd"/>
            <w:r>
              <w:t xml:space="preserve"> </w:t>
            </w:r>
            <w:proofErr w:type="spellStart"/>
            <w:r>
              <w:t>tokia</w:t>
            </w:r>
            <w:proofErr w:type="spellEnd"/>
            <w:r>
              <w:t xml:space="preserve"> </w:t>
            </w:r>
            <w:proofErr w:type="spellStart"/>
            <w:r>
              <w:t>Prekių</w:t>
            </w:r>
            <w:proofErr w:type="spellEnd"/>
            <w:r>
              <w:t xml:space="preserve"> </w:t>
            </w:r>
            <w:proofErr w:type="spellStart"/>
            <w:r>
              <w:t>vertė</w:t>
            </w:r>
            <w:proofErr w:type="spellEnd"/>
            <w:r>
              <w:t xml:space="preserve"> </w:t>
            </w:r>
            <w:proofErr w:type="spellStart"/>
            <w:r>
              <w:t>gali</w:t>
            </w:r>
            <w:proofErr w:type="spellEnd"/>
            <w:r>
              <w:t xml:space="preserve"> </w:t>
            </w:r>
            <w:proofErr w:type="spellStart"/>
            <w:r>
              <w:t>būti</w:t>
            </w:r>
            <w:proofErr w:type="spellEnd"/>
            <w:r>
              <w:t xml:space="preserve"> </w:t>
            </w:r>
            <w:proofErr w:type="spellStart"/>
            <w:r>
              <w:t>išskaitoma</w:t>
            </w:r>
            <w:proofErr w:type="spellEnd"/>
            <w:r>
              <w:t xml:space="preserve"> </w:t>
            </w:r>
            <w:proofErr w:type="spellStart"/>
            <w:r>
              <w:t>iš</w:t>
            </w:r>
            <w:proofErr w:type="spellEnd"/>
            <w:r>
              <w:t xml:space="preserve"> </w:t>
            </w:r>
            <w:proofErr w:type="spellStart"/>
            <w:r>
              <w:t>bendros</w:t>
            </w:r>
            <w:proofErr w:type="spellEnd"/>
            <w:r>
              <w:t xml:space="preserve"> </w:t>
            </w:r>
            <w:proofErr w:type="spellStart"/>
            <w:r>
              <w:t>Prekių</w:t>
            </w:r>
            <w:proofErr w:type="spellEnd"/>
            <w:r>
              <w:t xml:space="preserve"> </w:t>
            </w:r>
            <w:proofErr w:type="spellStart"/>
            <w:r>
              <w:t>vertės</w:t>
            </w:r>
            <w:proofErr w:type="spellEnd"/>
            <w:r>
              <w:t xml:space="preserve"> Į </w:t>
            </w:r>
            <w:proofErr w:type="spellStart"/>
            <w:r>
              <w:t>Prekių</w:t>
            </w:r>
            <w:proofErr w:type="spellEnd"/>
            <w:r>
              <w:t xml:space="preserve"> </w:t>
            </w:r>
            <w:proofErr w:type="spellStart"/>
            <w:r>
              <w:t>vertės</w:t>
            </w:r>
            <w:proofErr w:type="spellEnd"/>
            <w:r>
              <w:t xml:space="preserve"> </w:t>
            </w:r>
            <w:proofErr w:type="spellStart"/>
            <w:r>
              <w:t>sumažėjimą</w:t>
            </w:r>
            <w:proofErr w:type="spellEnd"/>
            <w:r>
              <w:t xml:space="preserve">, be </w:t>
            </w:r>
            <w:proofErr w:type="spellStart"/>
            <w:r>
              <w:t>kita</w:t>
            </w:r>
            <w:proofErr w:type="spellEnd"/>
            <w:r>
              <w:t xml:space="preserve"> ko, </w:t>
            </w:r>
            <w:proofErr w:type="spellStart"/>
            <w:r>
              <w:t>įskaičiuojamos</w:t>
            </w:r>
            <w:proofErr w:type="spellEnd"/>
            <w:r>
              <w:t xml:space="preserve"> </w:t>
            </w:r>
            <w:proofErr w:type="spellStart"/>
            <w:r>
              <w:t>Pirkėjo</w:t>
            </w:r>
            <w:proofErr w:type="spellEnd"/>
            <w:r>
              <w:t xml:space="preserve"> </w:t>
            </w:r>
            <w:proofErr w:type="spellStart"/>
            <w:r>
              <w:t>išlaidos</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įvertinimui</w:t>
            </w:r>
            <w:proofErr w:type="spellEnd"/>
            <w:r>
              <w:t xml:space="preserve"> ir </w:t>
            </w:r>
            <w:proofErr w:type="spellStart"/>
            <w:r>
              <w:t>šalinimui</w:t>
            </w:r>
            <w:proofErr w:type="spellEnd"/>
            <w:r>
              <w:t xml:space="preserve"> (</w:t>
            </w:r>
            <w:proofErr w:type="spellStart"/>
            <w:r>
              <w:t>jeigu</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kaina</w:t>
            </w:r>
            <w:proofErr w:type="spellEnd"/>
            <w:r>
              <w:t xml:space="preserve"> </w:t>
            </w:r>
            <w:proofErr w:type="spellStart"/>
            <w:r>
              <w:t>buvo</w:t>
            </w:r>
            <w:proofErr w:type="spellEnd"/>
            <w:r>
              <w:t xml:space="preserve"> </w:t>
            </w:r>
            <w:proofErr w:type="spellStart"/>
            <w:r>
              <w:t>nurodyta</w:t>
            </w:r>
            <w:proofErr w:type="spellEnd"/>
            <w:r>
              <w:t xml:space="preserve"> </w:t>
            </w:r>
            <w:proofErr w:type="spellStart"/>
            <w:r>
              <w:t>pirkimo</w:t>
            </w:r>
            <w:proofErr w:type="spellEnd"/>
            <w:r>
              <w:t xml:space="preserve"> </w:t>
            </w:r>
            <w:proofErr w:type="spellStart"/>
            <w:r>
              <w:t>metu</w:t>
            </w:r>
            <w:proofErr w:type="spellEnd"/>
            <w:r>
              <w:t xml:space="preserve">), </w:t>
            </w:r>
            <w:proofErr w:type="spellStart"/>
            <w:r>
              <w:t>Pirkėjo</w:t>
            </w:r>
            <w:proofErr w:type="spellEnd"/>
            <w:r>
              <w:t xml:space="preserve"> </w:t>
            </w:r>
            <w:proofErr w:type="spellStart"/>
            <w:r>
              <w:t>esamų</w:t>
            </w:r>
            <w:proofErr w:type="spellEnd"/>
            <w:r>
              <w:t xml:space="preserve"> </w:t>
            </w:r>
            <w:proofErr w:type="spellStart"/>
            <w:r>
              <w:t>ar</w:t>
            </w:r>
            <w:proofErr w:type="spellEnd"/>
            <w:r>
              <w:t xml:space="preserve"> </w:t>
            </w:r>
            <w:proofErr w:type="spellStart"/>
            <w:r>
              <w:t>būsimų</w:t>
            </w:r>
            <w:proofErr w:type="spellEnd"/>
            <w:r>
              <w:t xml:space="preserve"> </w:t>
            </w:r>
            <w:proofErr w:type="spellStart"/>
            <w:r>
              <w:t>išlaidų</w:t>
            </w:r>
            <w:proofErr w:type="spellEnd"/>
            <w:r>
              <w:t xml:space="preserve"> </w:t>
            </w:r>
            <w:proofErr w:type="spellStart"/>
            <w:r>
              <w:t>Prekių</w:t>
            </w:r>
            <w:proofErr w:type="spellEnd"/>
            <w:r>
              <w:t xml:space="preserve"> </w:t>
            </w:r>
            <w:proofErr w:type="spellStart"/>
            <w:r>
              <w:t>eksploatavimui</w:t>
            </w:r>
            <w:proofErr w:type="spellEnd"/>
            <w:r>
              <w:t xml:space="preserve"> </w:t>
            </w:r>
            <w:proofErr w:type="spellStart"/>
            <w:r>
              <w:t>padidėjimas</w:t>
            </w:r>
            <w:proofErr w:type="spellEnd"/>
            <w:r>
              <w:t xml:space="preserve"> (</w:t>
            </w:r>
            <w:proofErr w:type="spellStart"/>
            <w:r>
              <w:t>jeigu</w:t>
            </w:r>
            <w:proofErr w:type="spellEnd"/>
            <w:r>
              <w:t xml:space="preserve"> </w:t>
            </w:r>
            <w:proofErr w:type="spellStart"/>
            <w:r>
              <w:t>tokios</w:t>
            </w:r>
            <w:proofErr w:type="spellEnd"/>
            <w:r>
              <w:t xml:space="preserve"> </w:t>
            </w:r>
            <w:proofErr w:type="spellStart"/>
            <w:r>
              <w:t>išlaidos</w:t>
            </w:r>
            <w:proofErr w:type="spellEnd"/>
            <w:r>
              <w:t xml:space="preserve"> </w:t>
            </w:r>
            <w:proofErr w:type="spellStart"/>
            <w:r>
              <w:t>buvo</w:t>
            </w:r>
            <w:proofErr w:type="spellEnd"/>
            <w:r>
              <w:t xml:space="preserve"> </w:t>
            </w:r>
            <w:proofErr w:type="spellStart"/>
            <w:r>
              <w:t>vertinamos</w:t>
            </w:r>
            <w:proofErr w:type="spellEnd"/>
            <w:r>
              <w:t xml:space="preserve"> </w:t>
            </w:r>
            <w:proofErr w:type="spellStart"/>
            <w:r>
              <w:t>pirkimo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4C1A8C4F" w14:textId="394585E4" w:rsidR="002E568E" w:rsidRDefault="002E568E" w:rsidP="002E568E">
            <w:r w:rsidRPr="00A119D0">
              <w:rPr>
                <w:color w:val="000000"/>
                <w:szCs w:val="24"/>
                <w:lang w:val="en-GB"/>
              </w:rPr>
              <w:t>7.4.2. The amount payable to the Supplier shall be reduced by the amount by which the value of the Goods to the Buyer has decreased due to the defects. This reduction may include the Buyer’s costs for evaluating and rectifying the defects (if the price of such Goods was specified at the time of procurement), and any increase in the Buyer’s current or future operating costs (if such costs were considered during procurement).</w:t>
            </w:r>
          </w:p>
        </w:tc>
      </w:tr>
      <w:tr w:rsidR="002E568E" w14:paraId="6D3B0998" w14:textId="77777777" w:rsidTr="00466A6D">
        <w:tc>
          <w:tcPr>
            <w:tcW w:w="4338" w:type="dxa"/>
            <w:tcBorders>
              <w:left w:val="single" w:sz="4" w:space="0" w:color="auto"/>
              <w:right w:val="single" w:sz="4" w:space="0" w:color="auto"/>
            </w:tcBorders>
          </w:tcPr>
          <w:p w14:paraId="6D2807E3" w14:textId="77777777" w:rsidR="002E568E" w:rsidRDefault="002E568E" w:rsidP="002E568E">
            <w:r>
              <w:t>7.4.3. </w:t>
            </w:r>
            <w:proofErr w:type="spellStart"/>
            <w:r>
              <w:t>Tiekėjas</w:t>
            </w:r>
            <w:proofErr w:type="spellEnd"/>
            <w:r>
              <w:t xml:space="preserve"> </w:t>
            </w:r>
            <w:proofErr w:type="spellStart"/>
            <w:r>
              <w:t>privalo</w:t>
            </w:r>
            <w:proofErr w:type="spellEnd"/>
            <w:r>
              <w:t xml:space="preserve"> </w:t>
            </w:r>
            <w:proofErr w:type="spellStart"/>
            <w:r>
              <w:t>patenkinti</w:t>
            </w:r>
            <w:proofErr w:type="spellEnd"/>
            <w:r>
              <w:t xml:space="preserve"> </w:t>
            </w:r>
            <w:proofErr w:type="spellStart"/>
            <w:r>
              <w:t>Pirkėjo</w:t>
            </w:r>
            <w:proofErr w:type="spellEnd"/>
            <w:r>
              <w:t xml:space="preserve"> </w:t>
            </w:r>
            <w:proofErr w:type="spellStart"/>
            <w:r>
              <w:t>pagal</w:t>
            </w:r>
            <w:proofErr w:type="spellEnd"/>
            <w:r>
              <w:t xml:space="preserve"> </w:t>
            </w:r>
            <w:proofErr w:type="spellStart"/>
            <w:r>
              <w:t>Bendrųjų</w:t>
            </w:r>
            <w:proofErr w:type="spellEnd"/>
            <w:r>
              <w:t xml:space="preserve"> </w:t>
            </w:r>
            <w:proofErr w:type="spellStart"/>
            <w:r>
              <w:t>sąlygų</w:t>
            </w:r>
            <w:proofErr w:type="spellEnd"/>
            <w:r>
              <w:t xml:space="preserve"> 7.4.4 </w:t>
            </w:r>
            <w:proofErr w:type="spellStart"/>
            <w:r>
              <w:t>punktą</w:t>
            </w:r>
            <w:proofErr w:type="spellEnd"/>
            <w:r>
              <w:t xml:space="preserve"> </w:t>
            </w:r>
            <w:proofErr w:type="spellStart"/>
            <w:r>
              <w:t>pareikštą</w:t>
            </w:r>
            <w:proofErr w:type="spellEnd"/>
            <w:r>
              <w:t xml:space="preserve"> </w:t>
            </w:r>
            <w:proofErr w:type="spellStart"/>
            <w:r>
              <w:t>piniginį</w:t>
            </w:r>
            <w:proofErr w:type="spellEnd"/>
            <w:r>
              <w:t xml:space="preserve"> </w:t>
            </w:r>
            <w:proofErr w:type="spellStart"/>
            <w:r>
              <w:t>reikalavimą</w:t>
            </w:r>
            <w:proofErr w:type="spellEnd"/>
            <w:r>
              <w:t xml:space="preserve"> per 30 (</w:t>
            </w:r>
            <w:proofErr w:type="spellStart"/>
            <w:r>
              <w:t>trisdešimt</w:t>
            </w:r>
            <w:proofErr w:type="spellEnd"/>
            <w:r>
              <w:t xml:space="preserve">) </w:t>
            </w:r>
            <w:proofErr w:type="spellStart"/>
            <w:r>
              <w:t>dienų</w:t>
            </w:r>
            <w:proofErr w:type="spellEnd"/>
            <w:r>
              <w:t xml:space="preserve"> </w:t>
            </w:r>
            <w:proofErr w:type="spellStart"/>
            <w:r>
              <w:t>arba</w:t>
            </w:r>
            <w:proofErr w:type="spellEnd"/>
            <w:r>
              <w:t xml:space="preserve"> per </w:t>
            </w:r>
            <w:proofErr w:type="spellStart"/>
            <w:r>
              <w:t>ilgesnį</w:t>
            </w:r>
            <w:proofErr w:type="spellEnd"/>
            <w:r>
              <w:t xml:space="preserve"> </w:t>
            </w:r>
            <w:proofErr w:type="spellStart"/>
            <w:r>
              <w:t>Pirkėjo</w:t>
            </w:r>
            <w:proofErr w:type="spellEnd"/>
            <w:r>
              <w:t xml:space="preserve"> </w:t>
            </w:r>
            <w:proofErr w:type="spellStart"/>
            <w:r>
              <w:t>reikalavime</w:t>
            </w:r>
            <w:proofErr w:type="spellEnd"/>
            <w:r>
              <w:t xml:space="preserve"> </w:t>
            </w:r>
            <w:proofErr w:type="spellStart"/>
            <w:r>
              <w:t>nurodytą</w:t>
            </w:r>
            <w:proofErr w:type="spellEnd"/>
            <w:r>
              <w:t xml:space="preserve"> </w:t>
            </w:r>
            <w:proofErr w:type="spellStart"/>
            <w:r>
              <w:t>protingą</w:t>
            </w:r>
            <w:proofErr w:type="spellEnd"/>
            <w:r>
              <w:t xml:space="preserve"> </w:t>
            </w:r>
            <w:proofErr w:type="spellStart"/>
            <w:r>
              <w:t>terminą</w:t>
            </w:r>
            <w:proofErr w:type="spellEnd"/>
            <w:r>
              <w:t>.</w:t>
            </w:r>
          </w:p>
        </w:tc>
        <w:tc>
          <w:tcPr>
            <w:tcW w:w="4518" w:type="dxa"/>
            <w:tcBorders>
              <w:left w:val="single" w:sz="4" w:space="0" w:color="auto"/>
              <w:right w:val="single" w:sz="4" w:space="0" w:color="auto"/>
            </w:tcBorders>
          </w:tcPr>
          <w:p w14:paraId="33C37A63" w14:textId="7CE3E3EB" w:rsidR="002E568E" w:rsidRDefault="002E568E" w:rsidP="002E568E">
            <w:r w:rsidRPr="00A119D0">
              <w:rPr>
                <w:color w:val="000000"/>
                <w:szCs w:val="24"/>
                <w:lang w:val="en-GB"/>
              </w:rPr>
              <w:t>7.4.3. The Supplier must satisfy the Buyer’s monetary claim under Clause 7.4.4 within thirty (30) days or within a longer reasonable period specified by the Buyer.</w:t>
            </w:r>
          </w:p>
        </w:tc>
      </w:tr>
      <w:tr w:rsidR="002E568E" w14:paraId="0D8D8975" w14:textId="77777777" w:rsidTr="00466A6D">
        <w:tc>
          <w:tcPr>
            <w:tcW w:w="4338" w:type="dxa"/>
            <w:tcBorders>
              <w:left w:val="single" w:sz="4" w:space="0" w:color="auto"/>
              <w:bottom w:val="single" w:sz="4" w:space="0" w:color="auto"/>
              <w:right w:val="single" w:sz="4" w:space="0" w:color="auto"/>
            </w:tcBorders>
          </w:tcPr>
          <w:p w14:paraId="0CEC0010" w14:textId="77777777" w:rsidR="002E568E" w:rsidRDefault="002E568E" w:rsidP="002E568E">
            <w:r>
              <w:t>7.4.4. </w:t>
            </w:r>
            <w:proofErr w:type="spellStart"/>
            <w:r>
              <w:t>Už</w:t>
            </w:r>
            <w:proofErr w:type="spellEnd"/>
            <w:r>
              <w:t xml:space="preserve"> </w:t>
            </w:r>
            <w:proofErr w:type="spellStart"/>
            <w:r>
              <w:t>vėlavimą</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reikalauti</w:t>
            </w:r>
            <w:proofErr w:type="spellEnd"/>
            <w:r>
              <w:t xml:space="preserve"> </w:t>
            </w:r>
            <w:proofErr w:type="spellStart"/>
            <w:r>
              <w:t>Tiekėjo</w:t>
            </w:r>
            <w:proofErr w:type="spellEnd"/>
            <w:r>
              <w:t xml:space="preserve"> </w:t>
            </w:r>
            <w:proofErr w:type="spellStart"/>
            <w:r>
              <w:t>sumokėti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nustatyto</w:t>
            </w:r>
            <w:proofErr w:type="spellEnd"/>
            <w:r>
              <w:t xml:space="preserve"> </w:t>
            </w:r>
            <w:proofErr w:type="spellStart"/>
            <w:r>
              <w:t>dydžio</w:t>
            </w:r>
            <w:proofErr w:type="spellEnd"/>
            <w:r>
              <w:t xml:space="preserve"> </w:t>
            </w:r>
            <w:proofErr w:type="spellStart"/>
            <w:r>
              <w:t>netesybas</w:t>
            </w:r>
            <w:proofErr w:type="spellEnd"/>
            <w:r>
              <w:t>.</w:t>
            </w:r>
          </w:p>
        </w:tc>
        <w:tc>
          <w:tcPr>
            <w:tcW w:w="4518" w:type="dxa"/>
            <w:tcBorders>
              <w:left w:val="single" w:sz="4" w:space="0" w:color="auto"/>
              <w:bottom w:val="single" w:sz="4" w:space="0" w:color="auto"/>
              <w:right w:val="single" w:sz="4" w:space="0" w:color="auto"/>
            </w:tcBorders>
          </w:tcPr>
          <w:p w14:paraId="54CB1265" w14:textId="4C3B8742" w:rsidR="002E568E" w:rsidRDefault="002E568E" w:rsidP="002E568E">
            <w:r w:rsidRPr="00A119D0">
              <w:rPr>
                <w:color w:val="000000"/>
                <w:szCs w:val="24"/>
                <w:lang w:val="en-GB"/>
              </w:rPr>
              <w:t>7.4.4. For delays in rectifying defects, the Buyer shall require the Supplier to pay penalties in the amount specified in the Special Terms and Conditions.</w:t>
            </w:r>
          </w:p>
        </w:tc>
      </w:tr>
      <w:tr w:rsidR="002E568E" w14:paraId="6DC35429" w14:textId="77777777" w:rsidTr="00466A6D">
        <w:tc>
          <w:tcPr>
            <w:tcW w:w="4338" w:type="dxa"/>
            <w:tcBorders>
              <w:top w:val="single" w:sz="4" w:space="0" w:color="auto"/>
              <w:left w:val="single" w:sz="4" w:space="0" w:color="auto"/>
              <w:right w:val="single" w:sz="4" w:space="0" w:color="auto"/>
            </w:tcBorders>
          </w:tcPr>
          <w:p w14:paraId="09DEFC0A" w14:textId="77777777" w:rsidR="002E568E" w:rsidRDefault="002E568E" w:rsidP="002E568E">
            <w:r w:rsidRPr="00926F89">
              <w:rPr>
                <w:rFonts w:ascii="Times New Roman" w:eastAsia="Times New Roman" w:hAnsi="Times New Roman" w:cs="Times New Roman"/>
                <w:b/>
                <w:bCs/>
                <w:caps/>
                <w:color w:val="000000"/>
                <w:sz w:val="24"/>
                <w:szCs w:val="24"/>
                <w:lang w:val="lt-LT"/>
              </w:rPr>
              <w:t>8.  PRISTATYMO TERMINAI</w:t>
            </w:r>
          </w:p>
        </w:tc>
        <w:tc>
          <w:tcPr>
            <w:tcW w:w="4518" w:type="dxa"/>
            <w:tcBorders>
              <w:top w:val="single" w:sz="4" w:space="0" w:color="auto"/>
              <w:left w:val="single" w:sz="4" w:space="0" w:color="auto"/>
              <w:right w:val="single" w:sz="4" w:space="0" w:color="auto"/>
            </w:tcBorders>
          </w:tcPr>
          <w:p w14:paraId="291DA7B6" w14:textId="77777777" w:rsidR="002E568E" w:rsidRPr="00926F89" w:rsidRDefault="002E568E" w:rsidP="002E568E">
            <w:pPr>
              <w:rPr>
                <w:rFonts w:ascii="Times New Roman" w:eastAsia="Times New Roman" w:hAnsi="Times New Roman" w:cs="Times New Roman"/>
                <w:b/>
                <w:bCs/>
                <w:caps/>
                <w:color w:val="000000"/>
                <w:sz w:val="24"/>
                <w:szCs w:val="24"/>
                <w:lang w:val="lt-LT"/>
              </w:rPr>
            </w:pPr>
            <w:r w:rsidRPr="00926F89">
              <w:rPr>
                <w:rFonts w:ascii="Times New Roman" w:eastAsia="Times New Roman" w:hAnsi="Times New Roman" w:cs="Times New Roman"/>
                <w:b/>
                <w:bCs/>
                <w:caps/>
                <w:color w:val="000000"/>
                <w:sz w:val="24"/>
                <w:szCs w:val="24"/>
                <w:lang w:val="lt-LT"/>
              </w:rPr>
              <w:t>8. DELIVERY TERMS</w:t>
            </w:r>
          </w:p>
          <w:p w14:paraId="4A77B764" w14:textId="5954E68D" w:rsidR="002E568E" w:rsidRDefault="002E568E" w:rsidP="002E568E"/>
        </w:tc>
      </w:tr>
      <w:tr w:rsidR="002E568E" w14:paraId="00CAB15F" w14:textId="77777777" w:rsidTr="00466A6D">
        <w:tc>
          <w:tcPr>
            <w:tcW w:w="4338" w:type="dxa"/>
            <w:tcBorders>
              <w:left w:val="single" w:sz="4" w:space="0" w:color="auto"/>
              <w:right w:val="single" w:sz="4" w:space="0" w:color="auto"/>
            </w:tcBorders>
          </w:tcPr>
          <w:p w14:paraId="7980AB1E" w14:textId="77777777" w:rsidR="002E568E" w:rsidRDefault="002E568E" w:rsidP="002E568E">
            <w:r w:rsidRPr="000763DC">
              <w:rPr>
                <w:b/>
                <w:bCs/>
                <w:color w:val="000000"/>
                <w:szCs w:val="24"/>
              </w:rPr>
              <w:t xml:space="preserve">8.1.  </w:t>
            </w:r>
            <w:proofErr w:type="spellStart"/>
            <w:r w:rsidRPr="000763DC">
              <w:rPr>
                <w:b/>
                <w:bCs/>
                <w:color w:val="000000"/>
                <w:szCs w:val="24"/>
              </w:rPr>
              <w:t>Pristatymo</w:t>
            </w:r>
            <w:proofErr w:type="spellEnd"/>
            <w:r w:rsidRPr="000763DC">
              <w:rPr>
                <w:b/>
                <w:bCs/>
                <w:color w:val="000000"/>
                <w:szCs w:val="24"/>
              </w:rPr>
              <w:t xml:space="preserve"> </w:t>
            </w:r>
            <w:proofErr w:type="spellStart"/>
            <w:r w:rsidRPr="000763DC">
              <w:rPr>
                <w:b/>
                <w:bCs/>
                <w:color w:val="000000"/>
                <w:szCs w:val="24"/>
              </w:rPr>
              <w:t>terminai</w:t>
            </w:r>
            <w:proofErr w:type="spellEnd"/>
            <w:r w:rsidRPr="000763DC">
              <w:rPr>
                <w:b/>
                <w:bCs/>
                <w:color w:val="000000"/>
                <w:szCs w:val="24"/>
              </w:rPr>
              <w:t xml:space="preserve"> ir </w:t>
            </w:r>
            <w:proofErr w:type="spellStart"/>
            <w:r w:rsidRPr="000763DC">
              <w:rPr>
                <w:b/>
                <w:bCs/>
                <w:color w:val="000000"/>
                <w:szCs w:val="24"/>
              </w:rPr>
              <w:t>Prekių</w:t>
            </w:r>
            <w:proofErr w:type="spellEnd"/>
            <w:r w:rsidRPr="000763DC">
              <w:rPr>
                <w:b/>
                <w:bCs/>
                <w:color w:val="000000"/>
                <w:szCs w:val="24"/>
              </w:rPr>
              <w:t xml:space="preserve"> </w:t>
            </w:r>
            <w:proofErr w:type="spellStart"/>
            <w:r w:rsidRPr="000763DC">
              <w:rPr>
                <w:b/>
                <w:bCs/>
                <w:color w:val="000000"/>
                <w:szCs w:val="24"/>
              </w:rPr>
              <w:t>tiekimo</w:t>
            </w:r>
            <w:proofErr w:type="spellEnd"/>
            <w:r w:rsidRPr="000763DC">
              <w:rPr>
                <w:b/>
                <w:bCs/>
                <w:color w:val="000000"/>
                <w:szCs w:val="24"/>
              </w:rPr>
              <w:t xml:space="preserve"> </w:t>
            </w:r>
            <w:proofErr w:type="spellStart"/>
            <w:r w:rsidRPr="000763DC">
              <w:rPr>
                <w:b/>
                <w:bCs/>
                <w:color w:val="000000"/>
                <w:szCs w:val="24"/>
              </w:rPr>
              <w:t>grafikas</w:t>
            </w:r>
            <w:proofErr w:type="spellEnd"/>
          </w:p>
        </w:tc>
        <w:tc>
          <w:tcPr>
            <w:tcW w:w="4518" w:type="dxa"/>
            <w:tcBorders>
              <w:left w:val="single" w:sz="4" w:space="0" w:color="auto"/>
              <w:right w:val="single" w:sz="4" w:space="0" w:color="auto"/>
            </w:tcBorders>
          </w:tcPr>
          <w:p w14:paraId="6467B1F8" w14:textId="77777777" w:rsidR="002E568E" w:rsidRPr="000763DC" w:rsidRDefault="002E568E" w:rsidP="002E568E">
            <w:pPr>
              <w:rPr>
                <w:b/>
                <w:bCs/>
                <w:color w:val="000000"/>
                <w:szCs w:val="24"/>
              </w:rPr>
            </w:pPr>
            <w:r>
              <w:rPr>
                <w:b/>
                <w:bCs/>
                <w:color w:val="000000"/>
                <w:szCs w:val="24"/>
              </w:rPr>
              <w:t>8.1. Delivery Deadlines and Delivery Schedule</w:t>
            </w:r>
          </w:p>
          <w:p w14:paraId="58319269" w14:textId="4D94E6D1" w:rsidR="002E568E" w:rsidRPr="000763DC" w:rsidRDefault="002E568E" w:rsidP="002E568E">
            <w:pPr>
              <w:rPr>
                <w:b/>
                <w:bCs/>
                <w:color w:val="000000"/>
                <w:szCs w:val="24"/>
              </w:rPr>
            </w:pPr>
          </w:p>
        </w:tc>
      </w:tr>
      <w:tr w:rsidR="002E568E" w14:paraId="50FBF62D" w14:textId="77777777" w:rsidTr="00466A6D">
        <w:tc>
          <w:tcPr>
            <w:tcW w:w="4338" w:type="dxa"/>
            <w:tcBorders>
              <w:left w:val="single" w:sz="4" w:space="0" w:color="auto"/>
              <w:right w:val="single" w:sz="4" w:space="0" w:color="auto"/>
            </w:tcBorders>
          </w:tcPr>
          <w:p w14:paraId="7B033A36" w14:textId="77777777" w:rsidR="002E568E" w:rsidRDefault="002E568E" w:rsidP="002E568E">
            <w:r>
              <w:t>8.1.1. </w:t>
            </w:r>
            <w:proofErr w:type="spellStart"/>
            <w:r>
              <w:t>Tiekėjas</w:t>
            </w:r>
            <w:proofErr w:type="spellEnd"/>
            <w:r>
              <w:t xml:space="preserve"> </w:t>
            </w:r>
            <w:proofErr w:type="spellStart"/>
            <w:r>
              <w:t>privalo</w:t>
            </w:r>
            <w:proofErr w:type="spellEnd"/>
            <w:r>
              <w:t xml:space="preserve"> </w:t>
            </w:r>
            <w:proofErr w:type="spellStart"/>
            <w:r>
              <w:t>pristatyti</w:t>
            </w:r>
            <w:proofErr w:type="spellEnd"/>
            <w:r>
              <w:t xml:space="preserve"> </w:t>
            </w:r>
            <w:proofErr w:type="spellStart"/>
            <w:r>
              <w:t>Prekes</w:t>
            </w:r>
            <w:proofErr w:type="spellEnd"/>
            <w:r>
              <w:t xml:space="preserve"> </w:t>
            </w:r>
            <w:proofErr w:type="spellStart"/>
            <w:r>
              <w:t>laikydamasis</w:t>
            </w:r>
            <w:proofErr w:type="spellEnd"/>
            <w:r>
              <w:t xml:space="preserve"> </w:t>
            </w:r>
            <w:proofErr w:type="spellStart"/>
            <w:r>
              <w:t>terminų</w:t>
            </w:r>
            <w:proofErr w:type="spellEnd"/>
            <w:r>
              <w:t xml:space="preserve">, </w:t>
            </w:r>
            <w:proofErr w:type="spellStart"/>
            <w:r>
              <w:t>nurodytų</w:t>
            </w:r>
            <w:proofErr w:type="spellEnd"/>
            <w:r>
              <w:t xml:space="preserve"> </w:t>
            </w:r>
            <w:proofErr w:type="spellStart"/>
            <w:r>
              <w:lastRenderedPageBreak/>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45DD2C5E" w14:textId="4C2A0CD4" w:rsidR="002E568E" w:rsidRDefault="002E568E" w:rsidP="002E568E">
            <w:r w:rsidRPr="00A21E9A">
              <w:rPr>
                <w:color w:val="000000"/>
                <w:szCs w:val="24"/>
              </w:rPr>
              <w:lastRenderedPageBreak/>
              <w:t xml:space="preserve">8.1.1. The Supplier must deliver the Goods in accordance with the terms specified in the </w:t>
            </w:r>
            <w:r w:rsidRPr="00A21E9A">
              <w:rPr>
                <w:color w:val="000000"/>
                <w:szCs w:val="24"/>
              </w:rPr>
              <w:lastRenderedPageBreak/>
              <w:t>Special Conditions.</w:t>
            </w:r>
          </w:p>
        </w:tc>
      </w:tr>
      <w:tr w:rsidR="002E568E" w14:paraId="59881B31" w14:textId="77777777" w:rsidTr="00466A6D">
        <w:tc>
          <w:tcPr>
            <w:tcW w:w="4338" w:type="dxa"/>
            <w:tcBorders>
              <w:left w:val="single" w:sz="4" w:space="0" w:color="auto"/>
              <w:right w:val="single" w:sz="4" w:space="0" w:color="auto"/>
            </w:tcBorders>
          </w:tcPr>
          <w:p w14:paraId="6D2008FE" w14:textId="77777777" w:rsidR="002E568E" w:rsidRDefault="002E568E" w:rsidP="002E568E">
            <w:r>
              <w:lastRenderedPageBreak/>
              <w:t xml:space="preserve">8.1.2. Jei </w:t>
            </w:r>
            <w:proofErr w:type="spellStart"/>
            <w:r>
              <w:t>taikytina</w:t>
            </w:r>
            <w:proofErr w:type="spellEnd"/>
            <w:r>
              <w:t xml:space="preserve">, </w:t>
            </w:r>
            <w:proofErr w:type="spellStart"/>
            <w:r>
              <w:t>Pirkėjas</w:t>
            </w:r>
            <w:proofErr w:type="spellEnd"/>
            <w:r>
              <w:t xml:space="preserve"> </w:t>
            </w:r>
            <w:proofErr w:type="spellStart"/>
            <w:r>
              <w:t>privalo</w:t>
            </w:r>
            <w:proofErr w:type="spellEnd"/>
            <w:r>
              <w:t xml:space="preserve"> ne </w:t>
            </w:r>
            <w:proofErr w:type="spellStart"/>
            <w:r>
              <w:t>vėliau</w:t>
            </w:r>
            <w:proofErr w:type="spellEnd"/>
            <w:r>
              <w:t xml:space="preserve"> </w:t>
            </w:r>
            <w:proofErr w:type="spellStart"/>
            <w:r>
              <w:t>kaip</w:t>
            </w:r>
            <w:proofErr w:type="spellEnd"/>
            <w:r>
              <w:t xml:space="preserve"> per 14 (</w:t>
            </w:r>
            <w:proofErr w:type="spellStart"/>
            <w:r>
              <w:t>keturiolika</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Sutarties</w:t>
            </w:r>
            <w:proofErr w:type="spellEnd"/>
            <w:r>
              <w:t xml:space="preserve"> </w:t>
            </w:r>
            <w:proofErr w:type="spellStart"/>
            <w:r>
              <w:t>įsigaliojimo</w:t>
            </w:r>
            <w:proofErr w:type="spellEnd"/>
            <w:r>
              <w:t xml:space="preserve"> </w:t>
            </w:r>
            <w:proofErr w:type="spellStart"/>
            <w:r>
              <w:t>arba</w:t>
            </w:r>
            <w:proofErr w:type="spellEnd"/>
            <w:r>
              <w:t xml:space="preserve"> per </w:t>
            </w:r>
            <w:proofErr w:type="spellStart"/>
            <w:r>
              <w:t>kitą</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parengti</w:t>
            </w:r>
            <w:proofErr w:type="spellEnd"/>
            <w:r>
              <w:t xml:space="preserve"> ir </w:t>
            </w:r>
            <w:proofErr w:type="spellStart"/>
            <w:r>
              <w:t>pateikti</w:t>
            </w:r>
            <w:proofErr w:type="spellEnd"/>
            <w:r>
              <w:t xml:space="preserve"> </w:t>
            </w:r>
            <w:proofErr w:type="spellStart"/>
            <w:r>
              <w:t>Tiekėjui</w:t>
            </w:r>
            <w:proofErr w:type="spellEnd"/>
            <w:r>
              <w:t xml:space="preserve"> </w:t>
            </w:r>
            <w:proofErr w:type="spellStart"/>
            <w:r>
              <w:t>suderinimui</w:t>
            </w:r>
            <w:proofErr w:type="spellEnd"/>
            <w:r>
              <w:t xml:space="preserve"> </w:t>
            </w:r>
            <w:proofErr w:type="spellStart"/>
            <w:r>
              <w:t>Prekių</w:t>
            </w:r>
            <w:proofErr w:type="spellEnd"/>
            <w:r>
              <w:t xml:space="preserve"> </w:t>
            </w:r>
            <w:proofErr w:type="spellStart"/>
            <w:r>
              <w:t>tiekimo</w:t>
            </w:r>
            <w:proofErr w:type="spellEnd"/>
            <w:r>
              <w:t xml:space="preserve"> </w:t>
            </w:r>
            <w:proofErr w:type="spellStart"/>
            <w:r>
              <w:t>grafiką</w:t>
            </w:r>
            <w:proofErr w:type="spellEnd"/>
            <w:r>
              <w:t xml:space="preserve"> (</w:t>
            </w:r>
            <w:proofErr w:type="spellStart"/>
            <w:r>
              <w:t>toliau</w:t>
            </w:r>
            <w:proofErr w:type="spellEnd"/>
            <w:r>
              <w:t xml:space="preserve"> – </w:t>
            </w:r>
            <w:proofErr w:type="spellStart"/>
            <w:r>
              <w:t>Grafikas</w:t>
            </w:r>
            <w:proofErr w:type="spellEnd"/>
            <w:r>
              <w:t>).</w:t>
            </w:r>
          </w:p>
        </w:tc>
        <w:tc>
          <w:tcPr>
            <w:tcW w:w="4518" w:type="dxa"/>
            <w:tcBorders>
              <w:left w:val="single" w:sz="4" w:space="0" w:color="auto"/>
              <w:right w:val="single" w:sz="4" w:space="0" w:color="auto"/>
            </w:tcBorders>
          </w:tcPr>
          <w:p w14:paraId="0105E0A7" w14:textId="647D2353" w:rsidR="002E568E" w:rsidRDefault="002E568E" w:rsidP="002E568E">
            <w:r w:rsidRPr="00A21E9A">
              <w:rPr>
                <w:color w:val="000000"/>
                <w:szCs w:val="24"/>
              </w:rPr>
              <w:t>8.1.2. If applicable, the Buyer must prepare and submit to the Supplier for approval the Schedule for the Supply of Goods (hereinafter referred to as the Schedule) no later than within 14 (fourteen) working days from the entry into force of the Contract or within another period specified in the Procurement Documents.</w:t>
            </w:r>
          </w:p>
        </w:tc>
      </w:tr>
      <w:tr w:rsidR="002E568E" w14:paraId="62A5D55F" w14:textId="77777777" w:rsidTr="00466A6D">
        <w:tc>
          <w:tcPr>
            <w:tcW w:w="4338" w:type="dxa"/>
            <w:tcBorders>
              <w:left w:val="single" w:sz="4" w:space="0" w:color="auto"/>
              <w:right w:val="single" w:sz="4" w:space="0" w:color="auto"/>
            </w:tcBorders>
          </w:tcPr>
          <w:p w14:paraId="55880D4E" w14:textId="77777777" w:rsidR="002E568E" w:rsidRDefault="002E568E" w:rsidP="002E568E">
            <w:r>
              <w:t xml:space="preserve">8.1.3. Jei </w:t>
            </w:r>
            <w:proofErr w:type="spellStart"/>
            <w:r>
              <w:t>aktualu</w:t>
            </w:r>
            <w:proofErr w:type="spellEnd"/>
            <w:r>
              <w:t xml:space="preserve">, </w:t>
            </w:r>
            <w:proofErr w:type="spellStart"/>
            <w:r>
              <w:t>Grafike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pažymėta</w:t>
            </w:r>
            <w:proofErr w:type="spellEnd"/>
            <w:r>
              <w:t xml:space="preserve">, </w:t>
            </w:r>
            <w:proofErr w:type="spellStart"/>
            <w:r>
              <w:t>kurios</w:t>
            </w:r>
            <w:proofErr w:type="spellEnd"/>
            <w:r>
              <w:t xml:space="preserve"> </w:t>
            </w:r>
            <w:proofErr w:type="spellStart"/>
            <w:r>
              <w:t>Prekės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pristatomos</w:t>
            </w:r>
            <w:proofErr w:type="spellEnd"/>
            <w:r>
              <w:t xml:space="preserve"> </w:t>
            </w:r>
            <w:proofErr w:type="spellStart"/>
            <w:r>
              <w:t>lygiagrečiai</w:t>
            </w:r>
            <w:proofErr w:type="spellEnd"/>
            <w:r>
              <w:t xml:space="preserve">, o </w:t>
            </w:r>
            <w:proofErr w:type="spellStart"/>
            <w:r>
              <w:t>kurios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pristatomos</w:t>
            </w:r>
            <w:proofErr w:type="spellEnd"/>
            <w:r>
              <w:t xml:space="preserve"> tik </w:t>
            </w:r>
            <w:proofErr w:type="spellStart"/>
            <w:r>
              <w:t>numatytu</w:t>
            </w:r>
            <w:proofErr w:type="spellEnd"/>
            <w:r>
              <w:t xml:space="preserve"> </w:t>
            </w:r>
            <w:proofErr w:type="spellStart"/>
            <w:r>
              <w:t>eiliškumu</w:t>
            </w:r>
            <w:proofErr w:type="spellEnd"/>
            <w:r>
              <w:t>.</w:t>
            </w:r>
          </w:p>
        </w:tc>
        <w:tc>
          <w:tcPr>
            <w:tcW w:w="4518" w:type="dxa"/>
            <w:tcBorders>
              <w:left w:val="single" w:sz="4" w:space="0" w:color="auto"/>
              <w:right w:val="single" w:sz="4" w:space="0" w:color="auto"/>
            </w:tcBorders>
          </w:tcPr>
          <w:p w14:paraId="5F733ADB" w14:textId="1E5213C7" w:rsidR="002E568E" w:rsidRDefault="002E568E" w:rsidP="002E568E">
            <w:r w:rsidRPr="00A21E9A">
              <w:rPr>
                <w:color w:val="000000"/>
                <w:szCs w:val="24"/>
              </w:rPr>
              <w:t>8.1.3. If relevant, the Schedule shall indicate which Goods may be delivered in parallel and which may be delivered only in the prescribed order.</w:t>
            </w:r>
          </w:p>
        </w:tc>
      </w:tr>
      <w:tr w:rsidR="002E568E" w14:paraId="41D7DF7A" w14:textId="77777777" w:rsidTr="00466A6D">
        <w:tc>
          <w:tcPr>
            <w:tcW w:w="4338" w:type="dxa"/>
            <w:tcBorders>
              <w:left w:val="single" w:sz="4" w:space="0" w:color="auto"/>
              <w:right w:val="single" w:sz="4" w:space="0" w:color="auto"/>
            </w:tcBorders>
          </w:tcPr>
          <w:p w14:paraId="0EF79A58" w14:textId="77777777" w:rsidR="002E568E" w:rsidRDefault="002E568E" w:rsidP="002E568E">
            <w:r w:rsidRPr="000763DC">
              <w:rPr>
                <w:b/>
                <w:bCs/>
                <w:color w:val="000000"/>
                <w:szCs w:val="24"/>
              </w:rPr>
              <w:t xml:space="preserve">8.2.  </w:t>
            </w:r>
            <w:proofErr w:type="spellStart"/>
            <w:r w:rsidRPr="000763DC">
              <w:rPr>
                <w:b/>
                <w:bCs/>
                <w:color w:val="000000"/>
                <w:szCs w:val="24"/>
              </w:rPr>
              <w:t>Netesybos</w:t>
            </w:r>
            <w:proofErr w:type="spellEnd"/>
            <w:r w:rsidRPr="000763DC">
              <w:rPr>
                <w:b/>
                <w:bCs/>
                <w:color w:val="000000"/>
                <w:szCs w:val="24"/>
              </w:rPr>
              <w:t xml:space="preserve"> </w:t>
            </w:r>
            <w:proofErr w:type="spellStart"/>
            <w:r w:rsidRPr="000763DC">
              <w:rPr>
                <w:b/>
                <w:bCs/>
                <w:color w:val="000000"/>
                <w:szCs w:val="24"/>
              </w:rPr>
              <w:t>už</w:t>
            </w:r>
            <w:proofErr w:type="spellEnd"/>
            <w:r w:rsidRPr="000763DC">
              <w:rPr>
                <w:b/>
                <w:bCs/>
                <w:color w:val="000000"/>
                <w:szCs w:val="24"/>
              </w:rPr>
              <w:t xml:space="preserve"> </w:t>
            </w:r>
            <w:proofErr w:type="spellStart"/>
            <w:r w:rsidRPr="000763DC">
              <w:rPr>
                <w:b/>
                <w:bCs/>
                <w:color w:val="000000"/>
                <w:szCs w:val="24"/>
              </w:rPr>
              <w:t>Prekių</w:t>
            </w:r>
            <w:proofErr w:type="spellEnd"/>
            <w:r w:rsidRPr="000763DC">
              <w:rPr>
                <w:b/>
                <w:bCs/>
                <w:color w:val="000000"/>
                <w:szCs w:val="24"/>
              </w:rPr>
              <w:t xml:space="preserve"> </w:t>
            </w:r>
            <w:proofErr w:type="spellStart"/>
            <w:r w:rsidRPr="000763DC">
              <w:rPr>
                <w:b/>
                <w:bCs/>
                <w:color w:val="000000"/>
                <w:szCs w:val="24"/>
              </w:rPr>
              <w:t>pristatymo</w:t>
            </w:r>
            <w:proofErr w:type="spellEnd"/>
            <w:r w:rsidRPr="000763DC">
              <w:rPr>
                <w:b/>
                <w:bCs/>
                <w:color w:val="000000"/>
                <w:szCs w:val="24"/>
              </w:rPr>
              <w:t xml:space="preserve"> </w:t>
            </w:r>
            <w:proofErr w:type="spellStart"/>
            <w:r w:rsidRPr="000763DC">
              <w:rPr>
                <w:b/>
                <w:bCs/>
                <w:color w:val="000000"/>
                <w:szCs w:val="24"/>
              </w:rPr>
              <w:t>vėlavimą</w:t>
            </w:r>
            <w:proofErr w:type="spellEnd"/>
          </w:p>
        </w:tc>
        <w:tc>
          <w:tcPr>
            <w:tcW w:w="4518" w:type="dxa"/>
            <w:tcBorders>
              <w:left w:val="single" w:sz="4" w:space="0" w:color="auto"/>
              <w:right w:val="single" w:sz="4" w:space="0" w:color="auto"/>
            </w:tcBorders>
          </w:tcPr>
          <w:p w14:paraId="7158A6CB" w14:textId="77777777" w:rsidR="002E568E" w:rsidRPr="000763DC" w:rsidRDefault="002E568E" w:rsidP="002E568E">
            <w:pPr>
              <w:rPr>
                <w:b/>
                <w:bCs/>
                <w:color w:val="000000"/>
                <w:szCs w:val="24"/>
              </w:rPr>
            </w:pPr>
            <w:r>
              <w:rPr>
                <w:b/>
                <w:bCs/>
                <w:color w:val="000000"/>
                <w:szCs w:val="24"/>
              </w:rPr>
              <w:t>8.2. Penalties for delay in delivery of the Goods</w:t>
            </w:r>
          </w:p>
          <w:p w14:paraId="4BE8ECF9" w14:textId="607E88F2" w:rsidR="002E568E" w:rsidRDefault="002E568E" w:rsidP="002E568E"/>
        </w:tc>
      </w:tr>
      <w:tr w:rsidR="002E568E" w14:paraId="7FD398A1" w14:textId="77777777" w:rsidTr="00466A6D">
        <w:tc>
          <w:tcPr>
            <w:tcW w:w="4338" w:type="dxa"/>
            <w:tcBorders>
              <w:left w:val="single" w:sz="4" w:space="0" w:color="auto"/>
              <w:right w:val="single" w:sz="4" w:space="0" w:color="auto"/>
            </w:tcBorders>
          </w:tcPr>
          <w:p w14:paraId="11A52F0E" w14:textId="77777777" w:rsidR="002E568E" w:rsidRDefault="002E568E" w:rsidP="002E568E">
            <w:r>
              <w:t>8.2.1. </w:t>
            </w:r>
            <w:proofErr w:type="spellStart"/>
            <w:r>
              <w:t>Jeigu</w:t>
            </w:r>
            <w:proofErr w:type="spellEnd"/>
            <w:r>
              <w:t xml:space="preserve"> </w:t>
            </w:r>
            <w:proofErr w:type="spellStart"/>
            <w:r>
              <w:t>Tiekėjas</w:t>
            </w:r>
            <w:proofErr w:type="spellEnd"/>
            <w:r>
              <w:t xml:space="preserve"> </w:t>
            </w:r>
            <w:proofErr w:type="spellStart"/>
            <w:r>
              <w:t>praleidžia</w:t>
            </w:r>
            <w:proofErr w:type="spellEnd"/>
            <w:r>
              <w:t xml:space="preserve"> </w:t>
            </w:r>
            <w:proofErr w:type="spellStart"/>
            <w:r>
              <w:t>Prekių</w:t>
            </w:r>
            <w:proofErr w:type="spellEnd"/>
            <w:r>
              <w:t xml:space="preserve"> </w:t>
            </w:r>
            <w:proofErr w:type="spellStart"/>
            <w:r>
              <w:t>pristatymo</w:t>
            </w:r>
            <w:proofErr w:type="spellEnd"/>
            <w:r>
              <w:t xml:space="preserve"> terminus, </w:t>
            </w:r>
            <w:proofErr w:type="spellStart"/>
            <w:r>
              <w:t>nustatytus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Tiekėjui</w:t>
            </w:r>
            <w:proofErr w:type="spellEnd"/>
            <w:r>
              <w:t xml:space="preserve"> </w:t>
            </w:r>
            <w:proofErr w:type="spellStart"/>
            <w:r>
              <w:t>iki</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datos</w:t>
            </w:r>
            <w:proofErr w:type="spellEnd"/>
            <w:r>
              <w:t xml:space="preserve"> </w:t>
            </w:r>
            <w:proofErr w:type="spellStart"/>
            <w:r>
              <w:t>taikomos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netesybos</w:t>
            </w:r>
            <w:proofErr w:type="spellEnd"/>
            <w:r>
              <w:t>.</w:t>
            </w:r>
          </w:p>
        </w:tc>
        <w:tc>
          <w:tcPr>
            <w:tcW w:w="4518" w:type="dxa"/>
            <w:tcBorders>
              <w:left w:val="single" w:sz="4" w:space="0" w:color="auto"/>
              <w:right w:val="single" w:sz="4" w:space="0" w:color="auto"/>
            </w:tcBorders>
          </w:tcPr>
          <w:p w14:paraId="090AD680" w14:textId="4B3084B9" w:rsidR="002E568E" w:rsidRDefault="002E568E" w:rsidP="002E568E">
            <w:r w:rsidRPr="008E07B0">
              <w:rPr>
                <w:color w:val="000000"/>
                <w:szCs w:val="24"/>
              </w:rPr>
              <w:t>8.2.1. If the Supplier misses the delivery terms set out in the Special Terms, the Supplier shall be subject to penalties in the amount specified in the Special Terms and Conditions until the date of delivery of the Goods.</w:t>
            </w:r>
          </w:p>
        </w:tc>
      </w:tr>
      <w:tr w:rsidR="002E568E" w14:paraId="7A21F7AF" w14:textId="77777777" w:rsidTr="00466A6D">
        <w:tc>
          <w:tcPr>
            <w:tcW w:w="4338" w:type="dxa"/>
            <w:tcBorders>
              <w:left w:val="single" w:sz="4" w:space="0" w:color="auto"/>
              <w:right w:val="single" w:sz="4" w:space="0" w:color="auto"/>
            </w:tcBorders>
          </w:tcPr>
          <w:p w14:paraId="7393582A" w14:textId="77777777" w:rsidR="002E568E" w:rsidRDefault="002E568E" w:rsidP="002E568E">
            <w:r>
              <w:t>8.2.2. </w:t>
            </w:r>
            <w:proofErr w:type="spellStart"/>
            <w:r>
              <w:t>Tiekėjui</w:t>
            </w:r>
            <w:proofErr w:type="spellEnd"/>
            <w:r>
              <w:t xml:space="preserve"> </w:t>
            </w:r>
            <w:proofErr w:type="spellStart"/>
            <w:r>
              <w:t>praleidus</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pristatymo</w:t>
            </w:r>
            <w:proofErr w:type="spellEnd"/>
            <w:r>
              <w:t xml:space="preserve"> </w:t>
            </w:r>
            <w:proofErr w:type="spellStart"/>
            <w:r>
              <w:t>terminą</w:t>
            </w:r>
            <w:proofErr w:type="spellEnd"/>
            <w:r>
              <w:t xml:space="preserve">, </w:t>
            </w:r>
            <w:proofErr w:type="spellStart"/>
            <w:r>
              <w:t>netesybos</w:t>
            </w:r>
            <w:proofErr w:type="spellEnd"/>
            <w:r>
              <w:t xml:space="preserve"> </w:t>
            </w:r>
            <w:proofErr w:type="spellStart"/>
            <w:r>
              <w:t>skaičiuojamos</w:t>
            </w:r>
            <w:proofErr w:type="spellEnd"/>
            <w:r>
              <w:t xml:space="preserve"> </w:t>
            </w:r>
            <w:proofErr w:type="spellStart"/>
            <w:r>
              <w:t>nuo</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pristatymo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neįskaitytinai</w:t>
            </w:r>
            <w:proofErr w:type="spellEnd"/>
            <w:r>
              <w:t xml:space="preserve">) </w:t>
            </w:r>
            <w:proofErr w:type="spellStart"/>
            <w:r>
              <w:t>iki</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pristatymo</w:t>
            </w:r>
            <w:proofErr w:type="spellEnd"/>
            <w:r>
              <w:t xml:space="preserve"> </w:t>
            </w:r>
            <w:proofErr w:type="spellStart"/>
            <w:r>
              <w:t>datos</w:t>
            </w:r>
            <w:proofErr w:type="spellEnd"/>
            <w:r>
              <w:t xml:space="preserve"> (</w:t>
            </w:r>
            <w:proofErr w:type="spellStart"/>
            <w:r>
              <w:t>įskaitytinai</w:t>
            </w:r>
            <w:proofErr w:type="spellEnd"/>
            <w:r>
              <w:t xml:space="preserve">), </w:t>
            </w:r>
            <w:proofErr w:type="spellStart"/>
            <w:r>
              <w:t>nustatytos</w:t>
            </w:r>
            <w:proofErr w:type="spellEnd"/>
            <w:r>
              <w:t xml:space="preserve"> </w:t>
            </w:r>
            <w:proofErr w:type="spellStart"/>
            <w:r>
              <w:t>pagal</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aktus</w:t>
            </w:r>
            <w:proofErr w:type="spellEnd"/>
            <w:r>
              <w:t>.</w:t>
            </w:r>
          </w:p>
        </w:tc>
        <w:tc>
          <w:tcPr>
            <w:tcW w:w="4518" w:type="dxa"/>
            <w:tcBorders>
              <w:left w:val="single" w:sz="4" w:space="0" w:color="auto"/>
              <w:right w:val="single" w:sz="4" w:space="0" w:color="auto"/>
            </w:tcBorders>
          </w:tcPr>
          <w:p w14:paraId="76AA30E0" w14:textId="576B6F09" w:rsidR="002E568E" w:rsidRDefault="002E568E" w:rsidP="002E568E">
            <w:r w:rsidRPr="008E07B0">
              <w:rPr>
                <w:color w:val="000000"/>
                <w:szCs w:val="24"/>
              </w:rPr>
              <w:t>8.2.2. If the Supplier misses the delivery deadline for a part of the Goods, penalties shall be calculated from the expiry of the delivery term of the Part of the Goods (inclusive) until the date of delivery of the Part of the Goods (inclusive) established in accordance with the Acts of Transfer-Acceptance of Goods.</w:t>
            </w:r>
          </w:p>
        </w:tc>
      </w:tr>
      <w:tr w:rsidR="002E568E" w14:paraId="41FED27D" w14:textId="77777777" w:rsidTr="00466A6D">
        <w:tc>
          <w:tcPr>
            <w:tcW w:w="4338" w:type="dxa"/>
            <w:tcBorders>
              <w:left w:val="single" w:sz="4" w:space="0" w:color="auto"/>
              <w:bottom w:val="single" w:sz="4" w:space="0" w:color="auto"/>
              <w:right w:val="single" w:sz="4" w:space="0" w:color="auto"/>
            </w:tcBorders>
          </w:tcPr>
          <w:p w14:paraId="0427ED96" w14:textId="77777777" w:rsidR="002E568E" w:rsidRDefault="002E568E" w:rsidP="002E568E">
            <w:r>
              <w:t xml:space="preserve">8.2.3. Jei </w:t>
            </w:r>
            <w:proofErr w:type="spellStart"/>
            <w:r>
              <w:t>Tiekėjui</w:t>
            </w:r>
            <w:proofErr w:type="spellEnd"/>
            <w:r>
              <w:t xml:space="preserve"> </w:t>
            </w:r>
            <w:proofErr w:type="spellStart"/>
            <w:r>
              <w:t>pagal</w:t>
            </w:r>
            <w:proofErr w:type="spellEnd"/>
            <w:r>
              <w:t xml:space="preserve"> </w:t>
            </w:r>
            <w:proofErr w:type="spellStart"/>
            <w:r>
              <w:t>šią</w:t>
            </w:r>
            <w:proofErr w:type="spellEnd"/>
            <w:r>
              <w:t xml:space="preserve"> </w:t>
            </w:r>
            <w:proofErr w:type="spellStart"/>
            <w:r>
              <w:t>Sutartį</w:t>
            </w:r>
            <w:proofErr w:type="spellEnd"/>
            <w:r>
              <w:t xml:space="preserve"> </w:t>
            </w:r>
            <w:proofErr w:type="spellStart"/>
            <w:r>
              <w:t>yra</w:t>
            </w:r>
            <w:proofErr w:type="spellEnd"/>
            <w:r>
              <w:t xml:space="preserve"> </w:t>
            </w:r>
            <w:proofErr w:type="spellStart"/>
            <w:r>
              <w:t>priskaičiuotos</w:t>
            </w:r>
            <w:proofErr w:type="spellEnd"/>
            <w:r>
              <w:t xml:space="preserve"> </w:t>
            </w:r>
            <w:proofErr w:type="spellStart"/>
            <w:r>
              <w:t>netesybos</w:t>
            </w:r>
            <w:proofErr w:type="spellEnd"/>
            <w:r>
              <w:t xml:space="preserve">, </w:t>
            </w:r>
            <w:proofErr w:type="spellStart"/>
            <w:r>
              <w:t>Pirkėjo</w:t>
            </w:r>
            <w:proofErr w:type="spellEnd"/>
            <w:r>
              <w:t xml:space="preserve"> </w:t>
            </w:r>
            <w:proofErr w:type="spellStart"/>
            <w:r>
              <w:t>už</w:t>
            </w:r>
            <w:proofErr w:type="spellEnd"/>
            <w:r>
              <w:t xml:space="preserve"> </w:t>
            </w:r>
            <w:proofErr w:type="spellStart"/>
            <w:r>
              <w:t>Prekes</w:t>
            </w:r>
            <w:proofErr w:type="spellEnd"/>
            <w:r>
              <w:t xml:space="preserve"> </w:t>
            </w:r>
            <w:proofErr w:type="spellStart"/>
            <w:r>
              <w:t>mokėtina</w:t>
            </w:r>
            <w:proofErr w:type="spellEnd"/>
            <w:r>
              <w:t xml:space="preserve"> </w:t>
            </w:r>
            <w:proofErr w:type="spellStart"/>
            <w:r>
              <w:t>suma</w:t>
            </w:r>
            <w:proofErr w:type="spellEnd"/>
            <w:r>
              <w:t xml:space="preserve"> </w:t>
            </w:r>
            <w:proofErr w:type="spellStart"/>
            <w:r>
              <w:t>mažinama</w:t>
            </w:r>
            <w:proofErr w:type="spellEnd"/>
            <w:r>
              <w:t xml:space="preserve"> </w:t>
            </w:r>
            <w:proofErr w:type="spellStart"/>
            <w:r>
              <w:t>priskaičiuotų</w:t>
            </w:r>
            <w:proofErr w:type="spellEnd"/>
            <w:r>
              <w:t xml:space="preserve"> </w:t>
            </w:r>
            <w:proofErr w:type="spellStart"/>
            <w:r>
              <w:t>netesybų</w:t>
            </w:r>
            <w:proofErr w:type="spellEnd"/>
            <w:r>
              <w:t xml:space="preserve"> </w:t>
            </w:r>
            <w:proofErr w:type="spellStart"/>
            <w:r>
              <w:t>suma</w:t>
            </w:r>
            <w:proofErr w:type="spellEnd"/>
            <w:r>
              <w:t xml:space="preserve">. Taip pat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priskaičiuotas</w:t>
            </w:r>
            <w:proofErr w:type="spellEnd"/>
            <w:r>
              <w:t xml:space="preserve"> </w:t>
            </w:r>
            <w:proofErr w:type="spellStart"/>
            <w:r>
              <w:t>netesybas</w:t>
            </w:r>
            <w:proofErr w:type="spellEnd"/>
            <w:r>
              <w:t xml:space="preserve"> </w:t>
            </w:r>
            <w:proofErr w:type="spellStart"/>
            <w:r>
              <w:t>vienašališkai</w:t>
            </w:r>
            <w:proofErr w:type="spellEnd"/>
            <w:r>
              <w:t xml:space="preserve"> </w:t>
            </w:r>
            <w:proofErr w:type="spellStart"/>
            <w:r>
              <w:t>išskaičiuoti</w:t>
            </w:r>
            <w:proofErr w:type="spellEnd"/>
            <w:r>
              <w:t xml:space="preserve"> </w:t>
            </w:r>
            <w:proofErr w:type="spellStart"/>
            <w:r>
              <w:t>iš</w:t>
            </w:r>
            <w:proofErr w:type="spellEnd"/>
            <w:r>
              <w:t xml:space="preserve"> bet </w:t>
            </w:r>
            <w:proofErr w:type="spellStart"/>
            <w:r>
              <w:t>kokių</w:t>
            </w:r>
            <w:proofErr w:type="spellEnd"/>
            <w:r>
              <w:t xml:space="preserve"> </w:t>
            </w:r>
            <w:proofErr w:type="spellStart"/>
            <w:r>
              <w:t>Tiekėjui</w:t>
            </w:r>
            <w:proofErr w:type="spellEnd"/>
            <w:r>
              <w:t xml:space="preserve"> </w:t>
            </w:r>
            <w:proofErr w:type="spellStart"/>
            <w:r>
              <w:t>atliekamų</w:t>
            </w:r>
            <w:proofErr w:type="spellEnd"/>
            <w:r>
              <w:t xml:space="preserve"> </w:t>
            </w:r>
            <w:proofErr w:type="spellStart"/>
            <w:r>
              <w:t>mokėjimų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pranešant</w:t>
            </w:r>
            <w:proofErr w:type="spellEnd"/>
            <w:r>
              <w:t xml:space="preserve"> </w:t>
            </w:r>
            <w:proofErr w:type="spellStart"/>
            <w:r>
              <w:t>Tiekėjui</w:t>
            </w:r>
            <w:proofErr w:type="spellEnd"/>
            <w:r>
              <w:t xml:space="preserve"> </w:t>
            </w:r>
            <w:proofErr w:type="spellStart"/>
            <w:r>
              <w:t>raštu</w:t>
            </w:r>
            <w:proofErr w:type="spellEnd"/>
            <w:r>
              <w:t xml:space="preserve"> </w:t>
            </w:r>
            <w:proofErr w:type="spellStart"/>
            <w:r>
              <w:t>apie</w:t>
            </w:r>
            <w:proofErr w:type="spellEnd"/>
            <w:r>
              <w:t xml:space="preserve"> </w:t>
            </w:r>
            <w:proofErr w:type="spellStart"/>
            <w:r>
              <w:t>tokių</w:t>
            </w:r>
            <w:proofErr w:type="spellEnd"/>
            <w:r>
              <w:t xml:space="preserve"> </w:t>
            </w:r>
            <w:proofErr w:type="spellStart"/>
            <w:r>
              <w:lastRenderedPageBreak/>
              <w:t>netesybų</w:t>
            </w:r>
            <w:proofErr w:type="spellEnd"/>
            <w:r>
              <w:t xml:space="preserve"> </w:t>
            </w:r>
            <w:proofErr w:type="spellStart"/>
            <w:r>
              <w:t>įskaitymą</w:t>
            </w:r>
            <w:proofErr w:type="spellEnd"/>
            <w:r>
              <w:t>.</w:t>
            </w:r>
          </w:p>
        </w:tc>
        <w:tc>
          <w:tcPr>
            <w:tcW w:w="4518" w:type="dxa"/>
            <w:tcBorders>
              <w:left w:val="single" w:sz="4" w:space="0" w:color="auto"/>
              <w:bottom w:val="single" w:sz="4" w:space="0" w:color="auto"/>
              <w:right w:val="single" w:sz="4" w:space="0" w:color="auto"/>
            </w:tcBorders>
          </w:tcPr>
          <w:p w14:paraId="0AD25475" w14:textId="6A78A3A3" w:rsidR="002E568E" w:rsidRDefault="002E568E" w:rsidP="002E568E">
            <w:r w:rsidRPr="008E07B0">
              <w:rPr>
                <w:color w:val="000000"/>
                <w:szCs w:val="24"/>
              </w:rPr>
              <w:lastRenderedPageBreak/>
              <w:t xml:space="preserve">8.2.3. If the Supplier is charged penalties under this Contract, the amount payable by the Buyer for the Goods shall be reduced by the amount of the penalties calculated. Also, the Buyer has the right to unilaterally deduct the calculated penalties from any payments made to the Supplier in accordance with the procedure established by legal acts, notifying </w:t>
            </w:r>
            <w:r w:rsidRPr="008E07B0">
              <w:rPr>
                <w:color w:val="000000"/>
                <w:szCs w:val="24"/>
              </w:rPr>
              <w:lastRenderedPageBreak/>
              <w:t>the Supplier in writing about the set-off of such penalties.</w:t>
            </w:r>
            <w:r>
              <w:rPr>
                <w:color w:val="000000"/>
                <w:szCs w:val="24"/>
              </w:rPr>
              <w:br/>
            </w:r>
            <w:r>
              <w:rPr>
                <w:color w:val="000000"/>
                <w:szCs w:val="24"/>
              </w:rPr>
              <w:br/>
            </w:r>
            <w:r>
              <w:rPr>
                <w:color w:val="000000"/>
                <w:szCs w:val="24"/>
              </w:rPr>
              <w:br/>
            </w:r>
            <w:r>
              <w:rPr>
                <w:color w:val="000000"/>
                <w:szCs w:val="24"/>
              </w:rPr>
              <w:br/>
            </w:r>
          </w:p>
        </w:tc>
      </w:tr>
      <w:tr w:rsidR="002E568E" w14:paraId="54A57596" w14:textId="77777777" w:rsidTr="00466A6D">
        <w:tc>
          <w:tcPr>
            <w:tcW w:w="4338" w:type="dxa"/>
            <w:tcBorders>
              <w:top w:val="single" w:sz="4" w:space="0" w:color="auto"/>
              <w:left w:val="single" w:sz="4" w:space="0" w:color="auto"/>
              <w:right w:val="single" w:sz="4" w:space="0" w:color="auto"/>
            </w:tcBorders>
          </w:tcPr>
          <w:p w14:paraId="67DDD1E9" w14:textId="77777777" w:rsidR="002E568E" w:rsidRDefault="002E568E" w:rsidP="002E568E">
            <w:r w:rsidRPr="000763DC">
              <w:rPr>
                <w:rFonts w:ascii="Times New Roman" w:eastAsia="Times New Roman" w:hAnsi="Times New Roman" w:cs="Times New Roman"/>
                <w:b/>
                <w:bCs/>
                <w:caps/>
                <w:color w:val="000000"/>
                <w:sz w:val="24"/>
                <w:szCs w:val="24"/>
                <w:lang w:val="lt-LT"/>
              </w:rPr>
              <w:lastRenderedPageBreak/>
              <w:t>9.  PRIEVOLIŲ PAGAL SUTARTĮ ĮVYKDYMO UŽTIKRINIMO BŪDAI</w:t>
            </w:r>
          </w:p>
        </w:tc>
        <w:tc>
          <w:tcPr>
            <w:tcW w:w="4518" w:type="dxa"/>
            <w:tcBorders>
              <w:top w:val="single" w:sz="4" w:space="0" w:color="auto"/>
              <w:left w:val="single" w:sz="4" w:space="0" w:color="auto"/>
              <w:right w:val="single" w:sz="4" w:space="0" w:color="auto"/>
            </w:tcBorders>
          </w:tcPr>
          <w:p w14:paraId="2A58E1D0"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9. WAYS OF ENSURING THE FULFILMENT OF CONTRACTUAL OBLIGATIONS</w:t>
            </w:r>
          </w:p>
          <w:p w14:paraId="43CAC2F1" w14:textId="4181C46A" w:rsidR="002E568E" w:rsidRDefault="002E568E" w:rsidP="002E568E"/>
        </w:tc>
      </w:tr>
      <w:tr w:rsidR="002E568E" w14:paraId="1C1C1DE9" w14:textId="77777777" w:rsidTr="00466A6D">
        <w:tc>
          <w:tcPr>
            <w:tcW w:w="4338" w:type="dxa"/>
            <w:tcBorders>
              <w:left w:val="single" w:sz="4" w:space="0" w:color="auto"/>
              <w:bottom w:val="single" w:sz="4" w:space="0" w:color="auto"/>
              <w:right w:val="single" w:sz="4" w:space="0" w:color="auto"/>
            </w:tcBorders>
          </w:tcPr>
          <w:p w14:paraId="6A9CD3C1" w14:textId="77777777" w:rsidR="002E568E" w:rsidRDefault="002E568E" w:rsidP="002E568E">
            <w:proofErr w:type="spellStart"/>
            <w:r>
              <w:t>Šalių</w:t>
            </w:r>
            <w:proofErr w:type="spellEnd"/>
            <w:r>
              <w:t xml:space="preserve"> </w:t>
            </w:r>
            <w:proofErr w:type="spellStart"/>
            <w:r>
              <w:t>prievolių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įvykdymas</w:t>
            </w:r>
            <w:proofErr w:type="spellEnd"/>
            <w:r>
              <w:t xml:space="preserve"> </w:t>
            </w:r>
            <w:proofErr w:type="spellStart"/>
            <w:r>
              <w:t>yra</w:t>
            </w:r>
            <w:proofErr w:type="spellEnd"/>
            <w:r>
              <w:t xml:space="preserve"> </w:t>
            </w:r>
            <w:proofErr w:type="spellStart"/>
            <w:r>
              <w:t>užtikrinamas</w:t>
            </w:r>
            <w:proofErr w:type="spellEnd"/>
            <w:r>
              <w:t xml:space="preserve"> </w:t>
            </w:r>
            <w:proofErr w:type="spellStart"/>
            <w:r>
              <w:t>Specialiųjų</w:t>
            </w:r>
            <w:proofErr w:type="spellEnd"/>
            <w:r>
              <w:t xml:space="preserve"> </w:t>
            </w:r>
            <w:proofErr w:type="spellStart"/>
            <w:r>
              <w:t>sąlygų</w:t>
            </w:r>
            <w:proofErr w:type="spellEnd"/>
            <w:r>
              <w:t xml:space="preserve"> 8 </w:t>
            </w:r>
            <w:proofErr w:type="spellStart"/>
            <w:r>
              <w:t>skyriuje</w:t>
            </w:r>
            <w:proofErr w:type="spellEnd"/>
            <w:r>
              <w:t xml:space="preserve"> </w:t>
            </w:r>
            <w:proofErr w:type="spellStart"/>
            <w:r>
              <w:t>nurodytais</w:t>
            </w:r>
            <w:proofErr w:type="spellEnd"/>
            <w:r>
              <w:t xml:space="preserve"> </w:t>
            </w:r>
            <w:proofErr w:type="spellStart"/>
            <w:r>
              <w:t>prievolių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būdais</w:t>
            </w:r>
            <w:proofErr w:type="spellEnd"/>
            <w:r>
              <w:t xml:space="preserve">, </w:t>
            </w:r>
            <w:proofErr w:type="spellStart"/>
            <w:r>
              <w:t>Bendrųjų</w:t>
            </w:r>
            <w:proofErr w:type="spellEnd"/>
            <w:r>
              <w:t xml:space="preserve"> </w:t>
            </w:r>
            <w:proofErr w:type="spellStart"/>
            <w:r>
              <w:t>sąlygų</w:t>
            </w:r>
            <w:proofErr w:type="spellEnd"/>
            <w:r>
              <w:t xml:space="preserve"> 10 </w:t>
            </w:r>
            <w:proofErr w:type="spellStart"/>
            <w:r>
              <w:t>skyriuje</w:t>
            </w:r>
            <w:proofErr w:type="spellEnd"/>
            <w:r>
              <w:t xml:space="preserve"> </w:t>
            </w:r>
            <w:proofErr w:type="spellStart"/>
            <w:r>
              <w:t>nustatyta</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tvarka</w:t>
            </w:r>
            <w:proofErr w:type="spellEnd"/>
            <w:r>
              <w:t xml:space="preserve">, </w:t>
            </w:r>
            <w:proofErr w:type="spellStart"/>
            <w:r>
              <w:t>Bendrųjų</w:t>
            </w:r>
            <w:proofErr w:type="spellEnd"/>
            <w:r>
              <w:t xml:space="preserve"> </w:t>
            </w:r>
            <w:proofErr w:type="spellStart"/>
            <w:r>
              <w:t>sąlygų</w:t>
            </w:r>
            <w:proofErr w:type="spellEnd"/>
            <w:r>
              <w:t xml:space="preserve"> 12.1.3 </w:t>
            </w:r>
            <w:proofErr w:type="spellStart"/>
            <w:r>
              <w:t>punkte</w:t>
            </w:r>
            <w:proofErr w:type="spellEnd"/>
            <w:r>
              <w:t xml:space="preserve"> </w:t>
            </w:r>
            <w:proofErr w:type="spellStart"/>
            <w:r>
              <w:t>nurodytu</w:t>
            </w:r>
            <w:proofErr w:type="spellEnd"/>
            <w:r>
              <w:t xml:space="preserve"> </w:t>
            </w:r>
            <w:proofErr w:type="spellStart"/>
            <w:r>
              <w:t>avanso</w:t>
            </w:r>
            <w:proofErr w:type="spellEnd"/>
            <w:r>
              <w:t xml:space="preserve"> </w:t>
            </w:r>
            <w:proofErr w:type="spellStart"/>
            <w:r>
              <w:t>užtikrinimu</w:t>
            </w:r>
            <w:proofErr w:type="spellEnd"/>
            <w:r>
              <w:t xml:space="preserve">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nurodytas</w:t>
            </w:r>
            <w:proofErr w:type="spellEnd"/>
            <w:r>
              <w:t xml:space="preserve"> </w:t>
            </w:r>
            <w:proofErr w:type="spellStart"/>
            <w:r>
              <w:t>avanso</w:t>
            </w:r>
            <w:proofErr w:type="spellEnd"/>
            <w:r>
              <w:t xml:space="preserve"> </w:t>
            </w:r>
            <w:proofErr w:type="spellStart"/>
            <w:r>
              <w:t>dydis</w:t>
            </w:r>
            <w:proofErr w:type="spellEnd"/>
            <w:r>
              <w:t xml:space="preserve"> ir </w:t>
            </w:r>
            <w:proofErr w:type="spellStart"/>
            <w:r>
              <w:t>yra</w:t>
            </w:r>
            <w:proofErr w:type="spellEnd"/>
            <w:r>
              <w:t xml:space="preserve"> </w:t>
            </w:r>
            <w:proofErr w:type="spellStart"/>
            <w:r>
              <w:t>reikalaujama</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Specialiųjų</w:t>
            </w:r>
            <w:proofErr w:type="spellEnd"/>
            <w:r>
              <w:t xml:space="preserve"> </w:t>
            </w:r>
            <w:proofErr w:type="spellStart"/>
            <w:r>
              <w:t>sąlygų</w:t>
            </w:r>
            <w:proofErr w:type="spellEnd"/>
            <w:r>
              <w:t xml:space="preserve"> 9 </w:t>
            </w:r>
            <w:proofErr w:type="spellStart"/>
            <w:r>
              <w:t>skyriuje</w:t>
            </w:r>
            <w:proofErr w:type="spellEnd"/>
            <w:r>
              <w:t xml:space="preserve"> </w:t>
            </w:r>
            <w:proofErr w:type="spellStart"/>
            <w:r>
              <w:t>nurodytomis</w:t>
            </w:r>
            <w:proofErr w:type="spellEnd"/>
            <w:r>
              <w:t xml:space="preserve"> </w:t>
            </w:r>
            <w:proofErr w:type="spellStart"/>
            <w:r>
              <w:t>netesybomis</w:t>
            </w:r>
            <w:proofErr w:type="spellEnd"/>
            <w:r>
              <w:t>.</w:t>
            </w:r>
          </w:p>
        </w:tc>
        <w:tc>
          <w:tcPr>
            <w:tcW w:w="4518" w:type="dxa"/>
            <w:tcBorders>
              <w:left w:val="single" w:sz="4" w:space="0" w:color="auto"/>
              <w:bottom w:val="single" w:sz="4" w:space="0" w:color="auto"/>
              <w:right w:val="single" w:sz="4" w:space="0" w:color="auto"/>
            </w:tcBorders>
          </w:tcPr>
          <w:p w14:paraId="428FFA43" w14:textId="77777777" w:rsidR="002E568E" w:rsidRDefault="002E568E" w:rsidP="002E568E">
            <w:pPr>
              <w:spacing w:line="257" w:lineRule="atLeast"/>
              <w:jc w:val="both"/>
              <w:rPr>
                <w:color w:val="000000"/>
                <w:szCs w:val="24"/>
              </w:rPr>
            </w:pPr>
            <w:r>
              <w:rPr>
                <w:color w:val="000000"/>
                <w:szCs w:val="24"/>
              </w:rPr>
              <w:t>The fulfilment of the obligations of the parties under the Contract shall be ensured by the methods of ensuring the fulfilment of the obligations under the Contract specified in Chapter 8 of the Special Conditions, the procedure for ensuring the fulfilment of contractual obligations established in Chapter 10 of the General Conditions, the advance security specified in Clause 12.1.3 of the General Terms and Conditions (if the amount of the advance is specified in the Special Terms and Conditions and the security of the advance is required), and the penalties specified in Chapter 9 of the Special Conditions.</w:t>
            </w:r>
          </w:p>
          <w:p w14:paraId="1D749245" w14:textId="34AF4251" w:rsidR="002E568E" w:rsidRDefault="002E568E" w:rsidP="002E568E"/>
        </w:tc>
      </w:tr>
      <w:tr w:rsidR="002E568E" w14:paraId="619A63CF" w14:textId="77777777" w:rsidTr="00466A6D">
        <w:tc>
          <w:tcPr>
            <w:tcW w:w="4338" w:type="dxa"/>
            <w:tcBorders>
              <w:top w:val="single" w:sz="4" w:space="0" w:color="auto"/>
              <w:left w:val="single" w:sz="4" w:space="0" w:color="auto"/>
              <w:right w:val="single" w:sz="4" w:space="0" w:color="auto"/>
            </w:tcBorders>
          </w:tcPr>
          <w:p w14:paraId="7DB43A00" w14:textId="77777777" w:rsidR="002E568E" w:rsidRDefault="002E568E" w:rsidP="002E568E">
            <w:r w:rsidRPr="000763DC">
              <w:rPr>
                <w:rFonts w:ascii="Times New Roman" w:eastAsia="Times New Roman" w:hAnsi="Times New Roman" w:cs="Times New Roman"/>
                <w:b/>
                <w:bCs/>
                <w:caps/>
                <w:color w:val="000000"/>
                <w:sz w:val="24"/>
                <w:szCs w:val="24"/>
                <w:lang w:val="lt-LT"/>
              </w:rPr>
              <w:t>10.  SUTARTIES ĮVYKDYMO UŽTIKRINIMAS (JEI TAIKOMA)</w:t>
            </w:r>
          </w:p>
        </w:tc>
        <w:tc>
          <w:tcPr>
            <w:tcW w:w="4518" w:type="dxa"/>
            <w:tcBorders>
              <w:top w:val="single" w:sz="4" w:space="0" w:color="auto"/>
              <w:left w:val="single" w:sz="4" w:space="0" w:color="auto"/>
              <w:right w:val="single" w:sz="4" w:space="0" w:color="auto"/>
            </w:tcBorders>
          </w:tcPr>
          <w:p w14:paraId="520C6ACA"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10. ENFORCEMENT OF THE CONTRACT (IF APPLICABLE)</w:t>
            </w:r>
          </w:p>
          <w:p w14:paraId="06220159" w14:textId="09105152" w:rsidR="002E568E" w:rsidRDefault="002E568E" w:rsidP="002E568E"/>
        </w:tc>
      </w:tr>
      <w:tr w:rsidR="002E568E" w14:paraId="4B336D9B" w14:textId="77777777" w:rsidTr="00466A6D">
        <w:tc>
          <w:tcPr>
            <w:tcW w:w="4338" w:type="dxa"/>
            <w:tcBorders>
              <w:left w:val="single" w:sz="4" w:space="0" w:color="auto"/>
              <w:right w:val="single" w:sz="4" w:space="0" w:color="auto"/>
            </w:tcBorders>
          </w:tcPr>
          <w:p w14:paraId="7AF3EA0A" w14:textId="77777777" w:rsidR="002E568E" w:rsidRDefault="002E568E" w:rsidP="002E568E">
            <w:r>
              <w:t>10.1. </w:t>
            </w:r>
            <w:proofErr w:type="spellStart"/>
            <w:r>
              <w:t>Šio</w:t>
            </w:r>
            <w:proofErr w:type="spellEnd"/>
            <w:r>
              <w:t xml:space="preserve"> </w:t>
            </w:r>
            <w:proofErr w:type="spellStart"/>
            <w:r>
              <w:t>skyriaus</w:t>
            </w:r>
            <w:proofErr w:type="spellEnd"/>
            <w:r>
              <w:t xml:space="preserve"> </w:t>
            </w:r>
            <w:proofErr w:type="spellStart"/>
            <w:r>
              <w:t>nuostatos</w:t>
            </w:r>
            <w:proofErr w:type="spellEnd"/>
            <w:r>
              <w:t xml:space="preserve"> </w:t>
            </w:r>
            <w:proofErr w:type="spellStart"/>
            <w:r>
              <w:t>taikomos</w:t>
            </w:r>
            <w:proofErr w:type="spellEnd"/>
            <w:r>
              <w:t xml:space="preserve"> </w:t>
            </w:r>
            <w:proofErr w:type="spellStart"/>
            <w:r>
              <w:t>tuomet</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numatyta</w:t>
            </w:r>
            <w:proofErr w:type="spellEnd"/>
            <w:r>
              <w:t xml:space="preserve">, </w:t>
            </w:r>
            <w:proofErr w:type="spellStart"/>
            <w:r>
              <w:t>kad</w:t>
            </w:r>
            <w:proofErr w:type="spellEnd"/>
            <w:r>
              <w:t xml:space="preserve"> </w:t>
            </w:r>
            <w:proofErr w:type="spellStart"/>
            <w:r>
              <w:t>tinkamam</w:t>
            </w:r>
            <w:proofErr w:type="spellEnd"/>
            <w:r>
              <w:t xml:space="preserve"> </w:t>
            </w:r>
            <w:proofErr w:type="spellStart"/>
            <w:r>
              <w:t>Sutarties</w:t>
            </w:r>
            <w:proofErr w:type="spellEnd"/>
            <w:r>
              <w:t xml:space="preserve"> </w:t>
            </w:r>
            <w:proofErr w:type="spellStart"/>
            <w:r>
              <w:t>įvykdymui</w:t>
            </w:r>
            <w:proofErr w:type="spellEnd"/>
            <w:r>
              <w:t xml:space="preserve"> </w:t>
            </w:r>
            <w:proofErr w:type="spellStart"/>
            <w:r>
              <w:t>užtikrinti</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banko</w:t>
            </w:r>
            <w:proofErr w:type="spellEnd"/>
            <w:r>
              <w:t xml:space="preserve"> </w:t>
            </w:r>
            <w:proofErr w:type="spellStart"/>
            <w:r>
              <w:t>garantiją</w:t>
            </w:r>
            <w:proofErr w:type="spellEnd"/>
            <w:r>
              <w:t xml:space="preserve">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arba</w:t>
            </w:r>
            <w:proofErr w:type="spellEnd"/>
            <w:r>
              <w:t xml:space="preserve"> </w:t>
            </w:r>
            <w:proofErr w:type="spellStart"/>
            <w:r>
              <w:t>kitą</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nurodytą</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užtikrinimą</w:t>
            </w:r>
            <w:proofErr w:type="spellEnd"/>
            <w:r>
              <w:t>.</w:t>
            </w:r>
          </w:p>
        </w:tc>
        <w:tc>
          <w:tcPr>
            <w:tcW w:w="4518" w:type="dxa"/>
            <w:tcBorders>
              <w:left w:val="single" w:sz="4" w:space="0" w:color="auto"/>
              <w:right w:val="single" w:sz="4" w:space="0" w:color="auto"/>
            </w:tcBorders>
          </w:tcPr>
          <w:p w14:paraId="7A668CC5" w14:textId="47301CC6" w:rsidR="002E568E" w:rsidRDefault="002E568E" w:rsidP="002E568E">
            <w:r w:rsidRPr="005E0DB3">
              <w:rPr>
                <w:color w:val="000000"/>
                <w:szCs w:val="24"/>
                <w:shd w:val="clear" w:color="auto" w:fill="FFFFFF"/>
                <w:lang w:val="en-GB"/>
              </w:rPr>
              <w:t>10.1. The provisions of this section apply if the Special Terms and Conditions specify that, to ensure proper performance of the Contract, the Supplier must provide a bank guarantee, a surety insurance letter issued by an insurance company, or another form of performance security as specified in the Special Terms and Conditions.</w:t>
            </w:r>
          </w:p>
        </w:tc>
      </w:tr>
      <w:tr w:rsidR="002E568E" w14:paraId="3B4EF660" w14:textId="77777777" w:rsidTr="00466A6D">
        <w:tc>
          <w:tcPr>
            <w:tcW w:w="4338" w:type="dxa"/>
            <w:tcBorders>
              <w:left w:val="single" w:sz="4" w:space="0" w:color="auto"/>
              <w:right w:val="single" w:sz="4" w:space="0" w:color="auto"/>
            </w:tcBorders>
          </w:tcPr>
          <w:p w14:paraId="0F00BFE2" w14:textId="77777777" w:rsidR="002E568E" w:rsidRDefault="002E568E" w:rsidP="002E568E">
            <w:proofErr w:type="spellStart"/>
            <w:r>
              <w:t>Pastaba</w:t>
            </w:r>
            <w:proofErr w:type="spellEnd"/>
            <w:r>
              <w:t xml:space="preserve">. Kai </w:t>
            </w:r>
            <w:proofErr w:type="spellStart"/>
            <w:r>
              <w:t>Specialiosiose</w:t>
            </w:r>
            <w:proofErr w:type="spellEnd"/>
            <w:r>
              <w:t xml:space="preserve"> </w:t>
            </w:r>
            <w:proofErr w:type="spellStart"/>
            <w:r>
              <w:t>sąlygose</w:t>
            </w:r>
            <w:proofErr w:type="spellEnd"/>
            <w:r>
              <w:t xml:space="preserve"> </w:t>
            </w:r>
            <w:proofErr w:type="spellStart"/>
            <w:r>
              <w:t>nurodoma</w:t>
            </w:r>
            <w:proofErr w:type="spellEnd"/>
            <w:r>
              <w:t xml:space="preserve">, </w:t>
            </w:r>
            <w:proofErr w:type="spellStart"/>
            <w:r>
              <w:t>kad</w:t>
            </w:r>
            <w:proofErr w:type="spellEnd"/>
            <w:r>
              <w:t> </w:t>
            </w:r>
            <w:proofErr w:type="spellStart"/>
            <w:r>
              <w:t>Pirkėjas</w:t>
            </w:r>
            <w:proofErr w:type="spellEnd"/>
            <w:r>
              <w:t xml:space="preserve"> </w:t>
            </w:r>
            <w:proofErr w:type="spellStart"/>
            <w:r>
              <w:t>reikalauja</w:t>
            </w:r>
            <w:proofErr w:type="spellEnd"/>
            <w:r>
              <w:t xml:space="preserve"> </w:t>
            </w:r>
            <w:proofErr w:type="spellStart"/>
            <w:r>
              <w:t>pateikti</w:t>
            </w:r>
            <w:proofErr w:type="spellEnd"/>
            <w:r>
              <w:t xml:space="preserve"> </w:t>
            </w:r>
            <w:proofErr w:type="spellStart"/>
            <w:r>
              <w:lastRenderedPageBreak/>
              <w:t>kredito</w:t>
            </w:r>
            <w:proofErr w:type="spellEnd"/>
            <w:r>
              <w:t xml:space="preserve"> </w:t>
            </w:r>
            <w:proofErr w:type="spellStart"/>
            <w:r>
              <w:t>unijos</w:t>
            </w:r>
            <w:proofErr w:type="spellEnd"/>
            <w:r>
              <w:t xml:space="preserve"> </w:t>
            </w:r>
            <w:proofErr w:type="spellStart"/>
            <w:r>
              <w:t>išduotą</w:t>
            </w:r>
            <w:proofErr w:type="spellEnd"/>
            <w:r>
              <w:t>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šio</w:t>
            </w:r>
            <w:proofErr w:type="spellEnd"/>
            <w:r>
              <w:t xml:space="preserve"> </w:t>
            </w:r>
            <w:proofErr w:type="spellStart"/>
            <w:r>
              <w:t>skyriaus</w:t>
            </w:r>
            <w:proofErr w:type="spellEnd"/>
            <w:r>
              <w:t xml:space="preserve"> </w:t>
            </w:r>
            <w:proofErr w:type="spellStart"/>
            <w:r>
              <w:t>nuostatos</w:t>
            </w:r>
            <w:proofErr w:type="spellEnd"/>
            <w:r>
              <w:t xml:space="preserve"> </w:t>
            </w:r>
            <w:proofErr w:type="spellStart"/>
            <w:r>
              <w:t>taikomos</w:t>
            </w:r>
            <w:proofErr w:type="spellEnd"/>
            <w:r>
              <w:t> </w:t>
            </w:r>
            <w:proofErr w:type="spellStart"/>
            <w:r>
              <w:t>pagal</w:t>
            </w:r>
            <w:proofErr w:type="spellEnd"/>
            <w:r>
              <w:t xml:space="preserve"> </w:t>
            </w:r>
            <w:proofErr w:type="spellStart"/>
            <w:r>
              <w:t>poreikį</w:t>
            </w:r>
            <w:proofErr w:type="spellEnd"/>
            <w:r>
              <w:t xml:space="preserve"> ir </w:t>
            </w:r>
            <w:proofErr w:type="spellStart"/>
            <w:r>
              <w:t>Pirkėjas</w:t>
            </w:r>
            <w:proofErr w:type="spellEnd"/>
            <w:r>
              <w:t xml:space="preserve"> </w:t>
            </w:r>
            <w:proofErr w:type="spellStart"/>
            <w:r>
              <w:t>gali</w:t>
            </w:r>
            <w:proofErr w:type="spellEnd"/>
            <w:r>
              <w:t> </w:t>
            </w:r>
            <w:proofErr w:type="spellStart"/>
            <w:r>
              <w:t>nusimatyti</w:t>
            </w:r>
            <w:proofErr w:type="spellEnd"/>
            <w:r>
              <w:t xml:space="preserve"> </w:t>
            </w:r>
            <w:proofErr w:type="spellStart"/>
            <w:r>
              <w:t>papildomus</w:t>
            </w:r>
            <w:proofErr w:type="spellEnd"/>
            <w:r>
              <w:t xml:space="preserve"> </w:t>
            </w:r>
            <w:proofErr w:type="spellStart"/>
            <w:r>
              <w:t>reikalavimus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tokio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pateikimui</w:t>
            </w:r>
            <w:proofErr w:type="spellEnd"/>
            <w:r>
              <w:t xml:space="preserve">, </w:t>
            </w:r>
            <w:proofErr w:type="spellStart"/>
            <w:r>
              <w:t>atitinkančius</w:t>
            </w:r>
            <w:proofErr w:type="spellEnd"/>
            <w:r>
              <w:t xml:space="preserve">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nuostatas</w:t>
            </w:r>
            <w:proofErr w:type="spellEnd"/>
            <w:r>
              <w:t>.</w:t>
            </w:r>
          </w:p>
        </w:tc>
        <w:tc>
          <w:tcPr>
            <w:tcW w:w="4518" w:type="dxa"/>
            <w:tcBorders>
              <w:left w:val="single" w:sz="4" w:space="0" w:color="auto"/>
              <w:right w:val="single" w:sz="4" w:space="0" w:color="auto"/>
            </w:tcBorders>
          </w:tcPr>
          <w:p w14:paraId="2ACDFC26" w14:textId="17FA76A9" w:rsidR="002E568E" w:rsidRDefault="002E568E" w:rsidP="002E568E">
            <w:r w:rsidRPr="005E0DB3">
              <w:rPr>
                <w:b/>
                <w:bCs/>
                <w:color w:val="000000"/>
                <w:szCs w:val="24"/>
                <w:shd w:val="clear" w:color="auto" w:fill="FFFFFF"/>
                <w:lang w:val="en-GB"/>
              </w:rPr>
              <w:lastRenderedPageBreak/>
              <w:t>Note</w:t>
            </w:r>
            <w:r w:rsidRPr="005E0DB3">
              <w:rPr>
                <w:color w:val="000000"/>
                <w:szCs w:val="24"/>
                <w:shd w:val="clear" w:color="auto" w:fill="FFFFFF"/>
                <w:lang w:val="en-GB"/>
              </w:rPr>
              <w:t xml:space="preserve">: If the Special Terms and Conditions require a performance security issued by a </w:t>
            </w:r>
            <w:r w:rsidRPr="005E0DB3">
              <w:rPr>
                <w:color w:val="000000"/>
                <w:szCs w:val="24"/>
                <w:shd w:val="clear" w:color="auto" w:fill="FFFFFF"/>
                <w:lang w:val="en-GB"/>
              </w:rPr>
              <w:lastRenderedPageBreak/>
              <w:t>credit union, the provisions of this section apply as needed, and the Buyer may set additional requirements in the Special Terms and Conditions in accordance with applicable laws and regulations.</w:t>
            </w:r>
          </w:p>
        </w:tc>
      </w:tr>
      <w:tr w:rsidR="002E568E" w14:paraId="49D57FCB" w14:textId="77777777" w:rsidTr="00466A6D">
        <w:tc>
          <w:tcPr>
            <w:tcW w:w="4338" w:type="dxa"/>
            <w:tcBorders>
              <w:left w:val="single" w:sz="4" w:space="0" w:color="auto"/>
              <w:right w:val="single" w:sz="4" w:space="0" w:color="auto"/>
            </w:tcBorders>
          </w:tcPr>
          <w:p w14:paraId="5F4EA008" w14:textId="77777777" w:rsidR="002E568E" w:rsidRDefault="002E568E" w:rsidP="002E568E">
            <w:r>
              <w:lastRenderedPageBreak/>
              <w:t>10.2. </w:t>
            </w:r>
            <w:proofErr w:type="spellStart"/>
            <w:r>
              <w:t>Tiekėjas</w:t>
            </w:r>
            <w:proofErr w:type="spellEnd"/>
            <w:r>
              <w:t xml:space="preserve"> </w:t>
            </w:r>
            <w:proofErr w:type="spellStart"/>
            <w:r>
              <w:t>privalo</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nurodytos</w:t>
            </w:r>
            <w:proofErr w:type="spellEnd"/>
            <w:r>
              <w:t xml:space="preserve"> </w:t>
            </w:r>
            <w:proofErr w:type="spellStart"/>
            <w:r>
              <w:t>rūšies</w:t>
            </w:r>
            <w:proofErr w:type="spellEnd"/>
            <w:r>
              <w:t xml:space="preserve"> ir </w:t>
            </w:r>
            <w:proofErr w:type="spellStart"/>
            <w:r>
              <w:t>dydžio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 </w:t>
            </w:r>
            <w:proofErr w:type="spellStart"/>
            <w:r>
              <w:t>pirmo</w:t>
            </w:r>
            <w:proofErr w:type="spellEnd"/>
            <w:r>
              <w:t xml:space="preserve"> </w:t>
            </w:r>
            <w:proofErr w:type="spellStart"/>
            <w:r>
              <w:t>pareikalavimo</w:t>
            </w:r>
            <w:proofErr w:type="spellEnd"/>
            <w:r>
              <w:t xml:space="preserve"> </w:t>
            </w:r>
            <w:proofErr w:type="spellStart"/>
            <w:r>
              <w:t>banko</w:t>
            </w:r>
            <w:proofErr w:type="spellEnd"/>
            <w:r>
              <w:t xml:space="preserve"> </w:t>
            </w:r>
            <w:proofErr w:type="spellStart"/>
            <w:r>
              <w:t>garantiją</w:t>
            </w:r>
            <w:proofErr w:type="spellEnd"/>
            <w:r>
              <w:t xml:space="preserve">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kartu</w:t>
            </w:r>
            <w:proofErr w:type="spellEnd"/>
            <w:r>
              <w:t xml:space="preserve"> </w:t>
            </w:r>
            <w:proofErr w:type="spellStart"/>
            <w:r>
              <w:t>su</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raštu</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ir </w:t>
            </w:r>
            <w:proofErr w:type="spellStart"/>
            <w:r>
              <w:t>pasirašytas</w:t>
            </w:r>
            <w:proofErr w:type="spellEnd"/>
            <w:r>
              <w:t xml:space="preserve"> </w:t>
            </w:r>
            <w:proofErr w:type="spellStart"/>
            <w:r>
              <w:t>draudimo</w:t>
            </w:r>
            <w:proofErr w:type="spellEnd"/>
            <w:r>
              <w:t xml:space="preserve"> </w:t>
            </w:r>
            <w:proofErr w:type="spellStart"/>
            <w:r>
              <w:t>liudijimas</w:t>
            </w:r>
            <w:proofErr w:type="spellEnd"/>
            <w:r>
              <w:t xml:space="preserve"> (</w:t>
            </w:r>
            <w:proofErr w:type="spellStart"/>
            <w:r>
              <w:t>polisas</w:t>
            </w:r>
            <w:proofErr w:type="spellEnd"/>
            <w:r>
              <w:t xml:space="preserve">) </w:t>
            </w:r>
            <w:proofErr w:type="spellStart"/>
            <w:r>
              <w:t>bei</w:t>
            </w:r>
            <w:proofErr w:type="spellEnd"/>
            <w:r>
              <w:t xml:space="preserve"> </w:t>
            </w:r>
            <w:proofErr w:type="spellStart"/>
            <w:r>
              <w:t>dokumentas</w:t>
            </w:r>
            <w:proofErr w:type="spellEnd"/>
            <w:r>
              <w:t xml:space="preserve">, </w:t>
            </w:r>
            <w:proofErr w:type="spellStart"/>
            <w:r>
              <w:t>įrodantis</w:t>
            </w:r>
            <w:proofErr w:type="spellEnd"/>
            <w:r>
              <w:t xml:space="preserve">, </w:t>
            </w:r>
            <w:proofErr w:type="spellStart"/>
            <w:r>
              <w:t>kad</w:t>
            </w:r>
            <w:proofErr w:type="spellEnd"/>
            <w:r>
              <w:t xml:space="preserve"> </w:t>
            </w:r>
            <w:proofErr w:type="spellStart"/>
            <w:r>
              <w:t>draudimo</w:t>
            </w:r>
            <w:proofErr w:type="spellEnd"/>
            <w:r>
              <w:t xml:space="preserve"> </w:t>
            </w:r>
            <w:proofErr w:type="spellStart"/>
            <w:r>
              <w:t>įmoka</w:t>
            </w:r>
            <w:proofErr w:type="spellEnd"/>
            <w:r>
              <w:t xml:space="preserve"> </w:t>
            </w:r>
            <w:proofErr w:type="spellStart"/>
            <w:r>
              <w:t>už</w:t>
            </w:r>
            <w:proofErr w:type="spellEnd"/>
            <w:r>
              <w:t xml:space="preserve"> </w:t>
            </w:r>
            <w:proofErr w:type="spellStart"/>
            <w:r>
              <w:t>išduotą</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yra</w:t>
            </w:r>
            <w:proofErr w:type="spellEnd"/>
            <w:r>
              <w:t xml:space="preserve"> </w:t>
            </w:r>
            <w:proofErr w:type="spellStart"/>
            <w:r>
              <w:t>sumokėta</w:t>
            </w:r>
            <w:proofErr w:type="spellEnd"/>
            <w:r>
              <w:t xml:space="preserve">), </w:t>
            </w:r>
            <w:proofErr w:type="spellStart"/>
            <w:r>
              <w:t>atitinkantį</w:t>
            </w:r>
            <w:proofErr w:type="spellEnd"/>
            <w:r>
              <w:t xml:space="preserve"> </w:t>
            </w:r>
            <w:proofErr w:type="spellStart"/>
            <w:r>
              <w:t>Bendrųjų</w:t>
            </w:r>
            <w:proofErr w:type="spellEnd"/>
            <w:r>
              <w:t xml:space="preserve"> </w:t>
            </w:r>
            <w:proofErr w:type="spellStart"/>
            <w:r>
              <w:t>sąlygų</w:t>
            </w:r>
            <w:proofErr w:type="spellEnd"/>
            <w:r>
              <w:t xml:space="preserve"> 10 </w:t>
            </w:r>
            <w:proofErr w:type="spellStart"/>
            <w:r>
              <w:t>skyriuje</w:t>
            </w:r>
            <w:proofErr w:type="spellEnd"/>
            <w:r>
              <w:t xml:space="preserve"> </w:t>
            </w:r>
            <w:proofErr w:type="spellStart"/>
            <w:r>
              <w:t>nurodytas</w:t>
            </w:r>
            <w:proofErr w:type="spellEnd"/>
            <w:r>
              <w:t xml:space="preserve"> </w:t>
            </w:r>
            <w:proofErr w:type="spellStart"/>
            <w:r>
              <w:t>sąlygas</w:t>
            </w:r>
            <w:proofErr w:type="spellEnd"/>
            <w:r>
              <w:t xml:space="preserve">, per </w:t>
            </w:r>
            <w:proofErr w:type="spellStart"/>
            <w:r>
              <w:t>Specialiosiose</w:t>
            </w:r>
            <w:proofErr w:type="spellEnd"/>
            <w:r>
              <w:t xml:space="preserve"> </w:t>
            </w:r>
            <w:proofErr w:type="spellStart"/>
            <w:r>
              <w:t>sąlygose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toliau</w:t>
            </w:r>
            <w:proofErr w:type="spellEnd"/>
            <w:r>
              <w:t xml:space="preserve"> –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w:t>
            </w:r>
          </w:p>
        </w:tc>
        <w:tc>
          <w:tcPr>
            <w:tcW w:w="4518" w:type="dxa"/>
            <w:tcBorders>
              <w:left w:val="single" w:sz="4" w:space="0" w:color="auto"/>
              <w:right w:val="single" w:sz="4" w:space="0" w:color="auto"/>
            </w:tcBorders>
          </w:tcPr>
          <w:p w14:paraId="665E46F8" w14:textId="67BA81BC" w:rsidR="002E568E" w:rsidRDefault="002E568E" w:rsidP="002E568E">
            <w:r w:rsidRPr="005E0DB3">
              <w:rPr>
                <w:color w:val="000000"/>
                <w:szCs w:val="24"/>
                <w:shd w:val="clear" w:color="auto" w:fill="FFFFFF"/>
                <w:lang w:val="en-GB"/>
              </w:rPr>
              <w:t>10.2. The Supplier must provide the Buyer with a performance security of the type and amount specified in the Special Terms and Conditions—a first demand bank guarantee or a surety insurance letter issued by an insurance company (accompanied by a signed insurance certificate (policy) and proof of payment of the insurance premium)—in accordance with the conditions set out in this section and within the deadline specified in the Special Terms and Conditions (hereinafter – Performance Security).</w:t>
            </w:r>
          </w:p>
        </w:tc>
      </w:tr>
      <w:tr w:rsidR="002E568E" w14:paraId="067E22C9" w14:textId="77777777" w:rsidTr="00466A6D">
        <w:tc>
          <w:tcPr>
            <w:tcW w:w="4338" w:type="dxa"/>
            <w:tcBorders>
              <w:left w:val="single" w:sz="4" w:space="0" w:color="auto"/>
              <w:right w:val="single" w:sz="4" w:space="0" w:color="auto"/>
            </w:tcBorders>
          </w:tcPr>
          <w:p w14:paraId="1E947793" w14:textId="77777777" w:rsidR="002E568E" w:rsidRDefault="002E568E" w:rsidP="002E568E">
            <w:r>
              <w:t xml:space="preserve">10.3. Jei </w:t>
            </w:r>
            <w:proofErr w:type="spellStart"/>
            <w:r>
              <w:t>Tiekėjas</w:t>
            </w:r>
            <w:proofErr w:type="spellEnd"/>
            <w:r>
              <w:t xml:space="preserve"> </w:t>
            </w:r>
            <w:proofErr w:type="spellStart"/>
            <w:r>
              <w:t>nepateikia</w:t>
            </w:r>
            <w:proofErr w:type="spellEnd"/>
            <w:r>
              <w:t xml:space="preserve"> </w:t>
            </w:r>
            <w:proofErr w:type="spellStart"/>
            <w:r>
              <w:t>Pirkėjui</w:t>
            </w:r>
            <w:proofErr w:type="spellEnd"/>
            <w:r>
              <w:t xml:space="preserve"> </w:t>
            </w:r>
            <w:proofErr w:type="spellStart"/>
            <w:r>
              <w:t>Sutartyje</w:t>
            </w:r>
            <w:proofErr w:type="spellEnd"/>
            <w:r>
              <w:t xml:space="preserve"> </w:t>
            </w:r>
            <w:proofErr w:type="spellStart"/>
            <w:r>
              <w:t>nustatytos</w:t>
            </w:r>
            <w:proofErr w:type="spellEnd"/>
            <w:r>
              <w:t xml:space="preserve"> </w:t>
            </w:r>
            <w:proofErr w:type="spellStart"/>
            <w:r>
              <w:t>vertės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per </w:t>
            </w:r>
            <w:proofErr w:type="spellStart"/>
            <w:r>
              <w:t>Sutartyje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atsisakė</w:t>
            </w:r>
            <w:proofErr w:type="spellEnd"/>
            <w:r>
              <w:t xml:space="preserve"> </w:t>
            </w:r>
            <w:proofErr w:type="spellStart"/>
            <w:r>
              <w:t>sudaryti</w:t>
            </w:r>
            <w:proofErr w:type="spellEnd"/>
            <w:r>
              <w:t xml:space="preserve"> </w:t>
            </w:r>
            <w:proofErr w:type="spellStart"/>
            <w:r>
              <w:t>Sutartį</w:t>
            </w:r>
            <w:proofErr w:type="spellEnd"/>
            <w:r>
              <w:t xml:space="preserve"> ir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VPĮ </w:t>
            </w:r>
            <w:proofErr w:type="spellStart"/>
            <w:r>
              <w:t>nustatyta</w:t>
            </w:r>
            <w:proofErr w:type="spellEnd"/>
            <w:r>
              <w:t xml:space="preserve"> </w:t>
            </w:r>
            <w:proofErr w:type="spellStart"/>
            <w:r>
              <w:t>tvarka</w:t>
            </w:r>
            <w:proofErr w:type="spellEnd"/>
            <w:r>
              <w:t xml:space="preserve"> </w:t>
            </w:r>
            <w:proofErr w:type="spellStart"/>
            <w:r>
              <w:t>pasiūlyti</w:t>
            </w:r>
            <w:proofErr w:type="spellEnd"/>
            <w:r>
              <w:t xml:space="preserve"> </w:t>
            </w:r>
            <w:proofErr w:type="spellStart"/>
            <w:r>
              <w:t>sudaryti</w:t>
            </w:r>
            <w:proofErr w:type="spellEnd"/>
            <w:r>
              <w:t xml:space="preserve"> </w:t>
            </w:r>
            <w:proofErr w:type="spellStart"/>
            <w:r>
              <w:t>Sutartį</w:t>
            </w:r>
            <w:proofErr w:type="spellEnd"/>
            <w:r>
              <w:t xml:space="preserve"> </w:t>
            </w:r>
            <w:proofErr w:type="spellStart"/>
            <w:r>
              <w:t>kitam</w:t>
            </w:r>
            <w:proofErr w:type="spellEnd"/>
            <w:r>
              <w:t xml:space="preserve"> </w:t>
            </w:r>
            <w:proofErr w:type="spellStart"/>
            <w:r>
              <w:t>tiekėjui</w:t>
            </w:r>
            <w:proofErr w:type="spellEnd"/>
            <w:r>
              <w:t>.</w:t>
            </w:r>
          </w:p>
        </w:tc>
        <w:tc>
          <w:tcPr>
            <w:tcW w:w="4518" w:type="dxa"/>
            <w:tcBorders>
              <w:left w:val="single" w:sz="4" w:space="0" w:color="auto"/>
              <w:right w:val="single" w:sz="4" w:space="0" w:color="auto"/>
            </w:tcBorders>
          </w:tcPr>
          <w:p w14:paraId="40BBFA4D" w14:textId="5BF85971" w:rsidR="002E568E" w:rsidRDefault="002E568E" w:rsidP="002E568E">
            <w:r w:rsidRPr="001D5C78">
              <w:rPr>
                <w:color w:val="000000"/>
                <w:szCs w:val="24"/>
                <w:shd w:val="clear" w:color="auto" w:fill="FFFFFF"/>
                <w:lang w:val="en-GB"/>
              </w:rPr>
              <w:t>10.3. If the Supplier fails to provide the Performance Security within the deadline set in the Contract, it shall be deemed that the Supplier has refused to conclude the Contract, and the Buyer shall have the right to offer the Contract to the next supplier in accordance with the Law on Public Procurement.</w:t>
            </w:r>
          </w:p>
        </w:tc>
      </w:tr>
      <w:tr w:rsidR="002E568E" w14:paraId="65673528" w14:textId="77777777" w:rsidTr="00466A6D">
        <w:tc>
          <w:tcPr>
            <w:tcW w:w="4338" w:type="dxa"/>
            <w:tcBorders>
              <w:left w:val="single" w:sz="4" w:space="0" w:color="auto"/>
              <w:right w:val="single" w:sz="4" w:space="0" w:color="auto"/>
            </w:tcBorders>
          </w:tcPr>
          <w:p w14:paraId="30091F16" w14:textId="77777777" w:rsidR="002E568E" w:rsidRDefault="002E568E" w:rsidP="002E568E">
            <w:r>
              <w:t>10.4. </w:t>
            </w:r>
            <w:proofErr w:type="spellStart"/>
            <w:r>
              <w:t>Prieš</w:t>
            </w:r>
            <w:proofErr w:type="spellEnd"/>
            <w:r>
              <w:t xml:space="preserve"> </w:t>
            </w:r>
            <w:proofErr w:type="spellStart"/>
            <w:r>
              <w:t>pateikdamas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prašyti</w:t>
            </w:r>
            <w:proofErr w:type="spellEnd"/>
            <w:r>
              <w:t xml:space="preserve"> </w:t>
            </w:r>
            <w:proofErr w:type="spellStart"/>
            <w:r>
              <w:t>Pirkėjo</w:t>
            </w:r>
            <w:proofErr w:type="spellEnd"/>
            <w:r>
              <w:t xml:space="preserve"> </w:t>
            </w:r>
            <w:proofErr w:type="spellStart"/>
            <w:r>
              <w:t>patvirtinti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sutinka</w:t>
            </w:r>
            <w:proofErr w:type="spellEnd"/>
            <w:r>
              <w:t xml:space="preserve"> </w:t>
            </w:r>
            <w:proofErr w:type="spellStart"/>
            <w:r>
              <w:t>priimti</w:t>
            </w:r>
            <w:proofErr w:type="spellEnd"/>
            <w:r>
              <w:t xml:space="preserve"> </w:t>
            </w:r>
            <w:proofErr w:type="spellStart"/>
            <w:r>
              <w:t>Tiekėjo</w:t>
            </w:r>
            <w:proofErr w:type="spellEnd"/>
            <w:r>
              <w:t xml:space="preserve"> </w:t>
            </w:r>
            <w:proofErr w:type="spellStart"/>
            <w:r>
              <w:t>siūlomą</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atsakyti</w:t>
            </w:r>
            <w:proofErr w:type="spellEnd"/>
            <w:r>
              <w:t xml:space="preserve"> </w:t>
            </w:r>
            <w:proofErr w:type="spellStart"/>
            <w:r>
              <w:t>Tiekėjui</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gavimo</w:t>
            </w:r>
            <w:proofErr w:type="spellEnd"/>
            <w:r>
              <w:t xml:space="preserve"> </w:t>
            </w:r>
            <w:proofErr w:type="spellStart"/>
            <w:r>
              <w:t>dienos</w:t>
            </w:r>
            <w:proofErr w:type="spellEnd"/>
            <w:r>
              <w:t>. </w:t>
            </w:r>
          </w:p>
        </w:tc>
        <w:tc>
          <w:tcPr>
            <w:tcW w:w="4518" w:type="dxa"/>
            <w:tcBorders>
              <w:left w:val="single" w:sz="4" w:space="0" w:color="auto"/>
              <w:right w:val="single" w:sz="4" w:space="0" w:color="auto"/>
            </w:tcBorders>
          </w:tcPr>
          <w:p w14:paraId="68FA4CF5" w14:textId="56E7EB0F" w:rsidR="002E568E" w:rsidRDefault="002E568E" w:rsidP="002E568E">
            <w:r w:rsidRPr="001D5C78">
              <w:rPr>
                <w:color w:val="000000"/>
                <w:szCs w:val="24"/>
                <w:shd w:val="clear" w:color="auto" w:fill="FFFFFF"/>
                <w:lang w:val="en-GB"/>
              </w:rPr>
              <w:t>10.4. Before submitting the Performance Security, the Supplier may request confirmation from the Buyer that the proposed security is acceptable. The Buyer must respond within three (3) working days of receiving the request.</w:t>
            </w:r>
          </w:p>
        </w:tc>
      </w:tr>
      <w:tr w:rsidR="002E568E" w14:paraId="7058A253" w14:textId="77777777" w:rsidTr="00466A6D">
        <w:tc>
          <w:tcPr>
            <w:tcW w:w="4338" w:type="dxa"/>
            <w:tcBorders>
              <w:left w:val="single" w:sz="4" w:space="0" w:color="auto"/>
              <w:right w:val="single" w:sz="4" w:space="0" w:color="auto"/>
            </w:tcBorders>
          </w:tcPr>
          <w:p w14:paraId="436F3DC9" w14:textId="77777777" w:rsidR="002E568E" w:rsidRDefault="002E568E" w:rsidP="002E568E">
            <w:r>
              <w:t>10.5. 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lastRenderedPageBreak/>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privalo</w:t>
            </w:r>
            <w:proofErr w:type="spellEnd"/>
            <w:r>
              <w:t xml:space="preserve"> </w:t>
            </w:r>
            <w:proofErr w:type="spellStart"/>
            <w:r>
              <w:t>neatšaukiamai</w:t>
            </w:r>
            <w:proofErr w:type="spellEnd"/>
            <w:r>
              <w:t xml:space="preserve"> ir </w:t>
            </w:r>
            <w:proofErr w:type="spellStart"/>
            <w:r>
              <w:t>besąlygiškai</w:t>
            </w:r>
            <w:proofErr w:type="spellEnd"/>
            <w:r>
              <w:t xml:space="preserve"> </w:t>
            </w:r>
            <w:proofErr w:type="spellStart"/>
            <w:r>
              <w:t>įsipareigoti</w:t>
            </w:r>
            <w:proofErr w:type="spellEnd"/>
            <w:r>
              <w:t xml:space="preserve"> ne </w:t>
            </w:r>
            <w:proofErr w:type="spellStart"/>
            <w:r>
              <w:t>vėliau</w:t>
            </w:r>
            <w:proofErr w:type="spellEnd"/>
            <w:r>
              <w:t xml:space="preserve"> </w:t>
            </w:r>
            <w:proofErr w:type="spellStart"/>
            <w:r>
              <w:t>kaip</w:t>
            </w:r>
            <w:proofErr w:type="spellEnd"/>
            <w:r>
              <w:t xml:space="preserve"> per 15 (</w:t>
            </w:r>
            <w:proofErr w:type="spellStart"/>
            <w:r>
              <w:t>penkiolika</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Tiekėjo</w:t>
            </w:r>
            <w:proofErr w:type="spellEnd"/>
            <w:r>
              <w:t xml:space="preserve"> </w:t>
            </w:r>
            <w:proofErr w:type="spellStart"/>
            <w:r>
              <w:t>Sutartyje</w:t>
            </w:r>
            <w:proofErr w:type="spellEnd"/>
            <w:r>
              <w:t xml:space="preserve"> </w:t>
            </w:r>
            <w:proofErr w:type="spellStart"/>
            <w:r>
              <w:t>nustatytų</w:t>
            </w:r>
            <w:proofErr w:type="spellEnd"/>
            <w:r>
              <w:t xml:space="preserve"> </w:t>
            </w:r>
            <w:proofErr w:type="spellStart"/>
            <w:r>
              <w:t>prievolių</w:t>
            </w:r>
            <w:proofErr w:type="spellEnd"/>
            <w:r>
              <w:t xml:space="preserve"> </w:t>
            </w:r>
            <w:proofErr w:type="spellStart"/>
            <w:r>
              <w:t>pažeidimą</w:t>
            </w:r>
            <w:proofErr w:type="spellEnd"/>
            <w:r>
              <w:t xml:space="preserve">, </w:t>
            </w:r>
            <w:proofErr w:type="spellStart"/>
            <w:r>
              <w:t>dalinį</w:t>
            </w:r>
            <w:proofErr w:type="spellEnd"/>
            <w:r>
              <w:t xml:space="preserve"> </w:t>
            </w:r>
            <w:proofErr w:type="spellStart"/>
            <w:r>
              <w:t>ar</w:t>
            </w:r>
            <w:proofErr w:type="spellEnd"/>
            <w:r>
              <w:t xml:space="preserve"> </w:t>
            </w:r>
            <w:proofErr w:type="spellStart"/>
            <w:r>
              <w:t>visišką</w:t>
            </w:r>
            <w:proofErr w:type="spellEnd"/>
            <w:r>
              <w:t xml:space="preserve"> </w:t>
            </w:r>
            <w:proofErr w:type="spellStart"/>
            <w:r>
              <w:t>jų</w:t>
            </w:r>
            <w:proofErr w:type="spellEnd"/>
            <w:r>
              <w:t xml:space="preserve"> </w:t>
            </w:r>
            <w:proofErr w:type="spellStart"/>
            <w:r>
              <w:t>nevykdymą</w:t>
            </w:r>
            <w:proofErr w:type="spellEnd"/>
            <w:r>
              <w:t xml:space="preserve"> </w:t>
            </w:r>
            <w:proofErr w:type="spellStart"/>
            <w:r>
              <w:t>arba</w:t>
            </w:r>
            <w:proofErr w:type="spellEnd"/>
            <w:r>
              <w:t xml:space="preserve"> </w:t>
            </w:r>
            <w:proofErr w:type="spellStart"/>
            <w:r>
              <w:t>netinkamą</w:t>
            </w:r>
            <w:proofErr w:type="spellEnd"/>
            <w:r>
              <w:t xml:space="preserve"> </w:t>
            </w:r>
            <w:proofErr w:type="spellStart"/>
            <w:r>
              <w:t>vykdymą</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nurodytą</w:t>
            </w:r>
            <w:proofErr w:type="spellEnd"/>
            <w:r>
              <w:t xml:space="preserve"> </w:t>
            </w:r>
            <w:proofErr w:type="spellStart"/>
            <w:r>
              <w:t>sumą</w:t>
            </w:r>
            <w:proofErr w:type="spellEnd"/>
            <w:r>
              <w:t xml:space="preserve">, </w:t>
            </w:r>
            <w:proofErr w:type="spellStart"/>
            <w:r>
              <w:t>pinigus</w:t>
            </w:r>
            <w:proofErr w:type="spellEnd"/>
            <w:r>
              <w:t xml:space="preserve"> </w:t>
            </w:r>
            <w:proofErr w:type="spellStart"/>
            <w:r>
              <w:t>pervedant</w:t>
            </w:r>
            <w:proofErr w:type="spellEnd"/>
            <w:r>
              <w:t xml:space="preserve"> į </w:t>
            </w:r>
            <w:proofErr w:type="spellStart"/>
            <w:r>
              <w:t>Pirkėjo</w:t>
            </w:r>
            <w:proofErr w:type="spellEnd"/>
            <w:r>
              <w:t xml:space="preserve"> </w:t>
            </w:r>
            <w:proofErr w:type="spellStart"/>
            <w:r>
              <w:t>sąskaitą</w:t>
            </w:r>
            <w:proofErr w:type="spellEnd"/>
            <w:r>
              <w:t>.  </w:t>
            </w:r>
          </w:p>
        </w:tc>
        <w:tc>
          <w:tcPr>
            <w:tcW w:w="4518" w:type="dxa"/>
            <w:tcBorders>
              <w:left w:val="single" w:sz="4" w:space="0" w:color="auto"/>
              <w:right w:val="single" w:sz="4" w:space="0" w:color="auto"/>
            </w:tcBorders>
          </w:tcPr>
          <w:p w14:paraId="1DA22455" w14:textId="7A5E7855" w:rsidR="002E568E" w:rsidRDefault="002E568E" w:rsidP="002E568E">
            <w:r w:rsidRPr="001D5C78">
              <w:rPr>
                <w:color w:val="000000"/>
                <w:szCs w:val="24"/>
                <w:shd w:val="clear" w:color="auto" w:fill="FFFFFF"/>
                <w:lang w:val="en-GB"/>
              </w:rPr>
              <w:lastRenderedPageBreak/>
              <w:t xml:space="preserve">10.5. The bank (or insurance company) must </w:t>
            </w:r>
            <w:r w:rsidRPr="001D5C78">
              <w:rPr>
                <w:color w:val="000000"/>
                <w:szCs w:val="24"/>
                <w:shd w:val="clear" w:color="auto" w:fill="FFFFFF"/>
                <w:lang w:val="en-GB"/>
              </w:rPr>
              <w:lastRenderedPageBreak/>
              <w:t>irrevocably and unconditionally undertake to pay the amount specified in the Performance Security to the Buyer within fifteen (15) days of receiving the Buyer’s written notice of the Supplier’s breach, partial or total non-performance, or improper performance of contractual obligations, by transferring the funds to the Buyer’s account.</w:t>
            </w:r>
          </w:p>
        </w:tc>
      </w:tr>
      <w:tr w:rsidR="002E568E" w14:paraId="3192FA3A" w14:textId="77777777" w:rsidTr="00466A6D">
        <w:tc>
          <w:tcPr>
            <w:tcW w:w="4338" w:type="dxa"/>
            <w:tcBorders>
              <w:left w:val="single" w:sz="4" w:space="0" w:color="auto"/>
              <w:right w:val="single" w:sz="4" w:space="0" w:color="auto"/>
            </w:tcBorders>
          </w:tcPr>
          <w:p w14:paraId="13583501" w14:textId="77777777" w:rsidR="002E568E" w:rsidRDefault="002E568E" w:rsidP="002E568E">
            <w:r>
              <w:lastRenderedPageBreak/>
              <w:t>10.6. 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atsako</w:t>
            </w:r>
            <w:proofErr w:type="spellEnd"/>
            <w:r>
              <w:t xml:space="preserve"> tik </w:t>
            </w:r>
            <w:proofErr w:type="spellStart"/>
            <w:r>
              <w:t>už</w:t>
            </w:r>
            <w:proofErr w:type="spellEnd"/>
            <w:r>
              <w:t xml:space="preserve"> </w:t>
            </w:r>
            <w:proofErr w:type="spellStart"/>
            <w:r>
              <w:t>tiesioginių</w:t>
            </w:r>
            <w:proofErr w:type="spellEnd"/>
            <w:r>
              <w:t xml:space="preserve"> </w:t>
            </w:r>
            <w:proofErr w:type="spellStart"/>
            <w:r>
              <w:t>nuostolių</w:t>
            </w:r>
            <w:proofErr w:type="spellEnd"/>
            <w:r>
              <w:t xml:space="preserve"> </w:t>
            </w:r>
            <w:proofErr w:type="spellStart"/>
            <w:r>
              <w:t>atlyginimą</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pagrįstų</w:t>
            </w:r>
            <w:proofErr w:type="spellEnd"/>
            <w:r>
              <w:t xml:space="preserve"> </w:t>
            </w:r>
            <w:proofErr w:type="spellStart"/>
            <w:r>
              <w:t>savo</w:t>
            </w:r>
            <w:proofErr w:type="spellEnd"/>
            <w:r>
              <w:t xml:space="preserve"> </w:t>
            </w:r>
            <w:proofErr w:type="spellStart"/>
            <w:r>
              <w:t>reikalavimą</w:t>
            </w:r>
            <w:proofErr w:type="spellEnd"/>
            <w:r>
              <w:t xml:space="preserve">. </w:t>
            </w:r>
            <w:proofErr w:type="spellStart"/>
            <w:r>
              <w:t>Pirkėjas</w:t>
            </w:r>
            <w:proofErr w:type="spellEnd"/>
            <w:r>
              <w:t xml:space="preserve"> </w:t>
            </w:r>
            <w:proofErr w:type="spellStart"/>
            <w:r>
              <w:t>pranešime</w:t>
            </w:r>
            <w:proofErr w:type="spellEnd"/>
            <w:r>
              <w:t xml:space="preserve"> </w:t>
            </w:r>
            <w:proofErr w:type="spellStart"/>
            <w:r>
              <w:t>bankui</w:t>
            </w:r>
            <w:proofErr w:type="spellEnd"/>
            <w:r>
              <w:t xml:space="preserve"> (</w:t>
            </w:r>
            <w:proofErr w:type="spellStart"/>
            <w:r>
              <w:t>draudimo</w:t>
            </w:r>
            <w:proofErr w:type="spellEnd"/>
            <w:r>
              <w:t xml:space="preserve"> </w:t>
            </w:r>
            <w:proofErr w:type="spellStart"/>
            <w:r>
              <w:t>bendrovei</w:t>
            </w:r>
            <w:proofErr w:type="spellEnd"/>
            <w:r>
              <w:t xml:space="preserve">) </w:t>
            </w:r>
            <w:proofErr w:type="spellStart"/>
            <w:r>
              <w:t>nurodo</w:t>
            </w:r>
            <w:proofErr w:type="spellEnd"/>
            <w:r>
              <w:t xml:space="preserve">, </w:t>
            </w:r>
            <w:proofErr w:type="spellStart"/>
            <w:r>
              <w:t>kad</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suma</w:t>
            </w:r>
            <w:proofErr w:type="spellEnd"/>
            <w:r>
              <w:t xml:space="preserve"> jam </w:t>
            </w:r>
            <w:proofErr w:type="spellStart"/>
            <w:r>
              <w:t>priklauso</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Tiekėjas</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neįvykdė</w:t>
            </w:r>
            <w:proofErr w:type="spellEnd"/>
            <w:r>
              <w:t xml:space="preserve"> </w:t>
            </w:r>
            <w:proofErr w:type="spellStart"/>
            <w:r>
              <w:t>Sutarties</w:t>
            </w:r>
            <w:proofErr w:type="spellEnd"/>
            <w:r>
              <w:t xml:space="preserve"> ir (</w:t>
            </w:r>
            <w:proofErr w:type="spellStart"/>
            <w:r>
              <w:t>arba</w:t>
            </w:r>
            <w:proofErr w:type="spellEnd"/>
            <w:r>
              <w:t xml:space="preserve">) ji </w:t>
            </w:r>
            <w:proofErr w:type="spellStart"/>
            <w:r>
              <w:t>buvo</w:t>
            </w:r>
            <w:proofErr w:type="spellEnd"/>
            <w:r>
              <w:t xml:space="preserve"> </w:t>
            </w:r>
            <w:proofErr w:type="spellStart"/>
            <w:r>
              <w:t>nutraukta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Pirkėjas</w:t>
            </w:r>
            <w:proofErr w:type="spellEnd"/>
            <w:r>
              <w:t xml:space="preserve"> </w:t>
            </w:r>
            <w:proofErr w:type="spellStart"/>
            <w:r>
              <w:t>neįsipareigoja</w:t>
            </w:r>
            <w:proofErr w:type="spellEnd"/>
            <w:r>
              <w:t xml:space="preserve"> </w:t>
            </w:r>
            <w:proofErr w:type="spellStart"/>
            <w:r>
              <w:t>įrodyti</w:t>
            </w:r>
            <w:proofErr w:type="spellEnd"/>
            <w:r>
              <w:t xml:space="preserve"> </w:t>
            </w:r>
            <w:proofErr w:type="spellStart"/>
            <w:r>
              <w:t>realiai</w:t>
            </w:r>
            <w:proofErr w:type="spellEnd"/>
            <w:r>
              <w:t xml:space="preserve"> </w:t>
            </w:r>
            <w:proofErr w:type="spellStart"/>
            <w:r>
              <w:t>patirtų</w:t>
            </w:r>
            <w:proofErr w:type="spellEnd"/>
            <w:r>
              <w:t xml:space="preserve"> </w:t>
            </w:r>
            <w:proofErr w:type="spellStart"/>
            <w:r>
              <w:t>nuostolių</w:t>
            </w:r>
            <w:proofErr w:type="spellEnd"/>
            <w:r>
              <w:t xml:space="preserve"> ir </w:t>
            </w:r>
            <w:proofErr w:type="spellStart"/>
            <w:r>
              <w:t>Tiekėjas</w:t>
            </w:r>
            <w:proofErr w:type="spellEnd"/>
            <w:r>
              <w:t xml:space="preserve">, </w:t>
            </w:r>
            <w:proofErr w:type="spellStart"/>
            <w:r>
              <w:t>pasirašydamas</w:t>
            </w:r>
            <w:proofErr w:type="spellEnd"/>
            <w:r>
              <w:t xml:space="preserve"> </w:t>
            </w:r>
            <w:proofErr w:type="spellStart"/>
            <w:r>
              <w:t>Sutartį</w:t>
            </w:r>
            <w:proofErr w:type="spellEnd"/>
            <w:r>
              <w:t xml:space="preserve"> ir </w:t>
            </w:r>
            <w:proofErr w:type="spellStart"/>
            <w:r>
              <w:t>pateikdamas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patvirtina</w:t>
            </w:r>
            <w:proofErr w:type="spellEnd"/>
            <w:r>
              <w:t xml:space="preserve">, </w:t>
            </w:r>
            <w:proofErr w:type="spellStart"/>
            <w:r>
              <w:t>kad</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suma</w:t>
            </w:r>
            <w:proofErr w:type="spellEnd"/>
            <w:r>
              <w:t xml:space="preserve"> </w:t>
            </w:r>
            <w:proofErr w:type="spellStart"/>
            <w:r>
              <w:t>laikytina</w:t>
            </w:r>
            <w:proofErr w:type="spellEnd"/>
            <w:r>
              <w:t xml:space="preserve"> </w:t>
            </w:r>
            <w:proofErr w:type="spellStart"/>
            <w:r>
              <w:t>minimaliais</w:t>
            </w:r>
            <w:proofErr w:type="spellEnd"/>
            <w:r>
              <w:t xml:space="preserve"> </w:t>
            </w:r>
            <w:proofErr w:type="spellStart"/>
            <w:r>
              <w:t>neįrodinėjamais</w:t>
            </w:r>
            <w:proofErr w:type="spellEnd"/>
            <w:r>
              <w:t xml:space="preserve"> </w:t>
            </w:r>
            <w:proofErr w:type="spellStart"/>
            <w:r>
              <w:t>Pirkėjo</w:t>
            </w:r>
            <w:proofErr w:type="spellEnd"/>
            <w:r>
              <w:t xml:space="preserve"> </w:t>
            </w:r>
            <w:proofErr w:type="spellStart"/>
            <w:r>
              <w:t>nuostoliais</w:t>
            </w:r>
            <w:proofErr w:type="spellEnd"/>
            <w:r>
              <w:t>. </w:t>
            </w:r>
          </w:p>
        </w:tc>
        <w:tc>
          <w:tcPr>
            <w:tcW w:w="4518" w:type="dxa"/>
            <w:tcBorders>
              <w:left w:val="single" w:sz="4" w:space="0" w:color="auto"/>
              <w:right w:val="single" w:sz="4" w:space="0" w:color="auto"/>
            </w:tcBorders>
          </w:tcPr>
          <w:p w14:paraId="39F61BBD" w14:textId="1DD1D41C" w:rsidR="002E568E" w:rsidRDefault="002E568E" w:rsidP="002E568E">
            <w:r w:rsidRPr="001D5C78">
              <w:rPr>
                <w:color w:val="000000"/>
                <w:szCs w:val="24"/>
                <w:shd w:val="clear" w:color="auto" w:fill="FFFFFF"/>
                <w:lang w:val="en-GB"/>
              </w:rPr>
              <w:t>10.6. The Performance Security must not state that the bank (or insurance company) is liable only for direct losses. The bank (or insurer) may not require the Buyer to justify its claim. The Buyer’s notice must state that the amount is due because the Supplier failed to perform the Contract in whole or in part and/or the Contract was terminated due to the Supplier’s fault. The Buyer is not required to prove actual damages, and by signing the Contract and submitting the Performance Security, the Supplier confirms that the amount constitutes minimum, non-compensable damages.</w:t>
            </w:r>
          </w:p>
        </w:tc>
      </w:tr>
      <w:tr w:rsidR="002E568E" w14:paraId="34F6D1A7" w14:textId="77777777" w:rsidTr="00466A6D">
        <w:tc>
          <w:tcPr>
            <w:tcW w:w="4338" w:type="dxa"/>
            <w:tcBorders>
              <w:left w:val="single" w:sz="4" w:space="0" w:color="auto"/>
              <w:right w:val="single" w:sz="4" w:space="0" w:color="auto"/>
            </w:tcBorders>
          </w:tcPr>
          <w:p w14:paraId="6E96515E" w14:textId="77777777" w:rsidR="002E568E" w:rsidRDefault="002E568E" w:rsidP="002E568E">
            <w:r>
              <w:t>10.7. 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turi</w:t>
            </w:r>
            <w:proofErr w:type="spellEnd"/>
            <w:r>
              <w:t xml:space="preserve"> </w:t>
            </w:r>
            <w:proofErr w:type="spellStart"/>
            <w:r>
              <w:t>įsigalioti</w:t>
            </w:r>
            <w:proofErr w:type="spellEnd"/>
            <w:r>
              <w:t xml:space="preserve"> ne </w:t>
            </w:r>
            <w:proofErr w:type="spellStart"/>
            <w:r>
              <w:t>vėliau</w:t>
            </w:r>
            <w:proofErr w:type="spellEnd"/>
            <w:r>
              <w:t xml:space="preserve"> </w:t>
            </w:r>
            <w:proofErr w:type="spellStart"/>
            <w:r>
              <w:t>negu</w:t>
            </w:r>
            <w:proofErr w:type="spellEnd"/>
            <w:r>
              <w:t xml:space="preserve"> jo </w:t>
            </w:r>
            <w:proofErr w:type="spellStart"/>
            <w:r>
              <w:t>pateikimo</w:t>
            </w:r>
            <w:proofErr w:type="spellEnd"/>
            <w:r>
              <w:t xml:space="preserve"> </w:t>
            </w:r>
            <w:proofErr w:type="spellStart"/>
            <w:r>
              <w:t>Pirkėjui</w:t>
            </w:r>
            <w:proofErr w:type="spellEnd"/>
            <w:r>
              <w:t xml:space="preserve"> </w:t>
            </w:r>
            <w:proofErr w:type="spellStart"/>
            <w:r>
              <w:t>dieną</w:t>
            </w:r>
            <w:proofErr w:type="spellEnd"/>
            <w:r>
              <w:t>. </w:t>
            </w:r>
          </w:p>
        </w:tc>
        <w:tc>
          <w:tcPr>
            <w:tcW w:w="4518" w:type="dxa"/>
            <w:tcBorders>
              <w:left w:val="single" w:sz="4" w:space="0" w:color="auto"/>
              <w:right w:val="single" w:sz="4" w:space="0" w:color="auto"/>
            </w:tcBorders>
          </w:tcPr>
          <w:p w14:paraId="17BC7C3C" w14:textId="7205F16A" w:rsidR="002E568E" w:rsidRDefault="002E568E" w:rsidP="002E568E">
            <w:r w:rsidRPr="001D5C78">
              <w:rPr>
                <w:color w:val="000000"/>
                <w:szCs w:val="24"/>
                <w:shd w:val="clear" w:color="auto" w:fill="FFFFFF"/>
                <w:lang w:val="en-GB"/>
              </w:rPr>
              <w:t>10.7. The Performance Security must become effective no later than the date it is submitted to the Buyer.</w:t>
            </w:r>
          </w:p>
        </w:tc>
      </w:tr>
      <w:tr w:rsidR="002E568E" w14:paraId="6CA4D531" w14:textId="77777777" w:rsidTr="00466A6D">
        <w:tc>
          <w:tcPr>
            <w:tcW w:w="4338" w:type="dxa"/>
            <w:tcBorders>
              <w:left w:val="single" w:sz="4" w:space="0" w:color="auto"/>
              <w:right w:val="single" w:sz="4" w:space="0" w:color="auto"/>
            </w:tcBorders>
          </w:tcPr>
          <w:p w14:paraId="7BD5D4EC" w14:textId="77777777" w:rsidR="002E568E" w:rsidRDefault="002E568E" w:rsidP="002E568E">
            <w:r>
              <w:t>10.8. 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nurodoma</w:t>
            </w:r>
            <w:proofErr w:type="spellEnd"/>
            <w:r>
              <w:t xml:space="preserve"> ir </w:t>
            </w:r>
            <w:proofErr w:type="spellStart"/>
            <w:r>
              <w:t>išmokama</w:t>
            </w:r>
            <w:proofErr w:type="spellEnd"/>
            <w:r>
              <w:t xml:space="preserve"> </w:t>
            </w:r>
            <w:proofErr w:type="spellStart"/>
            <w:r>
              <w:t>eurais</w:t>
            </w:r>
            <w:proofErr w:type="spellEnd"/>
            <w:r>
              <w:t>. </w:t>
            </w:r>
          </w:p>
        </w:tc>
        <w:tc>
          <w:tcPr>
            <w:tcW w:w="4518" w:type="dxa"/>
            <w:tcBorders>
              <w:left w:val="single" w:sz="4" w:space="0" w:color="auto"/>
              <w:right w:val="single" w:sz="4" w:space="0" w:color="auto"/>
            </w:tcBorders>
          </w:tcPr>
          <w:p w14:paraId="55565918" w14:textId="7328F48F" w:rsidR="002E568E" w:rsidRDefault="002E568E" w:rsidP="002E568E">
            <w:r w:rsidRPr="001D5C78">
              <w:rPr>
                <w:color w:val="000000"/>
                <w:szCs w:val="24"/>
                <w:shd w:val="clear" w:color="auto" w:fill="FFFFFF"/>
                <w:lang w:val="en-GB"/>
              </w:rPr>
              <w:t>10.8. The amount of the Performance Security must be stated and paid in euros.</w:t>
            </w:r>
          </w:p>
        </w:tc>
      </w:tr>
      <w:tr w:rsidR="002E568E" w14:paraId="386ADE4C" w14:textId="77777777" w:rsidTr="00466A6D">
        <w:tc>
          <w:tcPr>
            <w:tcW w:w="4338" w:type="dxa"/>
            <w:tcBorders>
              <w:left w:val="single" w:sz="4" w:space="0" w:color="auto"/>
              <w:right w:val="single" w:sz="4" w:space="0" w:color="auto"/>
            </w:tcBorders>
          </w:tcPr>
          <w:p w14:paraId="0A93B316" w14:textId="77777777" w:rsidR="002E568E" w:rsidRDefault="002E568E" w:rsidP="002E568E">
            <w:r>
              <w:t>10.9. 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surašytas</w:t>
            </w:r>
            <w:proofErr w:type="spellEnd"/>
            <w:r>
              <w:t xml:space="preserve"> </w:t>
            </w:r>
            <w:proofErr w:type="spellStart"/>
            <w:r>
              <w:t>lietuvių</w:t>
            </w:r>
            <w:proofErr w:type="spellEnd"/>
            <w:r>
              <w:t xml:space="preserve"> </w:t>
            </w:r>
            <w:proofErr w:type="spellStart"/>
            <w:r>
              <w:t>arba</w:t>
            </w:r>
            <w:proofErr w:type="spellEnd"/>
            <w:r>
              <w:t xml:space="preserve"> </w:t>
            </w:r>
            <w:proofErr w:type="spellStart"/>
            <w:r>
              <w:t>kita</w:t>
            </w:r>
            <w:proofErr w:type="spellEnd"/>
            <w:r>
              <w:t xml:space="preserve"> </w:t>
            </w:r>
            <w:proofErr w:type="spellStart"/>
            <w:r>
              <w:t>kalba</w:t>
            </w:r>
            <w:proofErr w:type="spellEnd"/>
            <w:r>
              <w:t xml:space="preserve"> (</w:t>
            </w:r>
            <w:proofErr w:type="spellStart"/>
            <w:r>
              <w:t>esant</w:t>
            </w:r>
            <w:proofErr w:type="spellEnd"/>
            <w:r>
              <w:t xml:space="preserve"> </w:t>
            </w:r>
            <w:proofErr w:type="spellStart"/>
            <w:r>
              <w:t>Pirkėjo</w:t>
            </w:r>
            <w:proofErr w:type="spellEnd"/>
            <w:r>
              <w:t xml:space="preserve"> </w:t>
            </w:r>
            <w:proofErr w:type="spellStart"/>
            <w:r>
              <w:t>prašymui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w:t>
            </w:r>
            <w:proofErr w:type="spellStart"/>
            <w:r>
              <w:t>vertimas</w:t>
            </w:r>
            <w:proofErr w:type="spellEnd"/>
            <w:r>
              <w:t xml:space="preserve"> į </w:t>
            </w:r>
            <w:proofErr w:type="spellStart"/>
            <w:r>
              <w:t>lietuvių</w:t>
            </w:r>
            <w:proofErr w:type="spellEnd"/>
            <w:r>
              <w:t xml:space="preserve"> </w:t>
            </w:r>
            <w:proofErr w:type="spellStart"/>
            <w:r>
              <w:t>kalbą</w:t>
            </w:r>
            <w:proofErr w:type="spellEnd"/>
            <w:r>
              <w:t>). </w:t>
            </w:r>
          </w:p>
        </w:tc>
        <w:tc>
          <w:tcPr>
            <w:tcW w:w="4518" w:type="dxa"/>
            <w:tcBorders>
              <w:left w:val="single" w:sz="4" w:space="0" w:color="auto"/>
              <w:right w:val="single" w:sz="4" w:space="0" w:color="auto"/>
            </w:tcBorders>
          </w:tcPr>
          <w:p w14:paraId="5F4A1740" w14:textId="446568D0" w:rsidR="002E568E" w:rsidRDefault="002E568E" w:rsidP="002E568E">
            <w:r w:rsidRPr="001D5C78">
              <w:rPr>
                <w:color w:val="000000"/>
                <w:szCs w:val="24"/>
                <w:shd w:val="clear" w:color="auto" w:fill="FFFFFF"/>
                <w:lang w:val="en-GB"/>
              </w:rPr>
              <w:t>10.9. The Performance Security must be issued in Lithuanian or another language (with a Lithuanian translation provided upon the Buyer’s request).</w:t>
            </w:r>
          </w:p>
        </w:tc>
      </w:tr>
      <w:tr w:rsidR="002E568E" w14:paraId="4C1A5152" w14:textId="77777777" w:rsidTr="00466A6D">
        <w:tc>
          <w:tcPr>
            <w:tcW w:w="4338" w:type="dxa"/>
            <w:tcBorders>
              <w:left w:val="single" w:sz="4" w:space="0" w:color="auto"/>
              <w:right w:val="single" w:sz="4" w:space="0" w:color="auto"/>
            </w:tcBorders>
          </w:tcPr>
          <w:p w14:paraId="76DEE099" w14:textId="77777777" w:rsidR="002E568E" w:rsidRDefault="002E568E" w:rsidP="002E568E">
            <w:r>
              <w:t>10.10. 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nurodytas</w:t>
            </w:r>
            <w:proofErr w:type="spellEnd"/>
            <w:r>
              <w:t xml:space="preserve"> jo </w:t>
            </w:r>
            <w:proofErr w:type="spellStart"/>
            <w:r>
              <w:t>galiojimo</w:t>
            </w:r>
            <w:proofErr w:type="spellEnd"/>
            <w:r>
              <w:t xml:space="preserve"> </w:t>
            </w:r>
            <w:proofErr w:type="spellStart"/>
            <w:r>
              <w:t>terminas</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trumpesnis</w:t>
            </w:r>
            <w:proofErr w:type="spellEnd"/>
            <w:r>
              <w:t xml:space="preserve"> </w:t>
            </w:r>
            <w:proofErr w:type="spellStart"/>
            <w:r>
              <w:t>nei</w:t>
            </w:r>
            <w:proofErr w:type="spellEnd"/>
            <w:r>
              <w:t xml:space="preserve"> </w:t>
            </w:r>
            <w:proofErr w:type="spellStart"/>
            <w:r>
              <w:t>nurodytas</w:t>
            </w:r>
            <w:proofErr w:type="spellEnd"/>
            <w:r>
              <w:t xml:space="preserve"> </w:t>
            </w:r>
            <w:proofErr w:type="spellStart"/>
            <w:r>
              <w:t>Specialiosiose</w:t>
            </w:r>
            <w:proofErr w:type="spellEnd"/>
            <w:r>
              <w:t xml:space="preserve"> </w:t>
            </w:r>
            <w:proofErr w:type="spellStart"/>
            <w:r>
              <w:lastRenderedPageBreak/>
              <w:t>sąlygose</w:t>
            </w:r>
            <w:proofErr w:type="spellEnd"/>
            <w:r>
              <w:t>. </w:t>
            </w:r>
          </w:p>
        </w:tc>
        <w:tc>
          <w:tcPr>
            <w:tcW w:w="4518" w:type="dxa"/>
            <w:tcBorders>
              <w:left w:val="single" w:sz="4" w:space="0" w:color="auto"/>
              <w:right w:val="single" w:sz="4" w:space="0" w:color="auto"/>
            </w:tcBorders>
          </w:tcPr>
          <w:p w14:paraId="5F5B495D" w14:textId="2A367180" w:rsidR="002E568E" w:rsidRDefault="002E568E" w:rsidP="002E568E">
            <w:r w:rsidRPr="001D5C78">
              <w:rPr>
                <w:color w:val="000000"/>
                <w:szCs w:val="24"/>
                <w:shd w:val="clear" w:color="auto" w:fill="FFFFFF"/>
                <w:lang w:val="en-GB"/>
              </w:rPr>
              <w:lastRenderedPageBreak/>
              <w:t xml:space="preserve">10.10. The validity period of the Performance Security must not be shorter than that </w:t>
            </w:r>
            <w:r w:rsidRPr="001D5C78">
              <w:rPr>
                <w:color w:val="000000"/>
                <w:szCs w:val="24"/>
                <w:shd w:val="clear" w:color="auto" w:fill="FFFFFF"/>
                <w:lang w:val="en-GB"/>
              </w:rPr>
              <w:lastRenderedPageBreak/>
              <w:t>specified in the Special Terms and Conditions.</w:t>
            </w:r>
          </w:p>
        </w:tc>
      </w:tr>
      <w:tr w:rsidR="002E568E" w14:paraId="24B90C07" w14:textId="77777777" w:rsidTr="00466A6D">
        <w:tc>
          <w:tcPr>
            <w:tcW w:w="4338" w:type="dxa"/>
            <w:tcBorders>
              <w:left w:val="single" w:sz="4" w:space="0" w:color="auto"/>
              <w:right w:val="single" w:sz="4" w:space="0" w:color="auto"/>
            </w:tcBorders>
          </w:tcPr>
          <w:p w14:paraId="28AE9D25" w14:textId="77777777" w:rsidR="002E568E" w:rsidRDefault="002E568E" w:rsidP="002E568E">
            <w:r>
              <w:lastRenderedPageBreak/>
              <w:t>10.11. </w:t>
            </w:r>
            <w:proofErr w:type="spellStart"/>
            <w:r>
              <w:t>Jeigu</w:t>
            </w:r>
            <w:proofErr w:type="spellEnd"/>
            <w:r>
              <w:t xml:space="preserve"> </w:t>
            </w:r>
            <w:proofErr w:type="spellStart"/>
            <w:r>
              <w:t>Sutarties</w:t>
            </w:r>
            <w:proofErr w:type="spellEnd"/>
            <w:r>
              <w:t xml:space="preserve"> </w:t>
            </w:r>
            <w:proofErr w:type="spellStart"/>
            <w:r>
              <w:t>trukmė</w:t>
            </w:r>
            <w:proofErr w:type="spellEnd"/>
            <w:r>
              <w:t xml:space="preserve"> </w:t>
            </w:r>
            <w:proofErr w:type="spellStart"/>
            <w:r>
              <w:t>yra</w:t>
            </w:r>
            <w:proofErr w:type="spellEnd"/>
            <w:r>
              <w:t xml:space="preserve"> </w:t>
            </w:r>
            <w:proofErr w:type="spellStart"/>
            <w:r>
              <w:t>ilgesnė</w:t>
            </w:r>
            <w:proofErr w:type="spellEnd"/>
            <w:r>
              <w:t xml:space="preserve"> </w:t>
            </w:r>
            <w:proofErr w:type="spellStart"/>
            <w:r>
              <w:t>nei</w:t>
            </w:r>
            <w:proofErr w:type="spellEnd"/>
            <w:r>
              <w:t xml:space="preserve"> 1 (</w:t>
            </w:r>
            <w:proofErr w:type="spellStart"/>
            <w:r>
              <w:t>vieneri</w:t>
            </w:r>
            <w:proofErr w:type="spellEnd"/>
            <w:r>
              <w:t xml:space="preserve">) </w:t>
            </w:r>
            <w:proofErr w:type="spellStart"/>
            <w:r>
              <w:t>metai</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pateikti</w:t>
            </w:r>
            <w:proofErr w:type="spellEnd"/>
            <w:r>
              <w:t xml:space="preserve"> 1 (</w:t>
            </w:r>
            <w:proofErr w:type="spellStart"/>
            <w:r>
              <w:t>vienerius</w:t>
            </w:r>
            <w:proofErr w:type="spellEnd"/>
            <w:r>
              <w:t xml:space="preserve">) </w:t>
            </w:r>
            <w:proofErr w:type="spellStart"/>
            <w:r>
              <w:t>metus</w:t>
            </w:r>
            <w:proofErr w:type="spellEnd"/>
            <w:r>
              <w:t xml:space="preserve"> </w:t>
            </w:r>
            <w:proofErr w:type="spellStart"/>
            <w:r>
              <w:t>galiojantį</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tačiau</w:t>
            </w:r>
            <w:proofErr w:type="spellEnd"/>
            <w:r>
              <w:t xml:space="preserve"> </w:t>
            </w:r>
            <w:proofErr w:type="spellStart"/>
            <w:r>
              <w:t>privalo</w:t>
            </w:r>
            <w:proofErr w:type="spellEnd"/>
            <w:r>
              <w:t xml:space="preserve"> </w:t>
            </w:r>
            <w:proofErr w:type="spellStart"/>
            <w:r>
              <w:t>pratęsti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terminą</w:t>
            </w:r>
            <w:proofErr w:type="spellEnd"/>
            <w:r>
              <w:t xml:space="preserve"> </w:t>
            </w:r>
            <w:proofErr w:type="spellStart"/>
            <w:r>
              <w:t>arba</w:t>
            </w:r>
            <w:proofErr w:type="spellEnd"/>
            <w:r>
              <w:t xml:space="preserve"> </w:t>
            </w:r>
            <w:proofErr w:type="spellStart"/>
            <w:r>
              <w:t>pateikti</w:t>
            </w:r>
            <w:proofErr w:type="spellEnd"/>
            <w:r>
              <w:t xml:space="preserve"> </w:t>
            </w:r>
            <w:proofErr w:type="spellStart"/>
            <w:r>
              <w:t>naują</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ne </w:t>
            </w:r>
            <w:proofErr w:type="spellStart"/>
            <w:r>
              <w:t>vėliau</w:t>
            </w:r>
            <w:proofErr w:type="spellEnd"/>
            <w:r>
              <w:t xml:space="preserve"> </w:t>
            </w:r>
            <w:proofErr w:type="spellStart"/>
            <w:r>
              <w:t>kaip</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iki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pabaigos</w:t>
            </w:r>
            <w:proofErr w:type="spellEnd"/>
            <w:r>
              <w:t>.</w:t>
            </w:r>
          </w:p>
        </w:tc>
        <w:tc>
          <w:tcPr>
            <w:tcW w:w="4518" w:type="dxa"/>
            <w:tcBorders>
              <w:left w:val="single" w:sz="4" w:space="0" w:color="auto"/>
              <w:right w:val="single" w:sz="4" w:space="0" w:color="auto"/>
            </w:tcBorders>
          </w:tcPr>
          <w:p w14:paraId="4DCF4C90" w14:textId="58D40D69" w:rsidR="002E568E" w:rsidRDefault="002E568E" w:rsidP="002E568E">
            <w:r w:rsidRPr="001D5C78">
              <w:rPr>
                <w:color w:val="000000"/>
                <w:szCs w:val="24"/>
                <w:shd w:val="clear" w:color="auto" w:fill="FFFFFF"/>
                <w:lang w:val="en-GB"/>
              </w:rPr>
              <w:t>10.11. If the Contract duration exceeds one (1) year, the Supplier may submit a Performance Security valid for one year but must extend its validity or provide a new one no later than ten (10) working days before the current security expires.</w:t>
            </w:r>
          </w:p>
        </w:tc>
      </w:tr>
      <w:tr w:rsidR="002E568E" w14:paraId="2251BB6F" w14:textId="77777777" w:rsidTr="00466A6D">
        <w:tc>
          <w:tcPr>
            <w:tcW w:w="4338" w:type="dxa"/>
            <w:tcBorders>
              <w:left w:val="single" w:sz="4" w:space="0" w:color="auto"/>
              <w:right w:val="single" w:sz="4" w:space="0" w:color="auto"/>
            </w:tcBorders>
          </w:tcPr>
          <w:p w14:paraId="6A0F289B" w14:textId="77777777" w:rsidR="002E568E" w:rsidRDefault="002E568E" w:rsidP="002E568E">
            <w:r>
              <w:t>10.12. </w:t>
            </w:r>
            <w:proofErr w:type="spellStart"/>
            <w:r>
              <w:t>Jeigu</w:t>
            </w:r>
            <w:proofErr w:type="spellEnd"/>
            <w:r>
              <w:t xml:space="preserve">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terminas</w:t>
            </w:r>
            <w:proofErr w:type="spellEnd"/>
            <w:r>
              <w:t xml:space="preserve"> </w:t>
            </w:r>
            <w:proofErr w:type="spellStart"/>
            <w:r>
              <w:t>yra</w:t>
            </w:r>
            <w:proofErr w:type="spellEnd"/>
            <w:r>
              <w:t xml:space="preserve"> </w:t>
            </w:r>
            <w:proofErr w:type="spellStart"/>
            <w:r>
              <w:t>pratęsiamas</w:t>
            </w:r>
            <w:proofErr w:type="spellEnd"/>
            <w:r>
              <w:t xml:space="preserve"> </w:t>
            </w:r>
            <w:proofErr w:type="spellStart"/>
            <w:r>
              <w:t>arba</w:t>
            </w:r>
            <w:proofErr w:type="spellEnd"/>
            <w:r>
              <w:t xml:space="preserve"> </w:t>
            </w:r>
            <w:proofErr w:type="spellStart"/>
            <w:r>
              <w:t>nukeliamas</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sustabdymo</w:t>
            </w:r>
            <w:proofErr w:type="spellEnd"/>
            <w:r>
              <w:t xml:space="preserve"> </w:t>
            </w:r>
            <w:proofErr w:type="spellStart"/>
            <w:r>
              <w:t>arba</w:t>
            </w:r>
            <w:proofErr w:type="spellEnd"/>
            <w:r>
              <w:t xml:space="preserve"> </w:t>
            </w:r>
            <w:proofErr w:type="spellStart"/>
            <w:r>
              <w:t>pristatyti</w:t>
            </w:r>
            <w:proofErr w:type="spellEnd"/>
            <w:r>
              <w:t xml:space="preserve"> </w:t>
            </w:r>
            <w:proofErr w:type="spellStart"/>
            <w:r>
              <w:t>Prekes</w:t>
            </w:r>
            <w:proofErr w:type="spellEnd"/>
            <w:r>
              <w:t xml:space="preserve"> </w:t>
            </w:r>
            <w:proofErr w:type="spellStart"/>
            <w:r>
              <w:t>arba</w:t>
            </w:r>
            <w:proofErr w:type="spellEnd"/>
            <w:r>
              <w:t xml:space="preserve"> </w:t>
            </w:r>
            <w:proofErr w:type="spellStart"/>
            <w:r>
              <w:t>taisyti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yra</w:t>
            </w:r>
            <w:proofErr w:type="spellEnd"/>
            <w:r>
              <w:t xml:space="preserve"> </w:t>
            </w:r>
            <w:proofErr w:type="spellStart"/>
            <w:r>
              <w:t>vėluojama</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užtikrinti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galiojimą</w:t>
            </w:r>
            <w:proofErr w:type="spellEnd"/>
            <w:r>
              <w:t xml:space="preserve"> </w:t>
            </w:r>
            <w:proofErr w:type="spellStart"/>
            <w:r>
              <w:t>visą</w:t>
            </w:r>
            <w:proofErr w:type="spellEnd"/>
            <w:r>
              <w:t xml:space="preserve"> </w:t>
            </w:r>
            <w:proofErr w:type="spellStart"/>
            <w:r>
              <w:t>Sutarties</w:t>
            </w:r>
            <w:proofErr w:type="spellEnd"/>
            <w:r>
              <w:t xml:space="preserve"> </w:t>
            </w:r>
            <w:proofErr w:type="spellStart"/>
            <w:r>
              <w:t>galiojimo</w:t>
            </w:r>
            <w:proofErr w:type="spellEnd"/>
            <w:r>
              <w:t xml:space="preserve"> </w:t>
            </w:r>
            <w:proofErr w:type="spellStart"/>
            <w:r>
              <w:t>laikotarpį</w:t>
            </w:r>
            <w:proofErr w:type="spellEnd"/>
            <w:r>
              <w:t xml:space="preserve"> ir ne </w:t>
            </w:r>
            <w:proofErr w:type="spellStart"/>
            <w:r>
              <w:t>vėliau</w:t>
            </w:r>
            <w:proofErr w:type="spellEnd"/>
            <w:r>
              <w:t xml:space="preserve"> </w:t>
            </w:r>
            <w:proofErr w:type="spellStart"/>
            <w:r>
              <w:t>kaip</w:t>
            </w:r>
            <w:proofErr w:type="spellEnd"/>
            <w:r>
              <w:t xml:space="preserve"> </w:t>
            </w:r>
            <w:proofErr w:type="spellStart"/>
            <w:r>
              <w:t>iki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pabaigos</w:t>
            </w:r>
            <w:proofErr w:type="spellEnd"/>
            <w:r>
              <w:t> </w:t>
            </w:r>
            <w:proofErr w:type="spellStart"/>
            <w:r>
              <w:t>privalo</w:t>
            </w:r>
            <w:proofErr w:type="spellEnd"/>
            <w:r>
              <w:t xml:space="preserve"> </w:t>
            </w:r>
            <w:proofErr w:type="spellStart"/>
            <w:r>
              <w:t>Pirkėjui</w:t>
            </w:r>
            <w:proofErr w:type="spellEnd"/>
            <w:r>
              <w:t xml:space="preserve"> </w:t>
            </w:r>
            <w:proofErr w:type="spellStart"/>
            <w:r>
              <w:t>pateikti</w:t>
            </w:r>
            <w:proofErr w:type="spellEnd"/>
            <w:r>
              <w:t xml:space="preserve"> </w:t>
            </w:r>
            <w:proofErr w:type="spellStart"/>
            <w:r>
              <w:t>naują</w:t>
            </w:r>
            <w:proofErr w:type="spellEnd"/>
            <w:r>
              <w:t xml:space="preserve"> </w:t>
            </w:r>
            <w:proofErr w:type="spellStart"/>
            <w:r>
              <w:t>arba</w:t>
            </w:r>
            <w:proofErr w:type="spellEnd"/>
            <w:r>
              <w:t xml:space="preserve"> </w:t>
            </w:r>
            <w:proofErr w:type="spellStart"/>
            <w:r>
              <w:t>pratęstą</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w:t>
            </w:r>
          </w:p>
        </w:tc>
        <w:tc>
          <w:tcPr>
            <w:tcW w:w="4518" w:type="dxa"/>
            <w:tcBorders>
              <w:left w:val="single" w:sz="4" w:space="0" w:color="auto"/>
              <w:right w:val="single" w:sz="4" w:space="0" w:color="auto"/>
            </w:tcBorders>
          </w:tcPr>
          <w:p w14:paraId="6295A7C2" w14:textId="21C4DBCE" w:rsidR="002E568E" w:rsidRDefault="002E568E" w:rsidP="002E568E">
            <w:r w:rsidRPr="00D076E5">
              <w:rPr>
                <w:color w:val="000000"/>
                <w:szCs w:val="24"/>
                <w:shd w:val="clear" w:color="auto" w:fill="FFFFFF"/>
                <w:lang w:val="en-GB"/>
              </w:rPr>
              <w:t>10.12. If the delivery deadline is extended or postponed due to suspension of the Contract or delays in delivery or defect rectification, the Supplier must ensure that the Performance Security remains valid throughout the Contract period and must submit a new or extended security before the current one expires.</w:t>
            </w:r>
          </w:p>
        </w:tc>
      </w:tr>
      <w:tr w:rsidR="002E568E" w14:paraId="796E79EA" w14:textId="77777777" w:rsidTr="00466A6D">
        <w:tc>
          <w:tcPr>
            <w:tcW w:w="4338" w:type="dxa"/>
            <w:tcBorders>
              <w:left w:val="single" w:sz="4" w:space="0" w:color="auto"/>
              <w:right w:val="single" w:sz="4" w:space="0" w:color="auto"/>
            </w:tcBorders>
          </w:tcPr>
          <w:p w14:paraId="349051C3" w14:textId="77777777" w:rsidR="002E568E" w:rsidRDefault="002E568E" w:rsidP="002E568E">
            <w:r>
              <w:t>10.13. </w:t>
            </w:r>
            <w:proofErr w:type="spellStart"/>
            <w:r>
              <w:t>Tiekėjui</w:t>
            </w:r>
            <w:proofErr w:type="spellEnd"/>
            <w:r>
              <w:t xml:space="preserve"> </w:t>
            </w:r>
            <w:proofErr w:type="spellStart"/>
            <w:r>
              <w:t>laiku</w:t>
            </w:r>
            <w:proofErr w:type="spellEnd"/>
            <w:r>
              <w:t xml:space="preserve"> </w:t>
            </w:r>
            <w:proofErr w:type="spellStart"/>
            <w:r>
              <w:t>nepratęsus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arba</w:t>
            </w:r>
            <w:proofErr w:type="spellEnd"/>
            <w:r>
              <w:t xml:space="preserve"> </w:t>
            </w:r>
            <w:proofErr w:type="spellStart"/>
            <w:r>
              <w:t>nepateikus</w:t>
            </w:r>
            <w:proofErr w:type="spellEnd"/>
            <w:r>
              <w:t xml:space="preserve"> </w:t>
            </w:r>
            <w:proofErr w:type="spellStart"/>
            <w:r>
              <w:t>naujo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reikalauti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nustatyto</w:t>
            </w:r>
            <w:proofErr w:type="spellEnd"/>
            <w:r>
              <w:t xml:space="preserve"> </w:t>
            </w:r>
            <w:proofErr w:type="spellStart"/>
            <w:r>
              <w:t>dydžio</w:t>
            </w:r>
            <w:proofErr w:type="spellEnd"/>
            <w:r>
              <w:t xml:space="preserve"> </w:t>
            </w:r>
            <w:proofErr w:type="spellStart"/>
            <w:r>
              <w:t>netesybų</w:t>
            </w:r>
            <w:proofErr w:type="spellEnd"/>
            <w:r>
              <w:t xml:space="preserve"> </w:t>
            </w:r>
            <w:proofErr w:type="spellStart"/>
            <w:r>
              <w:t>už</w:t>
            </w:r>
            <w:proofErr w:type="spellEnd"/>
            <w:r>
              <w:t xml:space="preserve"> </w:t>
            </w:r>
            <w:proofErr w:type="spellStart"/>
            <w:r>
              <w:t>kiekvieną</w:t>
            </w:r>
            <w:proofErr w:type="spellEnd"/>
            <w:r>
              <w:t xml:space="preserve"> </w:t>
            </w:r>
            <w:proofErr w:type="spellStart"/>
            <w:r>
              <w:t>pradelstą</w:t>
            </w:r>
            <w:proofErr w:type="spellEnd"/>
            <w:r>
              <w:t xml:space="preserve"> </w:t>
            </w:r>
            <w:proofErr w:type="spellStart"/>
            <w:r>
              <w:t>dieną</w:t>
            </w:r>
            <w:proofErr w:type="spellEnd"/>
            <w:r>
              <w:t>. </w:t>
            </w:r>
          </w:p>
        </w:tc>
        <w:tc>
          <w:tcPr>
            <w:tcW w:w="4518" w:type="dxa"/>
            <w:tcBorders>
              <w:left w:val="single" w:sz="4" w:space="0" w:color="auto"/>
              <w:right w:val="single" w:sz="4" w:space="0" w:color="auto"/>
            </w:tcBorders>
          </w:tcPr>
          <w:p w14:paraId="1F9D87C6" w14:textId="32B1EAE3" w:rsidR="002E568E" w:rsidRDefault="002E568E" w:rsidP="002E568E">
            <w:r w:rsidRPr="00D076E5">
              <w:rPr>
                <w:color w:val="000000"/>
                <w:szCs w:val="24"/>
                <w:shd w:val="clear" w:color="auto" w:fill="FFFFFF"/>
                <w:lang w:val="en-GB"/>
              </w:rPr>
              <w:t>10.13. If the Supplier fails to extend or replace the Performance Security on time, the Buyer shall have the right to impose penalties for each day of delay, as specified in the Special Terms and Conditions.</w:t>
            </w:r>
          </w:p>
        </w:tc>
      </w:tr>
      <w:tr w:rsidR="002E568E" w14:paraId="36E6497A" w14:textId="77777777" w:rsidTr="00466A6D">
        <w:tc>
          <w:tcPr>
            <w:tcW w:w="4338" w:type="dxa"/>
            <w:tcBorders>
              <w:left w:val="single" w:sz="4" w:space="0" w:color="auto"/>
              <w:right w:val="single" w:sz="4" w:space="0" w:color="auto"/>
            </w:tcBorders>
          </w:tcPr>
          <w:p w14:paraId="1E47EEAF" w14:textId="77777777" w:rsidR="002E568E" w:rsidRDefault="002E568E" w:rsidP="002E568E">
            <w:r>
              <w:t>10.14. </w:t>
            </w:r>
            <w:proofErr w:type="spellStart"/>
            <w:r>
              <w:t>Pirkėjas</w:t>
            </w:r>
            <w:proofErr w:type="spellEnd"/>
            <w:r>
              <w:t xml:space="preserve"> </w:t>
            </w:r>
            <w:proofErr w:type="spellStart"/>
            <w:r>
              <w:t>nepriima</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ir (</w:t>
            </w:r>
            <w:proofErr w:type="spellStart"/>
            <w:r>
              <w:t>ar</w:t>
            </w:r>
            <w:proofErr w:type="spellEnd"/>
            <w:r>
              <w:t xml:space="preserve">) </w:t>
            </w:r>
            <w:proofErr w:type="spellStart"/>
            <w:r>
              <w:t>laiko</w:t>
            </w:r>
            <w:proofErr w:type="spellEnd"/>
            <w:r>
              <w:t xml:space="preserve"> jį </w:t>
            </w:r>
            <w:proofErr w:type="spellStart"/>
            <w:r>
              <w:t>negaliojančiu</w:t>
            </w:r>
            <w:proofErr w:type="spellEnd"/>
            <w:r>
              <w:t>, ir (</w:t>
            </w:r>
            <w:proofErr w:type="spellStart"/>
            <w:r>
              <w:t>ar</w:t>
            </w:r>
            <w:proofErr w:type="spellEnd"/>
            <w:r>
              <w:t xml:space="preserve">) </w:t>
            </w:r>
            <w:proofErr w:type="spellStart"/>
            <w:r>
              <w:t>kreipiasi</w:t>
            </w:r>
            <w:proofErr w:type="spellEnd"/>
            <w:r>
              <w:t xml:space="preserve"> į </w:t>
            </w:r>
            <w:proofErr w:type="spellStart"/>
            <w:r>
              <w:t>Tiekėją</w:t>
            </w:r>
            <w:proofErr w:type="spellEnd"/>
            <w:r>
              <w:t xml:space="preserve"> </w:t>
            </w:r>
            <w:proofErr w:type="spellStart"/>
            <w:r>
              <w:t>dėl</w:t>
            </w:r>
            <w:proofErr w:type="spellEnd"/>
            <w:r>
              <w:t xml:space="preserve"> </w:t>
            </w:r>
            <w:proofErr w:type="spellStart"/>
            <w:r>
              <w:t>naujo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pateikimo</w:t>
            </w:r>
            <w:proofErr w:type="spellEnd"/>
            <w:r>
              <w:t xml:space="preserve"> </w:t>
            </w:r>
            <w:proofErr w:type="spellStart"/>
            <w:r>
              <w:t>Pirkėjui</w:t>
            </w:r>
            <w:proofErr w:type="spellEnd"/>
            <w:r>
              <w:t xml:space="preserve">, o </w:t>
            </w:r>
            <w:proofErr w:type="spellStart"/>
            <w:r>
              <w:t>Tiekėjas</w:t>
            </w:r>
            <w:proofErr w:type="spellEnd"/>
            <w:r>
              <w:t xml:space="preserve"> </w:t>
            </w:r>
            <w:proofErr w:type="spellStart"/>
            <w:r>
              <w:t>privalo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pateikti</w:t>
            </w:r>
            <w:proofErr w:type="spellEnd"/>
            <w:r>
              <w:t xml:space="preserve"> per </w:t>
            </w:r>
            <w:proofErr w:type="spellStart"/>
            <w:r>
              <w:t>trumpiausiai</w:t>
            </w:r>
            <w:proofErr w:type="spellEnd"/>
            <w:r>
              <w:t xml:space="preserve"> </w:t>
            </w:r>
            <w:proofErr w:type="spellStart"/>
            <w:r>
              <w:t>įmanomą</w:t>
            </w:r>
            <w:proofErr w:type="spellEnd"/>
            <w:r>
              <w:t xml:space="preserve"> </w:t>
            </w:r>
            <w:proofErr w:type="spellStart"/>
            <w:r>
              <w:t>terminą</w:t>
            </w:r>
            <w:proofErr w:type="spellEnd"/>
            <w:r>
              <w:t xml:space="preserve">, </w:t>
            </w:r>
            <w:proofErr w:type="spellStart"/>
            <w:r>
              <w:t>jei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neatitinka</w:t>
            </w:r>
            <w:proofErr w:type="spellEnd"/>
            <w:r>
              <w:t xml:space="preserve"> </w:t>
            </w:r>
            <w:proofErr w:type="spellStart"/>
            <w:r>
              <w:t>Sutartyje</w:t>
            </w:r>
            <w:proofErr w:type="spellEnd"/>
            <w:r>
              <w:t xml:space="preserve"> </w:t>
            </w:r>
            <w:proofErr w:type="spellStart"/>
            <w:r>
              <w:t>keliamų</w:t>
            </w:r>
            <w:proofErr w:type="spellEnd"/>
            <w:r>
              <w:t xml:space="preserve"> </w:t>
            </w:r>
            <w:proofErr w:type="spellStart"/>
            <w:r>
              <w:t>reikalavimų</w:t>
            </w:r>
            <w:proofErr w:type="spellEnd"/>
            <w:r>
              <w:t xml:space="preserve"> </w:t>
            </w:r>
            <w:proofErr w:type="spellStart"/>
            <w:r>
              <w:t>arba</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informacijos</w:t>
            </w:r>
            <w:proofErr w:type="spellEnd"/>
            <w:r>
              <w:t xml:space="preserve">, </w:t>
            </w:r>
            <w:proofErr w:type="spellStart"/>
            <w:r>
              <w:t>susijusios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išdavusio</w:t>
            </w:r>
            <w:proofErr w:type="spellEnd"/>
            <w:r>
              <w:t xml:space="preserve"> </w:t>
            </w:r>
            <w:proofErr w:type="spellStart"/>
            <w:r>
              <w:t>banko</w:t>
            </w:r>
            <w:proofErr w:type="spellEnd"/>
            <w:r>
              <w:t xml:space="preserve"> </w:t>
            </w:r>
            <w:r>
              <w:lastRenderedPageBreak/>
              <w:t>(</w:t>
            </w:r>
            <w:proofErr w:type="spellStart"/>
            <w:r>
              <w:t>draudimo</w:t>
            </w:r>
            <w:proofErr w:type="spellEnd"/>
            <w:r>
              <w:t xml:space="preserve"> </w:t>
            </w:r>
            <w:proofErr w:type="spellStart"/>
            <w:r>
              <w:t>bendrovės</w:t>
            </w:r>
            <w:proofErr w:type="spellEnd"/>
            <w:r>
              <w:t xml:space="preserve">) </w:t>
            </w:r>
            <w:proofErr w:type="spellStart"/>
            <w:r>
              <w:t>veiklos</w:t>
            </w:r>
            <w:proofErr w:type="spellEnd"/>
            <w:r>
              <w:t xml:space="preserve"> </w:t>
            </w:r>
            <w:proofErr w:type="spellStart"/>
            <w:r>
              <w:t>sustabdymu</w:t>
            </w:r>
            <w:proofErr w:type="spellEnd"/>
            <w:r>
              <w:t xml:space="preserve"> </w:t>
            </w:r>
            <w:proofErr w:type="spellStart"/>
            <w:r>
              <w:t>arba</w:t>
            </w:r>
            <w:proofErr w:type="spellEnd"/>
            <w:r>
              <w:t xml:space="preserve"> </w:t>
            </w:r>
            <w:proofErr w:type="spellStart"/>
            <w:r>
              <w:t>galimu</w:t>
            </w:r>
            <w:proofErr w:type="spellEnd"/>
            <w:r>
              <w:t xml:space="preserve"> </w:t>
            </w:r>
            <w:proofErr w:type="spellStart"/>
            <w:r>
              <w:t>veiklos</w:t>
            </w:r>
            <w:proofErr w:type="spellEnd"/>
            <w:r>
              <w:t xml:space="preserve"> </w:t>
            </w:r>
            <w:proofErr w:type="spellStart"/>
            <w:r>
              <w:t>sustabdymu</w:t>
            </w:r>
            <w:proofErr w:type="spellEnd"/>
            <w:r>
              <w:t xml:space="preserve"> (</w:t>
            </w:r>
            <w:proofErr w:type="spellStart"/>
            <w:r>
              <w:t>įskaitant</w:t>
            </w:r>
            <w:proofErr w:type="spellEnd"/>
            <w:r>
              <w:t xml:space="preserve"> </w:t>
            </w:r>
            <w:proofErr w:type="spellStart"/>
            <w:r>
              <w:t>nemokumą</w:t>
            </w:r>
            <w:proofErr w:type="spellEnd"/>
            <w:r>
              <w:t xml:space="preserve">, </w:t>
            </w:r>
            <w:proofErr w:type="spellStart"/>
            <w:r>
              <w:t>likvidavimą</w:t>
            </w:r>
            <w:proofErr w:type="spellEnd"/>
            <w:r>
              <w:t xml:space="preserve"> </w:t>
            </w:r>
            <w:proofErr w:type="spellStart"/>
            <w:r>
              <w:t>ar</w:t>
            </w:r>
            <w:proofErr w:type="spellEnd"/>
            <w:r>
              <w:t xml:space="preserve"> </w:t>
            </w:r>
            <w:proofErr w:type="spellStart"/>
            <w:r>
              <w:t>teisinės</w:t>
            </w:r>
            <w:proofErr w:type="spellEnd"/>
            <w:r>
              <w:t xml:space="preserve"> </w:t>
            </w:r>
            <w:proofErr w:type="spellStart"/>
            <w:r>
              <w:t>apsaugos</w:t>
            </w:r>
            <w:proofErr w:type="spellEnd"/>
            <w:r>
              <w:t xml:space="preserve"> </w:t>
            </w:r>
            <w:proofErr w:type="spellStart"/>
            <w:r>
              <w:t>taikymo</w:t>
            </w:r>
            <w:proofErr w:type="spellEnd"/>
            <w:r>
              <w:t xml:space="preserve"> </w:t>
            </w:r>
            <w:proofErr w:type="spellStart"/>
            <w:r>
              <w:t>procedūras</w:t>
            </w:r>
            <w:proofErr w:type="spellEnd"/>
            <w:r>
              <w:t>). </w:t>
            </w:r>
          </w:p>
        </w:tc>
        <w:tc>
          <w:tcPr>
            <w:tcW w:w="4518" w:type="dxa"/>
            <w:tcBorders>
              <w:left w:val="single" w:sz="4" w:space="0" w:color="auto"/>
              <w:right w:val="single" w:sz="4" w:space="0" w:color="auto"/>
            </w:tcBorders>
          </w:tcPr>
          <w:p w14:paraId="489C7FF9" w14:textId="2BD0F5AB" w:rsidR="002E568E" w:rsidRDefault="002E568E" w:rsidP="002E568E">
            <w:r w:rsidRPr="00D076E5">
              <w:rPr>
                <w:color w:val="000000"/>
                <w:szCs w:val="24"/>
                <w:shd w:val="clear" w:color="auto" w:fill="FFFFFF"/>
                <w:lang w:val="en-GB"/>
              </w:rPr>
              <w:lastRenderedPageBreak/>
              <w:t>10.14. The Buyer may reject or deem the Performance Security invalid and request a new one if it does not meet the Contract requirements or if the issuing bank (or insurer) is subject to suspension, insolvency, liquidation, or legal protection proceedings. The Supplier must submit a new security as soon as possible.</w:t>
            </w:r>
          </w:p>
        </w:tc>
      </w:tr>
      <w:tr w:rsidR="002E568E" w14:paraId="728023BE" w14:textId="77777777" w:rsidTr="00466A6D">
        <w:tc>
          <w:tcPr>
            <w:tcW w:w="4338" w:type="dxa"/>
            <w:tcBorders>
              <w:left w:val="single" w:sz="4" w:space="0" w:color="auto"/>
              <w:right w:val="single" w:sz="4" w:space="0" w:color="auto"/>
            </w:tcBorders>
          </w:tcPr>
          <w:p w14:paraId="3B9D94E1" w14:textId="77777777" w:rsidR="002E568E" w:rsidRDefault="002E568E" w:rsidP="002E568E">
            <w:r>
              <w:t xml:space="preserve">10.15. Jei </w:t>
            </w:r>
            <w:proofErr w:type="spellStart"/>
            <w:r>
              <w:t>Tiekėjas</w:t>
            </w:r>
            <w:proofErr w:type="spellEnd"/>
            <w:r>
              <w:t xml:space="preserve"> </w:t>
            </w:r>
            <w:proofErr w:type="spellStart"/>
            <w:r>
              <w:t>pažeidžia</w:t>
            </w:r>
            <w:proofErr w:type="spellEnd"/>
            <w:r>
              <w:t xml:space="preserve"> </w:t>
            </w:r>
            <w:proofErr w:type="spellStart"/>
            <w:r>
              <w:t>Sutartimi</w:t>
            </w:r>
            <w:proofErr w:type="spellEnd"/>
            <w:r>
              <w:t xml:space="preserve"> </w:t>
            </w:r>
            <w:proofErr w:type="spellStart"/>
            <w:r>
              <w:t>nustatytus</w:t>
            </w:r>
            <w:proofErr w:type="spellEnd"/>
            <w:r>
              <w:t xml:space="preserve"> </w:t>
            </w:r>
            <w:proofErr w:type="spellStart"/>
            <w:r>
              <w:t>įsipareigojimus</w:t>
            </w:r>
            <w:proofErr w:type="spellEnd"/>
            <w:r>
              <w:t xml:space="preserve">, </w:t>
            </w:r>
            <w:proofErr w:type="spellStart"/>
            <w:r>
              <w:t>dalinai</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įsipareigojimų</w:t>
            </w:r>
            <w:proofErr w:type="spellEnd"/>
            <w:r>
              <w:t xml:space="preserve"> </w:t>
            </w:r>
            <w:proofErr w:type="spellStart"/>
            <w:r>
              <w:t>nevykdo</w:t>
            </w:r>
            <w:proofErr w:type="spellEnd"/>
            <w:r>
              <w:t xml:space="preserve"> (</w:t>
            </w:r>
            <w:proofErr w:type="spellStart"/>
            <w:r>
              <w:t>ar</w:t>
            </w:r>
            <w:proofErr w:type="spellEnd"/>
            <w:r>
              <w:t xml:space="preserve"> </w:t>
            </w:r>
            <w:proofErr w:type="spellStart"/>
            <w:r>
              <w:t>juos</w:t>
            </w:r>
            <w:proofErr w:type="spellEnd"/>
            <w:r>
              <w:t xml:space="preserve"> </w:t>
            </w:r>
            <w:proofErr w:type="spellStart"/>
            <w:r>
              <w:t>vykdo</w:t>
            </w:r>
            <w:proofErr w:type="spellEnd"/>
            <w:r>
              <w:t xml:space="preserve"> ne </w:t>
            </w:r>
            <w:proofErr w:type="spellStart"/>
            <w:r>
              <w:t>pagal</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pasinaudoti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Tiekėjas</w:t>
            </w:r>
            <w:proofErr w:type="spellEnd"/>
            <w:r>
              <w:t xml:space="preserve">, </w:t>
            </w:r>
            <w:proofErr w:type="spellStart"/>
            <w:r>
              <w:t>siekdamas</w:t>
            </w:r>
            <w:proofErr w:type="spellEnd"/>
            <w:r>
              <w:t xml:space="preserve"> </w:t>
            </w:r>
            <w:proofErr w:type="spellStart"/>
            <w:r>
              <w:t>toliau</w:t>
            </w:r>
            <w:proofErr w:type="spellEnd"/>
            <w:r>
              <w:t xml:space="preserve"> </w:t>
            </w:r>
            <w:proofErr w:type="spellStart"/>
            <w:r>
              <w:t>vykdyti</w:t>
            </w:r>
            <w:proofErr w:type="spellEnd"/>
            <w:r>
              <w:t xml:space="preserve"> </w:t>
            </w:r>
            <w:proofErr w:type="spellStart"/>
            <w:r>
              <w:t>Sutarties</w:t>
            </w:r>
            <w:proofErr w:type="spellEnd"/>
            <w:r>
              <w:t xml:space="preserve"> </w:t>
            </w:r>
            <w:proofErr w:type="spellStart"/>
            <w:r>
              <w:t>įsipareigojimus</w:t>
            </w:r>
            <w:proofErr w:type="spellEnd"/>
            <w:r>
              <w:t xml:space="preserve">, </w:t>
            </w:r>
            <w:proofErr w:type="spellStart"/>
            <w:r>
              <w:t>privalo</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sumokėjimą</w:t>
            </w:r>
            <w:proofErr w:type="spellEnd"/>
            <w:r>
              <w:t xml:space="preserve"> </w:t>
            </w:r>
            <w:proofErr w:type="spellStart"/>
            <w:r>
              <w:t>Pirkėjui</w:t>
            </w:r>
            <w:proofErr w:type="spellEnd"/>
            <w:r>
              <w:t xml:space="preserve"> </w:t>
            </w:r>
            <w:proofErr w:type="spellStart"/>
            <w:r>
              <w:t>pranešimo</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naują</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w:t>
            </w:r>
          </w:p>
        </w:tc>
        <w:tc>
          <w:tcPr>
            <w:tcW w:w="4518" w:type="dxa"/>
            <w:tcBorders>
              <w:left w:val="single" w:sz="4" w:space="0" w:color="auto"/>
              <w:right w:val="single" w:sz="4" w:space="0" w:color="auto"/>
            </w:tcBorders>
          </w:tcPr>
          <w:p w14:paraId="27654120" w14:textId="212AAE0C" w:rsidR="002E568E" w:rsidRDefault="002E568E" w:rsidP="002E568E">
            <w:r w:rsidRPr="00D076E5">
              <w:rPr>
                <w:color w:val="000000"/>
                <w:szCs w:val="24"/>
                <w:shd w:val="clear" w:color="auto" w:fill="FFFFFF"/>
                <w:lang w:val="en-GB"/>
              </w:rPr>
              <w:t>10.15. If the Supplier breaches the Contract or fails to perform its obligations (in whole or in part), the Buyer may enforce the Performance Security. To continue performing the Contract, the Supplier must submit a new Performance Security of the same amount within ten (10) working days of receiving notice of enforcement.</w:t>
            </w:r>
          </w:p>
        </w:tc>
      </w:tr>
      <w:tr w:rsidR="002E568E" w14:paraId="5A780CCA" w14:textId="77777777" w:rsidTr="00466A6D">
        <w:tc>
          <w:tcPr>
            <w:tcW w:w="4338" w:type="dxa"/>
            <w:tcBorders>
              <w:left w:val="single" w:sz="4" w:space="0" w:color="auto"/>
              <w:right w:val="single" w:sz="4" w:space="0" w:color="auto"/>
            </w:tcBorders>
          </w:tcPr>
          <w:p w14:paraId="38E815ED" w14:textId="77777777" w:rsidR="002E568E" w:rsidRDefault="002E568E" w:rsidP="002E568E">
            <w:r>
              <w:t>10.16. </w:t>
            </w:r>
            <w:proofErr w:type="spellStart"/>
            <w:r>
              <w:t>Pirkėjas</w:t>
            </w:r>
            <w:proofErr w:type="spellEnd"/>
            <w:r>
              <w:t> </w:t>
            </w:r>
            <w:proofErr w:type="spellStart"/>
            <w:r>
              <w:t>gali</w:t>
            </w:r>
            <w:proofErr w:type="spellEnd"/>
            <w:r>
              <w:t xml:space="preserve"> </w:t>
            </w:r>
            <w:proofErr w:type="spellStart"/>
            <w:r>
              <w:t>pasinaudoti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esant</w:t>
            </w:r>
            <w:proofErr w:type="spellEnd"/>
            <w:r>
              <w:t xml:space="preserve"> bet </w:t>
            </w:r>
            <w:proofErr w:type="spellStart"/>
            <w:r>
              <w:t>kuriai</w:t>
            </w:r>
            <w:proofErr w:type="spellEnd"/>
            <w:r>
              <w:t xml:space="preserve"> </w:t>
            </w:r>
            <w:proofErr w:type="spellStart"/>
            <w:r>
              <w:t>iš</w:t>
            </w:r>
            <w:proofErr w:type="spellEnd"/>
            <w:r>
              <w:t xml:space="preserve"> </w:t>
            </w:r>
            <w:proofErr w:type="spellStart"/>
            <w:r>
              <w:t>žemiau</w:t>
            </w:r>
            <w:proofErr w:type="spellEnd"/>
            <w:r>
              <w:t xml:space="preserve"> </w:t>
            </w:r>
            <w:proofErr w:type="spellStart"/>
            <w:r>
              <w:t>nurodytų</w:t>
            </w:r>
            <w:proofErr w:type="spellEnd"/>
            <w:r>
              <w:t xml:space="preserve"> </w:t>
            </w:r>
            <w:proofErr w:type="spellStart"/>
            <w:r>
              <w:t>aplinkybių</w:t>
            </w:r>
            <w:proofErr w:type="spellEnd"/>
            <w:r>
              <w:t>:  </w:t>
            </w:r>
          </w:p>
        </w:tc>
        <w:tc>
          <w:tcPr>
            <w:tcW w:w="4518" w:type="dxa"/>
            <w:tcBorders>
              <w:left w:val="single" w:sz="4" w:space="0" w:color="auto"/>
              <w:right w:val="single" w:sz="4" w:space="0" w:color="auto"/>
            </w:tcBorders>
          </w:tcPr>
          <w:p w14:paraId="3A9E0023" w14:textId="7765CBD7" w:rsidR="002E568E" w:rsidRDefault="002E568E" w:rsidP="002E568E">
            <w:r w:rsidRPr="00D076E5">
              <w:rPr>
                <w:color w:val="000000"/>
                <w:szCs w:val="24"/>
                <w:shd w:val="clear" w:color="auto" w:fill="FFFFFF"/>
                <w:lang w:val="en-GB"/>
              </w:rPr>
              <w:t>10.16. The Buyer may enforce the Performance Security in any of the following cases:</w:t>
            </w:r>
          </w:p>
        </w:tc>
      </w:tr>
      <w:tr w:rsidR="002E568E" w14:paraId="4CF1768A" w14:textId="77777777" w:rsidTr="00466A6D">
        <w:tc>
          <w:tcPr>
            <w:tcW w:w="4338" w:type="dxa"/>
            <w:tcBorders>
              <w:left w:val="single" w:sz="4" w:space="0" w:color="auto"/>
              <w:right w:val="single" w:sz="4" w:space="0" w:color="auto"/>
            </w:tcBorders>
          </w:tcPr>
          <w:p w14:paraId="4A8F8590" w14:textId="77777777" w:rsidR="002E568E" w:rsidRDefault="002E568E" w:rsidP="002E568E">
            <w:r>
              <w:t>10.16.1. </w:t>
            </w:r>
            <w:proofErr w:type="spellStart"/>
            <w:r>
              <w:t>Tiekėjas</w:t>
            </w:r>
            <w:proofErr w:type="spellEnd"/>
            <w:r>
              <w:t xml:space="preserve"> </w:t>
            </w:r>
            <w:proofErr w:type="spellStart"/>
            <w:r>
              <w:t>neįvykdė</w:t>
            </w:r>
            <w:proofErr w:type="spellEnd"/>
            <w:r>
              <w:t xml:space="preserve">, </w:t>
            </w:r>
            <w:proofErr w:type="spellStart"/>
            <w:r>
              <w:t>nevykdo</w:t>
            </w:r>
            <w:proofErr w:type="spellEnd"/>
            <w:r>
              <w:t xml:space="preserve"> </w:t>
            </w:r>
            <w:proofErr w:type="spellStart"/>
            <w:r>
              <w:t>arba</w:t>
            </w:r>
            <w:proofErr w:type="spellEnd"/>
            <w:r>
              <w:t xml:space="preserve"> </w:t>
            </w:r>
            <w:proofErr w:type="spellStart"/>
            <w:r>
              <w:t>netinkamai</w:t>
            </w:r>
            <w:proofErr w:type="spellEnd"/>
            <w:r>
              <w:t xml:space="preserve"> </w:t>
            </w:r>
            <w:proofErr w:type="spellStart"/>
            <w:r>
              <w:t>vykdo</w:t>
            </w:r>
            <w:proofErr w:type="spellEnd"/>
            <w:r>
              <w:t xml:space="preserve"> </w:t>
            </w:r>
            <w:proofErr w:type="spellStart"/>
            <w:r>
              <w:t>savo</w:t>
            </w:r>
            <w:proofErr w:type="spellEnd"/>
            <w:r>
              <w:t xml:space="preserve"> </w:t>
            </w:r>
            <w:proofErr w:type="spellStart"/>
            <w:r>
              <w:t>įsipareigojimus</w:t>
            </w:r>
            <w:proofErr w:type="spellEnd"/>
            <w:r>
              <w:t xml:space="preserve"> </w:t>
            </w:r>
            <w:proofErr w:type="spellStart"/>
            <w:r>
              <w:t>pagal</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7F03B987" w14:textId="09347F62" w:rsidR="002E568E" w:rsidRDefault="002E568E" w:rsidP="002E568E">
            <w:r w:rsidRPr="00D076E5">
              <w:rPr>
                <w:color w:val="000000"/>
                <w:szCs w:val="24"/>
                <w:shd w:val="clear" w:color="auto" w:fill="FFFFFF"/>
                <w:lang w:val="en-GB"/>
              </w:rPr>
              <w:t>10.16.1. The Supplier fails to perform or improperly performs its obligations under the Contract;</w:t>
            </w:r>
          </w:p>
        </w:tc>
      </w:tr>
      <w:tr w:rsidR="002E568E" w14:paraId="71D35FC0" w14:textId="77777777" w:rsidTr="00466A6D">
        <w:tc>
          <w:tcPr>
            <w:tcW w:w="4338" w:type="dxa"/>
            <w:tcBorders>
              <w:left w:val="single" w:sz="4" w:space="0" w:color="auto"/>
              <w:right w:val="single" w:sz="4" w:space="0" w:color="auto"/>
            </w:tcBorders>
          </w:tcPr>
          <w:p w14:paraId="665D67C5" w14:textId="77777777" w:rsidR="002E568E" w:rsidRDefault="002E568E" w:rsidP="002E568E">
            <w:r>
              <w:t>10.16.2. </w:t>
            </w:r>
            <w:proofErr w:type="spellStart"/>
            <w:r>
              <w:t>Tiekėjas</w:t>
            </w:r>
            <w:proofErr w:type="spellEnd"/>
            <w:r>
              <w:t xml:space="preserve"> per </w:t>
            </w:r>
            <w:proofErr w:type="spellStart"/>
            <w:r>
              <w:t>protingai</w:t>
            </w:r>
            <w:proofErr w:type="spellEnd"/>
            <w:r>
              <w:t xml:space="preserve"> </w:t>
            </w:r>
            <w:proofErr w:type="spellStart"/>
            <w:r>
              <w:t>nustatytą</w:t>
            </w:r>
            <w:proofErr w:type="spellEnd"/>
            <w:r>
              <w:t xml:space="preserve"> </w:t>
            </w:r>
            <w:proofErr w:type="spellStart"/>
            <w:r>
              <w:t>laikotarpį</w:t>
            </w:r>
            <w:proofErr w:type="spellEnd"/>
            <w:r>
              <w:t xml:space="preserve"> </w:t>
            </w:r>
            <w:proofErr w:type="spellStart"/>
            <w:r>
              <w:t>neįvykdo</w:t>
            </w:r>
            <w:proofErr w:type="spellEnd"/>
            <w:r>
              <w:t xml:space="preserve"> </w:t>
            </w:r>
            <w:proofErr w:type="spellStart"/>
            <w:r>
              <w:t>Pirkėjo</w:t>
            </w:r>
            <w:proofErr w:type="spellEnd"/>
            <w:r>
              <w:t xml:space="preserve"> </w:t>
            </w:r>
            <w:proofErr w:type="spellStart"/>
            <w:r>
              <w:t>nurodymo</w:t>
            </w:r>
            <w:proofErr w:type="spellEnd"/>
            <w:r>
              <w:t xml:space="preserve"> </w:t>
            </w:r>
            <w:proofErr w:type="spellStart"/>
            <w:r>
              <w:t>ištaisyti</w:t>
            </w:r>
            <w:proofErr w:type="spellEnd"/>
            <w:r>
              <w:t xml:space="preserve"> </w:t>
            </w:r>
            <w:proofErr w:type="spellStart"/>
            <w:r>
              <w:t>Prekių</w:t>
            </w:r>
            <w:proofErr w:type="spellEnd"/>
            <w:r>
              <w:t xml:space="preserve"> </w:t>
            </w:r>
            <w:proofErr w:type="spellStart"/>
            <w:r>
              <w:t>trūkumus</w:t>
            </w:r>
            <w:proofErr w:type="spellEnd"/>
            <w:r>
              <w:t>;  </w:t>
            </w:r>
          </w:p>
        </w:tc>
        <w:tc>
          <w:tcPr>
            <w:tcW w:w="4518" w:type="dxa"/>
            <w:tcBorders>
              <w:left w:val="single" w:sz="4" w:space="0" w:color="auto"/>
              <w:right w:val="single" w:sz="4" w:space="0" w:color="auto"/>
            </w:tcBorders>
          </w:tcPr>
          <w:p w14:paraId="2862D007" w14:textId="43D4863C" w:rsidR="002E568E" w:rsidRDefault="002E568E" w:rsidP="002E568E">
            <w:r w:rsidRPr="00D076E5">
              <w:rPr>
                <w:color w:val="000000"/>
                <w:szCs w:val="24"/>
                <w:shd w:val="clear" w:color="auto" w:fill="FFFFFF"/>
                <w:lang w:val="en-GB"/>
              </w:rPr>
              <w:t>10.16.2. The Supplier fails to rectify defects within a reasonable period set by the Buyer;</w:t>
            </w:r>
          </w:p>
        </w:tc>
      </w:tr>
      <w:tr w:rsidR="002E568E" w14:paraId="0A8A7E48" w14:textId="77777777" w:rsidTr="00466A6D">
        <w:tc>
          <w:tcPr>
            <w:tcW w:w="4338" w:type="dxa"/>
            <w:tcBorders>
              <w:left w:val="single" w:sz="4" w:space="0" w:color="auto"/>
              <w:right w:val="single" w:sz="4" w:space="0" w:color="auto"/>
            </w:tcBorders>
          </w:tcPr>
          <w:p w14:paraId="550D4654" w14:textId="77777777" w:rsidR="002E568E" w:rsidRDefault="002E568E" w:rsidP="002E568E">
            <w:r>
              <w:t>10.16.3. </w:t>
            </w:r>
            <w:proofErr w:type="spellStart"/>
            <w:r>
              <w:t>jei</w:t>
            </w:r>
            <w:proofErr w:type="spellEnd"/>
            <w:r>
              <w:t xml:space="preserve"> </w:t>
            </w:r>
            <w:proofErr w:type="spellStart"/>
            <w:r>
              <w:t>dėl</w:t>
            </w:r>
            <w:proofErr w:type="spellEnd"/>
            <w:r>
              <w:t xml:space="preserve"> bet </w:t>
            </w:r>
            <w:proofErr w:type="spellStart"/>
            <w:r>
              <w:t>kokių</w:t>
            </w:r>
            <w:proofErr w:type="spellEnd"/>
            <w:r>
              <w:t xml:space="preserve"> </w:t>
            </w:r>
            <w:proofErr w:type="spellStart"/>
            <w:r>
              <w:t>Tiekėjo</w:t>
            </w:r>
            <w:proofErr w:type="spellEnd"/>
            <w:r>
              <w:t xml:space="preserve"> </w:t>
            </w:r>
            <w:proofErr w:type="spellStart"/>
            <w:r>
              <w:t>veiksmų</w:t>
            </w:r>
            <w:proofErr w:type="spellEnd"/>
            <w:r>
              <w:t xml:space="preserve"> (</w:t>
            </w:r>
            <w:proofErr w:type="spellStart"/>
            <w:r>
              <w:t>veikimo</w:t>
            </w:r>
            <w:proofErr w:type="spellEnd"/>
            <w:r>
              <w:t xml:space="preserve"> </w:t>
            </w:r>
            <w:proofErr w:type="spellStart"/>
            <w:r>
              <w:t>ar</w:t>
            </w:r>
            <w:proofErr w:type="spellEnd"/>
            <w:r>
              <w:t xml:space="preserve"> </w:t>
            </w:r>
            <w:proofErr w:type="spellStart"/>
            <w:r>
              <w:t>neveikimo</w:t>
            </w:r>
            <w:proofErr w:type="spellEnd"/>
            <w:r>
              <w:t xml:space="preserve">) </w:t>
            </w:r>
            <w:proofErr w:type="spellStart"/>
            <w:r>
              <w:t>Pirkėjas</w:t>
            </w:r>
            <w:proofErr w:type="spellEnd"/>
            <w:r>
              <w:t xml:space="preserve"> </w:t>
            </w:r>
            <w:proofErr w:type="spellStart"/>
            <w:r>
              <w:t>patyrė</w:t>
            </w:r>
            <w:proofErr w:type="spellEnd"/>
            <w:r>
              <w:t xml:space="preserve"> </w:t>
            </w:r>
            <w:proofErr w:type="spellStart"/>
            <w:r>
              <w:t>nuostolius</w:t>
            </w:r>
            <w:proofErr w:type="spellEnd"/>
            <w:r>
              <w:t xml:space="preserve"> (</w:t>
            </w:r>
            <w:proofErr w:type="spellStart"/>
            <w:r>
              <w:t>įskaitant</w:t>
            </w:r>
            <w:proofErr w:type="spellEnd"/>
            <w:r>
              <w:t xml:space="preserve">, bet </w:t>
            </w:r>
            <w:proofErr w:type="spellStart"/>
            <w:r>
              <w:t>neapribojant</w:t>
            </w:r>
            <w:proofErr w:type="spellEnd"/>
            <w:r>
              <w:t xml:space="preserve">, </w:t>
            </w:r>
            <w:proofErr w:type="spellStart"/>
            <w:r>
              <w:t>papildomas</w:t>
            </w:r>
            <w:proofErr w:type="spellEnd"/>
            <w:r>
              <w:t xml:space="preserve"> </w:t>
            </w:r>
            <w:proofErr w:type="spellStart"/>
            <w:r>
              <w:t>išlaidas</w:t>
            </w:r>
            <w:proofErr w:type="spellEnd"/>
            <w:r>
              <w:t xml:space="preserve">, </w:t>
            </w:r>
            <w:proofErr w:type="spellStart"/>
            <w:r>
              <w:t>negautas</w:t>
            </w:r>
            <w:proofErr w:type="spellEnd"/>
            <w:r>
              <w:t xml:space="preserve"> pajamas </w:t>
            </w:r>
            <w:proofErr w:type="spellStart"/>
            <w:r>
              <w:t>ar</w:t>
            </w:r>
            <w:proofErr w:type="spellEnd"/>
            <w:r>
              <w:t xml:space="preserve"> </w:t>
            </w:r>
            <w:proofErr w:type="spellStart"/>
            <w:r>
              <w:t>kitus</w:t>
            </w:r>
            <w:proofErr w:type="spellEnd"/>
            <w:r>
              <w:t xml:space="preserve"> </w:t>
            </w:r>
            <w:proofErr w:type="spellStart"/>
            <w:r>
              <w:t>tiesioginius</w:t>
            </w:r>
            <w:proofErr w:type="spellEnd"/>
            <w:r>
              <w:t xml:space="preserve"> ir </w:t>
            </w:r>
            <w:proofErr w:type="spellStart"/>
            <w:r>
              <w:t>netiesioginius</w:t>
            </w:r>
            <w:proofErr w:type="spellEnd"/>
            <w:r>
              <w:t xml:space="preserve"> </w:t>
            </w:r>
            <w:proofErr w:type="spellStart"/>
            <w:r>
              <w:t>nuostolius</w:t>
            </w:r>
            <w:proofErr w:type="spellEnd"/>
            <w:r>
              <w:t xml:space="preserve">, </w:t>
            </w:r>
            <w:proofErr w:type="spellStart"/>
            <w:r>
              <w:t>delspinigius</w:t>
            </w:r>
            <w:proofErr w:type="spellEnd"/>
            <w:r>
              <w:t xml:space="preserve"> ir (</w:t>
            </w:r>
            <w:proofErr w:type="spellStart"/>
            <w:r>
              <w:t>arba</w:t>
            </w:r>
            <w:proofErr w:type="spellEnd"/>
            <w:r>
              <w:t xml:space="preserve">) </w:t>
            </w:r>
            <w:proofErr w:type="spellStart"/>
            <w:r>
              <w:t>baudas</w:t>
            </w:r>
            <w:proofErr w:type="spellEnd"/>
            <w:r>
              <w:t xml:space="preserve"> (</w:t>
            </w:r>
            <w:proofErr w:type="spellStart"/>
            <w:r>
              <w:t>jei</w:t>
            </w:r>
            <w:proofErr w:type="spellEnd"/>
            <w:r>
              <w:t xml:space="preserve"> tai </w:t>
            </w:r>
            <w:proofErr w:type="spellStart"/>
            <w:r>
              <w:t>yra</w:t>
            </w:r>
            <w:proofErr w:type="spellEnd"/>
            <w:r>
              <w:t xml:space="preserve"> </w:t>
            </w:r>
            <w:proofErr w:type="spellStart"/>
            <w:r>
              <w:t>numatyta</w:t>
            </w:r>
            <w:proofErr w:type="spellEnd"/>
            <w:r>
              <w:t xml:space="preserve"> </w:t>
            </w:r>
            <w:proofErr w:type="spellStart"/>
            <w:r>
              <w:t>Specialiosiose</w:t>
            </w:r>
            <w:proofErr w:type="spellEnd"/>
            <w:r>
              <w:t xml:space="preserve"> </w:t>
            </w:r>
            <w:proofErr w:type="spellStart"/>
            <w:r>
              <w:t>sutarties</w:t>
            </w:r>
            <w:proofErr w:type="spellEnd"/>
            <w:r>
              <w:t xml:space="preserve"> </w:t>
            </w:r>
            <w:proofErr w:type="spellStart"/>
            <w:r>
              <w:t>sąlygose</w:t>
            </w:r>
            <w:proofErr w:type="spellEnd"/>
            <w:r>
              <w:t>);  </w:t>
            </w:r>
          </w:p>
        </w:tc>
        <w:tc>
          <w:tcPr>
            <w:tcW w:w="4518" w:type="dxa"/>
            <w:tcBorders>
              <w:left w:val="single" w:sz="4" w:space="0" w:color="auto"/>
              <w:right w:val="single" w:sz="4" w:space="0" w:color="auto"/>
            </w:tcBorders>
          </w:tcPr>
          <w:p w14:paraId="794FEED6" w14:textId="557E50B8" w:rsidR="002E568E" w:rsidRDefault="002E568E" w:rsidP="002E568E">
            <w:r w:rsidRPr="00D076E5">
              <w:rPr>
                <w:color w:val="000000"/>
                <w:szCs w:val="24"/>
                <w:shd w:val="clear" w:color="auto" w:fill="FFFFFF"/>
                <w:lang w:val="en-GB"/>
              </w:rPr>
              <w:t>10.16.3. The Buyer incurs losses due to the Supplier’s actions or omissions (including, but not limited to, additional costs, lost revenue, direct or indirect losses, penalties, and/or fines as specified in the Special Terms and Conditions);</w:t>
            </w:r>
          </w:p>
        </w:tc>
      </w:tr>
      <w:tr w:rsidR="002E568E" w14:paraId="5CA55D19" w14:textId="77777777" w:rsidTr="00466A6D">
        <w:tc>
          <w:tcPr>
            <w:tcW w:w="4338" w:type="dxa"/>
            <w:tcBorders>
              <w:left w:val="single" w:sz="4" w:space="0" w:color="auto"/>
              <w:bottom w:val="single" w:sz="4" w:space="0" w:color="auto"/>
              <w:right w:val="single" w:sz="4" w:space="0" w:color="auto"/>
            </w:tcBorders>
          </w:tcPr>
          <w:p w14:paraId="7E1B516A" w14:textId="77777777" w:rsidR="002E568E" w:rsidRDefault="002E568E" w:rsidP="002E568E">
            <w:r>
              <w:t>10.16.4. </w:t>
            </w:r>
            <w:proofErr w:type="spellStart"/>
            <w:r>
              <w:t>Tiekėjas</w:t>
            </w:r>
            <w:proofErr w:type="spellEnd"/>
            <w:r>
              <w:t xml:space="preserve"> be </w:t>
            </w:r>
            <w:proofErr w:type="spellStart"/>
            <w:r>
              <w:t>pateisinamos</w:t>
            </w:r>
            <w:proofErr w:type="spellEnd"/>
            <w:r>
              <w:t xml:space="preserve"> </w:t>
            </w:r>
            <w:proofErr w:type="spellStart"/>
            <w:r>
              <w:t>priežasties</w:t>
            </w:r>
            <w:proofErr w:type="spellEnd"/>
            <w:r>
              <w:t xml:space="preserve"> (ne </w:t>
            </w:r>
            <w:proofErr w:type="spellStart"/>
            <w:r>
              <w:t>Sutartyje</w:t>
            </w:r>
            <w:proofErr w:type="spellEnd"/>
            <w:r>
              <w:t xml:space="preserve"> </w:t>
            </w:r>
            <w:proofErr w:type="spellStart"/>
            <w:r>
              <w:t>nustatytais</w:t>
            </w:r>
            <w:proofErr w:type="spellEnd"/>
            <w:r>
              <w:t xml:space="preserve"> </w:t>
            </w:r>
            <w:proofErr w:type="spellStart"/>
            <w:r>
              <w:t>atvejais</w:t>
            </w:r>
            <w:proofErr w:type="spellEnd"/>
            <w:r>
              <w:t xml:space="preserve">) </w:t>
            </w:r>
            <w:proofErr w:type="spellStart"/>
            <w:r>
              <w:t>vienašališkai</w:t>
            </w:r>
            <w:proofErr w:type="spellEnd"/>
            <w:r>
              <w:t xml:space="preserve"> </w:t>
            </w:r>
            <w:proofErr w:type="spellStart"/>
            <w:r>
              <w:t>nutraukia</w:t>
            </w:r>
            <w:proofErr w:type="spellEnd"/>
            <w:r>
              <w:t xml:space="preserve"> </w:t>
            </w:r>
            <w:proofErr w:type="spellStart"/>
            <w:r>
              <w:t>Sutartį</w:t>
            </w:r>
            <w:proofErr w:type="spellEnd"/>
            <w:r>
              <w:t>. </w:t>
            </w:r>
          </w:p>
        </w:tc>
        <w:tc>
          <w:tcPr>
            <w:tcW w:w="4518" w:type="dxa"/>
            <w:tcBorders>
              <w:left w:val="single" w:sz="4" w:space="0" w:color="auto"/>
              <w:bottom w:val="single" w:sz="4" w:space="0" w:color="auto"/>
              <w:right w:val="single" w:sz="4" w:space="0" w:color="auto"/>
            </w:tcBorders>
          </w:tcPr>
          <w:p w14:paraId="790F57B9" w14:textId="0AADB0A7" w:rsidR="002E568E" w:rsidRDefault="002E568E" w:rsidP="002E568E">
            <w:r w:rsidRPr="00D076E5">
              <w:rPr>
                <w:color w:val="000000"/>
                <w:szCs w:val="24"/>
                <w:shd w:val="clear" w:color="auto" w:fill="FFFFFF"/>
                <w:lang w:val="en-GB"/>
              </w:rPr>
              <w:t>10.16.4. The Supplier unilaterally terminates the Contract without justified reason (i.e., not in cases provided for in the Contract).</w:t>
            </w:r>
          </w:p>
        </w:tc>
      </w:tr>
      <w:tr w:rsidR="002E568E" w14:paraId="3ABFAB10" w14:textId="77777777" w:rsidTr="00466A6D">
        <w:tc>
          <w:tcPr>
            <w:tcW w:w="4338" w:type="dxa"/>
            <w:tcBorders>
              <w:top w:val="single" w:sz="4" w:space="0" w:color="auto"/>
              <w:left w:val="single" w:sz="4" w:space="0" w:color="auto"/>
              <w:right w:val="single" w:sz="4" w:space="0" w:color="auto"/>
            </w:tcBorders>
          </w:tcPr>
          <w:p w14:paraId="4EF182E4" w14:textId="77777777" w:rsidR="002E568E" w:rsidRDefault="002E568E" w:rsidP="002E568E">
            <w:r w:rsidRPr="000763DC">
              <w:rPr>
                <w:rFonts w:ascii="Times New Roman" w:eastAsia="Times New Roman" w:hAnsi="Times New Roman" w:cs="Times New Roman"/>
                <w:b/>
                <w:bCs/>
                <w:caps/>
                <w:color w:val="000000"/>
                <w:sz w:val="24"/>
                <w:szCs w:val="24"/>
                <w:lang w:val="lt-LT"/>
              </w:rPr>
              <w:t xml:space="preserve">11.  SUTARTIES KAINA IR JOS </w:t>
            </w:r>
            <w:r w:rsidRPr="000763DC">
              <w:rPr>
                <w:rFonts w:ascii="Times New Roman" w:eastAsia="Times New Roman" w:hAnsi="Times New Roman" w:cs="Times New Roman"/>
                <w:b/>
                <w:bCs/>
                <w:caps/>
                <w:color w:val="000000"/>
                <w:sz w:val="24"/>
                <w:szCs w:val="24"/>
                <w:lang w:val="lt-LT"/>
              </w:rPr>
              <w:lastRenderedPageBreak/>
              <w:t>PERSKAIČIAVIMAS</w:t>
            </w:r>
          </w:p>
        </w:tc>
        <w:tc>
          <w:tcPr>
            <w:tcW w:w="4518" w:type="dxa"/>
            <w:tcBorders>
              <w:top w:val="single" w:sz="4" w:space="0" w:color="auto"/>
              <w:left w:val="single" w:sz="4" w:space="0" w:color="auto"/>
              <w:right w:val="single" w:sz="4" w:space="0" w:color="auto"/>
            </w:tcBorders>
          </w:tcPr>
          <w:p w14:paraId="002A6A64"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lastRenderedPageBreak/>
              <w:t xml:space="preserve">11. CONTRACT PRICE AND ITS </w:t>
            </w:r>
            <w:r w:rsidRPr="000763DC">
              <w:rPr>
                <w:rFonts w:ascii="Times New Roman" w:eastAsia="Times New Roman" w:hAnsi="Times New Roman" w:cs="Times New Roman"/>
                <w:b/>
                <w:bCs/>
                <w:caps/>
                <w:color w:val="000000"/>
                <w:sz w:val="24"/>
                <w:szCs w:val="24"/>
                <w:lang w:val="lt-LT"/>
              </w:rPr>
              <w:lastRenderedPageBreak/>
              <w:t>RECALCULATION</w:t>
            </w:r>
          </w:p>
          <w:p w14:paraId="22373381" w14:textId="01A05D5D" w:rsidR="002E568E" w:rsidRDefault="002E568E" w:rsidP="002E568E"/>
        </w:tc>
      </w:tr>
      <w:tr w:rsidR="002E568E" w14:paraId="20E7EB53" w14:textId="77777777" w:rsidTr="00466A6D">
        <w:tc>
          <w:tcPr>
            <w:tcW w:w="4338" w:type="dxa"/>
            <w:tcBorders>
              <w:left w:val="single" w:sz="4" w:space="0" w:color="auto"/>
              <w:right w:val="single" w:sz="4" w:space="0" w:color="auto"/>
            </w:tcBorders>
          </w:tcPr>
          <w:p w14:paraId="66125E6D" w14:textId="77777777" w:rsidR="002E568E" w:rsidRDefault="002E568E" w:rsidP="002E568E">
            <w:r>
              <w:lastRenderedPageBreak/>
              <w:t>11.1. </w:t>
            </w:r>
            <w:proofErr w:type="spellStart"/>
            <w:r>
              <w:t>Sutarties</w:t>
            </w:r>
            <w:proofErr w:type="spellEnd"/>
            <w:r>
              <w:t xml:space="preserve"> </w:t>
            </w:r>
            <w:proofErr w:type="spellStart"/>
            <w:r>
              <w:t>kaina</w:t>
            </w:r>
            <w:proofErr w:type="spellEnd"/>
            <w:r>
              <w:t xml:space="preserve">, </w:t>
            </w:r>
            <w:proofErr w:type="spellStart"/>
            <w:r>
              <w:t>kurią</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sumokėti</w:t>
            </w:r>
            <w:proofErr w:type="spellEnd"/>
            <w:r>
              <w:t xml:space="preserve"> </w:t>
            </w:r>
            <w:proofErr w:type="spellStart"/>
            <w:r>
              <w:t>Tiekėjui</w:t>
            </w:r>
            <w:proofErr w:type="spellEnd"/>
            <w:r>
              <w:t xml:space="preserve"> </w:t>
            </w:r>
            <w:proofErr w:type="spellStart"/>
            <w:r>
              <w:t>už</w:t>
            </w:r>
            <w:proofErr w:type="spellEnd"/>
            <w:r>
              <w:t xml:space="preserve"> </w:t>
            </w:r>
            <w:proofErr w:type="spellStart"/>
            <w:r>
              <w:t>faktiškai</w:t>
            </w:r>
            <w:proofErr w:type="spellEnd"/>
            <w:r>
              <w:t xml:space="preserve"> </w:t>
            </w:r>
            <w:proofErr w:type="spellStart"/>
            <w:r>
              <w:t>pristatytas</w:t>
            </w:r>
            <w:proofErr w:type="spellEnd"/>
            <w:r>
              <w:t xml:space="preserve"> </w:t>
            </w:r>
            <w:proofErr w:type="spellStart"/>
            <w:r>
              <w:t>Prekes</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įskaitant</w:t>
            </w:r>
            <w:proofErr w:type="spellEnd"/>
            <w:r>
              <w:t xml:space="preserve"> </w:t>
            </w:r>
            <w:proofErr w:type="spellStart"/>
            <w:r>
              <w:t>visus</w:t>
            </w:r>
            <w:proofErr w:type="spellEnd"/>
            <w:r>
              <w:t xml:space="preserve"> </w:t>
            </w:r>
            <w:proofErr w:type="spellStart"/>
            <w:r>
              <w:t>Susitarimus</w:t>
            </w:r>
            <w:proofErr w:type="spellEnd"/>
            <w:r>
              <w:t xml:space="preserve">, </w:t>
            </w:r>
            <w:proofErr w:type="spellStart"/>
            <w:r>
              <w:t>yra</w:t>
            </w:r>
            <w:proofErr w:type="spellEnd"/>
            <w:r>
              <w:t xml:space="preserve"> </w:t>
            </w:r>
            <w:proofErr w:type="spellStart"/>
            <w:r>
              <w:t>apskaičiuojama</w:t>
            </w:r>
            <w:proofErr w:type="spellEnd"/>
            <w:r>
              <w:t xml:space="preserve">, </w:t>
            </w:r>
            <w:proofErr w:type="spellStart"/>
            <w:r>
              <w:t>taikant</w:t>
            </w:r>
            <w:proofErr w:type="spellEnd"/>
            <w:r>
              <w:t xml:space="preserve"> </w:t>
            </w:r>
            <w:proofErr w:type="spellStart"/>
            <w:r>
              <w:t>kainos</w:t>
            </w:r>
            <w:proofErr w:type="spellEnd"/>
            <w:r>
              <w:t xml:space="preserve"> </w:t>
            </w:r>
            <w:proofErr w:type="spellStart"/>
            <w:r>
              <w:t>apskaičiavimo</w:t>
            </w:r>
            <w:proofErr w:type="spellEnd"/>
            <w:r>
              <w:t xml:space="preserve"> </w:t>
            </w:r>
            <w:proofErr w:type="spellStart"/>
            <w:r>
              <w:t>būdą</w:t>
            </w:r>
            <w:proofErr w:type="spellEnd"/>
            <w:r>
              <w:t xml:space="preserve"> </w:t>
            </w:r>
            <w:proofErr w:type="spellStart"/>
            <w:r>
              <w:t>ar</w:t>
            </w:r>
            <w:proofErr w:type="spellEnd"/>
            <w:r>
              <w:t xml:space="preserve"> </w:t>
            </w:r>
            <w:proofErr w:type="spellStart"/>
            <w:r>
              <w:t>būdus</w:t>
            </w:r>
            <w:proofErr w:type="spellEnd"/>
            <w:r>
              <w:t xml:space="preserve">, </w:t>
            </w:r>
            <w:proofErr w:type="spellStart"/>
            <w:r>
              <w:t>nurodytus</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69BD5EBA" w14:textId="399DBCE1" w:rsidR="002E568E" w:rsidRDefault="002E568E" w:rsidP="002E568E">
            <w:r w:rsidRPr="00A457DD">
              <w:rPr>
                <w:color w:val="000000"/>
                <w:szCs w:val="24"/>
              </w:rPr>
              <w:t>11.1. The Contract price to be paid by the Buyer to the Supplier for the Goods actually delivered in accordance with the terms of the Contract, including all Contracts, shall be calculated by applying the method or methods of calculating the price specified in the Special Terms.</w:t>
            </w:r>
          </w:p>
        </w:tc>
      </w:tr>
      <w:tr w:rsidR="002E568E" w14:paraId="3D2F70E4" w14:textId="77777777" w:rsidTr="00466A6D">
        <w:tc>
          <w:tcPr>
            <w:tcW w:w="4338" w:type="dxa"/>
            <w:tcBorders>
              <w:left w:val="single" w:sz="4" w:space="0" w:color="auto"/>
              <w:right w:val="single" w:sz="4" w:space="0" w:color="auto"/>
            </w:tcBorders>
          </w:tcPr>
          <w:p w14:paraId="7C3B9C40" w14:textId="77777777" w:rsidR="002E568E" w:rsidRDefault="002E568E" w:rsidP="002E568E">
            <w:r>
              <w:t>11.2. </w:t>
            </w:r>
            <w:proofErr w:type="spellStart"/>
            <w:r>
              <w:t>Pradinės</w:t>
            </w:r>
            <w:proofErr w:type="spellEnd"/>
            <w:r>
              <w:t xml:space="preserve"> </w:t>
            </w:r>
            <w:proofErr w:type="spellStart"/>
            <w:r>
              <w:t>sutarties</w:t>
            </w:r>
            <w:proofErr w:type="spellEnd"/>
            <w:r>
              <w:t xml:space="preserve"> </w:t>
            </w:r>
            <w:proofErr w:type="spellStart"/>
            <w:r>
              <w:t>vertė</w:t>
            </w:r>
            <w:proofErr w:type="spellEnd"/>
            <w:r>
              <w:t xml:space="preserve"> </w:t>
            </w:r>
            <w:proofErr w:type="spellStart"/>
            <w:r>
              <w:t>yra</w:t>
            </w:r>
            <w:proofErr w:type="spellEnd"/>
            <w:r>
              <w:t xml:space="preserve"> </w:t>
            </w:r>
            <w:proofErr w:type="spellStart"/>
            <w:r>
              <w:t>nurodyta</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15E63FEF" w14:textId="5A5D7B3F" w:rsidR="002E568E" w:rsidRDefault="002E568E" w:rsidP="002E568E">
            <w:r w:rsidRPr="00A457DD">
              <w:rPr>
                <w:color w:val="000000"/>
                <w:szCs w:val="24"/>
              </w:rPr>
              <w:t>11.2. The value of the initial contract is specified in the Special Terms and Conditions.</w:t>
            </w:r>
          </w:p>
        </w:tc>
      </w:tr>
      <w:tr w:rsidR="002E568E" w14:paraId="776D820E" w14:textId="77777777" w:rsidTr="00466A6D">
        <w:tc>
          <w:tcPr>
            <w:tcW w:w="4338" w:type="dxa"/>
            <w:tcBorders>
              <w:left w:val="single" w:sz="4" w:space="0" w:color="auto"/>
              <w:right w:val="single" w:sz="4" w:space="0" w:color="auto"/>
            </w:tcBorders>
          </w:tcPr>
          <w:p w14:paraId="600AB617" w14:textId="77777777" w:rsidR="002E568E" w:rsidRDefault="002E568E" w:rsidP="002E568E">
            <w:r>
              <w:t>11.3. </w:t>
            </w:r>
            <w:proofErr w:type="spellStart"/>
            <w:r>
              <w:t>Laikoma</w:t>
            </w:r>
            <w:proofErr w:type="spellEnd"/>
            <w:r>
              <w:t xml:space="preserve">, </w:t>
            </w:r>
            <w:proofErr w:type="spellStart"/>
            <w:r>
              <w:t>kad</w:t>
            </w:r>
            <w:proofErr w:type="spellEnd"/>
            <w:r>
              <w:t xml:space="preserve"> į </w:t>
            </w:r>
            <w:proofErr w:type="spellStart"/>
            <w:r>
              <w:t>Sutarties</w:t>
            </w:r>
            <w:proofErr w:type="spellEnd"/>
            <w:r>
              <w:t xml:space="preserve"> </w:t>
            </w:r>
            <w:proofErr w:type="spellStart"/>
            <w:r>
              <w:t>kainą</w:t>
            </w:r>
            <w:proofErr w:type="spellEnd"/>
            <w:r>
              <w:t xml:space="preserve"> </w:t>
            </w:r>
            <w:proofErr w:type="spellStart"/>
            <w:r>
              <w:t>yra</w:t>
            </w:r>
            <w:proofErr w:type="spellEnd"/>
            <w:r>
              <w:t xml:space="preserve"> </w:t>
            </w:r>
            <w:proofErr w:type="spellStart"/>
            <w:r>
              <w:t>įtrauktos</w:t>
            </w:r>
            <w:proofErr w:type="spellEnd"/>
            <w:r>
              <w:t xml:space="preserve"> </w:t>
            </w:r>
            <w:proofErr w:type="spellStart"/>
            <w:r>
              <w:t>visos</w:t>
            </w:r>
            <w:proofErr w:type="spellEnd"/>
            <w:r>
              <w:t xml:space="preserve"> </w:t>
            </w:r>
            <w:proofErr w:type="spellStart"/>
            <w:r>
              <w:t>Tiekėjo</w:t>
            </w:r>
            <w:proofErr w:type="spellEnd"/>
            <w:r>
              <w:t xml:space="preserve"> </w:t>
            </w:r>
            <w:proofErr w:type="spellStart"/>
            <w:r>
              <w:t>išlaidos</w:t>
            </w:r>
            <w:proofErr w:type="spellEnd"/>
            <w:r>
              <w:t xml:space="preserve">, </w:t>
            </w:r>
            <w:proofErr w:type="spellStart"/>
            <w:r>
              <w:t>susijusios</w:t>
            </w:r>
            <w:proofErr w:type="spellEnd"/>
            <w:r>
              <w:t xml:space="preserve"> </w:t>
            </w:r>
            <w:proofErr w:type="spellStart"/>
            <w:r>
              <w:t>su</w:t>
            </w:r>
            <w:proofErr w:type="spellEnd"/>
            <w:r>
              <w:t xml:space="preserve"> </w:t>
            </w:r>
            <w:proofErr w:type="spellStart"/>
            <w:r>
              <w:t>visų</w:t>
            </w:r>
            <w:proofErr w:type="spellEnd"/>
            <w:r>
              <w:t xml:space="preserve"> </w:t>
            </w:r>
            <w:proofErr w:type="spellStart"/>
            <w:r>
              <w:t>Prekių</w:t>
            </w:r>
            <w:proofErr w:type="spellEnd"/>
            <w:r>
              <w:t xml:space="preserve"> </w:t>
            </w:r>
            <w:proofErr w:type="spellStart"/>
            <w:r>
              <w:t>pristatymu</w:t>
            </w:r>
            <w:proofErr w:type="spellEnd"/>
            <w:r>
              <w:t xml:space="preserve">, </w:t>
            </w:r>
            <w:proofErr w:type="spellStart"/>
            <w:r>
              <w:t>taip</w:t>
            </w:r>
            <w:proofErr w:type="spellEnd"/>
            <w:r>
              <w:t xml:space="preserve"> pat </w:t>
            </w:r>
            <w:proofErr w:type="spellStart"/>
            <w:r>
              <w:t>su</w:t>
            </w:r>
            <w:proofErr w:type="spellEnd"/>
            <w:r>
              <w:t xml:space="preserve"> </w:t>
            </w:r>
            <w:proofErr w:type="spellStart"/>
            <w:r>
              <w:t>tinkamu</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kitų</w:t>
            </w:r>
            <w:proofErr w:type="spellEnd"/>
            <w:r>
              <w:t xml:space="preserve"> </w:t>
            </w:r>
            <w:proofErr w:type="spellStart"/>
            <w:r>
              <w:t>Tiekėjo</w:t>
            </w:r>
            <w:proofErr w:type="spellEnd"/>
            <w:r>
              <w:t xml:space="preserve"> </w:t>
            </w:r>
            <w:proofErr w:type="spellStart"/>
            <w:r>
              <w:t>įsipareigojimų</w:t>
            </w:r>
            <w:proofErr w:type="spellEnd"/>
            <w:r>
              <w:t xml:space="preserve"> </w:t>
            </w:r>
            <w:proofErr w:type="spellStart"/>
            <w:r>
              <w:t>įvykdymu</w:t>
            </w:r>
            <w:proofErr w:type="spellEnd"/>
            <w:r>
              <w:t xml:space="preserve">, </w:t>
            </w:r>
            <w:proofErr w:type="spellStart"/>
            <w:r>
              <w:t>įskaitant</w:t>
            </w:r>
            <w:proofErr w:type="spellEnd"/>
            <w:r>
              <w:t xml:space="preserve"> </w:t>
            </w:r>
            <w:proofErr w:type="spellStart"/>
            <w:r>
              <w:t>draudimus</w:t>
            </w:r>
            <w:proofErr w:type="spellEnd"/>
            <w:r>
              <w:t xml:space="preserve">, </w:t>
            </w:r>
            <w:proofErr w:type="spellStart"/>
            <w:r>
              <w:t>muitus</w:t>
            </w:r>
            <w:proofErr w:type="spellEnd"/>
            <w:r>
              <w:t xml:space="preserve"> ir </w:t>
            </w:r>
            <w:proofErr w:type="spellStart"/>
            <w:r>
              <w:t>kitokias</w:t>
            </w:r>
            <w:proofErr w:type="spellEnd"/>
            <w:r>
              <w:t xml:space="preserve"> </w:t>
            </w:r>
            <w:proofErr w:type="spellStart"/>
            <w:r>
              <w:t>išlaidas</w:t>
            </w:r>
            <w:proofErr w:type="spellEnd"/>
            <w:r>
              <w:t xml:space="preserve">, </w:t>
            </w:r>
            <w:proofErr w:type="spellStart"/>
            <w:r>
              <w:t>Tiekėjo</w:t>
            </w:r>
            <w:proofErr w:type="spellEnd"/>
            <w:r>
              <w:t xml:space="preserve"> </w:t>
            </w:r>
            <w:proofErr w:type="spellStart"/>
            <w:r>
              <w:t>patirtas</w:t>
            </w:r>
            <w:proofErr w:type="spellEnd"/>
            <w:r>
              <w:t xml:space="preserve"> </w:t>
            </w:r>
            <w:proofErr w:type="spellStart"/>
            <w:r>
              <w:t>vykdant</w:t>
            </w:r>
            <w:proofErr w:type="spellEnd"/>
            <w:r>
              <w:t xml:space="preserve"> </w:t>
            </w:r>
            <w:proofErr w:type="spellStart"/>
            <w:r>
              <w:t>Sutartyje</w:t>
            </w:r>
            <w:proofErr w:type="spellEnd"/>
            <w:r>
              <w:t xml:space="preserve"> </w:t>
            </w:r>
            <w:proofErr w:type="spellStart"/>
            <w:r>
              <w:t>numatytus</w:t>
            </w:r>
            <w:proofErr w:type="spellEnd"/>
            <w:r>
              <w:t xml:space="preserve"> </w:t>
            </w:r>
            <w:proofErr w:type="spellStart"/>
            <w:r>
              <w:t>įsipareigojimus</w:t>
            </w:r>
            <w:proofErr w:type="spellEnd"/>
            <w:r>
              <w:t>.</w:t>
            </w:r>
          </w:p>
        </w:tc>
        <w:tc>
          <w:tcPr>
            <w:tcW w:w="4518" w:type="dxa"/>
            <w:tcBorders>
              <w:left w:val="single" w:sz="4" w:space="0" w:color="auto"/>
              <w:right w:val="single" w:sz="4" w:space="0" w:color="auto"/>
            </w:tcBorders>
          </w:tcPr>
          <w:p w14:paraId="15F87357" w14:textId="7DA0242B" w:rsidR="002E568E" w:rsidRDefault="002E568E" w:rsidP="002E568E">
            <w:r w:rsidRPr="00A457DD">
              <w:rPr>
                <w:color w:val="000000"/>
                <w:szCs w:val="24"/>
              </w:rPr>
              <w:t>11.3. The Contract price shall be deemed to include all costs incurred by the Supplier in connection with the delivery of all Goods, as well as the proper performance of the Supplier's other obligations under this Contract, including insurances, duties and other costs incurred by the Supplier in fulfilling the obligations under the Contract.</w:t>
            </w:r>
          </w:p>
        </w:tc>
      </w:tr>
      <w:tr w:rsidR="002E568E" w14:paraId="3AC6A268" w14:textId="77777777" w:rsidTr="00466A6D">
        <w:tc>
          <w:tcPr>
            <w:tcW w:w="4338" w:type="dxa"/>
            <w:tcBorders>
              <w:left w:val="single" w:sz="4" w:space="0" w:color="auto"/>
              <w:bottom w:val="single" w:sz="4" w:space="0" w:color="auto"/>
              <w:right w:val="single" w:sz="4" w:space="0" w:color="auto"/>
            </w:tcBorders>
          </w:tcPr>
          <w:p w14:paraId="3F234ECB" w14:textId="77777777" w:rsidR="002E568E" w:rsidRDefault="002E568E" w:rsidP="002E568E">
            <w:r>
              <w:t>11.4. </w:t>
            </w:r>
            <w:proofErr w:type="spellStart"/>
            <w:r>
              <w:t>Sutarties</w:t>
            </w:r>
            <w:proofErr w:type="spellEnd"/>
            <w:r>
              <w:t xml:space="preserve"> </w:t>
            </w:r>
            <w:proofErr w:type="spellStart"/>
            <w:r>
              <w:t>kainos</w:t>
            </w:r>
            <w:proofErr w:type="spellEnd"/>
            <w:r>
              <w:t xml:space="preserve"> </w:t>
            </w:r>
            <w:proofErr w:type="spellStart"/>
            <w:r>
              <w:t>peržiūra</w:t>
            </w:r>
            <w:proofErr w:type="spellEnd"/>
            <w:r>
              <w:t xml:space="preserve"> </w:t>
            </w:r>
            <w:proofErr w:type="spellStart"/>
            <w:r>
              <w:t>atliekama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bottom w:val="single" w:sz="4" w:space="0" w:color="auto"/>
              <w:right w:val="single" w:sz="4" w:space="0" w:color="auto"/>
            </w:tcBorders>
          </w:tcPr>
          <w:p w14:paraId="48929764" w14:textId="0EDF6F8E" w:rsidR="002E568E" w:rsidRDefault="002E568E" w:rsidP="002E568E">
            <w:r w:rsidRPr="00A457DD">
              <w:rPr>
                <w:color w:val="000000"/>
                <w:szCs w:val="24"/>
              </w:rPr>
              <w:t>11.4. The revision of the contract price shall be carried out in accordance with the procedure established in the Special Conditions.</w:t>
            </w:r>
          </w:p>
        </w:tc>
      </w:tr>
      <w:tr w:rsidR="002E568E" w14:paraId="372F917F" w14:textId="77777777" w:rsidTr="00466A6D">
        <w:tc>
          <w:tcPr>
            <w:tcW w:w="4338" w:type="dxa"/>
            <w:tcBorders>
              <w:top w:val="single" w:sz="4" w:space="0" w:color="auto"/>
              <w:left w:val="single" w:sz="4" w:space="0" w:color="auto"/>
              <w:right w:val="single" w:sz="4" w:space="0" w:color="auto"/>
            </w:tcBorders>
          </w:tcPr>
          <w:p w14:paraId="715149C4" w14:textId="77777777" w:rsidR="002E568E" w:rsidRDefault="002E568E" w:rsidP="002E568E">
            <w:r w:rsidRPr="004753A4">
              <w:rPr>
                <w:rFonts w:ascii="Times New Roman" w:eastAsia="Times New Roman" w:hAnsi="Times New Roman" w:cs="Times New Roman"/>
                <w:b/>
                <w:bCs/>
                <w:caps/>
                <w:color w:val="000000"/>
                <w:sz w:val="24"/>
                <w:szCs w:val="24"/>
                <w:lang w:val="lt-LT"/>
              </w:rPr>
              <w:t>12.  ATSISKAITYMO TVARKA</w:t>
            </w:r>
          </w:p>
        </w:tc>
        <w:tc>
          <w:tcPr>
            <w:tcW w:w="4518" w:type="dxa"/>
            <w:tcBorders>
              <w:top w:val="single" w:sz="4" w:space="0" w:color="auto"/>
              <w:left w:val="single" w:sz="4" w:space="0" w:color="auto"/>
              <w:right w:val="single" w:sz="4" w:space="0" w:color="auto"/>
            </w:tcBorders>
          </w:tcPr>
          <w:p w14:paraId="6F91DE15"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12. PAYMENT PROCEDURE</w:t>
            </w:r>
          </w:p>
          <w:p w14:paraId="5687EA2D" w14:textId="77075697" w:rsidR="002E568E" w:rsidRDefault="002E568E" w:rsidP="002E568E"/>
        </w:tc>
      </w:tr>
      <w:tr w:rsidR="002E568E" w14:paraId="718C6704" w14:textId="77777777" w:rsidTr="00466A6D">
        <w:tc>
          <w:tcPr>
            <w:tcW w:w="4338" w:type="dxa"/>
            <w:tcBorders>
              <w:left w:val="single" w:sz="4" w:space="0" w:color="auto"/>
              <w:right w:val="single" w:sz="4" w:space="0" w:color="auto"/>
            </w:tcBorders>
          </w:tcPr>
          <w:p w14:paraId="36ED841D" w14:textId="77777777" w:rsidR="002E568E" w:rsidRDefault="002E568E" w:rsidP="002E568E">
            <w:r w:rsidRPr="004753A4">
              <w:rPr>
                <w:b/>
                <w:bCs/>
                <w:color w:val="000000"/>
                <w:szCs w:val="24"/>
              </w:rPr>
              <w:t xml:space="preserve">12.1.  </w:t>
            </w:r>
            <w:proofErr w:type="spellStart"/>
            <w:r w:rsidRPr="004753A4">
              <w:rPr>
                <w:b/>
                <w:bCs/>
                <w:color w:val="000000"/>
                <w:szCs w:val="24"/>
              </w:rPr>
              <w:t>Išankstinis</w:t>
            </w:r>
            <w:proofErr w:type="spellEnd"/>
            <w:r w:rsidRPr="004753A4">
              <w:rPr>
                <w:b/>
                <w:bCs/>
                <w:color w:val="000000"/>
                <w:szCs w:val="24"/>
              </w:rPr>
              <w:t xml:space="preserve"> </w:t>
            </w:r>
            <w:proofErr w:type="spellStart"/>
            <w:r w:rsidRPr="004753A4">
              <w:rPr>
                <w:b/>
                <w:bCs/>
                <w:color w:val="000000"/>
                <w:szCs w:val="24"/>
              </w:rPr>
              <w:t>mokėjimas</w:t>
            </w:r>
            <w:proofErr w:type="spellEnd"/>
            <w:r w:rsidRPr="004753A4">
              <w:rPr>
                <w:b/>
                <w:bCs/>
                <w:color w:val="000000"/>
                <w:szCs w:val="24"/>
              </w:rPr>
              <w:t xml:space="preserve"> (</w:t>
            </w:r>
            <w:proofErr w:type="spellStart"/>
            <w:r w:rsidRPr="004753A4">
              <w:rPr>
                <w:b/>
                <w:bCs/>
                <w:color w:val="000000"/>
                <w:szCs w:val="24"/>
              </w:rPr>
              <w:t>avansas</w:t>
            </w:r>
            <w:proofErr w:type="spellEnd"/>
            <w:r w:rsidRPr="004753A4">
              <w:rPr>
                <w:b/>
                <w:bCs/>
                <w:color w:val="000000"/>
                <w:szCs w:val="24"/>
              </w:rPr>
              <w:t>) (</w:t>
            </w:r>
            <w:proofErr w:type="spellStart"/>
            <w:r w:rsidRPr="004753A4">
              <w:rPr>
                <w:b/>
                <w:bCs/>
                <w:color w:val="000000"/>
                <w:szCs w:val="24"/>
              </w:rPr>
              <w:t>jei</w:t>
            </w:r>
            <w:proofErr w:type="spellEnd"/>
            <w:r w:rsidRPr="004753A4">
              <w:rPr>
                <w:b/>
                <w:bCs/>
                <w:color w:val="000000"/>
                <w:szCs w:val="24"/>
              </w:rPr>
              <w:t xml:space="preserve"> </w:t>
            </w:r>
            <w:proofErr w:type="spellStart"/>
            <w:r w:rsidRPr="004753A4">
              <w:rPr>
                <w:b/>
                <w:bCs/>
                <w:color w:val="000000"/>
                <w:szCs w:val="24"/>
              </w:rPr>
              <w:t>taikoma</w:t>
            </w:r>
            <w:proofErr w:type="spellEnd"/>
            <w:r w:rsidRPr="004753A4">
              <w:rPr>
                <w:b/>
                <w:bCs/>
                <w:color w:val="000000"/>
                <w:szCs w:val="24"/>
              </w:rPr>
              <w:t>)</w:t>
            </w:r>
          </w:p>
        </w:tc>
        <w:tc>
          <w:tcPr>
            <w:tcW w:w="4518" w:type="dxa"/>
            <w:tcBorders>
              <w:left w:val="single" w:sz="4" w:space="0" w:color="auto"/>
              <w:right w:val="single" w:sz="4" w:space="0" w:color="auto"/>
            </w:tcBorders>
          </w:tcPr>
          <w:p w14:paraId="5C726D97" w14:textId="77777777" w:rsidR="002E568E" w:rsidRPr="004753A4" w:rsidRDefault="002E568E" w:rsidP="002E568E">
            <w:pPr>
              <w:rPr>
                <w:b/>
                <w:bCs/>
                <w:color w:val="000000"/>
                <w:szCs w:val="24"/>
              </w:rPr>
            </w:pPr>
            <w:r>
              <w:rPr>
                <w:b/>
                <w:bCs/>
                <w:color w:val="000000"/>
                <w:szCs w:val="24"/>
              </w:rPr>
              <w:t>12.1. Prepayment (advance) (if applicable)</w:t>
            </w:r>
          </w:p>
          <w:p w14:paraId="50F2113E" w14:textId="20118D9C" w:rsidR="002E568E" w:rsidRDefault="002E568E" w:rsidP="002E568E"/>
        </w:tc>
      </w:tr>
      <w:tr w:rsidR="002E568E" w14:paraId="524BE4E3" w14:textId="77777777" w:rsidTr="00466A6D">
        <w:tc>
          <w:tcPr>
            <w:tcW w:w="4338" w:type="dxa"/>
            <w:tcBorders>
              <w:left w:val="single" w:sz="4" w:space="0" w:color="auto"/>
              <w:right w:val="single" w:sz="4" w:space="0" w:color="auto"/>
            </w:tcBorders>
          </w:tcPr>
          <w:p w14:paraId="3258E915" w14:textId="77777777" w:rsidR="002E568E" w:rsidRDefault="002E568E" w:rsidP="002E568E">
            <w:r>
              <w:t>12.1.1. </w:t>
            </w:r>
            <w:proofErr w:type="spellStart"/>
            <w:r>
              <w:t>Bendrųjų</w:t>
            </w:r>
            <w:proofErr w:type="spellEnd"/>
            <w:r>
              <w:t xml:space="preserve"> </w:t>
            </w:r>
            <w:proofErr w:type="spellStart"/>
            <w:r>
              <w:t>sąlygų</w:t>
            </w:r>
            <w:proofErr w:type="spellEnd"/>
            <w:r>
              <w:t xml:space="preserve"> 12.1 </w:t>
            </w:r>
            <w:proofErr w:type="spellStart"/>
            <w:r>
              <w:t>poskyrio</w:t>
            </w:r>
            <w:proofErr w:type="spellEnd"/>
            <w:r>
              <w:t xml:space="preserve"> </w:t>
            </w:r>
            <w:proofErr w:type="spellStart"/>
            <w:r>
              <w:t>sąlygos</w:t>
            </w:r>
            <w:proofErr w:type="spellEnd"/>
            <w:r>
              <w:t xml:space="preserve"> </w:t>
            </w:r>
            <w:proofErr w:type="spellStart"/>
            <w:r>
              <w:t>taikomos</w:t>
            </w:r>
            <w:proofErr w:type="spellEnd"/>
            <w:r>
              <w:t xml:space="preserve"> </w:t>
            </w:r>
            <w:proofErr w:type="spellStart"/>
            <w:r>
              <w:t>tuo</w:t>
            </w:r>
            <w:proofErr w:type="spellEnd"/>
            <w:r>
              <w:t xml:space="preserve"> </w:t>
            </w:r>
            <w:proofErr w:type="spellStart"/>
            <w:r>
              <w:t>atveju</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Tiekėjui</w:t>
            </w:r>
            <w:proofErr w:type="spellEnd"/>
            <w:r>
              <w:t xml:space="preserve"> </w:t>
            </w:r>
            <w:proofErr w:type="spellStart"/>
            <w:r>
              <w:t>mokamas</w:t>
            </w:r>
            <w:proofErr w:type="spellEnd"/>
            <w:r>
              <w:t xml:space="preserve"> </w:t>
            </w:r>
            <w:proofErr w:type="spellStart"/>
            <w:r>
              <w:t>išankstinis</w:t>
            </w:r>
            <w:proofErr w:type="spellEnd"/>
            <w:r>
              <w:t xml:space="preserve"> </w:t>
            </w:r>
            <w:proofErr w:type="spellStart"/>
            <w:r>
              <w:t>mokėjimas</w:t>
            </w:r>
            <w:proofErr w:type="spellEnd"/>
            <w:r>
              <w:t xml:space="preserve"> (</w:t>
            </w:r>
            <w:proofErr w:type="spellStart"/>
            <w:r>
              <w:t>avansas</w:t>
            </w:r>
            <w:proofErr w:type="spellEnd"/>
            <w:r>
              <w:t>) (</w:t>
            </w:r>
            <w:proofErr w:type="spellStart"/>
            <w:r>
              <w:t>toliau</w:t>
            </w:r>
            <w:proofErr w:type="spellEnd"/>
            <w:r>
              <w:t xml:space="preserve"> – </w:t>
            </w:r>
            <w:proofErr w:type="spellStart"/>
            <w:r>
              <w:t>Avansas</w:t>
            </w:r>
            <w:proofErr w:type="spellEnd"/>
            <w:r>
              <w:t>). </w:t>
            </w:r>
          </w:p>
        </w:tc>
        <w:tc>
          <w:tcPr>
            <w:tcW w:w="4518" w:type="dxa"/>
            <w:tcBorders>
              <w:left w:val="single" w:sz="4" w:space="0" w:color="auto"/>
              <w:right w:val="single" w:sz="4" w:space="0" w:color="auto"/>
            </w:tcBorders>
          </w:tcPr>
          <w:p w14:paraId="17F2A25F" w14:textId="0CF230B4" w:rsidR="002E568E" w:rsidRDefault="002E568E" w:rsidP="002E568E">
            <w:r w:rsidRPr="001210A7">
              <w:t xml:space="preserve">12.1.1. The terms and conditions of Sub-section 12.1 of the General Terms and Conditions shall apply in the event that the Special Terms and Conditions specify that an advance payment (advance) shall be made to the Supplier (hereinafter referred to </w:t>
            </w:r>
            <w:proofErr w:type="gramStart"/>
            <w:r w:rsidRPr="001210A7">
              <w:t>as  the</w:t>
            </w:r>
            <w:proofErr w:type="gramEnd"/>
            <w:r w:rsidRPr="001210A7">
              <w:t xml:space="preserve"> Advance). </w:t>
            </w:r>
          </w:p>
        </w:tc>
      </w:tr>
      <w:tr w:rsidR="002E568E" w14:paraId="1F014E56" w14:textId="77777777" w:rsidTr="00466A6D">
        <w:tc>
          <w:tcPr>
            <w:tcW w:w="4338" w:type="dxa"/>
            <w:tcBorders>
              <w:left w:val="single" w:sz="4" w:space="0" w:color="auto"/>
              <w:right w:val="single" w:sz="4" w:space="0" w:color="auto"/>
            </w:tcBorders>
          </w:tcPr>
          <w:p w14:paraId="4498B227" w14:textId="77777777" w:rsidR="002E568E" w:rsidRDefault="002E568E" w:rsidP="002E568E">
            <w:r>
              <w:t>12.1.2. </w:t>
            </w:r>
            <w:proofErr w:type="spellStart"/>
            <w:r>
              <w:t>Pirkėjas</w:t>
            </w:r>
            <w:proofErr w:type="spellEnd"/>
            <w:r>
              <w:t xml:space="preserve"> </w:t>
            </w:r>
            <w:proofErr w:type="spellStart"/>
            <w:r>
              <w:t>sumoka</w:t>
            </w:r>
            <w:proofErr w:type="spellEnd"/>
            <w:r>
              <w:t xml:space="preserve"> </w:t>
            </w:r>
            <w:proofErr w:type="spellStart"/>
            <w:r>
              <w:t>Tiekėjui</w:t>
            </w:r>
            <w:proofErr w:type="spellEnd"/>
            <w:r>
              <w:t xml:space="preserve"> ne </w:t>
            </w:r>
            <w:proofErr w:type="spellStart"/>
            <w:r>
              <w:t>didesnį</w:t>
            </w:r>
            <w:proofErr w:type="spellEnd"/>
            <w:r>
              <w:t xml:space="preserve"> </w:t>
            </w:r>
            <w:proofErr w:type="spellStart"/>
            <w:r>
              <w:lastRenderedPageBreak/>
              <w:t>kaip</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Avansą</w:t>
            </w:r>
            <w:proofErr w:type="spellEnd"/>
            <w:r>
              <w:t>.</w:t>
            </w:r>
          </w:p>
        </w:tc>
        <w:tc>
          <w:tcPr>
            <w:tcW w:w="4518" w:type="dxa"/>
            <w:tcBorders>
              <w:left w:val="single" w:sz="4" w:space="0" w:color="auto"/>
              <w:right w:val="single" w:sz="4" w:space="0" w:color="auto"/>
            </w:tcBorders>
          </w:tcPr>
          <w:p w14:paraId="30F76C45" w14:textId="22B48DF6" w:rsidR="002E568E" w:rsidRDefault="002E568E" w:rsidP="002E568E">
            <w:r w:rsidRPr="001210A7">
              <w:lastRenderedPageBreak/>
              <w:t xml:space="preserve">12.1.2. The Buyer shall pay to the </w:t>
            </w:r>
            <w:proofErr w:type="gramStart"/>
            <w:r w:rsidRPr="001210A7">
              <w:t>Supplier  an</w:t>
            </w:r>
            <w:proofErr w:type="gramEnd"/>
            <w:r w:rsidRPr="001210A7">
              <w:t xml:space="preserve"> </w:t>
            </w:r>
            <w:r w:rsidRPr="001210A7">
              <w:lastRenderedPageBreak/>
              <w:t>Advance not exceeding the amount specified in the Special Conditions.</w:t>
            </w:r>
          </w:p>
        </w:tc>
      </w:tr>
      <w:tr w:rsidR="002E568E" w14:paraId="6FE1C966" w14:textId="77777777" w:rsidTr="00466A6D">
        <w:tc>
          <w:tcPr>
            <w:tcW w:w="4338" w:type="dxa"/>
            <w:tcBorders>
              <w:left w:val="single" w:sz="4" w:space="0" w:color="auto"/>
              <w:right w:val="single" w:sz="4" w:space="0" w:color="auto"/>
            </w:tcBorders>
          </w:tcPr>
          <w:p w14:paraId="102706B9" w14:textId="77777777" w:rsidR="002E568E" w:rsidRDefault="002E568E" w:rsidP="002E568E">
            <w:r>
              <w:lastRenderedPageBreak/>
              <w:t xml:space="preserve">12.1.3. Jei </w:t>
            </w:r>
            <w:proofErr w:type="spellStart"/>
            <w:r>
              <w:t>Specialiosiose</w:t>
            </w:r>
            <w:proofErr w:type="spellEnd"/>
            <w:r>
              <w:t xml:space="preserve"> </w:t>
            </w:r>
            <w:proofErr w:type="spellStart"/>
            <w:r>
              <w:t>sąlygose</w:t>
            </w:r>
            <w:proofErr w:type="spellEnd"/>
            <w:r>
              <w:t xml:space="preserve"> to </w:t>
            </w:r>
            <w:proofErr w:type="spellStart"/>
            <w:r>
              <w:t>reikalaujama</w:t>
            </w:r>
            <w:proofErr w:type="spellEnd"/>
            <w:r>
              <w:t xml:space="preserve">, </w:t>
            </w:r>
            <w:proofErr w:type="spellStart"/>
            <w:r>
              <w:t>Tiekėjas</w:t>
            </w:r>
            <w:proofErr w:type="spellEnd"/>
            <w:r>
              <w:t xml:space="preserve">, </w:t>
            </w:r>
            <w:proofErr w:type="spellStart"/>
            <w:r>
              <w:t>norėdamas</w:t>
            </w:r>
            <w:proofErr w:type="spellEnd"/>
            <w:r>
              <w:t xml:space="preserve"> </w:t>
            </w:r>
            <w:proofErr w:type="spellStart"/>
            <w:r>
              <w:t>gauti</w:t>
            </w:r>
            <w:proofErr w:type="spellEnd"/>
            <w:r>
              <w:t xml:space="preserve"> </w:t>
            </w:r>
            <w:proofErr w:type="spellStart"/>
            <w:r>
              <w:t>Avansą</w:t>
            </w:r>
            <w:proofErr w:type="spellEnd"/>
            <w:r>
              <w:t xml:space="preserve">, </w:t>
            </w:r>
            <w:proofErr w:type="spellStart"/>
            <w:r>
              <w:t>kreipdamasis</w:t>
            </w:r>
            <w:proofErr w:type="spellEnd"/>
            <w:r>
              <w:t xml:space="preserve"> </w:t>
            </w:r>
            <w:proofErr w:type="spellStart"/>
            <w:r>
              <w:t>dėl</w:t>
            </w:r>
            <w:proofErr w:type="spellEnd"/>
            <w:r>
              <w:t xml:space="preserve"> </w:t>
            </w:r>
            <w:proofErr w:type="spellStart"/>
            <w:r>
              <w:t>Avanso</w:t>
            </w:r>
            <w:proofErr w:type="spellEnd"/>
            <w:r>
              <w:t xml:space="preserve"> </w:t>
            </w:r>
            <w:proofErr w:type="spellStart"/>
            <w:r>
              <w:t>išmokėjimo</w:t>
            </w:r>
            <w:proofErr w:type="spellEnd"/>
            <w:r>
              <w:t xml:space="preserve">, ne </w:t>
            </w:r>
            <w:proofErr w:type="spellStart"/>
            <w:r>
              <w:t>vėliau</w:t>
            </w:r>
            <w:proofErr w:type="spellEnd"/>
            <w:r>
              <w:t xml:space="preserve"> </w:t>
            </w:r>
            <w:proofErr w:type="spellStart"/>
            <w:r>
              <w:t>kaip</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Sutarties</w:t>
            </w:r>
            <w:proofErr w:type="spellEnd"/>
            <w:r>
              <w:t xml:space="preserve"> </w:t>
            </w:r>
            <w:proofErr w:type="spellStart"/>
            <w:r>
              <w:t>įsigaliojimo</w:t>
            </w:r>
            <w:proofErr w:type="spellEnd"/>
            <w:r>
              <w:t xml:space="preserve"> </w:t>
            </w:r>
            <w:proofErr w:type="spellStart"/>
            <w:r>
              <w:t>dienos</w:t>
            </w:r>
            <w:proofErr w:type="spellEnd"/>
            <w:r>
              <w:t xml:space="preserve"> </w:t>
            </w:r>
            <w:proofErr w:type="spellStart"/>
            <w:r>
              <w:t>kartu</w:t>
            </w:r>
            <w:proofErr w:type="spellEnd"/>
            <w:r>
              <w:t xml:space="preserve"> </w:t>
            </w:r>
            <w:proofErr w:type="spellStart"/>
            <w:r>
              <w:t>su</w:t>
            </w:r>
            <w:proofErr w:type="spellEnd"/>
            <w:r>
              <w:t xml:space="preserve"> </w:t>
            </w:r>
            <w:proofErr w:type="spellStart"/>
            <w:r>
              <w:t>išankstinio</w:t>
            </w:r>
            <w:proofErr w:type="spellEnd"/>
            <w:r>
              <w:t xml:space="preserve"> </w:t>
            </w:r>
            <w:proofErr w:type="spellStart"/>
            <w:r>
              <w:t>mokėjimo</w:t>
            </w:r>
            <w:proofErr w:type="spellEnd"/>
            <w:r>
              <w:t xml:space="preserve"> </w:t>
            </w:r>
            <w:proofErr w:type="spellStart"/>
            <w:r>
              <w:t>sąskaita</w:t>
            </w:r>
            <w:proofErr w:type="spellEnd"/>
            <w:r>
              <w:t xml:space="preserve"> </w:t>
            </w:r>
            <w:proofErr w:type="spellStart"/>
            <w:r>
              <w:t>Pirkėjui</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Avanso</w:t>
            </w:r>
            <w:proofErr w:type="spellEnd"/>
            <w:r>
              <w:t xml:space="preserve"> </w:t>
            </w:r>
            <w:proofErr w:type="spellStart"/>
            <w:r>
              <w:t>užtikrinimą</w:t>
            </w:r>
            <w:proofErr w:type="spellEnd"/>
            <w:r>
              <w:t xml:space="preserve"> – </w:t>
            </w:r>
            <w:proofErr w:type="spellStart"/>
            <w:r>
              <w:t>banko</w:t>
            </w:r>
            <w:proofErr w:type="spellEnd"/>
            <w:r>
              <w:t xml:space="preserve"> </w:t>
            </w:r>
            <w:proofErr w:type="spellStart"/>
            <w:r>
              <w:t>garantiją</w:t>
            </w:r>
            <w:proofErr w:type="spellEnd"/>
            <w:r>
              <w:t>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arba</w:t>
            </w:r>
            <w:proofErr w:type="spellEnd"/>
            <w:r>
              <w:t xml:space="preserve"> </w:t>
            </w:r>
            <w:proofErr w:type="spellStart"/>
            <w:r>
              <w:t>kitą</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užtikrinimą</w:t>
            </w:r>
            <w:proofErr w:type="spellEnd"/>
            <w:r>
              <w:t xml:space="preserve"> ne </w:t>
            </w:r>
            <w:proofErr w:type="spellStart"/>
            <w:r>
              <w:t>mažesnei</w:t>
            </w:r>
            <w:proofErr w:type="spellEnd"/>
            <w:r>
              <w:t xml:space="preserve"> </w:t>
            </w:r>
            <w:proofErr w:type="spellStart"/>
            <w:r>
              <w:t>kaip</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prašomo</w:t>
            </w:r>
            <w:proofErr w:type="spellEnd"/>
            <w:r>
              <w:t xml:space="preserve"> </w:t>
            </w:r>
            <w:proofErr w:type="spellStart"/>
            <w:r>
              <w:t>Avanso</w:t>
            </w:r>
            <w:proofErr w:type="spellEnd"/>
            <w:r>
              <w:t xml:space="preserve"> </w:t>
            </w:r>
            <w:proofErr w:type="spellStart"/>
            <w:r>
              <w:t>dydžio</w:t>
            </w:r>
            <w:proofErr w:type="spellEnd"/>
            <w:r>
              <w:t xml:space="preserve"> </w:t>
            </w:r>
            <w:proofErr w:type="spellStart"/>
            <w:r>
              <w:t>sumai</w:t>
            </w:r>
            <w:proofErr w:type="spellEnd"/>
            <w:r>
              <w:t xml:space="preserve"> (</w:t>
            </w:r>
            <w:proofErr w:type="spellStart"/>
            <w:r>
              <w:t>toliau</w:t>
            </w:r>
            <w:proofErr w:type="spellEnd"/>
            <w:r>
              <w:t xml:space="preserve"> – </w:t>
            </w:r>
            <w:proofErr w:type="spellStart"/>
            <w:r>
              <w:t>Avanso</w:t>
            </w:r>
            <w:proofErr w:type="spellEnd"/>
            <w:r>
              <w:t xml:space="preserve"> </w:t>
            </w:r>
            <w:proofErr w:type="spellStart"/>
            <w:r>
              <w:t>užtikrinimas</w:t>
            </w:r>
            <w:proofErr w:type="spellEnd"/>
            <w:r>
              <w:t>). </w:t>
            </w:r>
          </w:p>
        </w:tc>
        <w:tc>
          <w:tcPr>
            <w:tcW w:w="4518" w:type="dxa"/>
            <w:tcBorders>
              <w:left w:val="single" w:sz="4" w:space="0" w:color="auto"/>
              <w:right w:val="single" w:sz="4" w:space="0" w:color="auto"/>
            </w:tcBorders>
          </w:tcPr>
          <w:p w14:paraId="443993A4" w14:textId="1A3009B1" w:rsidR="002E568E" w:rsidRDefault="002E568E" w:rsidP="002E568E">
            <w:r w:rsidRPr="001210A7">
              <w:t xml:space="preserve">12.1.3. If required by the Special Terms, the Supplier, in order to receive the Advance, shall, when applying for the payment of the Advance, provide the Buyer with the Advance Guarantee – a bank guarantee or a letter of guarantee from the insurance company or other security for the fulfilment of contractual obligations for the amount of the Advance requested in the Special Terms and Conditions (hereinafter referred  to as the Securing the advance). </w:t>
            </w:r>
          </w:p>
        </w:tc>
      </w:tr>
      <w:tr w:rsidR="002E568E" w14:paraId="26EBCBC1" w14:textId="77777777" w:rsidTr="00466A6D">
        <w:tc>
          <w:tcPr>
            <w:tcW w:w="4338" w:type="dxa"/>
            <w:tcBorders>
              <w:left w:val="single" w:sz="4" w:space="0" w:color="auto"/>
              <w:right w:val="single" w:sz="4" w:space="0" w:color="auto"/>
            </w:tcBorders>
          </w:tcPr>
          <w:p w14:paraId="43F8518E" w14:textId="77777777" w:rsidR="002E568E" w:rsidRDefault="002E568E" w:rsidP="002E568E">
            <w:proofErr w:type="spellStart"/>
            <w:r>
              <w:t>Pastaba</w:t>
            </w:r>
            <w:proofErr w:type="spellEnd"/>
            <w:r>
              <w:t xml:space="preserve">. Kai </w:t>
            </w:r>
            <w:proofErr w:type="spellStart"/>
            <w:r>
              <w:t>Specialiosiose</w:t>
            </w:r>
            <w:proofErr w:type="spellEnd"/>
            <w:r>
              <w:t xml:space="preserve"> </w:t>
            </w:r>
            <w:proofErr w:type="spellStart"/>
            <w:r>
              <w:t>sąlygose</w:t>
            </w:r>
            <w:proofErr w:type="spellEnd"/>
            <w:r>
              <w:t xml:space="preserve"> </w:t>
            </w:r>
            <w:proofErr w:type="spellStart"/>
            <w:r>
              <w:t>nurodoma</w:t>
            </w:r>
            <w:proofErr w:type="spellEnd"/>
            <w:r>
              <w:t xml:space="preserve">, </w:t>
            </w:r>
            <w:proofErr w:type="spellStart"/>
            <w:r>
              <w:t>kad</w:t>
            </w:r>
            <w:proofErr w:type="spellEnd"/>
            <w:r>
              <w:t> </w:t>
            </w:r>
            <w:proofErr w:type="spellStart"/>
            <w:r>
              <w:t>Pirkėjas</w:t>
            </w:r>
            <w:proofErr w:type="spellEnd"/>
            <w:r>
              <w:t xml:space="preserve"> </w:t>
            </w:r>
            <w:proofErr w:type="spellStart"/>
            <w:r>
              <w:t>reikalauja</w:t>
            </w:r>
            <w:proofErr w:type="spellEnd"/>
            <w:r>
              <w:t xml:space="preserve"> </w:t>
            </w:r>
            <w:proofErr w:type="spellStart"/>
            <w:r>
              <w:t>pateikti</w:t>
            </w:r>
            <w:proofErr w:type="spellEnd"/>
            <w:r>
              <w:t xml:space="preserve"> </w:t>
            </w:r>
            <w:proofErr w:type="spellStart"/>
            <w:r>
              <w:t>kredito</w:t>
            </w:r>
            <w:proofErr w:type="spellEnd"/>
            <w:r>
              <w:t xml:space="preserve"> </w:t>
            </w:r>
            <w:proofErr w:type="spellStart"/>
            <w:r>
              <w:t>unijos</w:t>
            </w:r>
            <w:proofErr w:type="spellEnd"/>
            <w:r>
              <w:t xml:space="preserve"> </w:t>
            </w:r>
            <w:proofErr w:type="spellStart"/>
            <w:r>
              <w:t>išduotą</w:t>
            </w:r>
            <w:proofErr w:type="spellEnd"/>
            <w:r>
              <w:t> </w:t>
            </w:r>
            <w:proofErr w:type="spellStart"/>
            <w:r>
              <w:t>Avanso</w:t>
            </w:r>
            <w:proofErr w:type="spellEnd"/>
            <w:r>
              <w:t xml:space="preserve"> </w:t>
            </w:r>
            <w:proofErr w:type="spellStart"/>
            <w:r>
              <w:t>užtikrinimą</w:t>
            </w:r>
            <w:proofErr w:type="spellEnd"/>
            <w:r>
              <w:t xml:space="preserve">, </w:t>
            </w:r>
            <w:proofErr w:type="spellStart"/>
            <w:r>
              <w:t>šio</w:t>
            </w:r>
            <w:proofErr w:type="spellEnd"/>
            <w:r>
              <w:t xml:space="preserve"> </w:t>
            </w:r>
            <w:proofErr w:type="spellStart"/>
            <w:r>
              <w:t>poskyrio</w:t>
            </w:r>
            <w:proofErr w:type="spellEnd"/>
            <w:r>
              <w:t xml:space="preserve"> </w:t>
            </w:r>
            <w:proofErr w:type="spellStart"/>
            <w:r>
              <w:t>nuostatos</w:t>
            </w:r>
            <w:proofErr w:type="spellEnd"/>
            <w:r>
              <w:t xml:space="preserve"> </w:t>
            </w:r>
            <w:proofErr w:type="spellStart"/>
            <w:r>
              <w:t>taikomos</w:t>
            </w:r>
            <w:proofErr w:type="spellEnd"/>
            <w:r>
              <w:t> </w:t>
            </w:r>
            <w:proofErr w:type="spellStart"/>
            <w:r>
              <w:t>pagal</w:t>
            </w:r>
            <w:proofErr w:type="spellEnd"/>
            <w:r>
              <w:t xml:space="preserve"> </w:t>
            </w:r>
            <w:proofErr w:type="spellStart"/>
            <w:r>
              <w:t>poreikį</w:t>
            </w:r>
            <w:proofErr w:type="spellEnd"/>
            <w:r>
              <w:t xml:space="preserve"> ir </w:t>
            </w:r>
            <w:proofErr w:type="spellStart"/>
            <w:r>
              <w:t>Pirkėjas</w:t>
            </w:r>
            <w:proofErr w:type="spellEnd"/>
            <w:r>
              <w:t xml:space="preserve"> </w:t>
            </w:r>
            <w:proofErr w:type="spellStart"/>
            <w:r>
              <w:t>gali</w:t>
            </w:r>
            <w:proofErr w:type="spellEnd"/>
            <w:r>
              <w:t> </w:t>
            </w:r>
            <w:proofErr w:type="spellStart"/>
            <w:r>
              <w:t>nusimatyti</w:t>
            </w:r>
            <w:proofErr w:type="spellEnd"/>
            <w:r>
              <w:t xml:space="preserve"> </w:t>
            </w:r>
            <w:proofErr w:type="spellStart"/>
            <w:r>
              <w:t>papildomus</w:t>
            </w:r>
            <w:proofErr w:type="spellEnd"/>
            <w:r>
              <w:t xml:space="preserve"> </w:t>
            </w:r>
            <w:proofErr w:type="spellStart"/>
            <w:r>
              <w:t>reikalavimus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tokio</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pateikimui</w:t>
            </w:r>
            <w:proofErr w:type="spellEnd"/>
            <w:r>
              <w:t xml:space="preserve">, </w:t>
            </w:r>
            <w:proofErr w:type="spellStart"/>
            <w:r>
              <w:t>atitinkančius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nuostatas</w:t>
            </w:r>
            <w:proofErr w:type="spellEnd"/>
            <w:r>
              <w:t>.</w:t>
            </w:r>
          </w:p>
        </w:tc>
        <w:tc>
          <w:tcPr>
            <w:tcW w:w="4518" w:type="dxa"/>
            <w:tcBorders>
              <w:left w:val="single" w:sz="4" w:space="0" w:color="auto"/>
              <w:right w:val="single" w:sz="4" w:space="0" w:color="auto"/>
            </w:tcBorders>
          </w:tcPr>
          <w:p w14:paraId="285D8609" w14:textId="07A130F4" w:rsidR="002E568E" w:rsidRDefault="002E568E" w:rsidP="002E568E">
            <w:r w:rsidRPr="001210A7">
              <w:t>Note. When the Special Terms and Conditions indicate that the Buyer requires the provision of an Advance Security issued by a credit union, the provisions of this Subsection shall be applied as necessary and the Buyer may provide additional requirements in the Special Terms and Conditions for the submission of such Advance Security, which correspond to the provisions of laws and other legal acts.</w:t>
            </w:r>
          </w:p>
        </w:tc>
      </w:tr>
      <w:tr w:rsidR="002E568E" w14:paraId="0EC5375D" w14:textId="77777777" w:rsidTr="00466A6D">
        <w:tc>
          <w:tcPr>
            <w:tcW w:w="4338" w:type="dxa"/>
            <w:tcBorders>
              <w:left w:val="single" w:sz="4" w:space="0" w:color="auto"/>
              <w:right w:val="single" w:sz="4" w:space="0" w:color="auto"/>
            </w:tcBorders>
          </w:tcPr>
          <w:p w14:paraId="3EF485B4" w14:textId="77777777" w:rsidR="002E568E" w:rsidRDefault="002E568E" w:rsidP="002E568E">
            <w:r>
              <w:t>12.1.4. </w:t>
            </w:r>
            <w:proofErr w:type="spellStart"/>
            <w:r>
              <w:t>Prieš</w:t>
            </w:r>
            <w:proofErr w:type="spellEnd"/>
            <w:r>
              <w:t xml:space="preserve"> </w:t>
            </w:r>
            <w:proofErr w:type="spellStart"/>
            <w:r>
              <w:t>pateikdamas</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prašyti</w:t>
            </w:r>
            <w:proofErr w:type="spellEnd"/>
            <w:r>
              <w:t xml:space="preserve"> </w:t>
            </w:r>
            <w:proofErr w:type="spellStart"/>
            <w:r>
              <w:t>Pirkėjo</w:t>
            </w:r>
            <w:proofErr w:type="spellEnd"/>
            <w:r>
              <w:t xml:space="preserve"> </w:t>
            </w:r>
            <w:proofErr w:type="spellStart"/>
            <w:r>
              <w:t>patvirtinti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sutinka</w:t>
            </w:r>
            <w:proofErr w:type="spellEnd"/>
            <w:r>
              <w:t xml:space="preserve"> </w:t>
            </w:r>
            <w:proofErr w:type="spellStart"/>
            <w:r>
              <w:t>priimti</w:t>
            </w:r>
            <w:proofErr w:type="spellEnd"/>
            <w:r>
              <w:t xml:space="preserve"> </w:t>
            </w:r>
            <w:proofErr w:type="spellStart"/>
            <w:r>
              <w:t>Tiekėjo</w:t>
            </w:r>
            <w:proofErr w:type="spellEnd"/>
            <w:r>
              <w:t xml:space="preserve"> </w:t>
            </w:r>
            <w:proofErr w:type="spellStart"/>
            <w:r>
              <w:t>siūlomą</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atsakyti</w:t>
            </w:r>
            <w:proofErr w:type="spellEnd"/>
            <w:r>
              <w:t xml:space="preserve"> </w:t>
            </w:r>
            <w:proofErr w:type="spellStart"/>
            <w:r>
              <w:t>Tiekėjui</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gavimo</w:t>
            </w:r>
            <w:proofErr w:type="spellEnd"/>
            <w:r>
              <w:t xml:space="preserve"> </w:t>
            </w:r>
            <w:proofErr w:type="spellStart"/>
            <w:r>
              <w:t>dienos</w:t>
            </w:r>
            <w:proofErr w:type="spellEnd"/>
            <w:r>
              <w:t>. </w:t>
            </w:r>
          </w:p>
        </w:tc>
        <w:tc>
          <w:tcPr>
            <w:tcW w:w="4518" w:type="dxa"/>
            <w:tcBorders>
              <w:left w:val="single" w:sz="4" w:space="0" w:color="auto"/>
              <w:right w:val="single" w:sz="4" w:space="0" w:color="auto"/>
            </w:tcBorders>
          </w:tcPr>
          <w:p w14:paraId="45BA1505" w14:textId="18D7428A" w:rsidR="002E568E" w:rsidRDefault="002E568E" w:rsidP="002E568E">
            <w:r w:rsidRPr="001210A7">
              <w:t>12.1.4. Before providing the Advance Security, the Supplier may ask the Buyer to confirm that the Buyer agrees to accept the Advance Security offered by the Supplier. In such a case, the Buyer must reply to the Supplier no later than within 3 (three) working days from the date of receipt of the Supplier's request.</w:t>
            </w:r>
          </w:p>
        </w:tc>
      </w:tr>
      <w:tr w:rsidR="002E568E" w14:paraId="5D34D7F5" w14:textId="77777777" w:rsidTr="00466A6D">
        <w:tc>
          <w:tcPr>
            <w:tcW w:w="4338" w:type="dxa"/>
            <w:tcBorders>
              <w:left w:val="single" w:sz="4" w:space="0" w:color="auto"/>
              <w:right w:val="single" w:sz="4" w:space="0" w:color="auto"/>
            </w:tcBorders>
          </w:tcPr>
          <w:p w14:paraId="3EE99665" w14:textId="77777777" w:rsidR="002E568E" w:rsidRDefault="002E568E" w:rsidP="002E568E">
            <w:r>
              <w:t>12.1.5. </w:t>
            </w:r>
            <w:proofErr w:type="spellStart"/>
            <w:r>
              <w:t>Avanso</w:t>
            </w:r>
            <w:proofErr w:type="spellEnd"/>
            <w:r>
              <w:t xml:space="preserve"> </w:t>
            </w:r>
            <w:proofErr w:type="spellStart"/>
            <w:r>
              <w:t>užtikrinimu</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privalo</w:t>
            </w:r>
            <w:proofErr w:type="spellEnd"/>
            <w:r>
              <w:t xml:space="preserve"> </w:t>
            </w:r>
            <w:proofErr w:type="spellStart"/>
            <w:r>
              <w:t>neatšaukiamai</w:t>
            </w:r>
            <w:proofErr w:type="spellEnd"/>
            <w:r>
              <w:t xml:space="preserve"> ir </w:t>
            </w:r>
            <w:proofErr w:type="spellStart"/>
            <w:r>
              <w:t>besąlygiškai</w:t>
            </w:r>
            <w:proofErr w:type="spellEnd"/>
            <w:r>
              <w:t xml:space="preserve"> </w:t>
            </w:r>
            <w:proofErr w:type="spellStart"/>
            <w:r>
              <w:t>įsipareigoti</w:t>
            </w:r>
            <w:proofErr w:type="spellEnd"/>
            <w:r>
              <w:t xml:space="preserve"> ne </w:t>
            </w:r>
            <w:proofErr w:type="spellStart"/>
            <w:r>
              <w:t>vėliau</w:t>
            </w:r>
            <w:proofErr w:type="spellEnd"/>
            <w:r>
              <w:t xml:space="preserve"> </w:t>
            </w:r>
            <w:proofErr w:type="spellStart"/>
            <w:r>
              <w:t>kaip</w:t>
            </w:r>
            <w:proofErr w:type="spellEnd"/>
            <w:r>
              <w:t xml:space="preserve"> per 15 (</w:t>
            </w:r>
            <w:proofErr w:type="spellStart"/>
            <w:r>
              <w:t>penkiolika</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neįvykdymą</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lastRenderedPageBreak/>
              <w:t>nutraukimą</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sumą</w:t>
            </w:r>
            <w:proofErr w:type="spellEnd"/>
            <w:r>
              <w:t xml:space="preserve">, </w:t>
            </w:r>
            <w:proofErr w:type="spellStart"/>
            <w:r>
              <w:t>neviršijančią</w:t>
            </w:r>
            <w:proofErr w:type="spellEnd"/>
            <w:r>
              <w:t xml:space="preserve"> </w:t>
            </w:r>
            <w:proofErr w:type="spellStart"/>
            <w:r>
              <w:t>išmokėto</w:t>
            </w:r>
            <w:proofErr w:type="spellEnd"/>
            <w:r>
              <w:t xml:space="preserve"> </w:t>
            </w:r>
            <w:proofErr w:type="spellStart"/>
            <w:r>
              <w:t>Avanso</w:t>
            </w:r>
            <w:proofErr w:type="spellEnd"/>
            <w:r>
              <w:t xml:space="preserve"> </w:t>
            </w:r>
            <w:proofErr w:type="spellStart"/>
            <w:r>
              <w:t>sumos</w:t>
            </w:r>
            <w:proofErr w:type="spellEnd"/>
            <w:r>
              <w:t xml:space="preserve"> ir </w:t>
            </w:r>
            <w:proofErr w:type="spellStart"/>
            <w:r>
              <w:t>užtikrinimo</w:t>
            </w:r>
            <w:proofErr w:type="spellEnd"/>
            <w:r>
              <w:t xml:space="preserve"> </w:t>
            </w:r>
            <w:proofErr w:type="spellStart"/>
            <w:r>
              <w:t>sumos</w:t>
            </w:r>
            <w:proofErr w:type="spellEnd"/>
            <w:r>
              <w:t xml:space="preserve">, </w:t>
            </w:r>
            <w:proofErr w:type="spellStart"/>
            <w:r>
              <w:t>pinigus</w:t>
            </w:r>
            <w:proofErr w:type="spellEnd"/>
            <w:r>
              <w:t xml:space="preserve"> </w:t>
            </w:r>
            <w:proofErr w:type="spellStart"/>
            <w:r>
              <w:t>pervedant</w:t>
            </w:r>
            <w:proofErr w:type="spellEnd"/>
            <w:r>
              <w:t xml:space="preserve"> į </w:t>
            </w:r>
            <w:proofErr w:type="spellStart"/>
            <w:r>
              <w:t>Pirkėjo</w:t>
            </w:r>
            <w:proofErr w:type="spellEnd"/>
            <w:r>
              <w:t xml:space="preserve"> </w:t>
            </w:r>
            <w:proofErr w:type="spellStart"/>
            <w:r>
              <w:t>sąskaitą</w:t>
            </w:r>
            <w:proofErr w:type="spellEnd"/>
            <w:r>
              <w:t>. </w:t>
            </w:r>
          </w:p>
        </w:tc>
        <w:tc>
          <w:tcPr>
            <w:tcW w:w="4518" w:type="dxa"/>
            <w:tcBorders>
              <w:left w:val="single" w:sz="4" w:space="0" w:color="auto"/>
              <w:right w:val="single" w:sz="4" w:space="0" w:color="auto"/>
            </w:tcBorders>
          </w:tcPr>
          <w:p w14:paraId="223B6F98" w14:textId="18CB5A4A" w:rsidR="002E568E" w:rsidRDefault="002E568E" w:rsidP="002E568E">
            <w:r w:rsidRPr="001210A7">
              <w:lastRenderedPageBreak/>
              <w:t xml:space="preserve">12.1.5. By securing the Advance, the Bank (insurance company) must irrevocably and unconditionally undertake not later than within 15 (fifteen) days from the Buyer's written notification of non-performance of the Contract or termination of the Contract </w:t>
            </w:r>
            <w:r w:rsidRPr="001210A7">
              <w:lastRenderedPageBreak/>
              <w:t>due to the fault of the Supplier, to pay the Buyer an amount not exceeding the amount of the paid Advance and the amount of the security by transferring the money to the Buyer's account.</w:t>
            </w:r>
          </w:p>
        </w:tc>
      </w:tr>
      <w:tr w:rsidR="002E568E" w14:paraId="0E753BDC" w14:textId="77777777" w:rsidTr="00466A6D">
        <w:tc>
          <w:tcPr>
            <w:tcW w:w="4338" w:type="dxa"/>
            <w:tcBorders>
              <w:left w:val="single" w:sz="4" w:space="0" w:color="auto"/>
              <w:right w:val="single" w:sz="4" w:space="0" w:color="auto"/>
            </w:tcBorders>
          </w:tcPr>
          <w:p w14:paraId="4F4DC59E" w14:textId="77777777" w:rsidR="002E568E" w:rsidRDefault="002E568E" w:rsidP="002E568E">
            <w:r>
              <w:lastRenderedPageBreak/>
              <w:t>12.1.6. 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pagrįstų</w:t>
            </w:r>
            <w:proofErr w:type="spellEnd"/>
            <w:r>
              <w:t xml:space="preserve"> </w:t>
            </w:r>
            <w:proofErr w:type="spellStart"/>
            <w:r>
              <w:t>savo</w:t>
            </w:r>
            <w:proofErr w:type="spellEnd"/>
            <w:r>
              <w:t xml:space="preserve"> </w:t>
            </w:r>
            <w:proofErr w:type="spellStart"/>
            <w:r>
              <w:t>reikalavimą</w:t>
            </w:r>
            <w:proofErr w:type="spellEnd"/>
            <w:r>
              <w:t xml:space="preserve">. </w:t>
            </w:r>
            <w:proofErr w:type="spellStart"/>
            <w:r>
              <w:t>Pirkėjas</w:t>
            </w:r>
            <w:proofErr w:type="spellEnd"/>
            <w:r>
              <w:t xml:space="preserve"> </w:t>
            </w:r>
            <w:proofErr w:type="spellStart"/>
            <w:r>
              <w:t>pranešime</w:t>
            </w:r>
            <w:proofErr w:type="spellEnd"/>
            <w:r>
              <w:t xml:space="preserve"> </w:t>
            </w:r>
            <w:proofErr w:type="spellStart"/>
            <w:r>
              <w:t>bankui</w:t>
            </w:r>
            <w:proofErr w:type="spellEnd"/>
            <w:r>
              <w:t xml:space="preserve"> (</w:t>
            </w:r>
            <w:proofErr w:type="spellStart"/>
            <w:r>
              <w:t>draudimo</w:t>
            </w:r>
            <w:proofErr w:type="spellEnd"/>
            <w:r>
              <w:t xml:space="preserve"> </w:t>
            </w:r>
            <w:proofErr w:type="spellStart"/>
            <w:r>
              <w:t>bendrovei</w:t>
            </w:r>
            <w:proofErr w:type="spellEnd"/>
            <w:r>
              <w:t xml:space="preserve">) </w:t>
            </w:r>
            <w:proofErr w:type="spellStart"/>
            <w:r>
              <w:t>nurodys</w:t>
            </w:r>
            <w:proofErr w:type="spellEnd"/>
            <w:r>
              <w:t xml:space="preserve">, </w:t>
            </w:r>
            <w:proofErr w:type="spellStart"/>
            <w:r>
              <w:t>kad</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suma</w:t>
            </w:r>
            <w:proofErr w:type="spellEnd"/>
            <w:r>
              <w:t xml:space="preserve"> jam </w:t>
            </w:r>
            <w:proofErr w:type="spellStart"/>
            <w:r>
              <w:t>priklauso</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Tiekėjas</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neįvykdė</w:t>
            </w:r>
            <w:proofErr w:type="spellEnd"/>
            <w:r>
              <w:t xml:space="preserve"> </w:t>
            </w:r>
            <w:proofErr w:type="spellStart"/>
            <w:r>
              <w:t>Sutarties</w:t>
            </w:r>
            <w:proofErr w:type="spellEnd"/>
            <w:r>
              <w:t xml:space="preserve"> </w:t>
            </w:r>
            <w:proofErr w:type="spellStart"/>
            <w:r>
              <w:t>sąlygų</w:t>
            </w:r>
            <w:proofErr w:type="spellEnd"/>
            <w:r>
              <w:t xml:space="preserve"> ir (</w:t>
            </w:r>
            <w:proofErr w:type="spellStart"/>
            <w:r>
              <w:t>arba</w:t>
            </w:r>
            <w:proofErr w:type="spellEnd"/>
            <w:r>
              <w:t xml:space="preserve">) ji </w:t>
            </w:r>
            <w:proofErr w:type="spellStart"/>
            <w:r>
              <w:t>buvo</w:t>
            </w:r>
            <w:proofErr w:type="spellEnd"/>
            <w:r>
              <w:t xml:space="preserve"> </w:t>
            </w:r>
            <w:proofErr w:type="spellStart"/>
            <w:r>
              <w:t>nutraukta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ir </w:t>
            </w:r>
            <w:proofErr w:type="spellStart"/>
            <w:r>
              <w:t>Tiekėjas</w:t>
            </w:r>
            <w:proofErr w:type="spellEnd"/>
            <w:r>
              <w:t xml:space="preserve"> </w:t>
            </w:r>
            <w:proofErr w:type="spellStart"/>
            <w:r>
              <w:t>negrąžino</w:t>
            </w:r>
            <w:proofErr w:type="spellEnd"/>
            <w:r>
              <w:t xml:space="preserve"> </w:t>
            </w:r>
            <w:proofErr w:type="spellStart"/>
            <w:r>
              <w:t>Avanso</w:t>
            </w:r>
            <w:proofErr w:type="spellEnd"/>
            <w:r>
              <w:t>.  </w:t>
            </w:r>
          </w:p>
        </w:tc>
        <w:tc>
          <w:tcPr>
            <w:tcW w:w="4518" w:type="dxa"/>
            <w:tcBorders>
              <w:left w:val="single" w:sz="4" w:space="0" w:color="auto"/>
              <w:right w:val="single" w:sz="4" w:space="0" w:color="auto"/>
            </w:tcBorders>
          </w:tcPr>
          <w:p w14:paraId="75A322A6" w14:textId="3CFB82E2" w:rsidR="002E568E" w:rsidRDefault="002E568E" w:rsidP="002E568E">
            <w:r w:rsidRPr="001210A7">
              <w:t>12.1.6. The Bank (insurance company) does not have the right to demand that the Buyer substantiate his/her claim. The Buyer will indicate in the notification to the bank (insurance company) that the amount of the Advance Security is due to the fact that the Supplier has partially or completely failed to fulfil the terms of the Contract and/or it has been terminated due to the Supplier's fault and the Supplier has not returned the Advance.</w:t>
            </w:r>
          </w:p>
        </w:tc>
      </w:tr>
      <w:tr w:rsidR="002E568E" w14:paraId="2EF6FDAE" w14:textId="77777777" w:rsidTr="00466A6D">
        <w:tc>
          <w:tcPr>
            <w:tcW w:w="4338" w:type="dxa"/>
            <w:tcBorders>
              <w:left w:val="single" w:sz="4" w:space="0" w:color="auto"/>
              <w:right w:val="single" w:sz="4" w:space="0" w:color="auto"/>
            </w:tcBorders>
          </w:tcPr>
          <w:p w14:paraId="42861CA5" w14:textId="77777777" w:rsidR="002E568E" w:rsidRDefault="002E568E" w:rsidP="002E568E">
            <w:r>
              <w:t>12.1.7. </w:t>
            </w:r>
            <w:proofErr w:type="spellStart"/>
            <w:r>
              <w:t>Avanso</w:t>
            </w:r>
            <w:proofErr w:type="spellEnd"/>
            <w:r>
              <w:t xml:space="preserve"> </w:t>
            </w:r>
            <w:proofErr w:type="spellStart"/>
            <w:r>
              <w:t>užtikrinimo</w:t>
            </w:r>
            <w:proofErr w:type="spellEnd"/>
            <w:r>
              <w:t xml:space="preserve"> </w:t>
            </w:r>
            <w:proofErr w:type="spellStart"/>
            <w:r>
              <w:t>suma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nurodoma</w:t>
            </w:r>
            <w:proofErr w:type="spellEnd"/>
            <w:r>
              <w:t xml:space="preserve"> ir </w:t>
            </w:r>
            <w:proofErr w:type="spellStart"/>
            <w:r>
              <w:t>išmokama</w:t>
            </w:r>
            <w:proofErr w:type="spellEnd"/>
            <w:r>
              <w:t xml:space="preserve"> </w:t>
            </w:r>
            <w:proofErr w:type="spellStart"/>
            <w:r>
              <w:t>eurais</w:t>
            </w:r>
            <w:proofErr w:type="spellEnd"/>
            <w:r>
              <w:t>. </w:t>
            </w:r>
          </w:p>
        </w:tc>
        <w:tc>
          <w:tcPr>
            <w:tcW w:w="4518" w:type="dxa"/>
            <w:tcBorders>
              <w:left w:val="single" w:sz="4" w:space="0" w:color="auto"/>
              <w:right w:val="single" w:sz="4" w:space="0" w:color="auto"/>
            </w:tcBorders>
          </w:tcPr>
          <w:p w14:paraId="2E05C8D9" w14:textId="7842422B" w:rsidR="002E568E" w:rsidRDefault="002E568E" w:rsidP="002E568E">
            <w:r w:rsidRPr="001210A7">
              <w:t>12.1.7. The amount of the advance security shall be indicated and paid in euro.</w:t>
            </w:r>
          </w:p>
        </w:tc>
      </w:tr>
      <w:tr w:rsidR="002E568E" w14:paraId="423524A1" w14:textId="77777777" w:rsidTr="00466A6D">
        <w:tc>
          <w:tcPr>
            <w:tcW w:w="4338" w:type="dxa"/>
            <w:tcBorders>
              <w:left w:val="single" w:sz="4" w:space="0" w:color="auto"/>
              <w:right w:val="single" w:sz="4" w:space="0" w:color="auto"/>
            </w:tcBorders>
          </w:tcPr>
          <w:p w14:paraId="546ED5AD" w14:textId="77777777" w:rsidR="002E568E" w:rsidRDefault="002E568E" w:rsidP="002E568E">
            <w:r>
              <w:t>12.1.8. </w:t>
            </w:r>
            <w:proofErr w:type="spellStart"/>
            <w:r>
              <w:t>Avanso</w:t>
            </w:r>
            <w:proofErr w:type="spellEnd"/>
            <w:r>
              <w:t xml:space="preserve"> </w:t>
            </w:r>
            <w:proofErr w:type="spellStart"/>
            <w:r>
              <w:t>užtikrinimas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surašytas</w:t>
            </w:r>
            <w:proofErr w:type="spellEnd"/>
            <w:r>
              <w:t xml:space="preserve"> </w:t>
            </w:r>
            <w:proofErr w:type="spellStart"/>
            <w:r>
              <w:t>lietuvių</w:t>
            </w:r>
            <w:proofErr w:type="spellEnd"/>
            <w:r>
              <w:t xml:space="preserve"> </w:t>
            </w:r>
            <w:proofErr w:type="spellStart"/>
            <w:r>
              <w:t>arba</w:t>
            </w:r>
            <w:proofErr w:type="spellEnd"/>
            <w:r>
              <w:t xml:space="preserve"> </w:t>
            </w:r>
            <w:proofErr w:type="spellStart"/>
            <w:r>
              <w:t>kita</w:t>
            </w:r>
            <w:proofErr w:type="spellEnd"/>
            <w:r>
              <w:t xml:space="preserve"> </w:t>
            </w:r>
            <w:proofErr w:type="spellStart"/>
            <w:r>
              <w:t>kalba</w:t>
            </w:r>
            <w:proofErr w:type="spellEnd"/>
            <w:r>
              <w:t xml:space="preserve"> (</w:t>
            </w:r>
            <w:proofErr w:type="spellStart"/>
            <w:r>
              <w:t>esant</w:t>
            </w:r>
            <w:proofErr w:type="spellEnd"/>
            <w:r>
              <w:t xml:space="preserve"> </w:t>
            </w:r>
            <w:proofErr w:type="spellStart"/>
            <w:r>
              <w:t>Pirkėjo</w:t>
            </w:r>
            <w:proofErr w:type="spellEnd"/>
            <w:r>
              <w:t xml:space="preserve"> </w:t>
            </w:r>
            <w:proofErr w:type="spellStart"/>
            <w:r>
              <w:t>prašymui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w:t>
            </w:r>
            <w:proofErr w:type="spellStart"/>
            <w:r>
              <w:t>vertimas</w:t>
            </w:r>
            <w:proofErr w:type="spellEnd"/>
            <w:r>
              <w:t xml:space="preserve"> į </w:t>
            </w:r>
            <w:proofErr w:type="spellStart"/>
            <w:r>
              <w:t>lietuvių</w:t>
            </w:r>
            <w:proofErr w:type="spellEnd"/>
            <w:r>
              <w:t xml:space="preserve"> </w:t>
            </w:r>
            <w:proofErr w:type="spellStart"/>
            <w:r>
              <w:t>kalbą</w:t>
            </w:r>
            <w:proofErr w:type="spellEnd"/>
            <w:r>
              <w:t>). </w:t>
            </w:r>
          </w:p>
        </w:tc>
        <w:tc>
          <w:tcPr>
            <w:tcW w:w="4518" w:type="dxa"/>
            <w:tcBorders>
              <w:left w:val="single" w:sz="4" w:space="0" w:color="auto"/>
              <w:right w:val="single" w:sz="4" w:space="0" w:color="auto"/>
            </w:tcBorders>
          </w:tcPr>
          <w:p w14:paraId="3B08230B" w14:textId="685AD40D" w:rsidR="002E568E" w:rsidRDefault="002E568E" w:rsidP="002E568E">
            <w:r w:rsidRPr="001210A7">
              <w:t>12.1.8. The advance security must be written in Lithuanian or another language (at the request of the Buyer, a translation into Lithuanian must be provided).</w:t>
            </w:r>
          </w:p>
        </w:tc>
      </w:tr>
      <w:tr w:rsidR="002E568E" w14:paraId="4D005C82" w14:textId="77777777" w:rsidTr="00466A6D">
        <w:tc>
          <w:tcPr>
            <w:tcW w:w="4338" w:type="dxa"/>
            <w:tcBorders>
              <w:left w:val="single" w:sz="4" w:space="0" w:color="auto"/>
              <w:right w:val="single" w:sz="4" w:space="0" w:color="auto"/>
            </w:tcBorders>
          </w:tcPr>
          <w:p w14:paraId="0BCB00D8" w14:textId="77777777" w:rsidR="002E568E" w:rsidRDefault="002E568E" w:rsidP="002E568E">
            <w:r>
              <w:t>12.1.9. </w:t>
            </w:r>
            <w:proofErr w:type="spellStart"/>
            <w:r>
              <w:t>Avanso</w:t>
            </w:r>
            <w:proofErr w:type="spellEnd"/>
            <w:r>
              <w:t xml:space="preserve"> </w:t>
            </w:r>
            <w:proofErr w:type="spellStart"/>
            <w:r>
              <w:t>užtikrinimas</w:t>
            </w:r>
            <w:proofErr w:type="spellEnd"/>
            <w:r>
              <w:t xml:space="preserve">, </w:t>
            </w:r>
            <w:proofErr w:type="spellStart"/>
            <w:r>
              <w:t>neatitinkantis</w:t>
            </w:r>
            <w:proofErr w:type="spellEnd"/>
            <w:r>
              <w:t xml:space="preserve"> </w:t>
            </w:r>
            <w:proofErr w:type="spellStart"/>
            <w:r>
              <w:t>šiame</w:t>
            </w:r>
            <w:proofErr w:type="spellEnd"/>
            <w:r>
              <w:t xml:space="preserve"> </w:t>
            </w:r>
            <w:proofErr w:type="spellStart"/>
            <w:r>
              <w:t>Sutarties</w:t>
            </w:r>
            <w:proofErr w:type="spellEnd"/>
            <w:r>
              <w:t xml:space="preserve"> </w:t>
            </w:r>
            <w:proofErr w:type="spellStart"/>
            <w:r>
              <w:t>poskyryje</w:t>
            </w:r>
            <w:proofErr w:type="spellEnd"/>
            <w:r>
              <w:t xml:space="preserve"> </w:t>
            </w:r>
            <w:proofErr w:type="spellStart"/>
            <w:r>
              <w:t>nustatytų</w:t>
            </w:r>
            <w:proofErr w:type="spellEnd"/>
            <w:r>
              <w:t xml:space="preserve"> </w:t>
            </w:r>
            <w:proofErr w:type="spellStart"/>
            <w:r>
              <w:t>reikalavimų</w:t>
            </w:r>
            <w:proofErr w:type="spellEnd"/>
            <w:r>
              <w:t xml:space="preserve">, </w:t>
            </w:r>
            <w:proofErr w:type="spellStart"/>
            <w:r>
              <w:t>nebus</w:t>
            </w:r>
            <w:proofErr w:type="spellEnd"/>
            <w:r>
              <w:t xml:space="preserve"> </w:t>
            </w:r>
            <w:proofErr w:type="spellStart"/>
            <w:r>
              <w:t>priimamas</w:t>
            </w:r>
            <w:proofErr w:type="spellEnd"/>
            <w:r>
              <w:t>. </w:t>
            </w:r>
          </w:p>
        </w:tc>
        <w:tc>
          <w:tcPr>
            <w:tcW w:w="4518" w:type="dxa"/>
            <w:tcBorders>
              <w:left w:val="single" w:sz="4" w:space="0" w:color="auto"/>
              <w:right w:val="single" w:sz="4" w:space="0" w:color="auto"/>
            </w:tcBorders>
          </w:tcPr>
          <w:p w14:paraId="05EC1578" w14:textId="51955150" w:rsidR="002E568E" w:rsidRDefault="002E568E" w:rsidP="002E568E">
            <w:r w:rsidRPr="001210A7">
              <w:t>12.1.9. An advance security that does not comply with the requirements set out in this sub-section of the Contract will not be accepted.</w:t>
            </w:r>
          </w:p>
        </w:tc>
      </w:tr>
      <w:tr w:rsidR="002E568E" w14:paraId="100EDD9D" w14:textId="77777777" w:rsidTr="00466A6D">
        <w:tc>
          <w:tcPr>
            <w:tcW w:w="4338" w:type="dxa"/>
            <w:tcBorders>
              <w:left w:val="single" w:sz="4" w:space="0" w:color="auto"/>
              <w:right w:val="single" w:sz="4" w:space="0" w:color="auto"/>
            </w:tcBorders>
          </w:tcPr>
          <w:p w14:paraId="21E9BEBF" w14:textId="77777777" w:rsidR="002E568E" w:rsidRDefault="002E568E" w:rsidP="002E568E">
            <w:r>
              <w:t xml:space="preserve">12.1.10. Jei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išdavęs</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negali</w:t>
            </w:r>
            <w:proofErr w:type="spellEnd"/>
            <w:r>
              <w:t xml:space="preserve"> </w:t>
            </w:r>
            <w:proofErr w:type="spellStart"/>
            <w:r>
              <w:t>įvykdyti</w:t>
            </w:r>
            <w:proofErr w:type="spellEnd"/>
            <w:r>
              <w:t xml:space="preserve"> </w:t>
            </w:r>
            <w:proofErr w:type="spellStart"/>
            <w:r>
              <w:t>savo</w:t>
            </w:r>
            <w:proofErr w:type="spellEnd"/>
            <w:r>
              <w:t xml:space="preserve"> </w:t>
            </w:r>
            <w:proofErr w:type="spellStart"/>
            <w:r>
              <w:t>įsipareigojimų</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raštu</w:t>
            </w:r>
            <w:proofErr w:type="spellEnd"/>
            <w:r>
              <w:t xml:space="preserve"> </w:t>
            </w:r>
            <w:proofErr w:type="spellStart"/>
            <w:r>
              <w:t>pareikalauti</w:t>
            </w:r>
            <w:proofErr w:type="spellEnd"/>
            <w:r>
              <w:t xml:space="preserve"> </w:t>
            </w:r>
            <w:proofErr w:type="spellStart"/>
            <w:r>
              <w:t>Tiekėjo</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pateikti</w:t>
            </w:r>
            <w:proofErr w:type="spellEnd"/>
            <w:r>
              <w:t xml:space="preserve"> </w:t>
            </w:r>
            <w:proofErr w:type="spellStart"/>
            <w:r>
              <w:t>naują</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tokiomis</w:t>
            </w:r>
            <w:proofErr w:type="spellEnd"/>
            <w:r>
              <w:t xml:space="preserve"> </w:t>
            </w:r>
            <w:proofErr w:type="spellStart"/>
            <w:r>
              <w:t>pačiomis</w:t>
            </w:r>
            <w:proofErr w:type="spellEnd"/>
            <w:r>
              <w:t xml:space="preserve"> </w:t>
            </w:r>
            <w:proofErr w:type="spellStart"/>
            <w:r>
              <w:t>sąlygomis</w:t>
            </w:r>
            <w:proofErr w:type="spellEnd"/>
            <w:r>
              <w:t xml:space="preserve"> </w:t>
            </w:r>
            <w:proofErr w:type="spellStart"/>
            <w:r>
              <w:t>kaip</w:t>
            </w:r>
            <w:proofErr w:type="spellEnd"/>
            <w:r>
              <w:t xml:space="preserve"> ir </w:t>
            </w:r>
            <w:proofErr w:type="spellStart"/>
            <w:r>
              <w:t>ankstesnysis</w:t>
            </w:r>
            <w:proofErr w:type="spellEnd"/>
            <w:r>
              <w:t>. </w:t>
            </w:r>
          </w:p>
        </w:tc>
        <w:tc>
          <w:tcPr>
            <w:tcW w:w="4518" w:type="dxa"/>
            <w:tcBorders>
              <w:left w:val="single" w:sz="4" w:space="0" w:color="auto"/>
              <w:right w:val="single" w:sz="4" w:space="0" w:color="auto"/>
            </w:tcBorders>
          </w:tcPr>
          <w:p w14:paraId="1F475EDC" w14:textId="5CB809F3" w:rsidR="002E568E" w:rsidRDefault="002E568E" w:rsidP="002E568E">
            <w:r w:rsidRPr="001210A7">
              <w:t>12.1.10. If, during the performance of the Contract, the bank (insurance company) that issued the Advance Security is unable to fulfil its obligations, the Buyer may request the Supplier in writing to provide a new Advance Security within 10 (ten) working days, under the same conditions as the previous one.</w:t>
            </w:r>
          </w:p>
        </w:tc>
      </w:tr>
      <w:tr w:rsidR="002E568E" w14:paraId="32B813A5" w14:textId="77777777" w:rsidTr="00466A6D">
        <w:tc>
          <w:tcPr>
            <w:tcW w:w="4338" w:type="dxa"/>
            <w:tcBorders>
              <w:left w:val="single" w:sz="4" w:space="0" w:color="auto"/>
              <w:right w:val="single" w:sz="4" w:space="0" w:color="auto"/>
            </w:tcBorders>
          </w:tcPr>
          <w:p w14:paraId="255892A6" w14:textId="77777777" w:rsidR="002E568E" w:rsidRDefault="002E568E" w:rsidP="002E568E">
            <w:r>
              <w:t>12.1.11. </w:t>
            </w:r>
            <w:proofErr w:type="spellStart"/>
            <w:r>
              <w:t>Pirkėjas</w:t>
            </w:r>
            <w:proofErr w:type="spellEnd"/>
            <w:r>
              <w:t xml:space="preserve"> </w:t>
            </w:r>
            <w:proofErr w:type="spellStart"/>
            <w:r>
              <w:t>sumoka</w:t>
            </w:r>
            <w:proofErr w:type="spellEnd"/>
            <w:r>
              <w:t xml:space="preserve"> </w:t>
            </w:r>
            <w:proofErr w:type="spellStart"/>
            <w:r>
              <w:t>Tiekėjui</w:t>
            </w:r>
            <w:proofErr w:type="spellEnd"/>
            <w:r>
              <w:t xml:space="preserve"> </w:t>
            </w:r>
            <w:proofErr w:type="spellStart"/>
            <w:r>
              <w:t>avansą</w:t>
            </w:r>
            <w:proofErr w:type="spellEnd"/>
            <w:r>
              <w:t xml:space="preserve"> per </w:t>
            </w:r>
            <w:proofErr w:type="spellStart"/>
            <w:r>
              <w:t>Specialiosiose</w:t>
            </w:r>
            <w:proofErr w:type="spellEnd"/>
            <w:r>
              <w:t xml:space="preserve"> </w:t>
            </w:r>
            <w:proofErr w:type="spellStart"/>
            <w:r>
              <w:t>sąlygose</w:t>
            </w:r>
            <w:proofErr w:type="spellEnd"/>
            <w:r>
              <w:t xml:space="preserve"> </w:t>
            </w:r>
            <w:proofErr w:type="spellStart"/>
            <w:r>
              <w:t>numatytą</w:t>
            </w:r>
            <w:proofErr w:type="spellEnd"/>
            <w:r>
              <w:t xml:space="preserve"> </w:t>
            </w:r>
            <w:proofErr w:type="spellStart"/>
            <w:r>
              <w:t>terminą</w:t>
            </w:r>
            <w:proofErr w:type="spellEnd"/>
            <w:r>
              <w:t xml:space="preserve"> </w:t>
            </w:r>
            <w:proofErr w:type="spellStart"/>
            <w:r>
              <w:t>nuo</w:t>
            </w:r>
            <w:proofErr w:type="spellEnd"/>
            <w:r>
              <w:t xml:space="preserve"> </w:t>
            </w:r>
            <w:proofErr w:type="spellStart"/>
            <w:r>
              <w:t>išankstinio</w:t>
            </w:r>
            <w:proofErr w:type="spellEnd"/>
            <w:r>
              <w:t xml:space="preserve"> </w:t>
            </w:r>
            <w:proofErr w:type="spellStart"/>
            <w:r>
              <w:t>mokėjimo</w:t>
            </w:r>
            <w:proofErr w:type="spellEnd"/>
            <w:r>
              <w:t xml:space="preserve"> </w:t>
            </w:r>
            <w:proofErr w:type="spellStart"/>
            <w:r>
              <w:t>sąskaitos</w:t>
            </w:r>
            <w:proofErr w:type="spellEnd"/>
            <w:r>
              <w:t xml:space="preserve"> ir </w:t>
            </w:r>
            <w:proofErr w:type="spellStart"/>
            <w:r>
              <w:t>Avanso</w:t>
            </w:r>
            <w:proofErr w:type="spellEnd"/>
            <w:r>
              <w:t xml:space="preserve"> </w:t>
            </w:r>
            <w:proofErr w:type="spellStart"/>
            <w:r>
              <w:t>užtikrinimo</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Sumokėto</w:t>
            </w:r>
            <w:proofErr w:type="spellEnd"/>
            <w:r>
              <w:t xml:space="preserve"> </w:t>
            </w:r>
            <w:proofErr w:type="spellStart"/>
            <w:r>
              <w:t>avanso</w:t>
            </w:r>
            <w:proofErr w:type="spellEnd"/>
            <w:r>
              <w:t xml:space="preserve"> </w:t>
            </w:r>
            <w:proofErr w:type="spellStart"/>
            <w:r>
              <w:lastRenderedPageBreak/>
              <w:t>suma</w:t>
            </w:r>
            <w:proofErr w:type="spellEnd"/>
            <w:r>
              <w:t xml:space="preserve"> </w:t>
            </w:r>
            <w:proofErr w:type="spellStart"/>
            <w:r>
              <w:t>išskaitoma</w:t>
            </w:r>
            <w:proofErr w:type="spellEnd"/>
            <w:r>
              <w:t xml:space="preserve"> </w:t>
            </w:r>
            <w:proofErr w:type="spellStart"/>
            <w:r>
              <w:t>iš</w:t>
            </w:r>
            <w:proofErr w:type="spellEnd"/>
            <w:r>
              <w:t xml:space="preserve"> </w:t>
            </w:r>
            <w:proofErr w:type="spellStart"/>
            <w:r>
              <w:t>mokėtinos</w:t>
            </w:r>
            <w:proofErr w:type="spellEnd"/>
            <w:r>
              <w:t xml:space="preserve"> </w:t>
            </w:r>
            <w:proofErr w:type="spellStart"/>
            <w:r>
              <w:t>sumos</w:t>
            </w:r>
            <w:proofErr w:type="spellEnd"/>
            <w:r>
              <w:t>. </w:t>
            </w:r>
          </w:p>
        </w:tc>
        <w:tc>
          <w:tcPr>
            <w:tcW w:w="4518" w:type="dxa"/>
            <w:tcBorders>
              <w:left w:val="single" w:sz="4" w:space="0" w:color="auto"/>
              <w:right w:val="single" w:sz="4" w:space="0" w:color="auto"/>
            </w:tcBorders>
          </w:tcPr>
          <w:p w14:paraId="51FEB023" w14:textId="32B0E1D7" w:rsidR="002E568E" w:rsidRDefault="002E568E" w:rsidP="002E568E">
            <w:r w:rsidRPr="001210A7">
              <w:lastRenderedPageBreak/>
              <w:t xml:space="preserve">12.1.11. The Buyer shall pay the Advance to the Supplier within the term provided for in the Special Terms and Conditions from the date of receipt of the prepayment invoice and the Advance Security (if applicable). The </w:t>
            </w:r>
            <w:r w:rsidRPr="001210A7">
              <w:lastRenderedPageBreak/>
              <w:t>amount of the advance paid is deducted from the amount due.</w:t>
            </w:r>
          </w:p>
        </w:tc>
      </w:tr>
      <w:tr w:rsidR="002E568E" w14:paraId="379CB462" w14:textId="77777777" w:rsidTr="00466A6D">
        <w:tc>
          <w:tcPr>
            <w:tcW w:w="4338" w:type="dxa"/>
            <w:tcBorders>
              <w:left w:val="single" w:sz="4" w:space="0" w:color="auto"/>
              <w:right w:val="single" w:sz="4" w:space="0" w:color="auto"/>
            </w:tcBorders>
          </w:tcPr>
          <w:p w14:paraId="5AD66E1E" w14:textId="77777777" w:rsidR="002E568E" w:rsidRDefault="002E568E" w:rsidP="002E568E">
            <w:r>
              <w:lastRenderedPageBreak/>
              <w:t>12.1.12. </w:t>
            </w:r>
            <w:proofErr w:type="spellStart"/>
            <w:r>
              <w:t>Nutraukus</w:t>
            </w:r>
            <w:proofErr w:type="spellEnd"/>
            <w:r>
              <w:t xml:space="preserve"> Sutartį, </w:t>
            </w:r>
            <w:proofErr w:type="spellStart"/>
            <w:r>
              <w:t>Tiekėjas</w:t>
            </w:r>
            <w:proofErr w:type="spellEnd"/>
            <w:r>
              <w:t xml:space="preserve"> </w:t>
            </w:r>
            <w:proofErr w:type="spellStart"/>
            <w:r>
              <w:t>privalo</w:t>
            </w:r>
            <w:proofErr w:type="spellEnd"/>
            <w:r>
              <w:t xml:space="preserve"> </w:t>
            </w:r>
            <w:proofErr w:type="spellStart"/>
            <w:r>
              <w:t>grąžinti</w:t>
            </w:r>
            <w:proofErr w:type="spellEnd"/>
            <w:r>
              <w:t xml:space="preserve"> </w:t>
            </w:r>
            <w:proofErr w:type="spellStart"/>
            <w:r>
              <w:t>Pirkėjui</w:t>
            </w:r>
            <w:proofErr w:type="spellEnd"/>
            <w:r>
              <w:t xml:space="preserve"> </w:t>
            </w:r>
            <w:proofErr w:type="spellStart"/>
            <w:r>
              <w:t>gautą</w:t>
            </w:r>
            <w:proofErr w:type="spellEnd"/>
            <w:r>
              <w:t xml:space="preserve"> </w:t>
            </w:r>
            <w:proofErr w:type="spellStart"/>
            <w:r>
              <w:t>Avansą</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jeigu</w:t>
            </w:r>
            <w:proofErr w:type="spellEnd"/>
            <w:r>
              <w:t xml:space="preserve"> </w:t>
            </w:r>
            <w:proofErr w:type="spellStart"/>
            <w:r>
              <w:t>dalis</w:t>
            </w:r>
            <w:proofErr w:type="spellEnd"/>
            <w:r>
              <w:t xml:space="preserve"> </w:t>
            </w:r>
            <w:proofErr w:type="spellStart"/>
            <w:r>
              <w:t>Prekių</w:t>
            </w:r>
            <w:proofErr w:type="spellEnd"/>
            <w:r>
              <w:t xml:space="preserve"> </w:t>
            </w:r>
            <w:proofErr w:type="spellStart"/>
            <w:r>
              <w:t>pristatyta</w:t>
            </w:r>
            <w:proofErr w:type="spellEnd"/>
            <w:r>
              <w:t xml:space="preserve">, </w:t>
            </w:r>
            <w:proofErr w:type="spellStart"/>
            <w:r>
              <w:t>Pirkėjas</w:t>
            </w:r>
            <w:proofErr w:type="spellEnd"/>
            <w:r>
              <w:t xml:space="preserve"> </w:t>
            </w:r>
            <w:proofErr w:type="spellStart"/>
            <w:r>
              <w:t>jas</w:t>
            </w:r>
            <w:proofErr w:type="spellEnd"/>
            <w:r>
              <w:t xml:space="preserve"> </w:t>
            </w:r>
            <w:proofErr w:type="spellStart"/>
            <w:r>
              <w:t>yra</w:t>
            </w:r>
            <w:proofErr w:type="spellEnd"/>
            <w:r>
              <w:t xml:space="preserve"> </w:t>
            </w:r>
            <w:proofErr w:type="spellStart"/>
            <w:r>
              <w:t>priėmęs</w:t>
            </w:r>
            <w:proofErr w:type="spellEnd"/>
            <w:r>
              <w:t xml:space="preserve"> ir </w:t>
            </w:r>
            <w:proofErr w:type="spellStart"/>
            <w:r>
              <w:t>jomis</w:t>
            </w:r>
            <w:proofErr w:type="spellEnd"/>
            <w:r>
              <w:t xml:space="preserve"> </w:t>
            </w:r>
            <w:proofErr w:type="spellStart"/>
            <w:r>
              <w:t>gali</w:t>
            </w:r>
            <w:proofErr w:type="spellEnd"/>
            <w:r>
              <w:t xml:space="preserve"> </w:t>
            </w:r>
            <w:proofErr w:type="spellStart"/>
            <w:r>
              <w:t>naudotis</w:t>
            </w:r>
            <w:proofErr w:type="spellEnd"/>
            <w:r>
              <w:t xml:space="preserve"> </w:t>
            </w:r>
            <w:proofErr w:type="spellStart"/>
            <w:r>
              <w:t>pagal</w:t>
            </w:r>
            <w:proofErr w:type="spellEnd"/>
            <w:r>
              <w:t xml:space="preserve"> </w:t>
            </w:r>
            <w:proofErr w:type="spellStart"/>
            <w:r>
              <w:t>paskirtį</w:t>
            </w:r>
            <w:proofErr w:type="spellEnd"/>
            <w:r>
              <w:t xml:space="preserve"> – </w:t>
            </w:r>
            <w:proofErr w:type="spellStart"/>
            <w:r>
              <w:t>grąžinama</w:t>
            </w:r>
            <w:proofErr w:type="spellEnd"/>
            <w:r>
              <w:t xml:space="preserve"> ta </w:t>
            </w:r>
            <w:proofErr w:type="spellStart"/>
            <w:r>
              <w:t>Avanso</w:t>
            </w:r>
            <w:proofErr w:type="spellEnd"/>
            <w:r>
              <w:t xml:space="preserve"> </w:t>
            </w:r>
            <w:proofErr w:type="spellStart"/>
            <w:r>
              <w:t>dalis</w:t>
            </w:r>
            <w:proofErr w:type="spellEnd"/>
            <w:r>
              <w:t xml:space="preserve">, </w:t>
            </w:r>
            <w:proofErr w:type="spellStart"/>
            <w:r>
              <w:t>kuri</w:t>
            </w:r>
            <w:proofErr w:type="spellEnd"/>
            <w:r>
              <w:t xml:space="preserve"> </w:t>
            </w:r>
            <w:proofErr w:type="spellStart"/>
            <w:r>
              <w:t>viršija</w:t>
            </w:r>
            <w:proofErr w:type="spellEnd"/>
            <w:r>
              <w:t xml:space="preserve"> </w:t>
            </w:r>
            <w:proofErr w:type="spellStart"/>
            <w:r>
              <w:t>Pirkėjo</w:t>
            </w:r>
            <w:proofErr w:type="spellEnd"/>
            <w:r>
              <w:t xml:space="preserve"> </w:t>
            </w:r>
            <w:proofErr w:type="spellStart"/>
            <w:r>
              <w:t>priimtų</w:t>
            </w:r>
            <w:proofErr w:type="spellEnd"/>
            <w:r>
              <w:t xml:space="preserve"> </w:t>
            </w:r>
            <w:proofErr w:type="spellStart"/>
            <w:r>
              <w:t>Prekių</w:t>
            </w:r>
            <w:proofErr w:type="spellEnd"/>
            <w:r>
              <w:t xml:space="preserve"> </w:t>
            </w:r>
            <w:proofErr w:type="spellStart"/>
            <w:r>
              <w:t>kainą</w:t>
            </w:r>
            <w:proofErr w:type="spellEnd"/>
            <w:r>
              <w:t xml:space="preserve">). Jei </w:t>
            </w:r>
            <w:proofErr w:type="spellStart"/>
            <w:r>
              <w:t>Tiekėjas</w:t>
            </w:r>
            <w:proofErr w:type="spellEnd"/>
            <w:r>
              <w:t xml:space="preserve"> </w:t>
            </w:r>
            <w:proofErr w:type="spellStart"/>
            <w:r>
              <w:t>negrąžina</w:t>
            </w:r>
            <w:proofErr w:type="spellEnd"/>
            <w:r>
              <w:t xml:space="preserve"> </w:t>
            </w:r>
            <w:proofErr w:type="spellStart"/>
            <w:r>
              <w:t>gauto</w:t>
            </w:r>
            <w:proofErr w:type="spellEnd"/>
            <w:r>
              <w:t xml:space="preserve"> </w:t>
            </w:r>
            <w:proofErr w:type="spellStart"/>
            <w:r>
              <w:t>Avanso</w:t>
            </w:r>
            <w:proofErr w:type="spellEnd"/>
            <w:r>
              <w:t xml:space="preserve">, </w:t>
            </w:r>
            <w:proofErr w:type="spellStart"/>
            <w:r>
              <w:t>Pirkėjas</w:t>
            </w:r>
            <w:proofErr w:type="spellEnd"/>
            <w:r>
              <w:t xml:space="preserve"> </w:t>
            </w:r>
            <w:proofErr w:type="spellStart"/>
            <w:r>
              <w:t>pasinaudoja</w:t>
            </w:r>
            <w:proofErr w:type="spellEnd"/>
            <w:r>
              <w:t xml:space="preserve"> </w:t>
            </w:r>
            <w:proofErr w:type="spellStart"/>
            <w:r>
              <w:t>Avanso</w:t>
            </w:r>
            <w:proofErr w:type="spellEnd"/>
            <w:r>
              <w:t xml:space="preserve"> </w:t>
            </w:r>
            <w:proofErr w:type="spellStart"/>
            <w:r>
              <w:t>užtikrinimu</w:t>
            </w:r>
            <w:proofErr w:type="spellEnd"/>
            <w:r>
              <w:t xml:space="preserve"> (</w:t>
            </w:r>
            <w:proofErr w:type="spellStart"/>
            <w:r>
              <w:t>jei</w:t>
            </w:r>
            <w:proofErr w:type="spellEnd"/>
            <w:r>
              <w:t xml:space="preserve"> </w:t>
            </w:r>
            <w:proofErr w:type="spellStart"/>
            <w:r>
              <w:t>taikoma</w:t>
            </w:r>
            <w:proofErr w:type="spellEnd"/>
            <w:r>
              <w:t xml:space="preserve">). Tais </w:t>
            </w:r>
            <w:proofErr w:type="spellStart"/>
            <w:r>
              <w:t>atvejais</w:t>
            </w:r>
            <w:proofErr w:type="spellEnd"/>
            <w:r>
              <w:t xml:space="preserve">, </w:t>
            </w:r>
            <w:proofErr w:type="spellStart"/>
            <w:r>
              <w:t>jei</w:t>
            </w:r>
            <w:proofErr w:type="spellEnd"/>
            <w:r>
              <w:t xml:space="preserve"> </w:t>
            </w:r>
            <w:proofErr w:type="spellStart"/>
            <w:r>
              <w:t>nebuvo</w:t>
            </w:r>
            <w:proofErr w:type="spellEnd"/>
            <w:r>
              <w:t xml:space="preserve"> </w:t>
            </w:r>
            <w:proofErr w:type="spellStart"/>
            <w:r>
              <w:t>taikytas</w:t>
            </w:r>
            <w:proofErr w:type="spellEnd"/>
            <w:r>
              <w:t xml:space="preserve"> </w:t>
            </w:r>
            <w:proofErr w:type="spellStart"/>
            <w:r>
              <w:t>Bendrųjų</w:t>
            </w:r>
            <w:proofErr w:type="spellEnd"/>
            <w:r>
              <w:t xml:space="preserve"> </w:t>
            </w:r>
            <w:proofErr w:type="spellStart"/>
            <w:r>
              <w:t>sąlygų</w:t>
            </w:r>
            <w:proofErr w:type="spellEnd"/>
            <w:r>
              <w:t xml:space="preserve"> 12.1.3 </w:t>
            </w:r>
            <w:proofErr w:type="spellStart"/>
            <w:r>
              <w:t>punktas</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sumokėti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netesybas</w:t>
            </w:r>
            <w:proofErr w:type="spellEnd"/>
            <w:r>
              <w:t xml:space="preserve">, </w:t>
            </w:r>
            <w:proofErr w:type="spellStart"/>
            <w:r>
              <w:t>skaičiuojamas</w:t>
            </w:r>
            <w:proofErr w:type="spellEnd"/>
            <w:r>
              <w:t xml:space="preserve"> </w:t>
            </w:r>
            <w:proofErr w:type="spellStart"/>
            <w:r>
              <w:t>nuo</w:t>
            </w:r>
            <w:proofErr w:type="spellEnd"/>
            <w:r>
              <w:t xml:space="preserve"> </w:t>
            </w:r>
            <w:proofErr w:type="spellStart"/>
            <w:r>
              <w:t>grąžintinos</w:t>
            </w:r>
            <w:proofErr w:type="spellEnd"/>
            <w:r>
              <w:t xml:space="preserve"> </w:t>
            </w:r>
            <w:proofErr w:type="spellStart"/>
            <w:r>
              <w:t>Avanso</w:t>
            </w:r>
            <w:proofErr w:type="spellEnd"/>
            <w:r>
              <w:t xml:space="preserve"> </w:t>
            </w:r>
            <w:proofErr w:type="spellStart"/>
            <w:r>
              <w:t>sumos</w:t>
            </w:r>
            <w:proofErr w:type="spellEnd"/>
            <w:r>
              <w:t xml:space="preserve"> </w:t>
            </w:r>
            <w:proofErr w:type="spellStart"/>
            <w:r>
              <w:t>už</w:t>
            </w:r>
            <w:proofErr w:type="spellEnd"/>
            <w:r>
              <w:t xml:space="preserve"> </w:t>
            </w:r>
            <w:proofErr w:type="spellStart"/>
            <w:r>
              <w:t>laikotarpį</w:t>
            </w:r>
            <w:proofErr w:type="spellEnd"/>
            <w:r>
              <w:t xml:space="preserve"> </w:t>
            </w:r>
            <w:proofErr w:type="spellStart"/>
            <w:r>
              <w:t>nuo</w:t>
            </w:r>
            <w:proofErr w:type="spellEnd"/>
            <w:r>
              <w:t xml:space="preserve"> </w:t>
            </w:r>
            <w:proofErr w:type="spellStart"/>
            <w:r>
              <w:t>Avanso</w:t>
            </w:r>
            <w:proofErr w:type="spellEnd"/>
            <w:r>
              <w:t xml:space="preserve"> </w:t>
            </w:r>
            <w:proofErr w:type="spellStart"/>
            <w:r>
              <w:t>išmokėjimo</w:t>
            </w:r>
            <w:proofErr w:type="spellEnd"/>
            <w:r>
              <w:t xml:space="preserve"> </w:t>
            </w:r>
            <w:proofErr w:type="spellStart"/>
            <w:r>
              <w:t>iki</w:t>
            </w:r>
            <w:proofErr w:type="spellEnd"/>
            <w:r>
              <w:t xml:space="preserve"> jo </w:t>
            </w:r>
            <w:proofErr w:type="spellStart"/>
            <w:r>
              <w:t>grąžinimo</w:t>
            </w:r>
            <w:proofErr w:type="spellEnd"/>
            <w:r>
              <w:t>.</w:t>
            </w:r>
          </w:p>
        </w:tc>
        <w:tc>
          <w:tcPr>
            <w:tcW w:w="4518" w:type="dxa"/>
            <w:tcBorders>
              <w:left w:val="single" w:sz="4" w:space="0" w:color="auto"/>
              <w:right w:val="single" w:sz="4" w:space="0" w:color="auto"/>
            </w:tcBorders>
          </w:tcPr>
          <w:p w14:paraId="6F4B522E" w14:textId="6D30AA4A" w:rsidR="002E568E" w:rsidRDefault="002E568E" w:rsidP="002E568E">
            <w:r w:rsidRPr="001210A7">
              <w:t>12.1.12. Upon termination of the Contract, the Supplier must return the received Advance to the Buyer within 5 (five) working days (if part of the Goods has been delivered, the Buyer has accepted them and can use them for their intended purpose – the part of the Advance that exceeds the price of the Goods accepted by the Buyer shall be refunded). If the Supplier does not return the received Advance, the Buyer shall avail itself of the Advance Security (if applicable). In cases where clause 12.1.3 of the General Terms and Conditions has not been applied, the Supplier shall pay penalties in the amount specified in the Special Terms and Conditions, calculated from the amount of the Advance to be refunded for the period from the payment of the Advance to its repayment.</w:t>
            </w:r>
          </w:p>
        </w:tc>
      </w:tr>
      <w:tr w:rsidR="002E568E" w14:paraId="688454F8" w14:textId="77777777" w:rsidTr="00466A6D">
        <w:tc>
          <w:tcPr>
            <w:tcW w:w="4338" w:type="dxa"/>
            <w:tcBorders>
              <w:left w:val="single" w:sz="4" w:space="0" w:color="auto"/>
              <w:right w:val="single" w:sz="4" w:space="0" w:color="auto"/>
            </w:tcBorders>
          </w:tcPr>
          <w:p w14:paraId="11C0EF3E" w14:textId="77777777" w:rsidR="002E568E" w:rsidRDefault="002E568E" w:rsidP="002E568E">
            <w:r w:rsidRPr="004753A4">
              <w:rPr>
                <w:b/>
                <w:bCs/>
                <w:color w:val="000000"/>
                <w:szCs w:val="24"/>
              </w:rPr>
              <w:t xml:space="preserve">12.2.  </w:t>
            </w:r>
            <w:proofErr w:type="spellStart"/>
            <w:r w:rsidRPr="004753A4">
              <w:rPr>
                <w:b/>
                <w:bCs/>
                <w:color w:val="000000"/>
                <w:szCs w:val="24"/>
              </w:rPr>
              <w:t>Mokėjimų</w:t>
            </w:r>
            <w:proofErr w:type="spellEnd"/>
            <w:r w:rsidRPr="004753A4">
              <w:rPr>
                <w:b/>
                <w:bCs/>
                <w:color w:val="000000"/>
                <w:szCs w:val="24"/>
              </w:rPr>
              <w:t xml:space="preserve"> </w:t>
            </w:r>
            <w:proofErr w:type="spellStart"/>
            <w:r w:rsidRPr="004753A4">
              <w:rPr>
                <w:b/>
                <w:bCs/>
                <w:color w:val="000000"/>
                <w:szCs w:val="24"/>
              </w:rPr>
              <w:t>tvarka</w:t>
            </w:r>
            <w:proofErr w:type="spellEnd"/>
          </w:p>
        </w:tc>
        <w:tc>
          <w:tcPr>
            <w:tcW w:w="4518" w:type="dxa"/>
            <w:tcBorders>
              <w:left w:val="single" w:sz="4" w:space="0" w:color="auto"/>
              <w:right w:val="single" w:sz="4" w:space="0" w:color="auto"/>
            </w:tcBorders>
          </w:tcPr>
          <w:p w14:paraId="5CDFE9E7" w14:textId="77777777" w:rsidR="002E568E" w:rsidRPr="004753A4" w:rsidRDefault="002E568E" w:rsidP="002E568E">
            <w:pPr>
              <w:rPr>
                <w:b/>
                <w:bCs/>
                <w:color w:val="000000"/>
                <w:szCs w:val="24"/>
              </w:rPr>
            </w:pPr>
            <w:r>
              <w:rPr>
                <w:b/>
                <w:bCs/>
                <w:color w:val="000000"/>
                <w:szCs w:val="24"/>
              </w:rPr>
              <w:t>12.2. Payment procedure</w:t>
            </w:r>
          </w:p>
          <w:p w14:paraId="31A6D69F" w14:textId="0473786F" w:rsidR="002E568E" w:rsidRPr="004753A4" w:rsidRDefault="002E568E" w:rsidP="002E568E">
            <w:pPr>
              <w:rPr>
                <w:b/>
                <w:bCs/>
                <w:color w:val="000000"/>
                <w:szCs w:val="24"/>
              </w:rPr>
            </w:pPr>
          </w:p>
        </w:tc>
      </w:tr>
      <w:tr w:rsidR="002E568E" w14:paraId="58BB085F" w14:textId="77777777" w:rsidTr="00466A6D">
        <w:tc>
          <w:tcPr>
            <w:tcW w:w="4338" w:type="dxa"/>
            <w:tcBorders>
              <w:left w:val="single" w:sz="4" w:space="0" w:color="auto"/>
              <w:right w:val="single" w:sz="4" w:space="0" w:color="auto"/>
            </w:tcBorders>
          </w:tcPr>
          <w:p w14:paraId="37BCABAD" w14:textId="77777777" w:rsidR="002E568E" w:rsidRDefault="002E568E" w:rsidP="002E568E">
            <w:r>
              <w:t>12.2.1. </w:t>
            </w:r>
            <w:proofErr w:type="spellStart"/>
            <w:r>
              <w:t>Tiekėjas</w:t>
            </w:r>
            <w:proofErr w:type="spellEnd"/>
            <w:r>
              <w:t xml:space="preserve"> </w:t>
            </w:r>
            <w:proofErr w:type="spellStart"/>
            <w:r>
              <w:t>išrašo</w:t>
            </w:r>
            <w:proofErr w:type="spellEnd"/>
            <w:r>
              <w:t xml:space="preserve"> </w:t>
            </w:r>
            <w:proofErr w:type="spellStart"/>
            <w:r>
              <w:t>Sąskaitą</w:t>
            </w:r>
            <w:proofErr w:type="spellEnd"/>
            <w:r>
              <w:t xml:space="preserve"> tik </w:t>
            </w:r>
            <w:proofErr w:type="spellStart"/>
            <w:r>
              <w:t>Šalims</w:t>
            </w:r>
            <w:proofErr w:type="spellEnd"/>
            <w:r>
              <w:t xml:space="preserve"> </w:t>
            </w:r>
            <w:proofErr w:type="spellStart"/>
            <w:r>
              <w:t>pasirašius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w:t>
            </w:r>
            <w:proofErr w:type="spellStart"/>
            <w:r>
              <w:t>jeigu</w:t>
            </w:r>
            <w:proofErr w:type="spellEnd"/>
            <w:r>
              <w:t xml:space="preserve"> </w:t>
            </w:r>
            <w:proofErr w:type="spellStart"/>
            <w:r>
              <w:t>kitaip</w:t>
            </w:r>
            <w:proofErr w:type="spellEnd"/>
            <w:r>
              <w:t xml:space="preserve"> </w:t>
            </w:r>
            <w:proofErr w:type="spellStart"/>
            <w:r>
              <w:t>nenumatyta</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5C12CFCE" w14:textId="6A77E4F2" w:rsidR="002E568E" w:rsidRDefault="002E568E" w:rsidP="002E568E">
            <w:r w:rsidRPr="000A58DE">
              <w:t>12.2.1. The Supplier shall issue an Invoice only after the Parties have signed the Act of Transfer-Acceptance of the Goods, unless otherwise provided for in the Special Conditions:</w:t>
            </w:r>
          </w:p>
        </w:tc>
      </w:tr>
      <w:tr w:rsidR="002E568E" w14:paraId="64B5FBA3" w14:textId="77777777" w:rsidTr="00466A6D">
        <w:tc>
          <w:tcPr>
            <w:tcW w:w="4338" w:type="dxa"/>
            <w:tcBorders>
              <w:left w:val="single" w:sz="4" w:space="0" w:color="auto"/>
              <w:right w:val="single" w:sz="4" w:space="0" w:color="auto"/>
            </w:tcBorders>
          </w:tcPr>
          <w:p w14:paraId="1A3D0BFE" w14:textId="77777777" w:rsidR="002E568E" w:rsidRDefault="002E568E" w:rsidP="002E568E">
            <w:r>
              <w:t>12.2.1.1. </w:t>
            </w:r>
            <w:proofErr w:type="spellStart"/>
            <w:r>
              <w:t>elektroninę</w:t>
            </w:r>
            <w:proofErr w:type="spellEnd"/>
            <w:r>
              <w:t xml:space="preserve"> </w:t>
            </w:r>
            <w:proofErr w:type="spellStart"/>
            <w:r>
              <w:t>sąskaitą</w:t>
            </w:r>
            <w:proofErr w:type="spellEnd"/>
            <w:r>
              <w:t xml:space="preserve"> </w:t>
            </w:r>
            <w:proofErr w:type="spellStart"/>
            <w:r>
              <w:t>faktūrą</w:t>
            </w:r>
            <w:proofErr w:type="spellEnd"/>
            <w:r>
              <w:t xml:space="preserve">, </w:t>
            </w:r>
            <w:proofErr w:type="spellStart"/>
            <w:r>
              <w:t>atitinkančią</w:t>
            </w:r>
            <w:proofErr w:type="spellEnd"/>
            <w:r>
              <w:t xml:space="preserve">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xml:space="preserve"> </w:t>
            </w:r>
            <w:proofErr w:type="spellStart"/>
            <w:r>
              <w:t>standartą</w:t>
            </w:r>
            <w:proofErr w:type="spellEnd"/>
            <w:r>
              <w:t xml:space="preserve">, </w:t>
            </w:r>
            <w:proofErr w:type="spellStart"/>
            <w:r>
              <w:t>kurio</w:t>
            </w:r>
            <w:proofErr w:type="spellEnd"/>
            <w:r>
              <w:t xml:space="preserve"> </w:t>
            </w:r>
            <w:proofErr w:type="spellStart"/>
            <w:r>
              <w:t>nuoroda</w:t>
            </w:r>
            <w:proofErr w:type="spellEnd"/>
            <w:r>
              <w:t xml:space="preserve"> </w:t>
            </w:r>
            <w:proofErr w:type="spellStart"/>
            <w:r>
              <w:t>paskelbta</w:t>
            </w:r>
            <w:proofErr w:type="spellEnd"/>
            <w:r>
              <w:t xml:space="preserve"> 2017 m. </w:t>
            </w:r>
            <w:proofErr w:type="spellStart"/>
            <w:r>
              <w:t>spalio</w:t>
            </w:r>
            <w:proofErr w:type="spellEnd"/>
            <w:r>
              <w:t xml:space="preserve"> 16 d. </w:t>
            </w:r>
            <w:proofErr w:type="spellStart"/>
            <w:r>
              <w:t>Komisijos</w:t>
            </w:r>
            <w:proofErr w:type="spellEnd"/>
            <w:r>
              <w:t xml:space="preserve"> </w:t>
            </w:r>
            <w:proofErr w:type="spellStart"/>
            <w:r>
              <w:t>įgyvendinimo</w:t>
            </w:r>
            <w:proofErr w:type="spellEnd"/>
            <w:r>
              <w:t xml:space="preserve"> </w:t>
            </w:r>
            <w:proofErr w:type="spellStart"/>
            <w:r>
              <w:t>sprendime</w:t>
            </w:r>
            <w:proofErr w:type="spellEnd"/>
            <w:r>
              <w:t xml:space="preserve"> (ES) 2017/1870 </w:t>
            </w:r>
            <w:proofErr w:type="spellStart"/>
            <w:r>
              <w:t>dėl</w:t>
            </w:r>
            <w:proofErr w:type="spellEnd"/>
            <w:r>
              <w:t xml:space="preserve"> </w:t>
            </w:r>
            <w:proofErr w:type="spellStart"/>
            <w:r>
              <w:t>nuorodos</w:t>
            </w:r>
            <w:proofErr w:type="spellEnd"/>
            <w:r>
              <w:t xml:space="preserve"> į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xml:space="preserve"> </w:t>
            </w:r>
            <w:proofErr w:type="spellStart"/>
            <w:r>
              <w:t>standartą</w:t>
            </w:r>
            <w:proofErr w:type="spellEnd"/>
            <w:r>
              <w:t xml:space="preserve"> ir </w:t>
            </w:r>
            <w:proofErr w:type="spellStart"/>
            <w:r>
              <w:t>sintaksių</w:t>
            </w:r>
            <w:proofErr w:type="spellEnd"/>
            <w:r>
              <w:t xml:space="preserve"> </w:t>
            </w:r>
            <w:proofErr w:type="spellStart"/>
            <w:r>
              <w:t>sąrašo</w:t>
            </w:r>
            <w:proofErr w:type="spellEnd"/>
            <w:r>
              <w:t xml:space="preserve"> </w:t>
            </w:r>
            <w:proofErr w:type="spellStart"/>
            <w:r>
              <w:t>paskelbimo</w:t>
            </w:r>
            <w:proofErr w:type="spellEnd"/>
            <w:r>
              <w:t xml:space="preserve"> </w:t>
            </w:r>
            <w:proofErr w:type="spellStart"/>
            <w:r>
              <w:t>pagal</w:t>
            </w:r>
            <w:proofErr w:type="spellEnd"/>
            <w:r>
              <w:t xml:space="preserve"> Europos </w:t>
            </w:r>
            <w:proofErr w:type="spellStart"/>
            <w:r>
              <w:t>Parlamento</w:t>
            </w:r>
            <w:proofErr w:type="spellEnd"/>
            <w:r>
              <w:t xml:space="preserve"> ir </w:t>
            </w:r>
            <w:proofErr w:type="spellStart"/>
            <w:r>
              <w:t>Tarybos</w:t>
            </w:r>
            <w:proofErr w:type="spellEnd"/>
            <w:r>
              <w:t xml:space="preserve"> </w:t>
            </w:r>
            <w:proofErr w:type="spellStart"/>
            <w:r>
              <w:t>direktyvą</w:t>
            </w:r>
            <w:proofErr w:type="spellEnd"/>
            <w:r>
              <w:t> 2014/55/ES (</w:t>
            </w:r>
            <w:proofErr w:type="spellStart"/>
            <w:r>
              <w:t>toliau</w:t>
            </w:r>
            <w:proofErr w:type="spellEnd"/>
            <w:r>
              <w:t xml:space="preserve"> –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w:t>
            </w:r>
            <w:proofErr w:type="spellStart"/>
            <w:r>
              <w:t>standartas</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pateikti</w:t>
            </w:r>
            <w:proofErr w:type="spellEnd"/>
            <w:r>
              <w:t xml:space="preserve"> </w:t>
            </w:r>
            <w:proofErr w:type="spellStart"/>
            <w:r>
              <w:t>pasirinktomis</w:t>
            </w:r>
            <w:proofErr w:type="spellEnd"/>
            <w:r>
              <w:t xml:space="preserve"> </w:t>
            </w:r>
            <w:proofErr w:type="spellStart"/>
            <w:r>
              <w:lastRenderedPageBreak/>
              <w:t>priemonėmis</w:t>
            </w:r>
            <w:proofErr w:type="spellEnd"/>
            <w:r>
              <w:t>;</w:t>
            </w:r>
          </w:p>
        </w:tc>
        <w:tc>
          <w:tcPr>
            <w:tcW w:w="4518" w:type="dxa"/>
            <w:tcBorders>
              <w:left w:val="single" w:sz="4" w:space="0" w:color="auto"/>
              <w:right w:val="single" w:sz="4" w:space="0" w:color="auto"/>
            </w:tcBorders>
          </w:tcPr>
          <w:p w14:paraId="3301BCD5" w14:textId="0331AC53" w:rsidR="002E568E" w:rsidRDefault="002E568E" w:rsidP="002E568E">
            <w:r w:rsidRPr="000A58DE">
              <w:lastRenderedPageBreak/>
              <w:t>12.2.1.1. an electronic invoice complying with the European Electronic Invoicing Standard, the reference of which is published in Commission Implementing Decision (EU) 2017/1870 of 16 October 2017  on the reference to the European Electronic Invoicing Standard and the publication of a list of syntaxes in accordance with Directive 2014/55/EU of the European Parliament and of the Council  (hereinafter referred to as the European Electronic Invoicing Standard), the Supplier may provide selected instruments;</w:t>
            </w:r>
          </w:p>
        </w:tc>
      </w:tr>
      <w:tr w:rsidR="002E568E" w14:paraId="267D174D" w14:textId="77777777" w:rsidTr="00466A6D">
        <w:tc>
          <w:tcPr>
            <w:tcW w:w="4338" w:type="dxa"/>
            <w:tcBorders>
              <w:left w:val="single" w:sz="4" w:space="0" w:color="auto"/>
              <w:right w:val="single" w:sz="4" w:space="0" w:color="auto"/>
            </w:tcBorders>
          </w:tcPr>
          <w:p w14:paraId="34838843" w14:textId="77777777" w:rsidR="002E568E" w:rsidRDefault="002E568E" w:rsidP="002E568E">
            <w:r>
              <w:t xml:space="preserve">12.2.1.2.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xml:space="preserve"> </w:t>
            </w:r>
            <w:proofErr w:type="spellStart"/>
            <w:r>
              <w:t>standarto</w:t>
            </w:r>
            <w:proofErr w:type="spellEnd"/>
            <w:r>
              <w:t xml:space="preserve"> </w:t>
            </w:r>
            <w:proofErr w:type="spellStart"/>
            <w:r>
              <w:t>neatitinkančią</w:t>
            </w:r>
            <w:proofErr w:type="spellEnd"/>
            <w:r>
              <w:t xml:space="preserve"> </w:t>
            </w:r>
            <w:proofErr w:type="spellStart"/>
            <w:r>
              <w:t>elektroninę</w:t>
            </w:r>
            <w:proofErr w:type="spellEnd"/>
            <w:r>
              <w:t xml:space="preserve"> </w:t>
            </w:r>
            <w:proofErr w:type="spellStart"/>
            <w:r>
              <w:t>sąskaitą</w:t>
            </w:r>
            <w:proofErr w:type="spellEnd"/>
            <w:r>
              <w:t xml:space="preserve"> </w:t>
            </w:r>
            <w:proofErr w:type="spellStart"/>
            <w:r>
              <w:t>faktūrą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teikti</w:t>
            </w:r>
            <w:proofErr w:type="spellEnd"/>
            <w:r>
              <w:t xml:space="preserve"> tik </w:t>
            </w:r>
            <w:proofErr w:type="spellStart"/>
            <w:r>
              <w:t>naudodamasis</w:t>
            </w:r>
            <w:proofErr w:type="spellEnd"/>
            <w:r>
              <w:t xml:space="preserve"> </w:t>
            </w:r>
            <w:proofErr w:type="spellStart"/>
            <w:r>
              <w:t>Sąskaitų</w:t>
            </w:r>
            <w:proofErr w:type="spellEnd"/>
            <w:r>
              <w:t xml:space="preserve"> </w:t>
            </w:r>
            <w:proofErr w:type="spellStart"/>
            <w:r>
              <w:t>administravimo</w:t>
            </w:r>
            <w:proofErr w:type="spellEnd"/>
            <w:r>
              <w:t xml:space="preserve"> </w:t>
            </w:r>
            <w:proofErr w:type="spellStart"/>
            <w:r>
              <w:t>bendrosios</w:t>
            </w:r>
            <w:proofErr w:type="spellEnd"/>
            <w:r>
              <w:t xml:space="preserve"> </w:t>
            </w:r>
            <w:proofErr w:type="spellStart"/>
            <w:r>
              <w:t>informacinės</w:t>
            </w:r>
            <w:proofErr w:type="spellEnd"/>
            <w:r>
              <w:t xml:space="preserve"> </w:t>
            </w:r>
            <w:proofErr w:type="spellStart"/>
            <w:r>
              <w:t>sistemos</w:t>
            </w:r>
            <w:proofErr w:type="spellEnd"/>
            <w:r>
              <w:t xml:space="preserve"> (</w:t>
            </w:r>
            <w:proofErr w:type="spellStart"/>
            <w:r>
              <w:t>toliau</w:t>
            </w:r>
            <w:proofErr w:type="spellEnd"/>
            <w:r>
              <w:t xml:space="preserve"> – SABIS) </w:t>
            </w:r>
            <w:proofErr w:type="spellStart"/>
            <w:r>
              <w:t>priemonėmis</w:t>
            </w:r>
            <w:proofErr w:type="spellEnd"/>
            <w:r>
              <w:t>.</w:t>
            </w:r>
          </w:p>
        </w:tc>
        <w:tc>
          <w:tcPr>
            <w:tcW w:w="4518" w:type="dxa"/>
            <w:tcBorders>
              <w:left w:val="single" w:sz="4" w:space="0" w:color="auto"/>
              <w:right w:val="single" w:sz="4" w:space="0" w:color="auto"/>
            </w:tcBorders>
          </w:tcPr>
          <w:p w14:paraId="350F4955" w14:textId="310D0E4F" w:rsidR="002E568E" w:rsidRDefault="002E568E" w:rsidP="002E568E">
            <w:r w:rsidRPr="000A58DE">
              <w:t>12.2.1.2. The Supplier may submit an electronic invoice that does not comply with the European Electronic Invoicing Standard only by using the means of the General Information System for Invoice Administration (hereinafter referred to as SABIS).</w:t>
            </w:r>
          </w:p>
        </w:tc>
      </w:tr>
      <w:tr w:rsidR="002E568E" w14:paraId="0A580A3C" w14:textId="77777777" w:rsidTr="00466A6D">
        <w:tc>
          <w:tcPr>
            <w:tcW w:w="4338" w:type="dxa"/>
            <w:tcBorders>
              <w:left w:val="single" w:sz="4" w:space="0" w:color="auto"/>
              <w:right w:val="single" w:sz="4" w:space="0" w:color="auto"/>
            </w:tcBorders>
          </w:tcPr>
          <w:p w14:paraId="27F39B26" w14:textId="77777777" w:rsidR="002E568E" w:rsidRDefault="002E568E" w:rsidP="002E568E">
            <w:r>
              <w:t>12.2.2. </w:t>
            </w:r>
            <w:proofErr w:type="spellStart"/>
            <w:r>
              <w:t>Pirkėjas</w:t>
            </w:r>
            <w:proofErr w:type="spellEnd"/>
            <w:r>
              <w:t xml:space="preserve"> </w:t>
            </w:r>
            <w:proofErr w:type="spellStart"/>
            <w:r>
              <w:t>elektronines</w:t>
            </w:r>
            <w:proofErr w:type="spellEnd"/>
            <w:r>
              <w:t xml:space="preserve"> </w:t>
            </w:r>
            <w:proofErr w:type="spellStart"/>
            <w:r>
              <w:t>sąskaitas</w:t>
            </w:r>
            <w:proofErr w:type="spellEnd"/>
            <w:r>
              <w:t xml:space="preserve"> </w:t>
            </w:r>
            <w:proofErr w:type="spellStart"/>
            <w:r>
              <w:t>faktūras</w:t>
            </w:r>
            <w:proofErr w:type="spellEnd"/>
            <w:r>
              <w:t xml:space="preserve"> </w:t>
            </w:r>
            <w:proofErr w:type="spellStart"/>
            <w:r>
              <w:t>priima</w:t>
            </w:r>
            <w:proofErr w:type="spellEnd"/>
            <w:r>
              <w:t xml:space="preserve"> ir </w:t>
            </w:r>
            <w:proofErr w:type="spellStart"/>
            <w:r>
              <w:t>apdoroja</w:t>
            </w:r>
            <w:proofErr w:type="spellEnd"/>
            <w:r>
              <w:t xml:space="preserve"> </w:t>
            </w:r>
            <w:proofErr w:type="spellStart"/>
            <w:r>
              <w:t>naudodamasis</w:t>
            </w:r>
            <w:proofErr w:type="spellEnd"/>
            <w:r>
              <w:t xml:space="preserve"> </w:t>
            </w:r>
            <w:proofErr w:type="spellStart"/>
            <w:r>
              <w:t>informacinės</w:t>
            </w:r>
            <w:proofErr w:type="spellEnd"/>
            <w:r>
              <w:t xml:space="preserve"> </w:t>
            </w:r>
            <w:proofErr w:type="spellStart"/>
            <w:r>
              <w:t>sistemos</w:t>
            </w:r>
            <w:proofErr w:type="spellEnd"/>
            <w:r>
              <w:t xml:space="preserve"> SABIS </w:t>
            </w:r>
            <w:proofErr w:type="spellStart"/>
            <w:r>
              <w:t>priemonėmis</w:t>
            </w:r>
            <w:proofErr w:type="spellEnd"/>
            <w:r>
              <w:t xml:space="preserve">, </w:t>
            </w:r>
            <w:proofErr w:type="spellStart"/>
            <w:r>
              <w:t>išskyrus</w:t>
            </w:r>
            <w:proofErr w:type="spellEnd"/>
            <w:r>
              <w:t xml:space="preserve"> </w:t>
            </w:r>
            <w:proofErr w:type="spellStart"/>
            <w:r>
              <w:t>jeigu</w:t>
            </w:r>
            <w:proofErr w:type="spellEnd"/>
            <w:r>
              <w:t xml:space="preserve"> </w:t>
            </w:r>
            <w:proofErr w:type="spellStart"/>
            <w:r>
              <w:t>mobilizacijos</w:t>
            </w:r>
            <w:proofErr w:type="spellEnd"/>
            <w:r>
              <w:t xml:space="preserve">, karo </w:t>
            </w:r>
            <w:proofErr w:type="spellStart"/>
            <w:r>
              <w:t>ar</w:t>
            </w:r>
            <w:proofErr w:type="spellEnd"/>
            <w:r>
              <w:t xml:space="preserve"> </w:t>
            </w:r>
            <w:proofErr w:type="spellStart"/>
            <w:r>
              <w:t>nepaprastosios</w:t>
            </w:r>
            <w:proofErr w:type="spellEnd"/>
            <w:r>
              <w:t xml:space="preserve"> </w:t>
            </w:r>
            <w:proofErr w:type="spellStart"/>
            <w:r>
              <w:t>padėties</w:t>
            </w:r>
            <w:proofErr w:type="spellEnd"/>
            <w:r>
              <w:t xml:space="preserve"> </w:t>
            </w:r>
            <w:proofErr w:type="spellStart"/>
            <w:r>
              <w:t>atveju</w:t>
            </w:r>
            <w:proofErr w:type="spellEnd"/>
            <w:r>
              <w:t xml:space="preserve"> </w:t>
            </w:r>
            <w:proofErr w:type="spellStart"/>
            <w:r>
              <w:t>yra</w:t>
            </w:r>
            <w:proofErr w:type="spellEnd"/>
            <w:r>
              <w:t xml:space="preserve"> </w:t>
            </w:r>
            <w:proofErr w:type="spellStart"/>
            <w:r>
              <w:t>informacinės</w:t>
            </w:r>
            <w:proofErr w:type="spellEnd"/>
            <w:r>
              <w:t xml:space="preserve"> </w:t>
            </w:r>
            <w:proofErr w:type="spellStart"/>
            <w:r>
              <w:t>sistemos</w:t>
            </w:r>
            <w:proofErr w:type="spellEnd"/>
            <w:r>
              <w:t xml:space="preserve"> SABIS </w:t>
            </w:r>
            <w:proofErr w:type="spellStart"/>
            <w:r>
              <w:t>pažeidimų</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negalimas</w:t>
            </w:r>
            <w:proofErr w:type="spellEnd"/>
            <w:r>
              <w:t xml:space="preserve"> </w:t>
            </w:r>
            <w:proofErr w:type="spellStart"/>
            <w:r>
              <w:t>Pirkėjo</w:t>
            </w:r>
            <w:proofErr w:type="spellEnd"/>
            <w:r>
              <w:t xml:space="preserve"> ir </w:t>
            </w:r>
            <w:proofErr w:type="spellStart"/>
            <w:r>
              <w:t>Tiekėjo</w:t>
            </w:r>
            <w:proofErr w:type="spellEnd"/>
            <w:r>
              <w:t xml:space="preserve"> </w:t>
            </w:r>
            <w:proofErr w:type="spellStart"/>
            <w:r>
              <w:t>bendravimas</w:t>
            </w:r>
            <w:proofErr w:type="spellEnd"/>
            <w:r>
              <w:t xml:space="preserve"> ir </w:t>
            </w:r>
            <w:proofErr w:type="spellStart"/>
            <w:r>
              <w:t>keitimasis</w:t>
            </w:r>
            <w:proofErr w:type="spellEnd"/>
            <w:r>
              <w:t xml:space="preserve"> </w:t>
            </w:r>
            <w:proofErr w:type="spellStart"/>
            <w:r>
              <w:t>informacija</w:t>
            </w:r>
            <w:proofErr w:type="spellEnd"/>
            <w:r>
              <w:t xml:space="preserve"> </w:t>
            </w:r>
            <w:proofErr w:type="spellStart"/>
            <w:r>
              <w:t>naudojantis</w:t>
            </w:r>
            <w:proofErr w:type="spellEnd"/>
            <w:r>
              <w:t xml:space="preserve"> SABIS.</w:t>
            </w:r>
          </w:p>
        </w:tc>
        <w:tc>
          <w:tcPr>
            <w:tcW w:w="4518" w:type="dxa"/>
            <w:tcBorders>
              <w:left w:val="single" w:sz="4" w:space="0" w:color="auto"/>
              <w:right w:val="single" w:sz="4" w:space="0" w:color="auto"/>
            </w:tcBorders>
          </w:tcPr>
          <w:p w14:paraId="4793C0CB" w14:textId="353434CA" w:rsidR="002E568E" w:rsidRDefault="002E568E" w:rsidP="002E568E">
            <w:r w:rsidRPr="000A58DE">
              <w:t>12.2.2. The Buyer accepts and processes electronic invoices using the means of the SABIS information system, except in the event of mobilization, war or emergency situation, due to which communication and exchange of information using SABIS is not possible.</w:t>
            </w:r>
          </w:p>
        </w:tc>
      </w:tr>
      <w:tr w:rsidR="002E568E" w14:paraId="3D5FF42D" w14:textId="77777777" w:rsidTr="00466A6D">
        <w:tc>
          <w:tcPr>
            <w:tcW w:w="4338" w:type="dxa"/>
            <w:tcBorders>
              <w:left w:val="single" w:sz="4" w:space="0" w:color="auto"/>
              <w:right w:val="single" w:sz="4" w:space="0" w:color="auto"/>
            </w:tcBorders>
          </w:tcPr>
          <w:p w14:paraId="6E8D5525" w14:textId="77777777" w:rsidR="002E568E" w:rsidRDefault="002E568E" w:rsidP="002E568E">
            <w:r>
              <w:t>12.2.3. </w:t>
            </w:r>
            <w:proofErr w:type="spellStart"/>
            <w:r>
              <w:t>Išankstinio</w:t>
            </w:r>
            <w:proofErr w:type="spellEnd"/>
            <w:r>
              <w:t xml:space="preserve"> </w:t>
            </w:r>
            <w:proofErr w:type="spellStart"/>
            <w:r>
              <w:t>mokėjimo</w:t>
            </w:r>
            <w:proofErr w:type="spellEnd"/>
            <w:r>
              <w:t xml:space="preserve"> </w:t>
            </w:r>
            <w:proofErr w:type="spellStart"/>
            <w:r>
              <w:t>sąskaitas</w:t>
            </w:r>
            <w:proofErr w:type="spellEnd"/>
            <w:r>
              <w:t xml:space="preserve">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numatytas</w:t>
            </w:r>
            <w:proofErr w:type="spellEnd"/>
            <w:r>
              <w:t xml:space="preserve"> </w:t>
            </w:r>
            <w:proofErr w:type="spellStart"/>
            <w:r>
              <w:t>Avanso</w:t>
            </w:r>
            <w:proofErr w:type="spellEnd"/>
            <w:r>
              <w:t xml:space="preserve"> </w:t>
            </w:r>
            <w:proofErr w:type="spellStart"/>
            <w:r>
              <w:t>mokėjimas</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pateikti</w:t>
            </w:r>
            <w:proofErr w:type="spellEnd"/>
            <w:r>
              <w:t xml:space="preserve"> </w:t>
            </w:r>
            <w:proofErr w:type="spellStart"/>
            <w:r>
              <w:t>šiame</w:t>
            </w:r>
            <w:proofErr w:type="spellEnd"/>
            <w:r>
              <w:t xml:space="preserve"> </w:t>
            </w:r>
            <w:proofErr w:type="spellStart"/>
            <w:r>
              <w:t>Sutarties</w:t>
            </w:r>
            <w:proofErr w:type="spellEnd"/>
            <w:r>
              <w:t xml:space="preserve"> </w:t>
            </w:r>
            <w:proofErr w:type="spellStart"/>
            <w:r>
              <w:t>poskyryje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3F0852DE" w14:textId="7B840158" w:rsidR="002E568E" w:rsidRDefault="002E568E" w:rsidP="002E568E">
            <w:r w:rsidRPr="000A58DE">
              <w:t>12.2.3. The Supplier must submit prepayment invoices (if the Special Terms and Conditions provide for the payment of the Advance) in accordance with the procedure set out in this subsection of the Contract.</w:t>
            </w:r>
          </w:p>
        </w:tc>
      </w:tr>
      <w:tr w:rsidR="002E568E" w14:paraId="74364DAC" w14:textId="77777777" w:rsidTr="00466A6D">
        <w:tc>
          <w:tcPr>
            <w:tcW w:w="4338" w:type="dxa"/>
            <w:tcBorders>
              <w:left w:val="single" w:sz="4" w:space="0" w:color="auto"/>
              <w:right w:val="single" w:sz="4" w:space="0" w:color="auto"/>
            </w:tcBorders>
          </w:tcPr>
          <w:p w14:paraId="252740E9" w14:textId="77777777" w:rsidR="002E568E" w:rsidRDefault="002E568E" w:rsidP="002E568E">
            <w:r>
              <w:t>12.2.4. </w:t>
            </w:r>
            <w:proofErr w:type="spellStart"/>
            <w:r>
              <w:t>Pirkėjas</w:t>
            </w:r>
            <w:proofErr w:type="spellEnd"/>
            <w:r>
              <w:t xml:space="preserve"> </w:t>
            </w:r>
            <w:proofErr w:type="spellStart"/>
            <w:r>
              <w:t>atlieka</w:t>
            </w:r>
            <w:proofErr w:type="spellEnd"/>
            <w:r>
              <w:t xml:space="preserve"> </w:t>
            </w:r>
            <w:proofErr w:type="spellStart"/>
            <w:r>
              <w:t>mokėjimus</w:t>
            </w:r>
            <w:proofErr w:type="spellEnd"/>
            <w:r>
              <w:t xml:space="preserve"> </w:t>
            </w:r>
            <w:proofErr w:type="spellStart"/>
            <w:r>
              <w:t>už</w:t>
            </w:r>
            <w:proofErr w:type="spellEnd"/>
            <w:r>
              <w:t xml:space="preserve"> </w:t>
            </w:r>
            <w:proofErr w:type="spellStart"/>
            <w:r>
              <w:t>Prekes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nustatytais</w:t>
            </w:r>
            <w:proofErr w:type="spellEnd"/>
            <w:r>
              <w:t xml:space="preserve"> </w:t>
            </w:r>
            <w:proofErr w:type="spellStart"/>
            <w:r>
              <w:t>terminais</w:t>
            </w:r>
            <w:proofErr w:type="spellEnd"/>
            <w:r>
              <w:t>.</w:t>
            </w:r>
          </w:p>
        </w:tc>
        <w:tc>
          <w:tcPr>
            <w:tcW w:w="4518" w:type="dxa"/>
            <w:tcBorders>
              <w:left w:val="single" w:sz="4" w:space="0" w:color="auto"/>
              <w:right w:val="single" w:sz="4" w:space="0" w:color="auto"/>
            </w:tcBorders>
          </w:tcPr>
          <w:p w14:paraId="6DF1E6F6" w14:textId="02BCFDE5" w:rsidR="002E568E" w:rsidRDefault="002E568E" w:rsidP="002E568E">
            <w:r w:rsidRPr="000A58DE">
              <w:t>12.2.4. The Buyer shall make payments for the Goods within the terms set out in the Special Terms.</w:t>
            </w:r>
          </w:p>
        </w:tc>
      </w:tr>
      <w:tr w:rsidR="002E568E" w14:paraId="7CAF446A" w14:textId="77777777" w:rsidTr="00466A6D">
        <w:tc>
          <w:tcPr>
            <w:tcW w:w="4338" w:type="dxa"/>
            <w:tcBorders>
              <w:left w:val="single" w:sz="4" w:space="0" w:color="auto"/>
              <w:right w:val="single" w:sz="4" w:space="0" w:color="auto"/>
            </w:tcBorders>
          </w:tcPr>
          <w:p w14:paraId="624EA54F" w14:textId="77777777" w:rsidR="002E568E" w:rsidRDefault="002E568E" w:rsidP="002E568E">
            <w:r>
              <w:t>12.2.5. </w:t>
            </w:r>
            <w:proofErr w:type="spellStart"/>
            <w:r>
              <w:t>Už</w:t>
            </w:r>
            <w:proofErr w:type="spellEnd"/>
            <w:r>
              <w:t xml:space="preserve"> </w:t>
            </w:r>
            <w:proofErr w:type="spellStart"/>
            <w:r>
              <w:t>mokėjimų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vėlavimus</w:t>
            </w:r>
            <w:proofErr w:type="spellEnd"/>
            <w:r>
              <w:t xml:space="preserve">, </w:t>
            </w:r>
            <w:proofErr w:type="spellStart"/>
            <w:r>
              <w:t>Pirkėjui</w:t>
            </w:r>
            <w:proofErr w:type="spellEnd"/>
            <w:r>
              <w:t xml:space="preserve"> </w:t>
            </w:r>
            <w:proofErr w:type="spellStart"/>
            <w:r>
              <w:t>taikomos</w:t>
            </w:r>
            <w:proofErr w:type="spellEnd"/>
            <w:r>
              <w:t xml:space="preserve"> </w:t>
            </w:r>
            <w:proofErr w:type="spellStart"/>
            <w:r>
              <w:t>netesybos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7E28C234" w14:textId="646EFCC5" w:rsidR="002E568E" w:rsidRDefault="002E568E" w:rsidP="002E568E">
            <w:r w:rsidRPr="000A58DE">
              <w:t>12.2.5. For delays in payments under the Contract, the Buyer shall be subject to penalties in accordance with the procedure established in the Special Conditions.</w:t>
            </w:r>
          </w:p>
        </w:tc>
      </w:tr>
      <w:tr w:rsidR="002E568E" w14:paraId="053D36FA" w14:textId="77777777" w:rsidTr="00466A6D">
        <w:tc>
          <w:tcPr>
            <w:tcW w:w="4338" w:type="dxa"/>
            <w:tcBorders>
              <w:left w:val="single" w:sz="4" w:space="0" w:color="auto"/>
              <w:right w:val="single" w:sz="4" w:space="0" w:color="auto"/>
            </w:tcBorders>
          </w:tcPr>
          <w:p w14:paraId="6AE09CB4" w14:textId="77777777" w:rsidR="002E568E" w:rsidRDefault="002E568E" w:rsidP="002E568E">
            <w:r>
              <w:t xml:space="preserve">12.2.6. Jei </w:t>
            </w:r>
            <w:proofErr w:type="spellStart"/>
            <w:r>
              <w:t>Prekės</w:t>
            </w:r>
            <w:proofErr w:type="spellEnd"/>
            <w:r>
              <w:t xml:space="preserve"> </w:t>
            </w:r>
            <w:proofErr w:type="spellStart"/>
            <w:r>
              <w:t>pristatomos</w:t>
            </w:r>
            <w:proofErr w:type="spellEnd"/>
            <w:r>
              <w:t xml:space="preserve"> </w:t>
            </w:r>
            <w:proofErr w:type="spellStart"/>
            <w:r>
              <w:t>dalimis</w:t>
            </w:r>
            <w:proofErr w:type="spellEnd"/>
            <w:r>
              <w:t xml:space="preserve">, </w:t>
            </w:r>
            <w:proofErr w:type="spellStart"/>
            <w:r>
              <w:t>aukščiau</w:t>
            </w:r>
            <w:proofErr w:type="spellEnd"/>
            <w:r>
              <w:t xml:space="preserve"> </w:t>
            </w:r>
            <w:proofErr w:type="spellStart"/>
            <w:r>
              <w:t>nurodyta</w:t>
            </w:r>
            <w:proofErr w:type="spellEnd"/>
            <w:r>
              <w:t xml:space="preserve"> </w:t>
            </w:r>
            <w:proofErr w:type="spellStart"/>
            <w:r>
              <w:t>atsiskaitymo</w:t>
            </w:r>
            <w:proofErr w:type="spellEnd"/>
            <w:r>
              <w:t xml:space="preserve"> </w:t>
            </w:r>
            <w:proofErr w:type="spellStart"/>
            <w:r>
              <w:t>tvarka</w:t>
            </w:r>
            <w:proofErr w:type="spellEnd"/>
            <w:r>
              <w:t xml:space="preserve"> </w:t>
            </w:r>
            <w:proofErr w:type="spellStart"/>
            <w:r>
              <w:t>galioja</w:t>
            </w:r>
            <w:proofErr w:type="spellEnd"/>
            <w:r>
              <w:t xml:space="preserve"> </w:t>
            </w:r>
            <w:proofErr w:type="spellStart"/>
            <w:r>
              <w:t>kiekvienai</w:t>
            </w:r>
            <w:proofErr w:type="spellEnd"/>
            <w:r>
              <w:t xml:space="preserve"> </w:t>
            </w:r>
            <w:proofErr w:type="spellStart"/>
            <w:r>
              <w:t>tokiai</w:t>
            </w:r>
            <w:proofErr w:type="spellEnd"/>
            <w:r>
              <w:t xml:space="preserve"> </w:t>
            </w:r>
            <w:proofErr w:type="spellStart"/>
            <w:r>
              <w:t>daliai</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nenustatyta</w:t>
            </w:r>
            <w:proofErr w:type="spellEnd"/>
            <w:r>
              <w:t xml:space="preserve"> </w:t>
            </w:r>
            <w:proofErr w:type="spellStart"/>
            <w:r>
              <w:t>kitaip</w:t>
            </w:r>
            <w:proofErr w:type="spellEnd"/>
            <w:r>
              <w:t>.</w:t>
            </w:r>
          </w:p>
        </w:tc>
        <w:tc>
          <w:tcPr>
            <w:tcW w:w="4518" w:type="dxa"/>
            <w:tcBorders>
              <w:left w:val="single" w:sz="4" w:space="0" w:color="auto"/>
              <w:right w:val="single" w:sz="4" w:space="0" w:color="auto"/>
            </w:tcBorders>
          </w:tcPr>
          <w:p w14:paraId="45E88B85" w14:textId="15C7640E" w:rsidR="002E568E" w:rsidRDefault="002E568E" w:rsidP="002E568E">
            <w:r w:rsidRPr="000A58DE">
              <w:t>12.2.6. If the Goods are delivered in instalments, the above payment procedure shall apply to each such part, unless otherwise provided for in the Special Conditions.</w:t>
            </w:r>
          </w:p>
        </w:tc>
      </w:tr>
      <w:tr w:rsidR="002E568E" w14:paraId="0D8B3396" w14:textId="77777777" w:rsidTr="00466A6D">
        <w:tc>
          <w:tcPr>
            <w:tcW w:w="4338" w:type="dxa"/>
            <w:tcBorders>
              <w:left w:val="single" w:sz="4" w:space="0" w:color="auto"/>
              <w:right w:val="single" w:sz="4" w:space="0" w:color="auto"/>
            </w:tcBorders>
          </w:tcPr>
          <w:p w14:paraId="1872B724" w14:textId="77777777" w:rsidR="002E568E" w:rsidRDefault="002E568E" w:rsidP="002E568E">
            <w:r>
              <w:t>12.2.7. </w:t>
            </w:r>
            <w:proofErr w:type="spellStart"/>
            <w:r>
              <w:t>Jeigu</w:t>
            </w:r>
            <w:proofErr w:type="spellEnd"/>
            <w:r>
              <w:t xml:space="preserve"> </w:t>
            </w:r>
            <w:proofErr w:type="spellStart"/>
            <w:r>
              <w:t>Šalys</w:t>
            </w:r>
            <w:proofErr w:type="spellEnd"/>
            <w:r>
              <w:t xml:space="preserve"> </w:t>
            </w:r>
            <w:proofErr w:type="spellStart"/>
            <w:r>
              <w:t>sudaro</w:t>
            </w:r>
            <w:proofErr w:type="spellEnd"/>
            <w:r>
              <w:t xml:space="preserve"> </w:t>
            </w:r>
            <w:proofErr w:type="spellStart"/>
            <w:r>
              <w:t>trišalį</w:t>
            </w:r>
            <w:proofErr w:type="spellEnd"/>
            <w:r>
              <w:t xml:space="preserve"> </w:t>
            </w:r>
            <w:proofErr w:type="spellStart"/>
            <w:r>
              <w:t>susitarimą</w:t>
            </w:r>
            <w:proofErr w:type="spellEnd"/>
            <w:r>
              <w:t xml:space="preserve"> </w:t>
            </w:r>
            <w:proofErr w:type="spellStart"/>
            <w:r>
              <w:t>su</w:t>
            </w:r>
            <w:proofErr w:type="spellEnd"/>
            <w:r>
              <w:t xml:space="preserve"> </w:t>
            </w:r>
            <w:proofErr w:type="spellStart"/>
            <w:r>
              <w:t>subtiekėju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pervesti</w:t>
            </w:r>
            <w:proofErr w:type="spellEnd"/>
            <w:r>
              <w:t xml:space="preserve"> </w:t>
            </w:r>
            <w:proofErr w:type="spellStart"/>
            <w:r>
              <w:t>subtiekėjui</w:t>
            </w:r>
            <w:proofErr w:type="spellEnd"/>
            <w:r>
              <w:t xml:space="preserve"> </w:t>
            </w:r>
            <w:proofErr w:type="spellStart"/>
            <w:r>
              <w:t>mokėtiną</w:t>
            </w:r>
            <w:proofErr w:type="spellEnd"/>
            <w:r>
              <w:t xml:space="preserve"> </w:t>
            </w:r>
            <w:proofErr w:type="spellStart"/>
            <w:r>
              <w:t>sumą</w:t>
            </w:r>
            <w:proofErr w:type="spellEnd"/>
            <w:r>
              <w:t xml:space="preserve"> į </w:t>
            </w:r>
            <w:proofErr w:type="spellStart"/>
            <w:r>
              <w:t>subtiekėjo</w:t>
            </w:r>
            <w:proofErr w:type="spellEnd"/>
            <w:r>
              <w:t xml:space="preserve"> </w:t>
            </w:r>
            <w:proofErr w:type="spellStart"/>
            <w:r>
              <w:t>banko</w:t>
            </w:r>
            <w:proofErr w:type="spellEnd"/>
            <w:r>
              <w:t xml:space="preserve"> </w:t>
            </w:r>
            <w:proofErr w:type="spellStart"/>
            <w:r>
              <w:t>sąskaitą</w:t>
            </w:r>
            <w:proofErr w:type="spellEnd"/>
            <w:r>
              <w:t xml:space="preserve">, </w:t>
            </w:r>
            <w:proofErr w:type="spellStart"/>
            <w:r>
              <w:t>nurodytą</w:t>
            </w:r>
            <w:proofErr w:type="spellEnd"/>
            <w:r>
              <w:t xml:space="preserve"> </w:t>
            </w:r>
            <w:proofErr w:type="spellStart"/>
            <w:r>
              <w:t>trišaliame</w:t>
            </w:r>
            <w:proofErr w:type="spellEnd"/>
            <w:r>
              <w:t xml:space="preserve"> </w:t>
            </w:r>
            <w:proofErr w:type="spellStart"/>
            <w:r>
              <w:lastRenderedPageBreak/>
              <w:t>susitarime</w:t>
            </w:r>
            <w:proofErr w:type="spellEnd"/>
            <w:r>
              <w:t xml:space="preserve">, o </w:t>
            </w:r>
            <w:proofErr w:type="spellStart"/>
            <w:r>
              <w:t>likutį</w:t>
            </w:r>
            <w:proofErr w:type="spellEnd"/>
            <w:r>
              <w:t xml:space="preserve"> </w:t>
            </w:r>
            <w:proofErr w:type="spellStart"/>
            <w:r>
              <w:t>pervesti</w:t>
            </w:r>
            <w:proofErr w:type="spellEnd"/>
            <w:r>
              <w:t xml:space="preserve"> į </w:t>
            </w:r>
            <w:proofErr w:type="spellStart"/>
            <w:r>
              <w:t>Tiekėjo</w:t>
            </w:r>
            <w:proofErr w:type="spellEnd"/>
            <w:r>
              <w:t xml:space="preserve"> </w:t>
            </w:r>
            <w:proofErr w:type="spellStart"/>
            <w:r>
              <w:t>banko</w:t>
            </w:r>
            <w:proofErr w:type="spellEnd"/>
            <w:r>
              <w:t xml:space="preserve"> </w:t>
            </w:r>
            <w:proofErr w:type="spellStart"/>
            <w:r>
              <w:t>sąskaitą</w:t>
            </w:r>
            <w:proofErr w:type="spellEnd"/>
            <w:r>
              <w:t xml:space="preserve"> po to, kai </w:t>
            </w:r>
            <w:proofErr w:type="spellStart"/>
            <w:r>
              <w:t>pagal</w:t>
            </w:r>
            <w:proofErr w:type="spellEnd"/>
            <w:r>
              <w:t xml:space="preserve"> </w:t>
            </w:r>
            <w:proofErr w:type="spellStart"/>
            <w:r>
              <w:t>Sutarties</w:t>
            </w:r>
            <w:proofErr w:type="spellEnd"/>
            <w:r>
              <w:t xml:space="preserve"> ir </w:t>
            </w:r>
            <w:proofErr w:type="spellStart"/>
            <w:r>
              <w:t>trišalio</w:t>
            </w:r>
            <w:proofErr w:type="spellEnd"/>
            <w:r>
              <w:t xml:space="preserve"> </w:t>
            </w:r>
            <w:proofErr w:type="spellStart"/>
            <w:r>
              <w:t>susitarimo</w:t>
            </w:r>
            <w:proofErr w:type="spellEnd"/>
            <w:r>
              <w:t xml:space="preserve"> </w:t>
            </w:r>
            <w:proofErr w:type="spellStart"/>
            <w:r>
              <w:t>reikalavimus</w:t>
            </w:r>
            <w:proofErr w:type="spellEnd"/>
            <w:r>
              <w:t xml:space="preserve"> </w:t>
            </w:r>
            <w:proofErr w:type="spellStart"/>
            <w:r>
              <w:t>sudaromas</w:t>
            </w:r>
            <w:proofErr w:type="spellEnd"/>
            <w:r>
              <w:t xml:space="preserve"> </w:t>
            </w:r>
            <w:proofErr w:type="spellStart"/>
            <w:r>
              <w:t>pristatytų</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ir </w:t>
            </w:r>
            <w:proofErr w:type="spellStart"/>
            <w:r>
              <w:t>Tiekėjas</w:t>
            </w:r>
            <w:proofErr w:type="spellEnd"/>
            <w:r>
              <w:t xml:space="preserve"> </w:t>
            </w:r>
            <w:proofErr w:type="spellStart"/>
            <w:r>
              <w:t>pateikia</w:t>
            </w:r>
            <w:proofErr w:type="spellEnd"/>
            <w:r>
              <w:t xml:space="preserve"> </w:t>
            </w:r>
            <w:proofErr w:type="spellStart"/>
            <w:r>
              <w:t>Sąskaitą</w:t>
            </w:r>
            <w:proofErr w:type="spellEnd"/>
            <w:r>
              <w:t xml:space="preserve"> </w:t>
            </w:r>
            <w:proofErr w:type="spellStart"/>
            <w:r>
              <w:t>už</w:t>
            </w:r>
            <w:proofErr w:type="spellEnd"/>
            <w:r>
              <w:t xml:space="preserve"> </w:t>
            </w:r>
            <w:proofErr w:type="spellStart"/>
            <w:r>
              <w:t>Prekes</w:t>
            </w:r>
            <w:proofErr w:type="spellEnd"/>
            <w:r>
              <w:t xml:space="preserve"> Pirkėjui.</w:t>
            </w:r>
          </w:p>
        </w:tc>
        <w:tc>
          <w:tcPr>
            <w:tcW w:w="4518" w:type="dxa"/>
            <w:tcBorders>
              <w:left w:val="single" w:sz="4" w:space="0" w:color="auto"/>
              <w:right w:val="single" w:sz="4" w:space="0" w:color="auto"/>
            </w:tcBorders>
          </w:tcPr>
          <w:p w14:paraId="03E89AE7" w14:textId="0E8D6A92" w:rsidR="002E568E" w:rsidRDefault="002E568E" w:rsidP="002E568E">
            <w:r w:rsidRPr="000A58DE">
              <w:lastRenderedPageBreak/>
              <w:t xml:space="preserve">12.2.7. If the Parties enter into a tripartite Contract with the subcontractor, the Buyer shall transfer the amount payable to the subcontractor to the subcontractor's bank </w:t>
            </w:r>
            <w:r w:rsidRPr="000A58DE">
              <w:lastRenderedPageBreak/>
              <w:t>account specified in the tripartite Contract, and transfer the balance to the Supplier's bank account after the act of transfer-acceptance of the delivered Goods has been concluded in accordance with the requirements of the Contract and the tripartite Contract and the Supplier has submitted the Invoice for the Goods to the Buyer.</w:t>
            </w:r>
          </w:p>
        </w:tc>
      </w:tr>
      <w:tr w:rsidR="002E568E" w14:paraId="76E559C9" w14:textId="77777777" w:rsidTr="00466A6D">
        <w:tc>
          <w:tcPr>
            <w:tcW w:w="4338" w:type="dxa"/>
            <w:tcBorders>
              <w:left w:val="single" w:sz="4" w:space="0" w:color="auto"/>
              <w:right w:val="single" w:sz="4" w:space="0" w:color="auto"/>
            </w:tcBorders>
          </w:tcPr>
          <w:p w14:paraId="3046C6A7" w14:textId="77777777" w:rsidR="002E568E" w:rsidRDefault="002E568E" w:rsidP="002E568E">
            <w:r w:rsidRPr="004753A4">
              <w:rPr>
                <w:b/>
                <w:bCs/>
                <w:color w:val="000000"/>
                <w:szCs w:val="24"/>
              </w:rPr>
              <w:lastRenderedPageBreak/>
              <w:t xml:space="preserve">12.3.  Kiti </w:t>
            </w:r>
            <w:proofErr w:type="spellStart"/>
            <w:r w:rsidRPr="004753A4">
              <w:rPr>
                <w:b/>
                <w:bCs/>
                <w:color w:val="000000"/>
                <w:szCs w:val="24"/>
              </w:rPr>
              <w:t>atsiskaitymo</w:t>
            </w:r>
            <w:proofErr w:type="spellEnd"/>
            <w:r w:rsidRPr="004753A4">
              <w:rPr>
                <w:b/>
                <w:bCs/>
                <w:color w:val="000000"/>
                <w:szCs w:val="24"/>
              </w:rPr>
              <w:t xml:space="preserve"> </w:t>
            </w:r>
            <w:proofErr w:type="spellStart"/>
            <w:r w:rsidRPr="004753A4">
              <w:rPr>
                <w:b/>
                <w:bCs/>
                <w:color w:val="000000"/>
                <w:szCs w:val="24"/>
              </w:rPr>
              <w:t>klausimai</w:t>
            </w:r>
            <w:proofErr w:type="spellEnd"/>
          </w:p>
        </w:tc>
        <w:tc>
          <w:tcPr>
            <w:tcW w:w="4518" w:type="dxa"/>
            <w:tcBorders>
              <w:left w:val="single" w:sz="4" w:space="0" w:color="auto"/>
              <w:right w:val="single" w:sz="4" w:space="0" w:color="auto"/>
            </w:tcBorders>
          </w:tcPr>
          <w:p w14:paraId="11F12E7E" w14:textId="77777777" w:rsidR="002E568E" w:rsidRPr="004753A4" w:rsidRDefault="002E568E" w:rsidP="002E568E">
            <w:pPr>
              <w:rPr>
                <w:b/>
                <w:bCs/>
                <w:color w:val="000000"/>
                <w:szCs w:val="24"/>
              </w:rPr>
            </w:pPr>
            <w:r>
              <w:rPr>
                <w:b/>
                <w:bCs/>
                <w:color w:val="000000"/>
                <w:szCs w:val="24"/>
              </w:rPr>
              <w:t>12.3. Other billing issues</w:t>
            </w:r>
          </w:p>
          <w:p w14:paraId="263FC13F" w14:textId="042EC967" w:rsidR="002E568E" w:rsidRDefault="002E568E" w:rsidP="002E568E"/>
        </w:tc>
      </w:tr>
      <w:tr w:rsidR="002E568E" w14:paraId="328D4C85" w14:textId="77777777" w:rsidTr="00466A6D">
        <w:tc>
          <w:tcPr>
            <w:tcW w:w="4338" w:type="dxa"/>
            <w:tcBorders>
              <w:left w:val="single" w:sz="4" w:space="0" w:color="auto"/>
              <w:right w:val="single" w:sz="4" w:space="0" w:color="auto"/>
            </w:tcBorders>
          </w:tcPr>
          <w:p w14:paraId="57B2744C" w14:textId="77777777" w:rsidR="002E568E" w:rsidRDefault="002E568E" w:rsidP="002E568E">
            <w:r>
              <w:t>12.3.1. </w:t>
            </w:r>
            <w:proofErr w:type="spellStart"/>
            <w:r>
              <w:t>Pirkėjas</w:t>
            </w:r>
            <w:proofErr w:type="spellEnd"/>
            <w:r>
              <w:t xml:space="preserve"> </w:t>
            </w:r>
            <w:proofErr w:type="spellStart"/>
            <w:r>
              <w:t>privalo</w:t>
            </w:r>
            <w:proofErr w:type="spellEnd"/>
            <w:r>
              <w:t xml:space="preserve"> </w:t>
            </w:r>
            <w:proofErr w:type="spellStart"/>
            <w:r>
              <w:t>pervesti</w:t>
            </w:r>
            <w:proofErr w:type="spellEnd"/>
            <w:r>
              <w:t xml:space="preserve"> </w:t>
            </w:r>
            <w:proofErr w:type="spellStart"/>
            <w:r>
              <w:t>mokėjimus</w:t>
            </w:r>
            <w:proofErr w:type="spellEnd"/>
            <w:r>
              <w:t xml:space="preserve"> </w:t>
            </w:r>
            <w:proofErr w:type="spellStart"/>
            <w:r>
              <w:t>Tiekėjui</w:t>
            </w:r>
            <w:proofErr w:type="spellEnd"/>
            <w:r>
              <w:t xml:space="preserve"> į </w:t>
            </w:r>
            <w:proofErr w:type="spellStart"/>
            <w:r>
              <w:t>Tiekėjo</w:t>
            </w:r>
            <w:proofErr w:type="spellEnd"/>
            <w:r>
              <w:t xml:space="preserve"> </w:t>
            </w:r>
            <w:proofErr w:type="spellStart"/>
            <w:r>
              <w:t>banko</w:t>
            </w:r>
            <w:proofErr w:type="spellEnd"/>
            <w:r>
              <w:t xml:space="preserve"> </w:t>
            </w:r>
            <w:proofErr w:type="spellStart"/>
            <w:r>
              <w:t>sąskaitą</w:t>
            </w:r>
            <w:proofErr w:type="spellEnd"/>
            <w:r>
              <w:t xml:space="preserve">, </w:t>
            </w:r>
            <w:proofErr w:type="spellStart"/>
            <w:r>
              <w:t>nurodytą</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7424603F" w14:textId="3AAD0F24" w:rsidR="002E568E" w:rsidRDefault="002E568E" w:rsidP="002E568E">
            <w:r w:rsidRPr="00A27B2E">
              <w:rPr>
                <w:color w:val="000000"/>
                <w:szCs w:val="24"/>
              </w:rPr>
              <w:t>12.3.1. The Buyer must transfer payments to the Supplier to the Supplier's bank account specified in the Special Terms.</w:t>
            </w:r>
          </w:p>
        </w:tc>
      </w:tr>
      <w:tr w:rsidR="002E568E" w14:paraId="379C809D" w14:textId="77777777" w:rsidTr="00466A6D">
        <w:tc>
          <w:tcPr>
            <w:tcW w:w="4338" w:type="dxa"/>
            <w:tcBorders>
              <w:left w:val="single" w:sz="4" w:space="0" w:color="auto"/>
              <w:right w:val="single" w:sz="4" w:space="0" w:color="auto"/>
            </w:tcBorders>
          </w:tcPr>
          <w:p w14:paraId="71BD5910" w14:textId="77777777" w:rsidR="002E568E" w:rsidRDefault="002E568E" w:rsidP="002E568E">
            <w:r>
              <w:t>12.3.2. 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sumas</w:t>
            </w:r>
            <w:proofErr w:type="spellEnd"/>
            <w:r>
              <w:t xml:space="preserve">, </w:t>
            </w:r>
            <w:proofErr w:type="spellStart"/>
            <w:r>
              <w:t>gautinas</w:t>
            </w:r>
            <w:proofErr w:type="spellEnd"/>
            <w:r>
              <w:t xml:space="preserve"> </w:t>
            </w:r>
            <w:proofErr w:type="spellStart"/>
            <w:r>
              <w:t>iš</w:t>
            </w:r>
            <w:proofErr w:type="spellEnd"/>
            <w:r>
              <w:t xml:space="preserve"> </w:t>
            </w:r>
            <w:proofErr w:type="spellStart"/>
            <w:r>
              <w:t>Tiekėjo</w:t>
            </w:r>
            <w:proofErr w:type="spellEnd"/>
            <w:r>
              <w:t xml:space="preserve">, </w:t>
            </w:r>
            <w:proofErr w:type="spellStart"/>
            <w:r>
              <w:t>išskaityti</w:t>
            </w:r>
            <w:proofErr w:type="spellEnd"/>
            <w:r>
              <w:t xml:space="preserve"> </w:t>
            </w:r>
            <w:proofErr w:type="spellStart"/>
            <w:r>
              <w:t>iš</w:t>
            </w:r>
            <w:proofErr w:type="spellEnd"/>
            <w:r>
              <w:t xml:space="preserve"> </w:t>
            </w:r>
            <w:proofErr w:type="spellStart"/>
            <w:r>
              <w:t>mokėjimų</w:t>
            </w:r>
            <w:proofErr w:type="spellEnd"/>
            <w:r>
              <w:t xml:space="preserve"> </w:t>
            </w:r>
            <w:proofErr w:type="spellStart"/>
            <w:r>
              <w:t>Tiekėjui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vienašališkai</w:t>
            </w:r>
            <w:proofErr w:type="spellEnd"/>
            <w:r>
              <w:t xml:space="preserve"> </w:t>
            </w:r>
            <w:proofErr w:type="spellStart"/>
            <w:r>
              <w:t>daryti</w:t>
            </w:r>
            <w:proofErr w:type="spellEnd"/>
            <w:r>
              <w:t xml:space="preserve"> </w:t>
            </w:r>
            <w:proofErr w:type="spellStart"/>
            <w:r>
              <w:t>įskaitymus</w:t>
            </w:r>
            <w:proofErr w:type="spellEnd"/>
            <w:r>
              <w:t xml:space="preserve">). </w:t>
            </w:r>
            <w:proofErr w:type="spellStart"/>
            <w:r>
              <w:t>Dėl</w:t>
            </w:r>
            <w:proofErr w:type="spellEnd"/>
            <w:r>
              <w:t xml:space="preserve"> </w:t>
            </w:r>
            <w:proofErr w:type="spellStart"/>
            <w:r>
              <w:t>šios</w:t>
            </w:r>
            <w:proofErr w:type="spellEnd"/>
            <w:r>
              <w:t xml:space="preserve"> </w:t>
            </w:r>
            <w:proofErr w:type="spellStart"/>
            <w:r>
              <w:t>priežasties</w:t>
            </w:r>
            <w:proofErr w:type="spellEnd"/>
            <w:r>
              <w:t xml:space="preserve"> </w:t>
            </w:r>
            <w:proofErr w:type="spellStart"/>
            <w:r>
              <w:t>Tiekėjas</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perleisti</w:t>
            </w:r>
            <w:proofErr w:type="spellEnd"/>
            <w:r>
              <w:t xml:space="preserve"> </w:t>
            </w:r>
            <w:proofErr w:type="spellStart"/>
            <w:r>
              <w:t>arba</w:t>
            </w:r>
            <w:proofErr w:type="spellEnd"/>
            <w:r>
              <w:t xml:space="preserve"> </w:t>
            </w:r>
            <w:proofErr w:type="spellStart"/>
            <w:r>
              <w:t>įkeisti</w:t>
            </w:r>
            <w:proofErr w:type="spellEnd"/>
            <w:r>
              <w:t xml:space="preserve"> </w:t>
            </w:r>
            <w:proofErr w:type="spellStart"/>
            <w:r>
              <w:t>reikalavimo</w:t>
            </w:r>
            <w:proofErr w:type="spellEnd"/>
            <w:r>
              <w:t xml:space="preserve"> </w:t>
            </w:r>
            <w:proofErr w:type="spellStart"/>
            <w:r>
              <w:t>teisių</w:t>
            </w:r>
            <w:proofErr w:type="spellEnd"/>
            <w:r>
              <w:t xml:space="preserve"> į </w:t>
            </w:r>
            <w:proofErr w:type="spellStart"/>
            <w:r>
              <w:t>gautinas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sumas</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arba</w:t>
            </w:r>
            <w:proofErr w:type="spellEnd"/>
            <w:r>
              <w:t xml:space="preserve"> </w:t>
            </w:r>
            <w:proofErr w:type="spellStart"/>
            <w:r>
              <w:t>kitaip</w:t>
            </w:r>
            <w:proofErr w:type="spellEnd"/>
            <w:r>
              <w:t xml:space="preserve"> </w:t>
            </w:r>
            <w:proofErr w:type="spellStart"/>
            <w:r>
              <w:t>jomis</w:t>
            </w:r>
            <w:proofErr w:type="spellEnd"/>
            <w:r>
              <w:t xml:space="preserve"> </w:t>
            </w:r>
            <w:proofErr w:type="spellStart"/>
            <w:r>
              <w:t>disponuoti</w:t>
            </w:r>
            <w:proofErr w:type="spellEnd"/>
            <w:r>
              <w:t xml:space="preserve"> be </w:t>
            </w:r>
            <w:proofErr w:type="spellStart"/>
            <w:r>
              <w:t>Pirkėjo</w:t>
            </w:r>
            <w:proofErr w:type="spellEnd"/>
            <w:r>
              <w:t xml:space="preserve"> </w:t>
            </w:r>
            <w:proofErr w:type="spellStart"/>
            <w:r>
              <w:t>sutikimo</w:t>
            </w:r>
            <w:proofErr w:type="spellEnd"/>
            <w:r>
              <w:t>.</w:t>
            </w:r>
          </w:p>
        </w:tc>
        <w:tc>
          <w:tcPr>
            <w:tcW w:w="4518" w:type="dxa"/>
            <w:tcBorders>
              <w:left w:val="single" w:sz="4" w:space="0" w:color="auto"/>
              <w:right w:val="single" w:sz="4" w:space="0" w:color="auto"/>
            </w:tcBorders>
          </w:tcPr>
          <w:p w14:paraId="080EB759" w14:textId="2A88921C" w:rsidR="002E568E" w:rsidRDefault="002E568E" w:rsidP="002E568E">
            <w:r w:rsidRPr="00A27B2E">
              <w:rPr>
                <w:color w:val="000000"/>
                <w:szCs w:val="24"/>
              </w:rPr>
              <w:t xml:space="preserve">12.3.2. The Buyer shall have the right to deduct the amounts receivable from the Supplier from the payments to the Supplier under the Contract (unilateral set-offs). For this reason, the Supplier shall not be entitled to assign or pledge the rights of claim to the </w:t>
            </w:r>
            <w:proofErr w:type="gramStart"/>
            <w:r w:rsidRPr="00A27B2E">
              <w:rPr>
                <w:color w:val="000000"/>
                <w:szCs w:val="24"/>
              </w:rPr>
              <w:t>amounts</w:t>
            </w:r>
            <w:proofErr w:type="gramEnd"/>
            <w:r w:rsidRPr="00A27B2E">
              <w:rPr>
                <w:color w:val="000000"/>
                <w:szCs w:val="24"/>
              </w:rPr>
              <w:t xml:space="preserve"> receivable under the Contract to third parties or otherwise dispose of them without the consent of the Buyer.</w:t>
            </w:r>
          </w:p>
        </w:tc>
      </w:tr>
      <w:tr w:rsidR="002E568E" w14:paraId="25E9004A" w14:textId="77777777" w:rsidTr="00466A6D">
        <w:tc>
          <w:tcPr>
            <w:tcW w:w="4338" w:type="dxa"/>
            <w:tcBorders>
              <w:left w:val="single" w:sz="4" w:space="0" w:color="auto"/>
              <w:right w:val="single" w:sz="4" w:space="0" w:color="auto"/>
            </w:tcBorders>
          </w:tcPr>
          <w:p w14:paraId="09FED21E" w14:textId="77777777" w:rsidR="002E568E" w:rsidRDefault="002E568E" w:rsidP="002E568E">
            <w:r>
              <w:t xml:space="preserve">12.3.3. Visi </w:t>
            </w:r>
            <w:proofErr w:type="spellStart"/>
            <w:r>
              <w:t>mokėjimai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atliekami</w:t>
            </w:r>
            <w:proofErr w:type="spellEnd"/>
            <w:r>
              <w:t xml:space="preserve"> </w:t>
            </w:r>
            <w:proofErr w:type="spellStart"/>
            <w:r>
              <w:t>eurais</w:t>
            </w:r>
            <w:proofErr w:type="spellEnd"/>
            <w:r>
              <w:t>.</w:t>
            </w:r>
          </w:p>
        </w:tc>
        <w:tc>
          <w:tcPr>
            <w:tcW w:w="4518" w:type="dxa"/>
            <w:tcBorders>
              <w:left w:val="single" w:sz="4" w:space="0" w:color="auto"/>
              <w:right w:val="single" w:sz="4" w:space="0" w:color="auto"/>
            </w:tcBorders>
          </w:tcPr>
          <w:p w14:paraId="0FCF7C87" w14:textId="1B035131" w:rsidR="002E568E" w:rsidRDefault="002E568E" w:rsidP="002E568E">
            <w:r w:rsidRPr="00A27B2E">
              <w:rPr>
                <w:color w:val="000000"/>
                <w:szCs w:val="24"/>
              </w:rPr>
              <w:t>12.3.3. All payments under the Contract are made in euros.</w:t>
            </w:r>
          </w:p>
        </w:tc>
      </w:tr>
      <w:tr w:rsidR="002E568E" w14:paraId="4D0527F6" w14:textId="77777777" w:rsidTr="00466A6D">
        <w:tc>
          <w:tcPr>
            <w:tcW w:w="4338" w:type="dxa"/>
            <w:tcBorders>
              <w:left w:val="single" w:sz="4" w:space="0" w:color="auto"/>
              <w:bottom w:val="single" w:sz="4" w:space="0" w:color="auto"/>
              <w:right w:val="single" w:sz="4" w:space="0" w:color="auto"/>
            </w:tcBorders>
          </w:tcPr>
          <w:p w14:paraId="76BCE807" w14:textId="77777777" w:rsidR="002E568E" w:rsidRDefault="002E568E" w:rsidP="002E568E">
            <w:r>
              <w:t>12.3.4. </w:t>
            </w:r>
            <w:proofErr w:type="spellStart"/>
            <w:r>
              <w:t>Už</w:t>
            </w:r>
            <w:proofErr w:type="spellEnd"/>
            <w:r>
              <w:t xml:space="preserve"> </w:t>
            </w:r>
            <w:proofErr w:type="spellStart"/>
            <w:r>
              <w:t>pavėluotus</w:t>
            </w:r>
            <w:proofErr w:type="spellEnd"/>
            <w:r>
              <w:t xml:space="preserve"> </w:t>
            </w:r>
            <w:proofErr w:type="spellStart"/>
            <w:r>
              <w:t>mokėjimus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mokančioji</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sumokėti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netesybas</w:t>
            </w:r>
            <w:proofErr w:type="spellEnd"/>
            <w:r>
              <w:t>.</w:t>
            </w:r>
          </w:p>
        </w:tc>
        <w:tc>
          <w:tcPr>
            <w:tcW w:w="4518" w:type="dxa"/>
            <w:tcBorders>
              <w:left w:val="single" w:sz="4" w:space="0" w:color="auto"/>
              <w:bottom w:val="single" w:sz="4" w:space="0" w:color="auto"/>
              <w:right w:val="single" w:sz="4" w:space="0" w:color="auto"/>
            </w:tcBorders>
          </w:tcPr>
          <w:p w14:paraId="481E49E1" w14:textId="059688DF" w:rsidR="002E568E" w:rsidRDefault="002E568E" w:rsidP="002E568E">
            <w:r w:rsidRPr="00A27B2E">
              <w:rPr>
                <w:color w:val="000000"/>
                <w:szCs w:val="24"/>
              </w:rPr>
              <w:t>12.3.4. For late payments under the Contract, the paying Party shall be obliged to pay to the other Party penalties in the amount specified in the Special Terms.</w:t>
            </w:r>
          </w:p>
        </w:tc>
      </w:tr>
      <w:tr w:rsidR="002E568E" w14:paraId="5A0EFB88" w14:textId="77777777" w:rsidTr="00466A6D">
        <w:tc>
          <w:tcPr>
            <w:tcW w:w="4338" w:type="dxa"/>
            <w:tcBorders>
              <w:top w:val="single" w:sz="4" w:space="0" w:color="auto"/>
              <w:left w:val="single" w:sz="4" w:space="0" w:color="auto"/>
              <w:right w:val="single" w:sz="4" w:space="0" w:color="auto"/>
            </w:tcBorders>
          </w:tcPr>
          <w:p w14:paraId="59DADF6F" w14:textId="77777777" w:rsidR="002E568E" w:rsidRDefault="002E568E" w:rsidP="002E568E">
            <w:r w:rsidRPr="004753A4">
              <w:rPr>
                <w:rFonts w:ascii="Times New Roman" w:eastAsia="Times New Roman" w:hAnsi="Times New Roman" w:cs="Times New Roman"/>
                <w:b/>
                <w:bCs/>
                <w:caps/>
                <w:color w:val="000000"/>
                <w:sz w:val="24"/>
                <w:szCs w:val="24"/>
                <w:lang w:val="lt-LT"/>
              </w:rPr>
              <w:t>13.  KONFIDENCIALI INFORMACIJA</w:t>
            </w:r>
          </w:p>
        </w:tc>
        <w:tc>
          <w:tcPr>
            <w:tcW w:w="4518" w:type="dxa"/>
            <w:tcBorders>
              <w:top w:val="single" w:sz="4" w:space="0" w:color="auto"/>
              <w:left w:val="single" w:sz="4" w:space="0" w:color="auto"/>
              <w:right w:val="single" w:sz="4" w:space="0" w:color="auto"/>
            </w:tcBorders>
          </w:tcPr>
          <w:p w14:paraId="53F7272A" w14:textId="77777777" w:rsidR="002E568E" w:rsidRPr="004753A4" w:rsidRDefault="002E568E" w:rsidP="002E568E">
            <w:pPr>
              <w:rPr>
                <w:rFonts w:ascii="Times New Roman" w:eastAsia="Times New Roman" w:hAnsi="Times New Roman" w:cs="Times New Roman"/>
                <w:b/>
                <w:bCs/>
                <w:caps/>
                <w:color w:val="000000"/>
                <w:sz w:val="24"/>
                <w:szCs w:val="24"/>
                <w:lang w:val="lt-LT"/>
              </w:rPr>
            </w:pPr>
            <w:r w:rsidRPr="004753A4">
              <w:rPr>
                <w:rFonts w:ascii="Times New Roman" w:eastAsia="Times New Roman" w:hAnsi="Times New Roman" w:cs="Times New Roman"/>
                <w:b/>
                <w:bCs/>
                <w:caps/>
                <w:color w:val="000000"/>
                <w:sz w:val="24"/>
                <w:szCs w:val="24"/>
                <w:lang w:val="lt-LT"/>
              </w:rPr>
              <w:t>13. CONFIDENTIAL INFORMATION</w:t>
            </w:r>
          </w:p>
          <w:p w14:paraId="3CBA81B6" w14:textId="4E8EB65F" w:rsidR="002E568E" w:rsidRPr="004753A4" w:rsidRDefault="002E568E" w:rsidP="002E568E">
            <w:pPr>
              <w:rPr>
                <w:rFonts w:ascii="Times New Roman" w:eastAsia="Times New Roman" w:hAnsi="Times New Roman" w:cs="Times New Roman"/>
                <w:b/>
                <w:bCs/>
                <w:caps/>
                <w:color w:val="000000"/>
                <w:sz w:val="24"/>
                <w:szCs w:val="24"/>
                <w:lang w:val="lt-LT"/>
              </w:rPr>
            </w:pPr>
          </w:p>
        </w:tc>
      </w:tr>
      <w:tr w:rsidR="002E568E" w14:paraId="095CA089" w14:textId="77777777" w:rsidTr="00466A6D">
        <w:tc>
          <w:tcPr>
            <w:tcW w:w="4338" w:type="dxa"/>
            <w:tcBorders>
              <w:left w:val="single" w:sz="4" w:space="0" w:color="auto"/>
              <w:right w:val="single" w:sz="4" w:space="0" w:color="auto"/>
            </w:tcBorders>
          </w:tcPr>
          <w:p w14:paraId="0BD47723" w14:textId="77777777" w:rsidR="002E568E" w:rsidRDefault="002E568E" w:rsidP="002E568E">
            <w:r>
              <w:t>13.1. </w:t>
            </w:r>
            <w:proofErr w:type="spellStart"/>
            <w:r>
              <w:t>Šalys</w:t>
            </w:r>
            <w:proofErr w:type="spellEnd"/>
            <w:r>
              <w:t xml:space="preserve"> </w:t>
            </w:r>
            <w:proofErr w:type="spellStart"/>
            <w:r>
              <w:t>įsipareigoja</w:t>
            </w:r>
            <w:proofErr w:type="spellEnd"/>
            <w:r>
              <w:t xml:space="preserve"> </w:t>
            </w:r>
            <w:proofErr w:type="spellStart"/>
            <w:r>
              <w:t>laikytis</w:t>
            </w:r>
            <w:proofErr w:type="spellEnd"/>
            <w:r>
              <w:t xml:space="preserve"> </w:t>
            </w:r>
            <w:proofErr w:type="spellStart"/>
            <w:r>
              <w:t>konfidencialumo</w:t>
            </w:r>
            <w:proofErr w:type="spellEnd"/>
            <w:r>
              <w:t xml:space="preserve"> ir be </w:t>
            </w:r>
            <w:proofErr w:type="spellStart"/>
            <w:r>
              <w:t>kitos</w:t>
            </w:r>
            <w:proofErr w:type="spellEnd"/>
            <w:r>
              <w:t xml:space="preserve"> </w:t>
            </w:r>
            <w:proofErr w:type="spellStart"/>
            <w:r>
              <w:t>Šalies</w:t>
            </w:r>
            <w:proofErr w:type="spellEnd"/>
            <w:r>
              <w:t xml:space="preserve"> </w:t>
            </w:r>
            <w:proofErr w:type="spellStart"/>
            <w:r>
              <w:t>rašytinio</w:t>
            </w:r>
            <w:proofErr w:type="spellEnd"/>
            <w:r>
              <w:t xml:space="preserve"> </w:t>
            </w:r>
            <w:proofErr w:type="spellStart"/>
            <w:r>
              <w:t>sutikimo</w:t>
            </w:r>
            <w:proofErr w:type="spellEnd"/>
            <w:r>
              <w:t xml:space="preserve"> </w:t>
            </w:r>
            <w:proofErr w:type="spellStart"/>
            <w:r>
              <w:t>neatskleisti</w:t>
            </w:r>
            <w:proofErr w:type="spellEnd"/>
            <w:r>
              <w:t xml:space="preserve"> </w:t>
            </w:r>
            <w:proofErr w:type="spellStart"/>
            <w:r>
              <w:t>tos</w:t>
            </w:r>
            <w:proofErr w:type="spellEnd"/>
            <w:r>
              <w:t xml:space="preserve"> </w:t>
            </w:r>
            <w:proofErr w:type="spellStart"/>
            <w:r>
              <w:t>Šalies</w:t>
            </w:r>
            <w:proofErr w:type="spellEnd"/>
            <w:r>
              <w:t xml:space="preserve"> </w:t>
            </w:r>
            <w:proofErr w:type="spellStart"/>
            <w:r>
              <w:t>informacijos</w:t>
            </w:r>
            <w:proofErr w:type="spellEnd"/>
            <w:r>
              <w:t xml:space="preserve">, </w:t>
            </w:r>
            <w:proofErr w:type="spellStart"/>
            <w:r>
              <w:t>nurodytos</w:t>
            </w:r>
            <w:proofErr w:type="spellEnd"/>
            <w:r>
              <w:t xml:space="preserve"> </w:t>
            </w:r>
            <w:proofErr w:type="spellStart"/>
            <w:r>
              <w:t>kaip</w:t>
            </w:r>
            <w:proofErr w:type="spellEnd"/>
            <w:r>
              <w:t xml:space="preserve"> </w:t>
            </w:r>
            <w:proofErr w:type="spellStart"/>
            <w:r>
              <w:t>konfidencialios</w:t>
            </w:r>
            <w:proofErr w:type="spellEnd"/>
            <w:r>
              <w:t xml:space="preserve">, </w:t>
            </w:r>
            <w:proofErr w:type="spellStart"/>
            <w:r>
              <w:t>jokiems</w:t>
            </w:r>
            <w:proofErr w:type="spellEnd"/>
            <w:r>
              <w:t xml:space="preserve"> </w:t>
            </w:r>
            <w:proofErr w:type="spellStart"/>
            <w:r>
              <w:t>Šalies</w:t>
            </w:r>
            <w:proofErr w:type="spellEnd"/>
            <w:r>
              <w:t xml:space="preserve"> </w:t>
            </w:r>
            <w:proofErr w:type="spellStart"/>
            <w:r>
              <w:t>darbuotojams</w:t>
            </w:r>
            <w:proofErr w:type="spellEnd"/>
            <w:r>
              <w:t xml:space="preserve">, </w:t>
            </w:r>
            <w:proofErr w:type="spellStart"/>
            <w:r>
              <w:t>su</w:t>
            </w:r>
            <w:proofErr w:type="spellEnd"/>
            <w:r>
              <w:t xml:space="preserve"> </w:t>
            </w:r>
            <w:proofErr w:type="spellStart"/>
            <w:r>
              <w:t>Šalimi</w:t>
            </w:r>
            <w:proofErr w:type="spellEnd"/>
            <w:r>
              <w:t xml:space="preserve"> </w:t>
            </w:r>
            <w:proofErr w:type="spellStart"/>
            <w:r>
              <w:t>susijusiems</w:t>
            </w:r>
            <w:proofErr w:type="spellEnd"/>
            <w:r>
              <w:t xml:space="preserve"> </w:t>
            </w:r>
            <w:proofErr w:type="spellStart"/>
            <w:r>
              <w:t>ar</w:t>
            </w:r>
            <w:proofErr w:type="spellEnd"/>
            <w:r>
              <w:t xml:space="preserve"> </w:t>
            </w:r>
            <w:proofErr w:type="spellStart"/>
            <w:r>
              <w:lastRenderedPageBreak/>
              <w:t>kitiems</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kuriems</w:t>
            </w:r>
            <w:proofErr w:type="spellEnd"/>
            <w:r>
              <w:t xml:space="preserve"> </w:t>
            </w:r>
            <w:proofErr w:type="spellStart"/>
            <w:r>
              <w:t>nėra</w:t>
            </w:r>
            <w:proofErr w:type="spellEnd"/>
            <w:r>
              <w:t xml:space="preserve"> </w:t>
            </w:r>
            <w:proofErr w:type="spellStart"/>
            <w:r>
              <w:t>būtina</w:t>
            </w:r>
            <w:proofErr w:type="spellEnd"/>
            <w:r>
              <w:t xml:space="preserve"> </w:t>
            </w:r>
            <w:proofErr w:type="spellStart"/>
            <w:r>
              <w:t>šią</w:t>
            </w:r>
            <w:proofErr w:type="spellEnd"/>
            <w:r>
              <w:t xml:space="preserve"> </w:t>
            </w:r>
            <w:proofErr w:type="spellStart"/>
            <w:r>
              <w:t>informaciją</w:t>
            </w:r>
            <w:proofErr w:type="spellEnd"/>
            <w:r>
              <w:t xml:space="preserve"> </w:t>
            </w:r>
            <w:proofErr w:type="spellStart"/>
            <w:r>
              <w:t>naudoti</w:t>
            </w:r>
            <w:proofErr w:type="spellEnd"/>
            <w:r>
              <w:t xml:space="preserve"> </w:t>
            </w:r>
            <w:proofErr w:type="spellStart"/>
            <w:r>
              <w:t>jų</w:t>
            </w:r>
            <w:proofErr w:type="spellEnd"/>
            <w:r>
              <w:t xml:space="preserve"> </w:t>
            </w:r>
            <w:proofErr w:type="spellStart"/>
            <w:r>
              <w:t>darbo</w:t>
            </w:r>
            <w:proofErr w:type="spellEnd"/>
            <w:r>
              <w:t xml:space="preserve"> </w:t>
            </w:r>
            <w:proofErr w:type="spellStart"/>
            <w:r>
              <w:t>tikslais</w:t>
            </w:r>
            <w:proofErr w:type="spellEnd"/>
            <w:r>
              <w:t xml:space="preserve">, </w:t>
            </w:r>
            <w:proofErr w:type="spellStart"/>
            <w:r>
              <w:t>išskyrus</w:t>
            </w:r>
            <w:proofErr w:type="spellEnd"/>
            <w:r>
              <w:t xml:space="preserve"> </w:t>
            </w:r>
            <w:proofErr w:type="spellStart"/>
            <w:r>
              <w:t>žemiau</w:t>
            </w:r>
            <w:proofErr w:type="spellEnd"/>
            <w:r>
              <w:t xml:space="preserve"> </w:t>
            </w:r>
            <w:proofErr w:type="spellStart"/>
            <w:r>
              <w:t>nurodytus</w:t>
            </w:r>
            <w:proofErr w:type="spellEnd"/>
            <w:r>
              <w:t xml:space="preserve"> </w:t>
            </w:r>
            <w:proofErr w:type="spellStart"/>
            <w:r>
              <w:t>atvejus</w:t>
            </w:r>
            <w:proofErr w:type="spellEnd"/>
            <w:r>
              <w:t>.</w:t>
            </w:r>
          </w:p>
        </w:tc>
        <w:tc>
          <w:tcPr>
            <w:tcW w:w="4518" w:type="dxa"/>
            <w:tcBorders>
              <w:left w:val="single" w:sz="4" w:space="0" w:color="auto"/>
              <w:right w:val="single" w:sz="4" w:space="0" w:color="auto"/>
            </w:tcBorders>
          </w:tcPr>
          <w:p w14:paraId="70EB2E50" w14:textId="3BBC57B0" w:rsidR="002E568E" w:rsidRDefault="002E568E" w:rsidP="002E568E">
            <w:r w:rsidRPr="00EA7B74">
              <w:rPr>
                <w:color w:val="000000"/>
                <w:szCs w:val="24"/>
              </w:rPr>
              <w:lastRenderedPageBreak/>
              <w:t xml:space="preserve">13.1. The Parties undertake to maintain confidentiality and not to disclose the information of that Party designated as confidential to any employees of the Party, affiliated with the Party or other third parties who do not need to use such information for </w:t>
            </w:r>
            <w:r w:rsidRPr="00EA7B74">
              <w:rPr>
                <w:color w:val="000000"/>
                <w:szCs w:val="24"/>
              </w:rPr>
              <w:lastRenderedPageBreak/>
              <w:t>their work purposes, without the written consent of the other Party, except as specified below.</w:t>
            </w:r>
          </w:p>
        </w:tc>
      </w:tr>
      <w:tr w:rsidR="002E568E" w14:paraId="17D5F321" w14:textId="77777777" w:rsidTr="00466A6D">
        <w:tc>
          <w:tcPr>
            <w:tcW w:w="4338" w:type="dxa"/>
            <w:tcBorders>
              <w:left w:val="single" w:sz="4" w:space="0" w:color="auto"/>
              <w:right w:val="single" w:sz="4" w:space="0" w:color="auto"/>
            </w:tcBorders>
          </w:tcPr>
          <w:p w14:paraId="418769C8" w14:textId="77777777" w:rsidR="002E568E" w:rsidRDefault="002E568E" w:rsidP="002E568E">
            <w:r>
              <w:lastRenderedPageBreak/>
              <w:t xml:space="preserve">13.2.  </w:t>
            </w:r>
            <w:proofErr w:type="spellStart"/>
            <w:r>
              <w:t>Šalis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atskleisti</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šiais</w:t>
            </w:r>
            <w:proofErr w:type="spellEnd"/>
            <w:r>
              <w:t xml:space="preserve"> </w:t>
            </w:r>
            <w:proofErr w:type="spellStart"/>
            <w:r>
              <w:t>atvejais</w:t>
            </w:r>
            <w:proofErr w:type="spellEnd"/>
            <w:r>
              <w:t>:</w:t>
            </w:r>
          </w:p>
        </w:tc>
        <w:tc>
          <w:tcPr>
            <w:tcW w:w="4518" w:type="dxa"/>
            <w:tcBorders>
              <w:left w:val="single" w:sz="4" w:space="0" w:color="auto"/>
              <w:right w:val="single" w:sz="4" w:space="0" w:color="auto"/>
            </w:tcBorders>
          </w:tcPr>
          <w:p w14:paraId="02F1F879" w14:textId="23D3EC4F" w:rsidR="002E568E" w:rsidRDefault="002E568E" w:rsidP="002E568E">
            <w:r w:rsidRPr="00EA7B74">
              <w:rPr>
                <w:color w:val="000000"/>
                <w:szCs w:val="24"/>
              </w:rPr>
              <w:t>13.2. A Party shall have the right to disclose confidential information of another Party in the following cases:</w:t>
            </w:r>
          </w:p>
        </w:tc>
      </w:tr>
      <w:tr w:rsidR="002E568E" w14:paraId="5370DE79" w14:textId="77777777" w:rsidTr="00466A6D">
        <w:tc>
          <w:tcPr>
            <w:tcW w:w="4338" w:type="dxa"/>
            <w:tcBorders>
              <w:left w:val="single" w:sz="4" w:space="0" w:color="auto"/>
              <w:right w:val="single" w:sz="4" w:space="0" w:color="auto"/>
            </w:tcBorders>
          </w:tcPr>
          <w:p w14:paraId="05DD032C" w14:textId="77777777" w:rsidR="002E568E" w:rsidRDefault="002E568E" w:rsidP="002E568E">
            <w:r>
              <w:t>13.2.1. </w:t>
            </w:r>
            <w:proofErr w:type="spellStart"/>
            <w:r>
              <w:t>konfidencialios</w:t>
            </w:r>
            <w:proofErr w:type="spellEnd"/>
            <w:r>
              <w:t xml:space="preserve"> </w:t>
            </w:r>
            <w:proofErr w:type="spellStart"/>
            <w:r>
              <w:t>informacijos</w:t>
            </w:r>
            <w:proofErr w:type="spellEnd"/>
            <w:r>
              <w:t xml:space="preserve"> </w:t>
            </w:r>
            <w:proofErr w:type="spellStart"/>
            <w:r>
              <w:t>atskleidimas</w:t>
            </w:r>
            <w:proofErr w:type="spellEnd"/>
            <w:r>
              <w:t xml:space="preserve"> </w:t>
            </w:r>
            <w:proofErr w:type="spellStart"/>
            <w:r>
              <w:t>yra</w:t>
            </w:r>
            <w:proofErr w:type="spellEnd"/>
            <w:r>
              <w:t xml:space="preserve"> </w:t>
            </w:r>
            <w:proofErr w:type="spellStart"/>
            <w:r>
              <w:t>būtinas</w:t>
            </w:r>
            <w:proofErr w:type="spellEnd"/>
            <w:r>
              <w:t xml:space="preserve"> </w:t>
            </w:r>
            <w:proofErr w:type="spellStart"/>
            <w:r>
              <w:t>tinkamam</w:t>
            </w:r>
            <w:proofErr w:type="spellEnd"/>
            <w:r>
              <w:t xml:space="preserve"> </w:t>
            </w:r>
            <w:proofErr w:type="spellStart"/>
            <w:r>
              <w:t>Šalies</w:t>
            </w:r>
            <w:proofErr w:type="spellEnd"/>
            <w:r>
              <w:t xml:space="preserve"> </w:t>
            </w:r>
            <w:proofErr w:type="spellStart"/>
            <w:r>
              <w:t>teisių</w:t>
            </w:r>
            <w:proofErr w:type="spellEnd"/>
            <w:r>
              <w:t xml:space="preserve"> </w:t>
            </w:r>
            <w:proofErr w:type="spellStart"/>
            <w:r>
              <w:t>ar</w:t>
            </w:r>
            <w:proofErr w:type="spellEnd"/>
            <w:r>
              <w:t xml:space="preserve"> </w:t>
            </w:r>
            <w:proofErr w:type="spellStart"/>
            <w:r>
              <w:t>pareigų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įgyvendinimui</w:t>
            </w:r>
            <w:proofErr w:type="spellEnd"/>
            <w:r>
              <w:t xml:space="preserve"> – </w:t>
            </w:r>
            <w:proofErr w:type="spellStart"/>
            <w:r>
              <w:t>tačiau</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informaciją</w:t>
            </w:r>
            <w:proofErr w:type="spellEnd"/>
            <w:r>
              <w:t xml:space="preserve"> </w:t>
            </w:r>
            <w:proofErr w:type="spellStart"/>
            <w:r>
              <w:t>galima</w:t>
            </w:r>
            <w:proofErr w:type="spellEnd"/>
            <w:r>
              <w:t xml:space="preserve"> </w:t>
            </w:r>
            <w:proofErr w:type="spellStart"/>
            <w:r>
              <w:t>atskleisti</w:t>
            </w:r>
            <w:proofErr w:type="spellEnd"/>
            <w:r>
              <w:t xml:space="preserve"> tik ta </w:t>
            </w:r>
            <w:proofErr w:type="spellStart"/>
            <w:r>
              <w:t>apimtimi</w:t>
            </w:r>
            <w:proofErr w:type="spellEnd"/>
            <w:r>
              <w:t xml:space="preserve">, </w:t>
            </w:r>
            <w:proofErr w:type="spellStart"/>
            <w:r>
              <w:t>kiek</w:t>
            </w:r>
            <w:proofErr w:type="spellEnd"/>
            <w:r>
              <w:t xml:space="preserve"> tai </w:t>
            </w:r>
            <w:proofErr w:type="spellStart"/>
            <w:r>
              <w:t>yra</w:t>
            </w:r>
            <w:proofErr w:type="spellEnd"/>
            <w:r>
              <w:t xml:space="preserve"> </w:t>
            </w:r>
            <w:proofErr w:type="spellStart"/>
            <w:r>
              <w:t>reikalinga</w:t>
            </w:r>
            <w:proofErr w:type="spellEnd"/>
            <w:r>
              <w:t xml:space="preserve"> </w:t>
            </w:r>
            <w:proofErr w:type="spellStart"/>
            <w:r>
              <w:t>sutartinių</w:t>
            </w:r>
            <w:proofErr w:type="spellEnd"/>
            <w:r>
              <w:t xml:space="preserve"> </w:t>
            </w:r>
            <w:proofErr w:type="spellStart"/>
            <w:r>
              <w:t>teisių</w:t>
            </w:r>
            <w:proofErr w:type="spellEnd"/>
            <w:r>
              <w:t xml:space="preserve"> </w:t>
            </w:r>
            <w:proofErr w:type="spellStart"/>
            <w:r>
              <w:t>ar</w:t>
            </w:r>
            <w:proofErr w:type="spellEnd"/>
            <w:r>
              <w:t xml:space="preserve"> </w:t>
            </w:r>
            <w:proofErr w:type="spellStart"/>
            <w:r>
              <w:t>pareigų</w:t>
            </w:r>
            <w:proofErr w:type="spellEnd"/>
            <w:r>
              <w:t xml:space="preserve"> </w:t>
            </w:r>
            <w:proofErr w:type="spellStart"/>
            <w:r>
              <w:t>įgyvendinimui</w:t>
            </w:r>
            <w:proofErr w:type="spellEnd"/>
            <w:r>
              <w:t xml:space="preserve">, ir tik </w:t>
            </w:r>
            <w:proofErr w:type="spellStart"/>
            <w:r>
              <w:t>tokiems</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kuriems</w:t>
            </w:r>
            <w:proofErr w:type="spellEnd"/>
            <w:r>
              <w:t xml:space="preserve"> </w:t>
            </w:r>
            <w:proofErr w:type="spellStart"/>
            <w:r>
              <w:t>būtina</w:t>
            </w:r>
            <w:proofErr w:type="spellEnd"/>
            <w:r>
              <w:t xml:space="preserve">, </w:t>
            </w:r>
            <w:proofErr w:type="spellStart"/>
            <w:r>
              <w:t>su</w:t>
            </w:r>
            <w:proofErr w:type="spellEnd"/>
            <w:r>
              <w:t xml:space="preserve"> </w:t>
            </w:r>
            <w:proofErr w:type="spellStart"/>
            <w:r>
              <w:t>sąlyga</w:t>
            </w:r>
            <w:proofErr w:type="spellEnd"/>
            <w:r>
              <w:t xml:space="preserve">, </w:t>
            </w:r>
            <w:proofErr w:type="spellStart"/>
            <w:r>
              <w:t>kad</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gaunantys</w:t>
            </w:r>
            <w:proofErr w:type="spellEnd"/>
            <w:r>
              <w:t xml:space="preserve"> </w:t>
            </w:r>
            <w:proofErr w:type="spellStart"/>
            <w:r>
              <w:t>tretieji</w:t>
            </w:r>
            <w:proofErr w:type="spellEnd"/>
            <w:r>
              <w:t xml:space="preserve"> </w:t>
            </w:r>
            <w:proofErr w:type="spellStart"/>
            <w:r>
              <w:t>asmenys</w:t>
            </w:r>
            <w:proofErr w:type="spellEnd"/>
            <w:r>
              <w:t xml:space="preserve"> </w:t>
            </w:r>
            <w:proofErr w:type="spellStart"/>
            <w:r>
              <w:t>prisiima</w:t>
            </w:r>
            <w:proofErr w:type="spellEnd"/>
            <w:r>
              <w:t xml:space="preserve"> </w:t>
            </w:r>
            <w:proofErr w:type="spellStart"/>
            <w:r>
              <w:t>tokius</w:t>
            </w:r>
            <w:proofErr w:type="spellEnd"/>
            <w:r>
              <w:t xml:space="preserve"> </w:t>
            </w:r>
            <w:proofErr w:type="spellStart"/>
            <w:r>
              <w:t>pačius</w:t>
            </w:r>
            <w:proofErr w:type="spellEnd"/>
            <w:r>
              <w:t xml:space="preserve"> </w:t>
            </w:r>
            <w:proofErr w:type="spellStart"/>
            <w:r>
              <w:t>konfidencialumo</w:t>
            </w:r>
            <w:proofErr w:type="spellEnd"/>
            <w:r>
              <w:t xml:space="preserve"> </w:t>
            </w:r>
            <w:proofErr w:type="spellStart"/>
            <w:r>
              <w:t>įsipareigojimus</w:t>
            </w:r>
            <w:proofErr w:type="spellEnd"/>
            <w:r>
              <w:t xml:space="preserve">, </w:t>
            </w:r>
            <w:proofErr w:type="spellStart"/>
            <w:r>
              <w:t>kokie</w:t>
            </w:r>
            <w:proofErr w:type="spellEnd"/>
            <w:r>
              <w:t xml:space="preserve"> </w:t>
            </w:r>
            <w:proofErr w:type="spellStart"/>
            <w:r>
              <w:t>yra</w:t>
            </w:r>
            <w:proofErr w:type="spellEnd"/>
            <w:r>
              <w:t xml:space="preserve"> </w:t>
            </w:r>
            <w:proofErr w:type="spellStart"/>
            <w:r>
              <w:t>nustatyti</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Jeigu</w:t>
            </w:r>
            <w:proofErr w:type="spellEnd"/>
            <w:r>
              <w:t xml:space="preserve"> </w:t>
            </w:r>
            <w:proofErr w:type="spellStart"/>
            <w:r>
              <w:t>tretieji</w:t>
            </w:r>
            <w:proofErr w:type="spellEnd"/>
            <w:r>
              <w:t xml:space="preserve"> </w:t>
            </w:r>
            <w:proofErr w:type="spellStart"/>
            <w:r>
              <w:t>asmenys</w:t>
            </w:r>
            <w:proofErr w:type="spellEnd"/>
            <w:r>
              <w:t xml:space="preserve"> </w:t>
            </w:r>
            <w:proofErr w:type="spellStart"/>
            <w:r>
              <w:t>atskleidžia</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Šalis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jų</w:t>
            </w:r>
            <w:proofErr w:type="spellEnd"/>
            <w:r>
              <w:t xml:space="preserve"> </w:t>
            </w:r>
            <w:proofErr w:type="spellStart"/>
            <w:r>
              <w:t>veiksmus</w:t>
            </w:r>
            <w:proofErr w:type="spellEnd"/>
            <w:r>
              <w:t xml:space="preserve"> </w:t>
            </w:r>
            <w:proofErr w:type="spellStart"/>
            <w:r>
              <w:t>kaip</w:t>
            </w:r>
            <w:proofErr w:type="spellEnd"/>
            <w:r>
              <w:t xml:space="preserve"> </w:t>
            </w:r>
            <w:proofErr w:type="spellStart"/>
            <w:r>
              <w:t>už</w:t>
            </w:r>
            <w:proofErr w:type="spellEnd"/>
            <w:r>
              <w:t xml:space="preserve"> </w:t>
            </w:r>
            <w:proofErr w:type="spellStart"/>
            <w:r>
              <w:t>savo</w:t>
            </w:r>
            <w:proofErr w:type="spellEnd"/>
            <w:r>
              <w:t>;</w:t>
            </w:r>
          </w:p>
        </w:tc>
        <w:tc>
          <w:tcPr>
            <w:tcW w:w="4518" w:type="dxa"/>
            <w:tcBorders>
              <w:left w:val="single" w:sz="4" w:space="0" w:color="auto"/>
              <w:right w:val="single" w:sz="4" w:space="0" w:color="auto"/>
            </w:tcBorders>
          </w:tcPr>
          <w:p w14:paraId="0ACF72B9" w14:textId="4319D282" w:rsidR="002E568E" w:rsidRDefault="002E568E" w:rsidP="002E568E">
            <w:r w:rsidRPr="00EA7B74">
              <w:rPr>
                <w:color w:val="000000"/>
                <w:szCs w:val="24"/>
              </w:rPr>
              <w:t>13.2.1. Disclosure of confidential information is necessary for the proper exercise of the Party's rights or obligations under the Contract – however, in such a case, the disclosure may be made only to the extent necessary for the exercise of contractual rights or obligations, and only to such third parties as are necessary, provided that the third parties receiving the confidential information assume the same confidentiality obligations as are set out in this Contract. If third parties disclose confidential information, the Party shall be liable for their actions as its own;</w:t>
            </w:r>
          </w:p>
        </w:tc>
      </w:tr>
      <w:tr w:rsidR="002E568E" w14:paraId="1C57BA1C" w14:textId="77777777" w:rsidTr="00466A6D">
        <w:tc>
          <w:tcPr>
            <w:tcW w:w="4338" w:type="dxa"/>
            <w:tcBorders>
              <w:left w:val="single" w:sz="4" w:space="0" w:color="auto"/>
              <w:right w:val="single" w:sz="4" w:space="0" w:color="auto"/>
            </w:tcBorders>
          </w:tcPr>
          <w:p w14:paraId="2C13BBCC" w14:textId="77777777" w:rsidR="002E568E" w:rsidRDefault="002E568E" w:rsidP="002E568E">
            <w:r>
              <w:t>13.2.2. </w:t>
            </w:r>
            <w:proofErr w:type="spellStart"/>
            <w:r>
              <w:t>konfidencialią</w:t>
            </w:r>
            <w:proofErr w:type="spellEnd"/>
            <w:r>
              <w:t xml:space="preserve"> </w:t>
            </w:r>
            <w:proofErr w:type="spellStart"/>
            <w:r>
              <w:t>informaciją</w:t>
            </w:r>
            <w:proofErr w:type="spellEnd"/>
            <w:r>
              <w:t xml:space="preserve"> </w:t>
            </w:r>
            <w:proofErr w:type="spellStart"/>
            <w:r>
              <w:t>yra</w:t>
            </w:r>
            <w:proofErr w:type="spellEnd"/>
            <w:r>
              <w:t xml:space="preserve"> </w:t>
            </w:r>
            <w:proofErr w:type="spellStart"/>
            <w:r>
              <w:t>būtina</w:t>
            </w:r>
            <w:proofErr w:type="spellEnd"/>
            <w:r>
              <w:t xml:space="preserve"> </w:t>
            </w:r>
            <w:proofErr w:type="spellStart"/>
            <w:r>
              <w:t>atskleisti</w:t>
            </w:r>
            <w:proofErr w:type="spellEnd"/>
            <w:r>
              <w:t xml:space="preserve"> </w:t>
            </w:r>
            <w:proofErr w:type="spellStart"/>
            <w:r>
              <w:t>pagal</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reikalavimus</w:t>
            </w:r>
            <w:proofErr w:type="spellEnd"/>
            <w:r>
              <w:t xml:space="preserve">, </w:t>
            </w:r>
            <w:proofErr w:type="spellStart"/>
            <w:r>
              <w:t>įskaitant</w:t>
            </w:r>
            <w:proofErr w:type="spellEnd"/>
            <w:r>
              <w:t xml:space="preserve"> </w:t>
            </w:r>
            <w:proofErr w:type="spellStart"/>
            <w:r>
              <w:t>atvejus</w:t>
            </w:r>
            <w:proofErr w:type="spellEnd"/>
            <w:r>
              <w:t xml:space="preserve">, kai to </w:t>
            </w:r>
            <w:proofErr w:type="spellStart"/>
            <w:r>
              <w:t>reikalauja</w:t>
            </w:r>
            <w:proofErr w:type="spellEnd"/>
            <w:r>
              <w:t xml:space="preserve"> </w:t>
            </w:r>
            <w:proofErr w:type="spellStart"/>
            <w:r>
              <w:t>viešojo</w:t>
            </w:r>
            <w:proofErr w:type="spellEnd"/>
            <w:r>
              <w:t xml:space="preserve"> </w:t>
            </w:r>
            <w:proofErr w:type="spellStart"/>
            <w:r>
              <w:t>administravimo</w:t>
            </w:r>
            <w:proofErr w:type="spellEnd"/>
            <w:r>
              <w:t xml:space="preserve"> </w:t>
            </w:r>
            <w:proofErr w:type="spellStart"/>
            <w:r>
              <w:t>subjektai</w:t>
            </w:r>
            <w:proofErr w:type="spellEnd"/>
            <w:r>
              <w:t xml:space="preserve">, </w:t>
            </w:r>
            <w:proofErr w:type="spellStart"/>
            <w:r>
              <w:t>taip</w:t>
            </w:r>
            <w:proofErr w:type="spellEnd"/>
            <w:r>
              <w:t xml:space="preserve">, </w:t>
            </w:r>
            <w:proofErr w:type="spellStart"/>
            <w:r>
              <w:t>kaip</w:t>
            </w:r>
            <w:proofErr w:type="spellEnd"/>
            <w:r>
              <w:t xml:space="preserve"> </w:t>
            </w:r>
            <w:proofErr w:type="spellStart"/>
            <w:r>
              <w:t>jie</w:t>
            </w:r>
            <w:proofErr w:type="spellEnd"/>
            <w:r>
              <w:t xml:space="preserve"> </w:t>
            </w:r>
            <w:proofErr w:type="spellStart"/>
            <w:r>
              <w:t>apibrėžti</w:t>
            </w:r>
            <w:proofErr w:type="spellEnd"/>
            <w:r>
              <w:t xml:space="preserve"> Lietuvos </w:t>
            </w:r>
            <w:proofErr w:type="spellStart"/>
            <w:r>
              <w:t>Respublikos</w:t>
            </w:r>
            <w:proofErr w:type="spellEnd"/>
            <w:r>
              <w:t xml:space="preserve"> </w:t>
            </w:r>
            <w:proofErr w:type="spellStart"/>
            <w:r>
              <w:t>viešojo</w:t>
            </w:r>
            <w:proofErr w:type="spellEnd"/>
            <w:r>
              <w:t xml:space="preserve"> </w:t>
            </w:r>
            <w:proofErr w:type="spellStart"/>
            <w:r>
              <w:t>administravimo</w:t>
            </w:r>
            <w:proofErr w:type="spellEnd"/>
            <w:r>
              <w:t xml:space="preserve"> </w:t>
            </w:r>
            <w:proofErr w:type="spellStart"/>
            <w:r>
              <w:t>įstatyme</w:t>
            </w:r>
            <w:proofErr w:type="spellEnd"/>
            <w:r>
              <w:t>.</w:t>
            </w:r>
          </w:p>
        </w:tc>
        <w:tc>
          <w:tcPr>
            <w:tcW w:w="4518" w:type="dxa"/>
            <w:tcBorders>
              <w:left w:val="single" w:sz="4" w:space="0" w:color="auto"/>
              <w:right w:val="single" w:sz="4" w:space="0" w:color="auto"/>
            </w:tcBorders>
          </w:tcPr>
          <w:p w14:paraId="0C1853E9" w14:textId="3231A487" w:rsidR="002E568E" w:rsidRDefault="002E568E" w:rsidP="002E568E">
            <w:r w:rsidRPr="00EA7B74">
              <w:rPr>
                <w:color w:val="000000"/>
                <w:szCs w:val="24"/>
              </w:rPr>
              <w:t>13.2.2. Confidential information must be disclosed in accordance with the requirements of laws and other legal acts, including cases when it is required by public administration entities, as defined in the Law on Public Administration of the Republic of Lithuania.</w:t>
            </w:r>
          </w:p>
        </w:tc>
      </w:tr>
      <w:tr w:rsidR="002E568E" w14:paraId="7D9F3F8C" w14:textId="77777777" w:rsidTr="00466A6D">
        <w:tc>
          <w:tcPr>
            <w:tcW w:w="4338" w:type="dxa"/>
            <w:tcBorders>
              <w:left w:val="single" w:sz="4" w:space="0" w:color="auto"/>
              <w:right w:val="single" w:sz="4" w:space="0" w:color="auto"/>
            </w:tcBorders>
          </w:tcPr>
          <w:p w14:paraId="6C8B7AF1" w14:textId="77777777" w:rsidR="002E568E" w:rsidRDefault="002E568E" w:rsidP="002E568E">
            <w:r>
              <w:t>13.3. </w:t>
            </w:r>
            <w:proofErr w:type="spellStart"/>
            <w:r>
              <w:t>Prieš</w:t>
            </w:r>
            <w:proofErr w:type="spellEnd"/>
            <w:r>
              <w:t xml:space="preserve"> </w:t>
            </w:r>
            <w:proofErr w:type="spellStart"/>
            <w:r>
              <w:t>atskleisdama</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informuoti</w:t>
            </w:r>
            <w:proofErr w:type="spellEnd"/>
            <w:r>
              <w:t xml:space="preserve"> </w:t>
            </w:r>
            <w:proofErr w:type="spellStart"/>
            <w:r>
              <w:t>kitą</w:t>
            </w:r>
            <w:proofErr w:type="spellEnd"/>
            <w:r>
              <w:t xml:space="preserve"> </w:t>
            </w:r>
            <w:proofErr w:type="spellStart"/>
            <w:r>
              <w:t>Šalį</w:t>
            </w:r>
            <w:proofErr w:type="spellEnd"/>
            <w:r>
              <w:t xml:space="preserve"> (</w:t>
            </w:r>
            <w:proofErr w:type="spellStart"/>
            <w:r>
              <w:t>tiek</w:t>
            </w:r>
            <w:proofErr w:type="spellEnd"/>
            <w:r>
              <w:t xml:space="preserve">, </w:t>
            </w:r>
            <w:proofErr w:type="spellStart"/>
            <w:r>
              <w:t>kiek</w:t>
            </w:r>
            <w:proofErr w:type="spellEnd"/>
            <w:r>
              <w:t xml:space="preserve"> tai </w:t>
            </w:r>
            <w:proofErr w:type="spellStart"/>
            <w:r>
              <w:t>nedraudžiama</w:t>
            </w:r>
            <w:proofErr w:type="spellEnd"/>
            <w:r>
              <w:t xml:space="preserve"> </w:t>
            </w:r>
            <w:proofErr w:type="spellStart"/>
            <w:r>
              <w:t>pagal</w:t>
            </w:r>
            <w:proofErr w:type="spellEnd"/>
            <w:r>
              <w:t>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w:t>
            </w:r>
            <w:proofErr w:type="spellStart"/>
            <w:r>
              <w:t>apie</w:t>
            </w:r>
            <w:proofErr w:type="spellEnd"/>
            <w:r>
              <w:t xml:space="preserve"> </w:t>
            </w:r>
            <w:proofErr w:type="spellStart"/>
            <w:r>
              <w:t>būtinybę</w:t>
            </w:r>
            <w:proofErr w:type="spellEnd"/>
            <w:r>
              <w:t xml:space="preserve"> </w:t>
            </w:r>
            <w:proofErr w:type="spellStart"/>
            <w:r>
              <w:t>arba</w:t>
            </w:r>
            <w:proofErr w:type="spellEnd"/>
            <w:r>
              <w:t xml:space="preserve"> </w:t>
            </w:r>
            <w:proofErr w:type="spellStart"/>
            <w:r>
              <w:t>gautą</w:t>
            </w:r>
            <w:proofErr w:type="spellEnd"/>
            <w:r>
              <w:t xml:space="preserve"> </w:t>
            </w:r>
            <w:proofErr w:type="spellStart"/>
            <w:r>
              <w:t>viešojo</w:t>
            </w:r>
            <w:proofErr w:type="spellEnd"/>
            <w:r>
              <w:t xml:space="preserve"> </w:t>
            </w:r>
            <w:proofErr w:type="spellStart"/>
            <w:r>
              <w:t>administravimo</w:t>
            </w:r>
            <w:proofErr w:type="spellEnd"/>
            <w:r>
              <w:t xml:space="preserve"> </w:t>
            </w:r>
            <w:proofErr w:type="spellStart"/>
            <w:r>
              <w:t>subjekto</w:t>
            </w:r>
            <w:proofErr w:type="spellEnd"/>
            <w:r>
              <w:t xml:space="preserve"> </w:t>
            </w:r>
            <w:proofErr w:type="spellStart"/>
            <w:r>
              <w:t>reikalavimą</w:t>
            </w:r>
            <w:proofErr w:type="spellEnd"/>
            <w:r>
              <w:t xml:space="preserve"> </w:t>
            </w:r>
            <w:proofErr w:type="spellStart"/>
            <w:r>
              <w:t>atskleisti</w:t>
            </w:r>
            <w:proofErr w:type="spellEnd"/>
            <w:r>
              <w:t xml:space="preserve"> </w:t>
            </w:r>
            <w:proofErr w:type="spellStart"/>
            <w:r>
              <w:t>konfidencialią</w:t>
            </w:r>
            <w:proofErr w:type="spellEnd"/>
            <w:r>
              <w:t xml:space="preserve"> </w:t>
            </w:r>
            <w:proofErr w:type="spellStart"/>
            <w:r>
              <w:t>informaciją</w:t>
            </w:r>
            <w:proofErr w:type="spellEnd"/>
            <w:r>
              <w:t xml:space="preserve"> ir </w:t>
            </w:r>
            <w:proofErr w:type="spellStart"/>
            <w:r>
              <w:t>imtis</w:t>
            </w:r>
            <w:proofErr w:type="spellEnd"/>
            <w:r>
              <w:t xml:space="preserve"> </w:t>
            </w:r>
            <w:proofErr w:type="spellStart"/>
            <w:r>
              <w:t>protingų</w:t>
            </w:r>
            <w:proofErr w:type="spellEnd"/>
            <w:r>
              <w:t xml:space="preserve"> </w:t>
            </w:r>
            <w:proofErr w:type="spellStart"/>
            <w:r>
              <w:t>priemonių</w:t>
            </w:r>
            <w:proofErr w:type="spellEnd"/>
            <w:r>
              <w:t xml:space="preserve">, </w:t>
            </w:r>
            <w:proofErr w:type="spellStart"/>
            <w:r>
              <w:t>siekdama</w:t>
            </w:r>
            <w:proofErr w:type="spellEnd"/>
            <w:r>
              <w:t xml:space="preserve"> </w:t>
            </w:r>
            <w:proofErr w:type="spellStart"/>
            <w:r>
              <w:t>užtikrinti</w:t>
            </w:r>
            <w:proofErr w:type="spellEnd"/>
            <w:r>
              <w:t xml:space="preserve"> </w:t>
            </w:r>
            <w:proofErr w:type="spellStart"/>
            <w:r>
              <w:t>atskleistos</w:t>
            </w:r>
            <w:proofErr w:type="spellEnd"/>
            <w:r>
              <w:t xml:space="preserve"> </w:t>
            </w:r>
            <w:proofErr w:type="spellStart"/>
            <w:r>
              <w:t>informacijos</w:t>
            </w:r>
            <w:proofErr w:type="spellEnd"/>
            <w:r>
              <w:t xml:space="preserve"> </w:t>
            </w:r>
            <w:proofErr w:type="spellStart"/>
            <w:r>
              <w:t>konfidencialumą</w:t>
            </w:r>
            <w:proofErr w:type="spellEnd"/>
            <w:r>
              <w:t>.</w:t>
            </w:r>
          </w:p>
        </w:tc>
        <w:tc>
          <w:tcPr>
            <w:tcW w:w="4518" w:type="dxa"/>
            <w:tcBorders>
              <w:left w:val="single" w:sz="4" w:space="0" w:color="auto"/>
              <w:right w:val="single" w:sz="4" w:space="0" w:color="auto"/>
            </w:tcBorders>
          </w:tcPr>
          <w:p w14:paraId="3DF86749" w14:textId="47223B57" w:rsidR="002E568E" w:rsidRDefault="002E568E" w:rsidP="002E568E">
            <w:r w:rsidRPr="00EA7B74">
              <w:rPr>
                <w:color w:val="000000"/>
                <w:szCs w:val="24"/>
              </w:rPr>
              <w:t>13.3. Before disclosing confidential information, the Party must inform the other Party (to the extent that it is not prohibited by laws and regulations) about the necessity or the received requirement of the public administration entity to disclose confidential information and take reasonable measures to ensure the confidentiality of the disclosed information.</w:t>
            </w:r>
          </w:p>
        </w:tc>
      </w:tr>
      <w:tr w:rsidR="002E568E" w14:paraId="375D81B7" w14:textId="77777777" w:rsidTr="00466A6D">
        <w:tc>
          <w:tcPr>
            <w:tcW w:w="4338" w:type="dxa"/>
            <w:tcBorders>
              <w:left w:val="single" w:sz="4" w:space="0" w:color="auto"/>
              <w:right w:val="single" w:sz="4" w:space="0" w:color="auto"/>
            </w:tcBorders>
          </w:tcPr>
          <w:p w14:paraId="6155CA81" w14:textId="77777777" w:rsidR="002E568E" w:rsidRDefault="002E568E" w:rsidP="002E568E">
            <w:r>
              <w:t>13.4. </w:t>
            </w:r>
            <w:proofErr w:type="spellStart"/>
            <w:r>
              <w:t>Šalis</w:t>
            </w:r>
            <w:proofErr w:type="spellEnd"/>
            <w:r>
              <w:t xml:space="preserve"> </w:t>
            </w:r>
            <w:proofErr w:type="spellStart"/>
            <w:r>
              <w:t>atsako</w:t>
            </w:r>
            <w:proofErr w:type="spellEnd"/>
            <w:r>
              <w:t>:</w:t>
            </w:r>
          </w:p>
        </w:tc>
        <w:tc>
          <w:tcPr>
            <w:tcW w:w="4518" w:type="dxa"/>
            <w:tcBorders>
              <w:left w:val="single" w:sz="4" w:space="0" w:color="auto"/>
              <w:right w:val="single" w:sz="4" w:space="0" w:color="auto"/>
            </w:tcBorders>
          </w:tcPr>
          <w:p w14:paraId="33469F64" w14:textId="6CF1F040" w:rsidR="002E568E" w:rsidRDefault="002E568E" w:rsidP="002E568E">
            <w:r w:rsidRPr="00EA7B74">
              <w:rPr>
                <w:color w:val="000000"/>
                <w:szCs w:val="24"/>
              </w:rPr>
              <w:t>13.4. The Party shall be liable:</w:t>
            </w:r>
          </w:p>
        </w:tc>
      </w:tr>
      <w:tr w:rsidR="002E568E" w14:paraId="44CDC1F9" w14:textId="77777777" w:rsidTr="00466A6D">
        <w:tc>
          <w:tcPr>
            <w:tcW w:w="4338" w:type="dxa"/>
            <w:tcBorders>
              <w:left w:val="single" w:sz="4" w:space="0" w:color="auto"/>
              <w:right w:val="single" w:sz="4" w:space="0" w:color="auto"/>
            </w:tcBorders>
          </w:tcPr>
          <w:p w14:paraId="194620C6" w14:textId="77777777" w:rsidR="002E568E" w:rsidRDefault="002E568E" w:rsidP="002E568E">
            <w:r>
              <w:lastRenderedPageBreak/>
              <w:t>13.4.1. </w:t>
            </w:r>
            <w:proofErr w:type="spellStart"/>
            <w:r>
              <w:t>už</w:t>
            </w:r>
            <w:proofErr w:type="spellEnd"/>
            <w:r>
              <w:t xml:space="preserve"> bet </w:t>
            </w:r>
            <w:proofErr w:type="spellStart"/>
            <w:r>
              <w:t>kokį</w:t>
            </w:r>
            <w:proofErr w:type="spellEnd"/>
            <w:r>
              <w:t xml:space="preserve"> </w:t>
            </w:r>
            <w:proofErr w:type="spellStart"/>
            <w:r>
              <w:t>neteisėtą</w:t>
            </w:r>
            <w:proofErr w:type="spellEnd"/>
            <w:r>
              <w:t xml:space="preserve">, </w:t>
            </w:r>
            <w:proofErr w:type="spellStart"/>
            <w:r>
              <w:t>įskaitant</w:t>
            </w:r>
            <w:proofErr w:type="spellEnd"/>
            <w:r>
              <w:t xml:space="preserve"> </w:t>
            </w:r>
            <w:proofErr w:type="spellStart"/>
            <w:r>
              <w:t>atsitiktinį</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konfidencialios</w:t>
            </w:r>
            <w:proofErr w:type="spellEnd"/>
            <w:r>
              <w:t xml:space="preserve"> </w:t>
            </w:r>
            <w:proofErr w:type="spellStart"/>
            <w:r>
              <w:t>informacijos</w:t>
            </w:r>
            <w:proofErr w:type="spellEnd"/>
            <w:r>
              <w:t xml:space="preserve"> </w:t>
            </w:r>
            <w:proofErr w:type="spellStart"/>
            <w:r>
              <w:t>ar</w:t>
            </w:r>
            <w:proofErr w:type="spellEnd"/>
            <w:r>
              <w:t xml:space="preserve"> bet </w:t>
            </w:r>
            <w:proofErr w:type="spellStart"/>
            <w:r>
              <w:t>kurios</w:t>
            </w:r>
            <w:proofErr w:type="spellEnd"/>
            <w:r>
              <w:t xml:space="preserve"> </w:t>
            </w:r>
            <w:proofErr w:type="spellStart"/>
            <w:r>
              <w:t>jos</w:t>
            </w:r>
            <w:proofErr w:type="spellEnd"/>
            <w:r>
              <w:t xml:space="preserve"> </w:t>
            </w:r>
            <w:proofErr w:type="spellStart"/>
            <w:r>
              <w:t>dalies</w:t>
            </w:r>
            <w:proofErr w:type="spellEnd"/>
            <w:r>
              <w:t xml:space="preserve"> </w:t>
            </w:r>
            <w:proofErr w:type="spellStart"/>
            <w:r>
              <w:t>atskleidimą</w:t>
            </w:r>
            <w:proofErr w:type="spellEnd"/>
            <w:r>
              <w:t xml:space="preserve"> </w:t>
            </w:r>
            <w:proofErr w:type="spellStart"/>
            <w:r>
              <w:t>ar</w:t>
            </w:r>
            <w:proofErr w:type="spellEnd"/>
            <w:r>
              <w:t xml:space="preserve"> </w:t>
            </w:r>
            <w:proofErr w:type="spellStart"/>
            <w:r>
              <w:t>perdavimą</w:t>
            </w:r>
            <w:proofErr w:type="spellEnd"/>
            <w:r>
              <w:t xml:space="preserve"> </w:t>
            </w:r>
            <w:proofErr w:type="spellStart"/>
            <w:r>
              <w:t>arba</w:t>
            </w:r>
            <w:proofErr w:type="spellEnd"/>
            <w:r>
              <w:t xml:space="preserve"> </w:t>
            </w:r>
            <w:proofErr w:type="spellStart"/>
            <w:r>
              <w:t>konfidencialios</w:t>
            </w:r>
            <w:proofErr w:type="spellEnd"/>
            <w:r>
              <w:t xml:space="preserve"> </w:t>
            </w:r>
            <w:proofErr w:type="spellStart"/>
            <w:r>
              <w:t>informacijos</w:t>
            </w:r>
            <w:proofErr w:type="spellEnd"/>
            <w:r>
              <w:t xml:space="preserve"> </w:t>
            </w:r>
            <w:proofErr w:type="spellStart"/>
            <w:r>
              <w:t>neteisėtą</w:t>
            </w:r>
            <w:proofErr w:type="spellEnd"/>
            <w:r>
              <w:t xml:space="preserve"> </w:t>
            </w:r>
            <w:proofErr w:type="spellStart"/>
            <w:r>
              <w:t>naudojimą</w:t>
            </w:r>
            <w:proofErr w:type="spellEnd"/>
            <w:r>
              <w:t>;</w:t>
            </w:r>
          </w:p>
        </w:tc>
        <w:tc>
          <w:tcPr>
            <w:tcW w:w="4518" w:type="dxa"/>
            <w:tcBorders>
              <w:left w:val="single" w:sz="4" w:space="0" w:color="auto"/>
              <w:right w:val="single" w:sz="4" w:space="0" w:color="auto"/>
            </w:tcBorders>
          </w:tcPr>
          <w:p w14:paraId="326416DC" w14:textId="042D66F7" w:rsidR="002E568E" w:rsidRDefault="002E568E" w:rsidP="002E568E">
            <w:r w:rsidRPr="00EA7B74">
              <w:rPr>
                <w:color w:val="000000"/>
                <w:szCs w:val="24"/>
              </w:rPr>
              <w:t>13.4.1. for any unlawful, including accidental, disclosure or transmission of confidential information of another Party or any part thereof, or unauthorized use of confidential information;</w:t>
            </w:r>
          </w:p>
        </w:tc>
      </w:tr>
      <w:tr w:rsidR="002E568E" w14:paraId="7B61FD19" w14:textId="77777777" w:rsidTr="00466A6D">
        <w:tc>
          <w:tcPr>
            <w:tcW w:w="4338" w:type="dxa"/>
            <w:tcBorders>
              <w:left w:val="single" w:sz="4" w:space="0" w:color="auto"/>
              <w:right w:val="single" w:sz="4" w:space="0" w:color="auto"/>
            </w:tcBorders>
          </w:tcPr>
          <w:p w14:paraId="2497554F" w14:textId="77777777" w:rsidR="002E568E" w:rsidRDefault="002E568E" w:rsidP="002E568E">
            <w:r>
              <w:t>13.4.2. </w:t>
            </w:r>
            <w:proofErr w:type="spellStart"/>
            <w:r>
              <w:t>už</w:t>
            </w:r>
            <w:proofErr w:type="spellEnd"/>
            <w:r>
              <w:t xml:space="preserve"> tai, </w:t>
            </w:r>
            <w:proofErr w:type="spellStart"/>
            <w:r>
              <w:t>kad</w:t>
            </w:r>
            <w:proofErr w:type="spellEnd"/>
            <w:r>
              <w:t xml:space="preserve"> </w:t>
            </w:r>
            <w:proofErr w:type="spellStart"/>
            <w:r>
              <w:t>nesiėmė</w:t>
            </w:r>
            <w:proofErr w:type="spellEnd"/>
            <w:r>
              <w:t xml:space="preserve"> </w:t>
            </w:r>
            <w:proofErr w:type="spellStart"/>
            <w:r>
              <w:t>visų</w:t>
            </w:r>
            <w:proofErr w:type="spellEnd"/>
            <w:r>
              <w:t xml:space="preserve"> </w:t>
            </w:r>
            <w:proofErr w:type="spellStart"/>
            <w:r>
              <w:t>protingų</w:t>
            </w:r>
            <w:proofErr w:type="spellEnd"/>
            <w:r>
              <w:t xml:space="preserve"> </w:t>
            </w:r>
            <w:proofErr w:type="spellStart"/>
            <w:r>
              <w:t>veiksmų</w:t>
            </w:r>
            <w:proofErr w:type="spellEnd"/>
            <w:r>
              <w:t xml:space="preserve">, </w:t>
            </w:r>
            <w:proofErr w:type="spellStart"/>
            <w:r>
              <w:t>kad</w:t>
            </w:r>
            <w:proofErr w:type="spellEnd"/>
            <w:r>
              <w:t xml:space="preserve"> </w:t>
            </w:r>
            <w:proofErr w:type="spellStart"/>
            <w:r>
              <w:t>išsaugotų</w:t>
            </w:r>
            <w:proofErr w:type="spellEnd"/>
            <w:r>
              <w:t xml:space="preserve"> ir </w:t>
            </w:r>
            <w:proofErr w:type="spellStart"/>
            <w:r>
              <w:t>apsaugotų</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ar</w:t>
            </w:r>
            <w:proofErr w:type="spellEnd"/>
            <w:r>
              <w:t xml:space="preserve"> bet </w:t>
            </w:r>
            <w:proofErr w:type="spellStart"/>
            <w:r>
              <w:t>kurią</w:t>
            </w:r>
            <w:proofErr w:type="spellEnd"/>
            <w:r>
              <w:t xml:space="preserve"> </w:t>
            </w:r>
            <w:proofErr w:type="spellStart"/>
            <w:r>
              <w:t>jos</w:t>
            </w:r>
            <w:proofErr w:type="spellEnd"/>
            <w:r>
              <w:t xml:space="preserve"> </w:t>
            </w:r>
            <w:proofErr w:type="spellStart"/>
            <w:r>
              <w:t>dalį</w:t>
            </w:r>
            <w:proofErr w:type="spellEnd"/>
            <w:r>
              <w:t xml:space="preserve">, </w:t>
            </w:r>
            <w:proofErr w:type="spellStart"/>
            <w:r>
              <w:t>užkirstų</w:t>
            </w:r>
            <w:proofErr w:type="spellEnd"/>
            <w:r>
              <w:t xml:space="preserve"> </w:t>
            </w:r>
            <w:proofErr w:type="spellStart"/>
            <w:r>
              <w:t>kelią</w:t>
            </w:r>
            <w:proofErr w:type="spellEnd"/>
            <w:r>
              <w:t xml:space="preserve"> </w:t>
            </w:r>
            <w:proofErr w:type="spellStart"/>
            <w:r>
              <w:t>tolesniam</w:t>
            </w:r>
            <w:proofErr w:type="spellEnd"/>
            <w:r>
              <w:t xml:space="preserve"> </w:t>
            </w:r>
            <w:proofErr w:type="spellStart"/>
            <w:r>
              <w:t>jos</w:t>
            </w:r>
            <w:proofErr w:type="spellEnd"/>
            <w:r>
              <w:t xml:space="preserve"> </w:t>
            </w:r>
            <w:proofErr w:type="spellStart"/>
            <w:r>
              <w:t>neteisėtam</w:t>
            </w:r>
            <w:proofErr w:type="spellEnd"/>
            <w:r>
              <w:t xml:space="preserve"> </w:t>
            </w:r>
            <w:proofErr w:type="spellStart"/>
            <w:r>
              <w:t>atskleidimui</w:t>
            </w:r>
            <w:proofErr w:type="spellEnd"/>
            <w:r>
              <w:t xml:space="preserve">, </w:t>
            </w:r>
            <w:proofErr w:type="spellStart"/>
            <w:r>
              <w:t>perdavimui</w:t>
            </w:r>
            <w:proofErr w:type="spellEnd"/>
            <w:r>
              <w:t xml:space="preserve"> </w:t>
            </w:r>
            <w:proofErr w:type="spellStart"/>
            <w:r>
              <w:t>ar</w:t>
            </w:r>
            <w:proofErr w:type="spellEnd"/>
            <w:r>
              <w:t xml:space="preserve"> </w:t>
            </w:r>
            <w:proofErr w:type="spellStart"/>
            <w:r>
              <w:t>naudojimui</w:t>
            </w:r>
            <w:proofErr w:type="spellEnd"/>
            <w:r>
              <w:t>.</w:t>
            </w:r>
          </w:p>
        </w:tc>
        <w:tc>
          <w:tcPr>
            <w:tcW w:w="4518" w:type="dxa"/>
            <w:tcBorders>
              <w:left w:val="single" w:sz="4" w:space="0" w:color="auto"/>
              <w:right w:val="single" w:sz="4" w:space="0" w:color="auto"/>
            </w:tcBorders>
          </w:tcPr>
          <w:p w14:paraId="5CB08819" w14:textId="41DA0417" w:rsidR="002E568E" w:rsidRDefault="002E568E" w:rsidP="002E568E">
            <w:r w:rsidRPr="00EA7B74">
              <w:rPr>
                <w:color w:val="000000"/>
                <w:szCs w:val="24"/>
              </w:rPr>
              <w:t>13.4.2. for failing to take all reasonable steps to preserve and protect the confidential information of another Party or any part thereof, to prevent its further unauthorized disclosure, transfer or use.</w:t>
            </w:r>
          </w:p>
        </w:tc>
      </w:tr>
      <w:tr w:rsidR="002E568E" w14:paraId="7A2285D0" w14:textId="77777777" w:rsidTr="00466A6D">
        <w:tc>
          <w:tcPr>
            <w:tcW w:w="4338" w:type="dxa"/>
            <w:tcBorders>
              <w:left w:val="single" w:sz="4" w:space="0" w:color="auto"/>
              <w:bottom w:val="single" w:sz="4" w:space="0" w:color="auto"/>
              <w:right w:val="single" w:sz="4" w:space="0" w:color="auto"/>
            </w:tcBorders>
          </w:tcPr>
          <w:p w14:paraId="79379600" w14:textId="77777777" w:rsidR="002E568E" w:rsidRDefault="002E568E" w:rsidP="002E568E">
            <w:r>
              <w:t>13.5. </w:t>
            </w:r>
            <w:proofErr w:type="spellStart"/>
            <w:r>
              <w:t>Šalis</w:t>
            </w:r>
            <w:proofErr w:type="spellEnd"/>
            <w:r>
              <w:t xml:space="preserve"> </w:t>
            </w:r>
            <w:proofErr w:type="spellStart"/>
            <w:r>
              <w:t>nepagrįstai</w:t>
            </w:r>
            <w:proofErr w:type="spellEnd"/>
            <w:r>
              <w:t xml:space="preserve"> </w:t>
            </w:r>
            <w:proofErr w:type="spellStart"/>
            <w:r>
              <w:t>atskleidusi</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sumokėti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baudą</w:t>
            </w:r>
            <w:proofErr w:type="spellEnd"/>
            <w:r>
              <w:t>.</w:t>
            </w:r>
          </w:p>
        </w:tc>
        <w:tc>
          <w:tcPr>
            <w:tcW w:w="4518" w:type="dxa"/>
            <w:tcBorders>
              <w:left w:val="single" w:sz="4" w:space="0" w:color="auto"/>
              <w:bottom w:val="single" w:sz="4" w:space="0" w:color="auto"/>
              <w:right w:val="single" w:sz="4" w:space="0" w:color="auto"/>
            </w:tcBorders>
          </w:tcPr>
          <w:p w14:paraId="648269D2" w14:textId="02CD544B" w:rsidR="002E568E" w:rsidRDefault="002E568E" w:rsidP="002E568E">
            <w:r w:rsidRPr="00EA7B74">
              <w:rPr>
                <w:color w:val="000000"/>
                <w:szCs w:val="24"/>
              </w:rPr>
              <w:t>13.5. A Party that unreasonably discloses confidential information of another Party shall be obliged to pay a fine in the amount specified in the Special Terms and Conditions to the other Party.</w:t>
            </w:r>
          </w:p>
        </w:tc>
      </w:tr>
      <w:tr w:rsidR="002E568E" w14:paraId="68917EBA" w14:textId="77777777" w:rsidTr="00466A6D">
        <w:tc>
          <w:tcPr>
            <w:tcW w:w="4338" w:type="dxa"/>
            <w:tcBorders>
              <w:top w:val="single" w:sz="4" w:space="0" w:color="auto"/>
              <w:left w:val="single" w:sz="4" w:space="0" w:color="auto"/>
              <w:right w:val="single" w:sz="4" w:space="0" w:color="auto"/>
            </w:tcBorders>
          </w:tcPr>
          <w:p w14:paraId="19746551" w14:textId="77777777" w:rsidR="002E568E" w:rsidRDefault="002E568E" w:rsidP="002E568E">
            <w:r w:rsidRPr="004753A4">
              <w:rPr>
                <w:b/>
                <w:bCs/>
                <w:caps/>
                <w:color w:val="000000"/>
                <w:szCs w:val="24"/>
              </w:rPr>
              <w:t>14.  ASMENS DUOMENŲ APSAUGA</w:t>
            </w:r>
          </w:p>
        </w:tc>
        <w:tc>
          <w:tcPr>
            <w:tcW w:w="4518" w:type="dxa"/>
            <w:tcBorders>
              <w:top w:val="single" w:sz="4" w:space="0" w:color="auto"/>
              <w:left w:val="single" w:sz="4" w:space="0" w:color="auto"/>
              <w:right w:val="single" w:sz="4" w:space="0" w:color="auto"/>
            </w:tcBorders>
          </w:tcPr>
          <w:p w14:paraId="215F8582" w14:textId="64239E1E" w:rsidR="002E568E" w:rsidRDefault="002E568E" w:rsidP="002E568E">
            <w:r>
              <w:rPr>
                <w:b/>
                <w:bCs/>
                <w:caps/>
                <w:color w:val="000000"/>
                <w:szCs w:val="24"/>
              </w:rPr>
              <w:t>14. PROTECTION OF PERSONAL DATA</w:t>
            </w:r>
          </w:p>
        </w:tc>
      </w:tr>
      <w:tr w:rsidR="002E568E" w14:paraId="1345477C" w14:textId="77777777" w:rsidTr="00466A6D">
        <w:tc>
          <w:tcPr>
            <w:tcW w:w="4338" w:type="dxa"/>
            <w:tcBorders>
              <w:left w:val="single" w:sz="4" w:space="0" w:color="auto"/>
              <w:right w:val="single" w:sz="4" w:space="0" w:color="auto"/>
            </w:tcBorders>
          </w:tcPr>
          <w:p w14:paraId="30B78FBF" w14:textId="77777777" w:rsidR="002E568E" w:rsidRDefault="002E568E" w:rsidP="002E568E">
            <w:r>
              <w:t>14.1. </w:t>
            </w:r>
            <w:proofErr w:type="spellStart"/>
            <w:r>
              <w:t>Šalys</w:t>
            </w:r>
            <w:proofErr w:type="spellEnd"/>
            <w:r>
              <w:t xml:space="preserve"> </w:t>
            </w:r>
            <w:proofErr w:type="spellStart"/>
            <w:r>
              <w:t>įsipareigoja</w:t>
            </w:r>
            <w:proofErr w:type="spellEnd"/>
            <w:r>
              <w:t xml:space="preserve"> </w:t>
            </w:r>
            <w:proofErr w:type="spellStart"/>
            <w:r>
              <w:t>užtikrinti</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saugumą</w:t>
            </w:r>
            <w:proofErr w:type="spellEnd"/>
            <w:r>
              <w:t xml:space="preserve"> </w:t>
            </w:r>
            <w:proofErr w:type="spellStart"/>
            <w:r>
              <w:t>bei</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tvarkymą</w:t>
            </w:r>
            <w:proofErr w:type="spellEnd"/>
            <w:r>
              <w:t xml:space="preserve"> </w:t>
            </w:r>
            <w:proofErr w:type="spellStart"/>
            <w:r>
              <w:t>vykdyti</w:t>
            </w:r>
            <w:proofErr w:type="spellEnd"/>
            <w:r>
              <w:t xml:space="preserve"> </w:t>
            </w:r>
            <w:proofErr w:type="spellStart"/>
            <w:r>
              <w:t>teisėtai</w:t>
            </w:r>
            <w:proofErr w:type="spellEnd"/>
            <w:r>
              <w:t xml:space="preserve">, </w:t>
            </w:r>
            <w:proofErr w:type="spellStart"/>
            <w:r>
              <w:t>vadovaujantis</w:t>
            </w:r>
            <w:proofErr w:type="spellEnd"/>
            <w:r>
              <w:t xml:space="preserve"> 2016 m. </w:t>
            </w:r>
            <w:proofErr w:type="spellStart"/>
            <w:r>
              <w:t>balandžio</w:t>
            </w:r>
            <w:proofErr w:type="spellEnd"/>
            <w:r>
              <w:t xml:space="preserve"> 27 d. </w:t>
            </w:r>
            <w:proofErr w:type="spellStart"/>
            <w:r>
              <w:t>priimto</w:t>
            </w:r>
            <w:proofErr w:type="spellEnd"/>
            <w:r>
              <w:t xml:space="preserve"> Europos </w:t>
            </w:r>
            <w:proofErr w:type="spellStart"/>
            <w:r>
              <w:t>Parlamento</w:t>
            </w:r>
            <w:proofErr w:type="spellEnd"/>
            <w:r>
              <w:t xml:space="preserve"> ir </w:t>
            </w:r>
            <w:proofErr w:type="spellStart"/>
            <w:r>
              <w:t>Tarybos</w:t>
            </w:r>
            <w:proofErr w:type="spellEnd"/>
            <w:r>
              <w:t xml:space="preserve"> </w:t>
            </w:r>
            <w:proofErr w:type="spellStart"/>
            <w:r>
              <w:t>reglamento</w:t>
            </w:r>
            <w:proofErr w:type="spellEnd"/>
            <w:r>
              <w:t> (ES) 2016/679 </w:t>
            </w:r>
            <w:proofErr w:type="spellStart"/>
            <w:r>
              <w:t>dėl</w:t>
            </w:r>
            <w:proofErr w:type="spellEnd"/>
            <w:r>
              <w:t xml:space="preserve"> </w:t>
            </w:r>
            <w:proofErr w:type="spellStart"/>
            <w:r>
              <w:t>fizinių</w:t>
            </w:r>
            <w:proofErr w:type="spellEnd"/>
            <w:r>
              <w:t xml:space="preserve"> </w:t>
            </w:r>
            <w:proofErr w:type="spellStart"/>
            <w:r>
              <w:t>asmenų</w:t>
            </w:r>
            <w:proofErr w:type="spellEnd"/>
            <w:r>
              <w:t xml:space="preserve"> </w:t>
            </w:r>
            <w:proofErr w:type="spellStart"/>
            <w:r>
              <w:t>apsaugos</w:t>
            </w:r>
            <w:proofErr w:type="spellEnd"/>
            <w:r>
              <w:t xml:space="preserve"> </w:t>
            </w:r>
            <w:proofErr w:type="spellStart"/>
            <w:r>
              <w:t>tvarkant</w:t>
            </w:r>
            <w:proofErr w:type="spellEnd"/>
            <w:r>
              <w:t xml:space="preserve"> </w:t>
            </w:r>
            <w:proofErr w:type="spellStart"/>
            <w:r>
              <w:t>asmens</w:t>
            </w:r>
            <w:proofErr w:type="spellEnd"/>
            <w:r>
              <w:t xml:space="preserve"> </w:t>
            </w:r>
            <w:proofErr w:type="spellStart"/>
            <w:r>
              <w:t>duomenis</w:t>
            </w:r>
            <w:proofErr w:type="spellEnd"/>
            <w:r>
              <w:t xml:space="preserve"> ir </w:t>
            </w:r>
            <w:proofErr w:type="spellStart"/>
            <w:r>
              <w:t>dėl</w:t>
            </w:r>
            <w:proofErr w:type="spellEnd"/>
            <w:r>
              <w:t xml:space="preserve"> </w:t>
            </w:r>
            <w:proofErr w:type="spellStart"/>
            <w:r>
              <w:t>laisvo</w:t>
            </w:r>
            <w:proofErr w:type="spellEnd"/>
            <w:r>
              <w:t xml:space="preserve"> </w:t>
            </w:r>
            <w:proofErr w:type="spellStart"/>
            <w:r>
              <w:t>tokių</w:t>
            </w:r>
            <w:proofErr w:type="spellEnd"/>
            <w:r>
              <w:t xml:space="preserve"> </w:t>
            </w:r>
            <w:proofErr w:type="spellStart"/>
            <w:r>
              <w:t>duomenų</w:t>
            </w:r>
            <w:proofErr w:type="spellEnd"/>
            <w:r>
              <w:t xml:space="preserve"> </w:t>
            </w:r>
            <w:proofErr w:type="spellStart"/>
            <w:r>
              <w:t>judėjimo</w:t>
            </w:r>
            <w:proofErr w:type="spellEnd"/>
            <w:r>
              <w:t xml:space="preserve"> ir </w:t>
            </w:r>
            <w:proofErr w:type="spellStart"/>
            <w:r>
              <w:t>kuriuo</w:t>
            </w:r>
            <w:proofErr w:type="spellEnd"/>
            <w:r>
              <w:t xml:space="preserve"> </w:t>
            </w:r>
            <w:proofErr w:type="spellStart"/>
            <w:r>
              <w:t>panaikinama</w:t>
            </w:r>
            <w:proofErr w:type="spellEnd"/>
            <w:r>
              <w:t xml:space="preserve"> </w:t>
            </w:r>
            <w:proofErr w:type="spellStart"/>
            <w:r>
              <w:t>Direktyva</w:t>
            </w:r>
            <w:proofErr w:type="spellEnd"/>
            <w:r>
              <w:t> 95/46/EB (</w:t>
            </w:r>
            <w:proofErr w:type="spellStart"/>
            <w:r>
              <w:t>Bendrasis</w:t>
            </w:r>
            <w:proofErr w:type="spellEnd"/>
            <w:r>
              <w:t xml:space="preserve"> </w:t>
            </w:r>
            <w:proofErr w:type="spellStart"/>
            <w:r>
              <w:t>duomenų</w:t>
            </w:r>
            <w:proofErr w:type="spellEnd"/>
            <w:r>
              <w:t xml:space="preserve"> </w:t>
            </w:r>
            <w:proofErr w:type="spellStart"/>
            <w:r>
              <w:t>apsaugos</w:t>
            </w:r>
            <w:proofErr w:type="spellEnd"/>
            <w:r>
              <w:t xml:space="preserve"> </w:t>
            </w:r>
            <w:proofErr w:type="spellStart"/>
            <w:r>
              <w:t>reglamentas</w:t>
            </w:r>
            <w:proofErr w:type="spellEnd"/>
            <w:r>
              <w:t xml:space="preserve">)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reglamentuojančių</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tvarkymą</w:t>
            </w:r>
            <w:proofErr w:type="spellEnd"/>
            <w:r>
              <w:t xml:space="preserve">, </w:t>
            </w:r>
            <w:proofErr w:type="spellStart"/>
            <w:r>
              <w:t>nuostatomis</w:t>
            </w:r>
            <w:proofErr w:type="spellEnd"/>
            <w:r>
              <w:t>.</w:t>
            </w:r>
          </w:p>
        </w:tc>
        <w:tc>
          <w:tcPr>
            <w:tcW w:w="4518" w:type="dxa"/>
            <w:tcBorders>
              <w:left w:val="single" w:sz="4" w:space="0" w:color="auto"/>
              <w:right w:val="single" w:sz="4" w:space="0" w:color="auto"/>
            </w:tcBorders>
          </w:tcPr>
          <w:p w14:paraId="0D1254A0" w14:textId="390EF308" w:rsidR="002E568E" w:rsidRDefault="002E568E" w:rsidP="002E568E">
            <w:r w:rsidRPr="0012008F">
              <w:rPr>
                <w:color w:val="000000"/>
                <w:szCs w:val="24"/>
              </w:rPr>
              <w:t xml:space="preserve">14.1. The Parties undertake to ensure the security of personal data and to carry out the processing of personal data lawfully, in accordance  with Regulation </w:t>
            </w:r>
            <w:r w:rsidRPr="0012008F">
              <w:rPr>
                <w:color w:val="467886"/>
                <w:szCs w:val="24"/>
                <w:u w:val="single"/>
              </w:rPr>
              <w:t xml:space="preserve">(EU) 2016/679 of the European Parliament and of the Council adopted on 27 April 2016 </w:t>
            </w:r>
            <w:r w:rsidRPr="0012008F">
              <w:rPr>
                <w:color w:val="000000"/>
                <w:szCs w:val="24"/>
              </w:rPr>
              <w:t xml:space="preserve"> on the protection of natural persons with regard to the processing of personal data and on the free movement of such data, and repealing Directive </w:t>
            </w:r>
            <w:r w:rsidRPr="0012008F">
              <w:rPr>
                <w:color w:val="467886"/>
                <w:szCs w:val="24"/>
                <w:u w:val="single"/>
              </w:rPr>
              <w:t>95/46/EC</w:t>
            </w:r>
            <w:r w:rsidRPr="0012008F">
              <w:rPr>
                <w:color w:val="000000"/>
                <w:szCs w:val="24"/>
              </w:rPr>
              <w:t xml:space="preserve"> (General Data Protection Regulation) and other legal acts governing the processing of personal data,  Provisions.</w:t>
            </w:r>
          </w:p>
        </w:tc>
      </w:tr>
      <w:tr w:rsidR="002E568E" w14:paraId="2240FED1" w14:textId="77777777" w:rsidTr="00466A6D">
        <w:tc>
          <w:tcPr>
            <w:tcW w:w="4338" w:type="dxa"/>
            <w:tcBorders>
              <w:left w:val="single" w:sz="4" w:space="0" w:color="auto"/>
              <w:bottom w:val="single" w:sz="4" w:space="0" w:color="auto"/>
              <w:right w:val="single" w:sz="4" w:space="0" w:color="auto"/>
            </w:tcBorders>
          </w:tcPr>
          <w:p w14:paraId="63D40CDA" w14:textId="77777777" w:rsidR="002E568E" w:rsidRDefault="002E568E" w:rsidP="002E568E">
            <w:r>
              <w:t>14.2. </w:t>
            </w:r>
            <w:proofErr w:type="spellStart"/>
            <w:r>
              <w:t>Šalys</w:t>
            </w:r>
            <w:proofErr w:type="spellEnd"/>
            <w:r>
              <w:t xml:space="preserve"> </w:t>
            </w:r>
            <w:proofErr w:type="spellStart"/>
            <w:r>
              <w:t>patvirtina</w:t>
            </w:r>
            <w:proofErr w:type="spellEnd"/>
            <w:r>
              <w:t xml:space="preserve">, </w:t>
            </w:r>
            <w:proofErr w:type="spellStart"/>
            <w:r>
              <w:t>kad</w:t>
            </w:r>
            <w:proofErr w:type="spellEnd"/>
            <w:r>
              <w:t xml:space="preserve"> </w:t>
            </w:r>
            <w:proofErr w:type="spellStart"/>
            <w:r>
              <w:t>jeigu</w:t>
            </w:r>
            <w:proofErr w:type="spellEnd"/>
            <w:r>
              <w:t xml:space="preserve"> </w:t>
            </w:r>
            <w:proofErr w:type="spellStart"/>
            <w:r>
              <w:t>siekiant</w:t>
            </w:r>
            <w:proofErr w:type="spellEnd"/>
            <w:r>
              <w:t xml:space="preserve"> </w:t>
            </w:r>
            <w:proofErr w:type="spellStart"/>
            <w:r>
              <w:t>užtikrinti</w:t>
            </w:r>
            <w:proofErr w:type="spellEnd"/>
            <w:r>
              <w:t xml:space="preserve"> </w:t>
            </w:r>
            <w:proofErr w:type="spellStart"/>
            <w:r>
              <w:t>tinkamą</w:t>
            </w:r>
            <w:proofErr w:type="spellEnd"/>
            <w:r>
              <w:t xml:space="preserve"> </w:t>
            </w:r>
            <w:proofErr w:type="spellStart"/>
            <w:r>
              <w:t>Sutarties</w:t>
            </w:r>
            <w:proofErr w:type="spellEnd"/>
            <w:r>
              <w:t xml:space="preserve"> </w:t>
            </w:r>
            <w:proofErr w:type="spellStart"/>
            <w:r>
              <w:t>vykdymą</w:t>
            </w:r>
            <w:proofErr w:type="spellEnd"/>
            <w:r>
              <w:t xml:space="preserve"> bus </w:t>
            </w:r>
            <w:proofErr w:type="spellStart"/>
            <w:r>
              <w:t>tvarkomi</w:t>
            </w:r>
            <w:proofErr w:type="spellEnd"/>
            <w:r>
              <w:t xml:space="preserve"> </w:t>
            </w:r>
            <w:proofErr w:type="spellStart"/>
            <w:r>
              <w:t>asmens</w:t>
            </w:r>
            <w:proofErr w:type="spellEnd"/>
            <w:r>
              <w:t xml:space="preserve"> </w:t>
            </w:r>
            <w:proofErr w:type="spellStart"/>
            <w:r>
              <w:t>duomenys</w:t>
            </w:r>
            <w:proofErr w:type="spellEnd"/>
            <w:r>
              <w:t xml:space="preserve">, </w:t>
            </w:r>
            <w:proofErr w:type="spellStart"/>
            <w:r>
              <w:t>Šalys</w:t>
            </w:r>
            <w:proofErr w:type="spellEnd"/>
            <w:r>
              <w:t xml:space="preserve"> </w:t>
            </w:r>
            <w:proofErr w:type="spellStart"/>
            <w:r>
              <w:t>įsipareigoja</w:t>
            </w:r>
            <w:proofErr w:type="spellEnd"/>
            <w:r>
              <w:t xml:space="preserve"> </w:t>
            </w:r>
            <w:proofErr w:type="spellStart"/>
            <w:r>
              <w:t>sudaryti</w:t>
            </w:r>
            <w:proofErr w:type="spellEnd"/>
            <w:r>
              <w:t xml:space="preserve"> </w:t>
            </w:r>
            <w:proofErr w:type="spellStart"/>
            <w:r>
              <w:t>atskirą</w:t>
            </w:r>
            <w:proofErr w:type="spellEnd"/>
            <w:r>
              <w:t xml:space="preserve"> </w:t>
            </w:r>
            <w:proofErr w:type="spellStart"/>
            <w:r>
              <w:t>susitarimą</w:t>
            </w:r>
            <w:proofErr w:type="spellEnd"/>
            <w:r>
              <w:t xml:space="preserve"> </w:t>
            </w:r>
            <w:proofErr w:type="spellStart"/>
            <w:r>
              <w:t>dėl</w:t>
            </w:r>
            <w:proofErr w:type="spellEnd"/>
            <w:r>
              <w:t xml:space="preserve"> </w:t>
            </w:r>
            <w:proofErr w:type="spellStart"/>
            <w:r>
              <w:t>duomenų</w:t>
            </w:r>
            <w:proofErr w:type="spellEnd"/>
            <w:r>
              <w:t xml:space="preserve"> </w:t>
            </w:r>
            <w:proofErr w:type="spellStart"/>
            <w:r>
              <w:t>tvarkymo</w:t>
            </w:r>
            <w:proofErr w:type="spellEnd"/>
            <w:r>
              <w:t xml:space="preserve">, </w:t>
            </w:r>
            <w:proofErr w:type="spellStart"/>
            <w:r>
              <w:t>kuriuo</w:t>
            </w:r>
            <w:proofErr w:type="spellEnd"/>
            <w:r>
              <w:t xml:space="preserve"> </w:t>
            </w:r>
            <w:proofErr w:type="spellStart"/>
            <w:r>
              <w:t>nustato</w:t>
            </w:r>
            <w:proofErr w:type="spellEnd"/>
            <w:r>
              <w:t xml:space="preserve"> </w:t>
            </w:r>
            <w:proofErr w:type="spellStart"/>
            <w:r>
              <w:t>duomenų</w:t>
            </w:r>
            <w:proofErr w:type="spellEnd"/>
            <w:r>
              <w:t xml:space="preserve"> </w:t>
            </w:r>
            <w:proofErr w:type="spellStart"/>
            <w:r>
              <w:t>tvarkymo</w:t>
            </w:r>
            <w:proofErr w:type="spellEnd"/>
            <w:r>
              <w:t xml:space="preserve"> </w:t>
            </w:r>
            <w:proofErr w:type="spellStart"/>
            <w:r>
              <w:t>dalyką</w:t>
            </w:r>
            <w:proofErr w:type="spellEnd"/>
            <w:r>
              <w:t xml:space="preserve"> ir </w:t>
            </w:r>
            <w:proofErr w:type="spellStart"/>
            <w:r>
              <w:t>trukmę</w:t>
            </w:r>
            <w:proofErr w:type="spellEnd"/>
            <w:r>
              <w:t xml:space="preserve">, </w:t>
            </w:r>
            <w:proofErr w:type="spellStart"/>
            <w:r>
              <w:t>duomenų</w:t>
            </w:r>
            <w:proofErr w:type="spellEnd"/>
            <w:r>
              <w:t xml:space="preserve"> </w:t>
            </w:r>
            <w:proofErr w:type="spellStart"/>
            <w:r>
              <w:t>tvarkymo</w:t>
            </w:r>
            <w:proofErr w:type="spellEnd"/>
            <w:r>
              <w:t xml:space="preserve"> </w:t>
            </w:r>
            <w:proofErr w:type="spellStart"/>
            <w:r>
              <w:t>pobūdį</w:t>
            </w:r>
            <w:proofErr w:type="spellEnd"/>
            <w:r>
              <w:t xml:space="preserve"> ir </w:t>
            </w:r>
            <w:proofErr w:type="spellStart"/>
            <w:r>
              <w:t>tikslą</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rūšis</w:t>
            </w:r>
            <w:proofErr w:type="spellEnd"/>
            <w:r>
              <w:t xml:space="preserve"> ir </w:t>
            </w:r>
            <w:proofErr w:type="spellStart"/>
            <w:r>
              <w:t>duomenų</w:t>
            </w:r>
            <w:proofErr w:type="spellEnd"/>
            <w:r>
              <w:t xml:space="preserve"> </w:t>
            </w:r>
            <w:proofErr w:type="spellStart"/>
            <w:r>
              <w:t>subjektų</w:t>
            </w:r>
            <w:proofErr w:type="spellEnd"/>
            <w:r>
              <w:t xml:space="preserve"> </w:t>
            </w:r>
            <w:proofErr w:type="spellStart"/>
            <w:r>
              <w:t>kategorijas</w:t>
            </w:r>
            <w:proofErr w:type="spellEnd"/>
            <w:r>
              <w:t xml:space="preserve"> </w:t>
            </w:r>
            <w:proofErr w:type="spellStart"/>
            <w:r>
              <w:t>bei</w:t>
            </w:r>
            <w:proofErr w:type="spellEnd"/>
            <w:r>
              <w:t xml:space="preserve"> </w:t>
            </w:r>
            <w:proofErr w:type="spellStart"/>
            <w:r>
              <w:t>duomenų</w:t>
            </w:r>
            <w:proofErr w:type="spellEnd"/>
            <w:r>
              <w:t xml:space="preserve"> </w:t>
            </w:r>
            <w:proofErr w:type="spellStart"/>
            <w:r>
              <w:t>valdytojo</w:t>
            </w:r>
            <w:proofErr w:type="spellEnd"/>
            <w:r>
              <w:t xml:space="preserve"> </w:t>
            </w:r>
            <w:proofErr w:type="spellStart"/>
            <w:r>
              <w:lastRenderedPageBreak/>
              <w:t>prievoles</w:t>
            </w:r>
            <w:proofErr w:type="spellEnd"/>
            <w:r>
              <w:t xml:space="preserve"> ir </w:t>
            </w:r>
            <w:proofErr w:type="spellStart"/>
            <w:r>
              <w:t>teises</w:t>
            </w:r>
            <w:proofErr w:type="spellEnd"/>
            <w:r>
              <w:t>.</w:t>
            </w:r>
          </w:p>
        </w:tc>
        <w:tc>
          <w:tcPr>
            <w:tcW w:w="4518" w:type="dxa"/>
            <w:tcBorders>
              <w:left w:val="single" w:sz="4" w:space="0" w:color="auto"/>
              <w:bottom w:val="single" w:sz="4" w:space="0" w:color="auto"/>
              <w:right w:val="single" w:sz="4" w:space="0" w:color="auto"/>
            </w:tcBorders>
          </w:tcPr>
          <w:p w14:paraId="58FDF8DC" w14:textId="2763813E" w:rsidR="002E568E" w:rsidRDefault="002E568E" w:rsidP="002E568E">
            <w:r w:rsidRPr="0012008F">
              <w:rPr>
                <w:color w:val="000000"/>
                <w:szCs w:val="24"/>
              </w:rPr>
              <w:lastRenderedPageBreak/>
              <w:t xml:space="preserve">14.2. The Parties confirm that if personal data will be processed in order to ensure the proper performance of the Contract, the Parties undertake to conclude a separate data processing Contract, which determines the subject matter and duration of the data processing, the nature and purpose of the data processing, the types of personal data and categories of data subjects, and the </w:t>
            </w:r>
            <w:r w:rsidRPr="0012008F">
              <w:rPr>
                <w:color w:val="000000"/>
                <w:szCs w:val="24"/>
              </w:rPr>
              <w:lastRenderedPageBreak/>
              <w:t>obligations and rights of the data controller.</w:t>
            </w:r>
          </w:p>
        </w:tc>
      </w:tr>
      <w:tr w:rsidR="002E568E" w14:paraId="268F2D63" w14:textId="77777777" w:rsidTr="00466A6D">
        <w:tc>
          <w:tcPr>
            <w:tcW w:w="4338" w:type="dxa"/>
            <w:tcBorders>
              <w:top w:val="single" w:sz="4" w:space="0" w:color="auto"/>
              <w:left w:val="single" w:sz="4" w:space="0" w:color="auto"/>
              <w:right w:val="single" w:sz="4" w:space="0" w:color="auto"/>
            </w:tcBorders>
          </w:tcPr>
          <w:p w14:paraId="327C6B2C" w14:textId="77777777" w:rsidR="002E568E" w:rsidRDefault="002E568E" w:rsidP="002E568E">
            <w:r w:rsidRPr="004753A4">
              <w:rPr>
                <w:b/>
                <w:bCs/>
                <w:caps/>
                <w:color w:val="000000"/>
                <w:szCs w:val="24"/>
              </w:rPr>
              <w:lastRenderedPageBreak/>
              <w:t>15.  INTELEKTINĖ NUOSAVYBĖ</w:t>
            </w:r>
          </w:p>
        </w:tc>
        <w:tc>
          <w:tcPr>
            <w:tcW w:w="4518" w:type="dxa"/>
            <w:tcBorders>
              <w:top w:val="single" w:sz="4" w:space="0" w:color="auto"/>
              <w:left w:val="single" w:sz="4" w:space="0" w:color="auto"/>
              <w:right w:val="single" w:sz="4" w:space="0" w:color="auto"/>
            </w:tcBorders>
          </w:tcPr>
          <w:p w14:paraId="6A284941" w14:textId="5DFCCB6E" w:rsidR="002E568E" w:rsidRDefault="002E568E" w:rsidP="002E568E">
            <w:r>
              <w:rPr>
                <w:b/>
                <w:bCs/>
                <w:caps/>
                <w:color w:val="000000"/>
                <w:szCs w:val="24"/>
              </w:rPr>
              <w:t>15. INTELLECTUAL PROPERTY</w:t>
            </w:r>
          </w:p>
        </w:tc>
      </w:tr>
      <w:tr w:rsidR="002E568E" w14:paraId="322E37B1" w14:textId="77777777" w:rsidTr="00466A6D">
        <w:tc>
          <w:tcPr>
            <w:tcW w:w="4338" w:type="dxa"/>
            <w:tcBorders>
              <w:left w:val="single" w:sz="4" w:space="0" w:color="auto"/>
              <w:right w:val="single" w:sz="4" w:space="0" w:color="auto"/>
            </w:tcBorders>
          </w:tcPr>
          <w:p w14:paraId="5DCD0295" w14:textId="77777777" w:rsidR="002E568E" w:rsidRDefault="002E568E" w:rsidP="002E568E">
            <w:r>
              <w:t xml:space="preserve">15.1. Visi </w:t>
            </w:r>
            <w:proofErr w:type="spellStart"/>
            <w:r>
              <w:t>rezultatai</w:t>
            </w:r>
            <w:proofErr w:type="spellEnd"/>
            <w:r>
              <w:t xml:space="preserve"> ir </w:t>
            </w:r>
            <w:proofErr w:type="spellStart"/>
            <w:r>
              <w:t>su</w:t>
            </w:r>
            <w:proofErr w:type="spellEnd"/>
            <w:r>
              <w:t xml:space="preserve"> </w:t>
            </w:r>
            <w:proofErr w:type="spellStart"/>
            <w:r>
              <w:t>jais</w:t>
            </w:r>
            <w:proofErr w:type="spellEnd"/>
            <w:r>
              <w:t xml:space="preserve"> </w:t>
            </w:r>
            <w:proofErr w:type="spellStart"/>
            <w:r>
              <w:t>susijusios</w:t>
            </w:r>
            <w:proofErr w:type="spellEnd"/>
            <w:r>
              <w:t xml:space="preserve"> </w:t>
            </w:r>
            <w:proofErr w:type="spellStart"/>
            <w:r>
              <w:t>teisės</w:t>
            </w:r>
            <w:proofErr w:type="spellEnd"/>
            <w:r>
              <w:t xml:space="preserve">, </w:t>
            </w:r>
            <w:proofErr w:type="spellStart"/>
            <w:r>
              <w:t>įgytos</w:t>
            </w:r>
            <w:proofErr w:type="spellEnd"/>
            <w:r>
              <w:t xml:space="preserve"> </w:t>
            </w:r>
            <w:proofErr w:type="spellStart"/>
            <w:r>
              <w:t>vykdant</w:t>
            </w:r>
            <w:proofErr w:type="spellEnd"/>
            <w:r>
              <w:t xml:space="preserve"> Sutartį, </w:t>
            </w:r>
            <w:proofErr w:type="spellStart"/>
            <w:r>
              <w:t>įskaitant</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teises</w:t>
            </w:r>
            <w:proofErr w:type="spellEnd"/>
            <w:r>
              <w:t xml:space="preserve">, </w:t>
            </w:r>
            <w:proofErr w:type="spellStart"/>
            <w:r>
              <w:t>išskyrus</w:t>
            </w:r>
            <w:proofErr w:type="spellEnd"/>
            <w:r>
              <w:t xml:space="preserve"> </w:t>
            </w:r>
            <w:proofErr w:type="spellStart"/>
            <w:r>
              <w:t>asmenines</w:t>
            </w:r>
            <w:proofErr w:type="spellEnd"/>
            <w:r>
              <w:t xml:space="preserve"> </w:t>
            </w:r>
            <w:proofErr w:type="spellStart"/>
            <w:r>
              <w:t>neturtines</w:t>
            </w:r>
            <w:proofErr w:type="spellEnd"/>
            <w:r>
              <w:t xml:space="preserve"> </w:t>
            </w:r>
            <w:proofErr w:type="spellStart"/>
            <w:r>
              <w:t>teises</w:t>
            </w:r>
            <w:proofErr w:type="spellEnd"/>
            <w:r>
              <w:t xml:space="preserve"> į </w:t>
            </w:r>
            <w:proofErr w:type="spellStart"/>
            <w:r>
              <w:t>intelektinės</w:t>
            </w:r>
            <w:proofErr w:type="spellEnd"/>
            <w:r>
              <w:t xml:space="preserve"> </w:t>
            </w:r>
            <w:proofErr w:type="spellStart"/>
            <w:r>
              <w:t>veiklos</w:t>
            </w:r>
            <w:proofErr w:type="spellEnd"/>
            <w:r>
              <w:t xml:space="preserve"> </w:t>
            </w:r>
            <w:proofErr w:type="spellStart"/>
            <w:r>
              <w:t>rezultatus</w:t>
            </w:r>
            <w:proofErr w:type="spellEnd"/>
            <w:r>
              <w:t xml:space="preserve">, </w:t>
            </w:r>
            <w:proofErr w:type="spellStart"/>
            <w:r>
              <w:t>yra</w:t>
            </w:r>
            <w:proofErr w:type="spellEnd"/>
            <w:r>
              <w:t xml:space="preserve"> </w:t>
            </w:r>
            <w:proofErr w:type="spellStart"/>
            <w:r>
              <w:t>Pirkėjo</w:t>
            </w:r>
            <w:proofErr w:type="spellEnd"/>
            <w:r>
              <w:t xml:space="preserve"> </w:t>
            </w:r>
            <w:proofErr w:type="spellStart"/>
            <w:r>
              <w:t>nuosavybė</w:t>
            </w:r>
            <w:proofErr w:type="spellEnd"/>
            <w:r>
              <w:t xml:space="preserve">, </w:t>
            </w:r>
            <w:proofErr w:type="spellStart"/>
            <w:r>
              <w:t>pereinanti</w:t>
            </w:r>
            <w:proofErr w:type="spellEnd"/>
            <w:r>
              <w:t xml:space="preserve"> </w:t>
            </w:r>
            <w:proofErr w:type="spellStart"/>
            <w:r>
              <w:t>Pirkėjui</w:t>
            </w:r>
            <w:proofErr w:type="spellEnd"/>
            <w:r>
              <w:t xml:space="preserve"> </w:t>
            </w:r>
            <w:proofErr w:type="spellStart"/>
            <w:r>
              <w:t>nuo</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momento</w:t>
            </w:r>
            <w:proofErr w:type="spellEnd"/>
            <w:r>
              <w:t xml:space="preserve"> be </w:t>
            </w:r>
            <w:proofErr w:type="spellStart"/>
            <w:r>
              <w:t>jokių</w:t>
            </w:r>
            <w:proofErr w:type="spellEnd"/>
            <w:r>
              <w:t xml:space="preserve"> </w:t>
            </w:r>
            <w:proofErr w:type="spellStart"/>
            <w:r>
              <w:t>apribojimų</w:t>
            </w:r>
            <w:proofErr w:type="spellEnd"/>
            <w:r>
              <w:t xml:space="preserve">, </w:t>
            </w:r>
            <w:proofErr w:type="spellStart"/>
            <w:r>
              <w:t>kurią</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naudoti</w:t>
            </w:r>
            <w:proofErr w:type="spellEnd"/>
            <w:r>
              <w:t xml:space="preserve">, </w:t>
            </w:r>
            <w:proofErr w:type="spellStart"/>
            <w:r>
              <w:t>publikuoti</w:t>
            </w:r>
            <w:proofErr w:type="spellEnd"/>
            <w:r>
              <w:t xml:space="preserve">, </w:t>
            </w:r>
            <w:proofErr w:type="spellStart"/>
            <w:r>
              <w:t>perleisti</w:t>
            </w:r>
            <w:proofErr w:type="spellEnd"/>
            <w:r>
              <w:t xml:space="preserve"> </w:t>
            </w:r>
            <w:proofErr w:type="spellStart"/>
            <w:r>
              <w:t>ar</w:t>
            </w:r>
            <w:proofErr w:type="spellEnd"/>
            <w:r>
              <w:t xml:space="preserve"> </w:t>
            </w:r>
            <w:proofErr w:type="spellStart"/>
            <w:r>
              <w:t>perduoti</w:t>
            </w:r>
            <w:proofErr w:type="spellEnd"/>
            <w:r>
              <w:t xml:space="preserve"> be </w:t>
            </w:r>
            <w:proofErr w:type="spellStart"/>
            <w:r>
              <w:t>atskiro</w:t>
            </w:r>
            <w:proofErr w:type="spellEnd"/>
            <w:r>
              <w:t xml:space="preserve"> </w:t>
            </w:r>
            <w:proofErr w:type="spellStart"/>
            <w:r>
              <w:t>Tiekėjo</w:t>
            </w:r>
            <w:proofErr w:type="spellEnd"/>
            <w:r>
              <w:t xml:space="preserve"> </w:t>
            </w:r>
            <w:proofErr w:type="spellStart"/>
            <w:r>
              <w:t>sutikimo</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nenumatyta</w:t>
            </w:r>
            <w:proofErr w:type="spellEnd"/>
            <w:r>
              <w:t xml:space="preserve"> </w:t>
            </w:r>
            <w:proofErr w:type="spellStart"/>
            <w:r>
              <w:t>kitaip</w:t>
            </w:r>
            <w:proofErr w:type="spellEnd"/>
            <w:r>
              <w:t xml:space="preserve"> </w:t>
            </w:r>
            <w:proofErr w:type="spellStart"/>
            <w:r>
              <w:t>ar</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teisės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perduodamos</w:t>
            </w:r>
            <w:proofErr w:type="spellEnd"/>
            <w:r>
              <w:t xml:space="preserve"> </w:t>
            </w:r>
            <w:proofErr w:type="spellStart"/>
            <w:r>
              <w:t>nuosavybės</w:t>
            </w:r>
            <w:proofErr w:type="spellEnd"/>
            <w:r>
              <w:t xml:space="preserve"> </w:t>
            </w:r>
            <w:proofErr w:type="spellStart"/>
            <w:r>
              <w:t>teise</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pobūdžio</w:t>
            </w:r>
            <w:proofErr w:type="spellEnd"/>
            <w:r>
              <w:t xml:space="preserve"> </w:t>
            </w:r>
            <w:proofErr w:type="spellStart"/>
            <w:r>
              <w:t>ar</w:t>
            </w:r>
            <w:proofErr w:type="spellEnd"/>
            <w:r>
              <w:t xml:space="preserve"> (ir) </w:t>
            </w:r>
            <w:proofErr w:type="spellStart"/>
            <w:r>
              <w:t>Prekių</w:t>
            </w:r>
            <w:proofErr w:type="spellEnd"/>
            <w:r>
              <w:t xml:space="preserve"> </w:t>
            </w:r>
            <w:proofErr w:type="spellStart"/>
            <w:r>
              <w:t>gamintojo</w:t>
            </w:r>
            <w:proofErr w:type="spellEnd"/>
            <w:r>
              <w:t xml:space="preserve"> </w:t>
            </w:r>
            <w:proofErr w:type="spellStart"/>
            <w:r>
              <w:t>išimtinių</w:t>
            </w:r>
            <w:proofErr w:type="spellEnd"/>
            <w:r>
              <w:t xml:space="preserve"> </w:t>
            </w:r>
            <w:proofErr w:type="spellStart"/>
            <w:r>
              <w:t>teisių</w:t>
            </w:r>
            <w:proofErr w:type="spellEnd"/>
            <w:r>
              <w:t xml:space="preserve">, </w:t>
            </w:r>
            <w:proofErr w:type="spellStart"/>
            <w:r>
              <w:t>patentų</w:t>
            </w:r>
            <w:proofErr w:type="spellEnd"/>
            <w:r>
              <w:t xml:space="preserve"> ir kt. </w:t>
            </w:r>
          </w:p>
        </w:tc>
        <w:tc>
          <w:tcPr>
            <w:tcW w:w="4518" w:type="dxa"/>
            <w:tcBorders>
              <w:left w:val="single" w:sz="4" w:space="0" w:color="auto"/>
              <w:right w:val="single" w:sz="4" w:space="0" w:color="auto"/>
            </w:tcBorders>
          </w:tcPr>
          <w:p w14:paraId="1CE9033F" w14:textId="702AB5D9" w:rsidR="002E568E" w:rsidRDefault="002E568E" w:rsidP="002E568E">
            <w:r w:rsidRPr="003D6A7E">
              <w:t>15.1. All results and related rights acquired in the performance of the Contract, including intellectual property rights, with the exception of personal non-material rights to the results of intellectual activity, are the property of the Buyer, which passes to the Buyer from the moment of transfer-acceptance of the Goods without any restrictions, which the Buyer may use, publish, transfer or transfer to third parties without the separate consent of the Supplier, unless otherwise provided in the Special Terms or the intellectual property rights cannot be transferred by the right of ownership due to the nature of the Goods or/and) the exclusive rights, patents, etc. of the manufacturer of the Goods.</w:t>
            </w:r>
          </w:p>
        </w:tc>
      </w:tr>
      <w:tr w:rsidR="002E568E" w14:paraId="1780B27C" w14:textId="77777777" w:rsidTr="00466A6D">
        <w:tc>
          <w:tcPr>
            <w:tcW w:w="4338" w:type="dxa"/>
            <w:tcBorders>
              <w:left w:val="single" w:sz="4" w:space="0" w:color="auto"/>
              <w:right w:val="single" w:sz="4" w:space="0" w:color="auto"/>
            </w:tcBorders>
          </w:tcPr>
          <w:p w14:paraId="321B56CC" w14:textId="77777777" w:rsidR="002E568E" w:rsidRDefault="002E568E" w:rsidP="002E568E">
            <w:r>
              <w:t>15.2. </w:t>
            </w:r>
            <w:proofErr w:type="spellStart"/>
            <w:r>
              <w:t>Tiekėjas</w:t>
            </w:r>
            <w:proofErr w:type="spellEnd"/>
            <w:r>
              <w:t xml:space="preserve"> </w:t>
            </w:r>
            <w:proofErr w:type="spellStart"/>
            <w:r>
              <w:t>įsipareigoja</w:t>
            </w:r>
            <w:proofErr w:type="spellEnd"/>
            <w:r>
              <w:t xml:space="preserve"> </w:t>
            </w:r>
            <w:proofErr w:type="spellStart"/>
            <w:r>
              <w:t>atlyginti</w:t>
            </w:r>
            <w:proofErr w:type="spellEnd"/>
            <w:r>
              <w:t xml:space="preserve"> </w:t>
            </w:r>
            <w:proofErr w:type="spellStart"/>
            <w:r>
              <w:t>nuostolius</w:t>
            </w:r>
            <w:proofErr w:type="spellEnd"/>
            <w:r>
              <w:t xml:space="preserve"> </w:t>
            </w:r>
            <w:proofErr w:type="spellStart"/>
            <w:r>
              <w:t>Pirkėjui</w:t>
            </w:r>
            <w:proofErr w:type="spellEnd"/>
            <w:r>
              <w:t xml:space="preserve"> </w:t>
            </w:r>
            <w:proofErr w:type="spellStart"/>
            <w:r>
              <w:t>dėl</w:t>
            </w:r>
            <w:proofErr w:type="spellEnd"/>
            <w:r>
              <w:t xml:space="preserve"> bet </w:t>
            </w:r>
            <w:proofErr w:type="spellStart"/>
            <w:r>
              <w:t>kokių</w:t>
            </w:r>
            <w:proofErr w:type="spellEnd"/>
            <w:r>
              <w:t xml:space="preserve"> </w:t>
            </w:r>
            <w:proofErr w:type="spellStart"/>
            <w:r>
              <w:t>reikalavimų</w:t>
            </w:r>
            <w:proofErr w:type="spellEnd"/>
            <w:r>
              <w:t xml:space="preserve">, </w:t>
            </w:r>
            <w:proofErr w:type="spellStart"/>
            <w:r>
              <w:t>kylančių</w:t>
            </w:r>
            <w:proofErr w:type="spellEnd"/>
            <w:r>
              <w:t xml:space="preserve"> </w:t>
            </w:r>
            <w:proofErr w:type="spellStart"/>
            <w:r>
              <w:t>dėl</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teisių</w:t>
            </w:r>
            <w:proofErr w:type="spellEnd"/>
            <w:r>
              <w:t xml:space="preserve">, </w:t>
            </w:r>
            <w:proofErr w:type="spellStart"/>
            <w:r>
              <w:t>įskaitant</w:t>
            </w:r>
            <w:proofErr w:type="spellEnd"/>
            <w:r>
              <w:t xml:space="preserve">, bet </w:t>
            </w:r>
            <w:proofErr w:type="spellStart"/>
            <w:r>
              <w:t>neapsiribojant</w:t>
            </w:r>
            <w:proofErr w:type="spellEnd"/>
            <w:r>
              <w:t xml:space="preserve">, </w:t>
            </w:r>
            <w:proofErr w:type="spellStart"/>
            <w:r>
              <w:t>dėl</w:t>
            </w:r>
            <w:proofErr w:type="spellEnd"/>
            <w:r>
              <w:t xml:space="preserve"> </w:t>
            </w:r>
            <w:proofErr w:type="spellStart"/>
            <w:r>
              <w:t>patento</w:t>
            </w:r>
            <w:proofErr w:type="spellEnd"/>
            <w:r>
              <w:t xml:space="preserve">, </w:t>
            </w:r>
            <w:proofErr w:type="spellStart"/>
            <w:r>
              <w:t>prekių</w:t>
            </w:r>
            <w:proofErr w:type="spellEnd"/>
            <w:r>
              <w:t xml:space="preserve"> </w:t>
            </w:r>
            <w:proofErr w:type="spellStart"/>
            <w:r>
              <w:t>ženklo</w:t>
            </w:r>
            <w:proofErr w:type="spellEnd"/>
            <w:r>
              <w:t xml:space="preserve">, </w:t>
            </w:r>
            <w:proofErr w:type="spellStart"/>
            <w:r>
              <w:t>pramoninio</w:t>
            </w:r>
            <w:proofErr w:type="spellEnd"/>
            <w:r>
              <w:t xml:space="preserve"> </w:t>
            </w:r>
            <w:proofErr w:type="spellStart"/>
            <w:r>
              <w:t>dizaino</w:t>
            </w:r>
            <w:proofErr w:type="spellEnd"/>
            <w:r>
              <w:t xml:space="preserve"> </w:t>
            </w:r>
            <w:proofErr w:type="spellStart"/>
            <w:r>
              <w:t>savininko</w:t>
            </w:r>
            <w:proofErr w:type="spellEnd"/>
            <w:r>
              <w:t xml:space="preserve"> (</w:t>
            </w:r>
            <w:proofErr w:type="spellStart"/>
            <w:r>
              <w:t>naudotojo</w:t>
            </w:r>
            <w:proofErr w:type="spellEnd"/>
            <w:r>
              <w:t xml:space="preserve">) </w:t>
            </w:r>
            <w:proofErr w:type="spellStart"/>
            <w:r>
              <w:t>teisės</w:t>
            </w:r>
            <w:proofErr w:type="spellEnd"/>
            <w:r>
              <w:t xml:space="preserve"> (</w:t>
            </w:r>
            <w:proofErr w:type="spellStart"/>
            <w:r>
              <w:t>registruojamos</w:t>
            </w:r>
            <w:proofErr w:type="spellEnd"/>
            <w:r>
              <w:t xml:space="preserve"> </w:t>
            </w:r>
            <w:proofErr w:type="spellStart"/>
            <w:r>
              <w:t>arba</w:t>
            </w:r>
            <w:proofErr w:type="spellEnd"/>
            <w:r>
              <w:t xml:space="preserve"> ne), </w:t>
            </w:r>
            <w:proofErr w:type="spellStart"/>
            <w:r>
              <w:t>teisės</w:t>
            </w:r>
            <w:proofErr w:type="spellEnd"/>
            <w:r>
              <w:t xml:space="preserve">, </w:t>
            </w:r>
            <w:proofErr w:type="spellStart"/>
            <w:r>
              <w:t>kylančios</w:t>
            </w:r>
            <w:proofErr w:type="spellEnd"/>
            <w:r>
              <w:t xml:space="preserve"> </w:t>
            </w:r>
            <w:proofErr w:type="spellStart"/>
            <w:r>
              <w:t>iš</w:t>
            </w:r>
            <w:proofErr w:type="spellEnd"/>
            <w:r>
              <w:t xml:space="preserve"> </w:t>
            </w:r>
            <w:proofErr w:type="spellStart"/>
            <w:r>
              <w:t>paraiškų</w:t>
            </w:r>
            <w:proofErr w:type="spellEnd"/>
            <w:r>
              <w:t xml:space="preserve"> bet </w:t>
            </w:r>
            <w:proofErr w:type="spellStart"/>
            <w:r>
              <w:t>kurioms</w:t>
            </w:r>
            <w:proofErr w:type="spellEnd"/>
            <w:r>
              <w:t xml:space="preserve"> </w:t>
            </w:r>
            <w:proofErr w:type="spellStart"/>
            <w:r>
              <w:t>minėtoms</w:t>
            </w:r>
            <w:proofErr w:type="spellEnd"/>
            <w:r>
              <w:t xml:space="preserve"> </w:t>
            </w:r>
            <w:proofErr w:type="spellStart"/>
            <w:r>
              <w:t>teisėms</w:t>
            </w:r>
            <w:proofErr w:type="spellEnd"/>
            <w:r>
              <w:t xml:space="preserve"> </w:t>
            </w:r>
            <w:proofErr w:type="spellStart"/>
            <w:r>
              <w:t>įregistruoti</w:t>
            </w:r>
            <w:proofErr w:type="spellEnd"/>
            <w:r>
              <w:t xml:space="preserve">, </w:t>
            </w:r>
            <w:proofErr w:type="spellStart"/>
            <w:r>
              <w:t>autoriaus</w:t>
            </w:r>
            <w:proofErr w:type="spellEnd"/>
            <w:r>
              <w:t xml:space="preserve"> </w:t>
            </w:r>
            <w:proofErr w:type="spellStart"/>
            <w:r>
              <w:t>teisės</w:t>
            </w:r>
            <w:proofErr w:type="spellEnd"/>
            <w:r>
              <w:t xml:space="preserve">, </w:t>
            </w:r>
            <w:proofErr w:type="spellStart"/>
            <w:r>
              <w:t>duomenų</w:t>
            </w:r>
            <w:proofErr w:type="spellEnd"/>
            <w:r>
              <w:t xml:space="preserve"> </w:t>
            </w:r>
            <w:proofErr w:type="spellStart"/>
            <w:r>
              <w:t>bazių</w:t>
            </w:r>
            <w:proofErr w:type="spellEnd"/>
            <w:r>
              <w:t xml:space="preserve"> </w:t>
            </w:r>
            <w:proofErr w:type="spellStart"/>
            <w:r>
              <w:t>gamintojų</w:t>
            </w:r>
            <w:proofErr w:type="spellEnd"/>
            <w:r>
              <w:t xml:space="preserve"> (sui generis) </w:t>
            </w:r>
            <w:proofErr w:type="spellStart"/>
            <w:r>
              <w:t>teisės</w:t>
            </w:r>
            <w:proofErr w:type="spellEnd"/>
            <w:r>
              <w:t xml:space="preserve">, </w:t>
            </w:r>
            <w:proofErr w:type="spellStart"/>
            <w:r>
              <w:t>firmų</w:t>
            </w:r>
            <w:proofErr w:type="spellEnd"/>
            <w:r>
              <w:t xml:space="preserve">, </w:t>
            </w:r>
            <w:proofErr w:type="spellStart"/>
            <w:r>
              <w:t>įmonių</w:t>
            </w:r>
            <w:proofErr w:type="spellEnd"/>
            <w:r>
              <w:t xml:space="preserve">, </w:t>
            </w:r>
            <w:proofErr w:type="spellStart"/>
            <w:r>
              <w:t>organizacijų</w:t>
            </w:r>
            <w:proofErr w:type="spellEnd"/>
            <w:r>
              <w:t xml:space="preserve">, </w:t>
            </w:r>
            <w:proofErr w:type="spellStart"/>
            <w:r>
              <w:t>verslo</w:t>
            </w:r>
            <w:proofErr w:type="spellEnd"/>
            <w:r>
              <w:t xml:space="preserve"> </w:t>
            </w:r>
            <w:proofErr w:type="spellStart"/>
            <w:r>
              <w:t>pavadinimų</w:t>
            </w:r>
            <w:proofErr w:type="spellEnd"/>
            <w:r>
              <w:t xml:space="preserve"> </w:t>
            </w:r>
            <w:proofErr w:type="spellStart"/>
            <w:r>
              <w:t>ar</w:t>
            </w:r>
            <w:proofErr w:type="spellEnd"/>
            <w:r>
              <w:t xml:space="preserve"> </w:t>
            </w:r>
            <w:proofErr w:type="spellStart"/>
            <w:r>
              <w:t>vardų</w:t>
            </w:r>
            <w:proofErr w:type="spellEnd"/>
            <w:r>
              <w:t xml:space="preserve"> </w:t>
            </w:r>
            <w:proofErr w:type="spellStart"/>
            <w:r>
              <w:t>savininkų</w:t>
            </w:r>
            <w:proofErr w:type="spellEnd"/>
            <w:r>
              <w:t xml:space="preserve"> ir </w:t>
            </w:r>
            <w:proofErr w:type="spellStart"/>
            <w:r>
              <w:t>kitos</w:t>
            </w:r>
            <w:proofErr w:type="spellEnd"/>
            <w:r>
              <w:t xml:space="preserve"> </w:t>
            </w:r>
            <w:proofErr w:type="spellStart"/>
            <w:r>
              <w:t>panašios</w:t>
            </w:r>
            <w:proofErr w:type="spellEnd"/>
            <w:r>
              <w:t xml:space="preserve"> </w:t>
            </w:r>
            <w:proofErr w:type="spellStart"/>
            <w:r>
              <w:t>teisės</w:t>
            </w:r>
            <w:proofErr w:type="spellEnd"/>
            <w:r>
              <w:t xml:space="preserve"> </w:t>
            </w:r>
            <w:proofErr w:type="spellStart"/>
            <w:r>
              <w:t>ar</w:t>
            </w:r>
            <w:proofErr w:type="spellEnd"/>
            <w:r>
              <w:t xml:space="preserve"> </w:t>
            </w:r>
            <w:proofErr w:type="spellStart"/>
            <w:r>
              <w:t>įsipareigojimai</w:t>
            </w:r>
            <w:proofErr w:type="spellEnd"/>
            <w:r>
              <w:t xml:space="preserve">, </w:t>
            </w:r>
            <w:proofErr w:type="spellStart"/>
            <w:r>
              <w:t>nepriklausomai</w:t>
            </w:r>
            <w:proofErr w:type="spellEnd"/>
            <w:r>
              <w:t xml:space="preserve"> </w:t>
            </w:r>
            <w:proofErr w:type="spellStart"/>
            <w:r>
              <w:t>nuo</w:t>
            </w:r>
            <w:proofErr w:type="spellEnd"/>
            <w:r>
              <w:t xml:space="preserve"> to, </w:t>
            </w:r>
            <w:proofErr w:type="spellStart"/>
            <w:r>
              <w:t>ar</w:t>
            </w:r>
            <w:proofErr w:type="spellEnd"/>
            <w:r>
              <w:t xml:space="preserve"> </w:t>
            </w:r>
            <w:proofErr w:type="spellStart"/>
            <w:r>
              <w:t>jie</w:t>
            </w:r>
            <w:proofErr w:type="spellEnd"/>
            <w:r>
              <w:t xml:space="preserve"> </w:t>
            </w:r>
            <w:proofErr w:type="spellStart"/>
            <w:r>
              <w:t>registruoti</w:t>
            </w:r>
            <w:proofErr w:type="spellEnd"/>
            <w:r>
              <w:t xml:space="preserve"> Lietuvos </w:t>
            </w:r>
            <w:proofErr w:type="spellStart"/>
            <w:r>
              <w:t>Respublikoje</w:t>
            </w:r>
            <w:proofErr w:type="spellEnd"/>
            <w:r>
              <w:t xml:space="preserve">, </w:t>
            </w:r>
            <w:proofErr w:type="spellStart"/>
            <w:r>
              <w:t>ar</w:t>
            </w:r>
            <w:proofErr w:type="spellEnd"/>
            <w:r>
              <w:t xml:space="preserve"> </w:t>
            </w:r>
            <w:proofErr w:type="spellStart"/>
            <w:r>
              <w:t>kitose</w:t>
            </w:r>
            <w:proofErr w:type="spellEnd"/>
            <w:r>
              <w:t xml:space="preserve"> </w:t>
            </w:r>
            <w:proofErr w:type="spellStart"/>
            <w:r>
              <w:t>šalyse</w:t>
            </w:r>
            <w:proofErr w:type="spellEnd"/>
            <w:r>
              <w:t xml:space="preserve">, </w:t>
            </w:r>
            <w:proofErr w:type="spellStart"/>
            <w:r>
              <w:t>ar</w:t>
            </w:r>
            <w:proofErr w:type="spellEnd"/>
            <w:r>
              <w:t xml:space="preserve"> </w:t>
            </w:r>
            <w:proofErr w:type="spellStart"/>
            <w:r>
              <w:t>neregistruotini</w:t>
            </w:r>
            <w:proofErr w:type="spellEnd"/>
            <w:r>
              <w:t xml:space="preserve">, </w:t>
            </w:r>
            <w:proofErr w:type="spellStart"/>
            <w:r>
              <w:t>kaip</w:t>
            </w:r>
            <w:proofErr w:type="spellEnd"/>
            <w:r>
              <w:t xml:space="preserve"> </w:t>
            </w:r>
            <w:proofErr w:type="spellStart"/>
            <w:r>
              <w:t>numatyta</w:t>
            </w:r>
            <w:proofErr w:type="spellEnd"/>
            <w:r>
              <w:t xml:space="preserve"> </w:t>
            </w:r>
            <w:proofErr w:type="spellStart"/>
            <w:r>
              <w:t>Sutartyje</w:t>
            </w:r>
            <w:proofErr w:type="spellEnd"/>
            <w:r>
              <w:t xml:space="preserve">, </w:t>
            </w:r>
            <w:proofErr w:type="spellStart"/>
            <w:r>
              <w:t>išskyrus</w:t>
            </w:r>
            <w:proofErr w:type="spellEnd"/>
            <w:r>
              <w:t xml:space="preserve"> </w:t>
            </w:r>
            <w:proofErr w:type="spellStart"/>
            <w:r>
              <w:t>atvejus</w:t>
            </w:r>
            <w:proofErr w:type="spellEnd"/>
            <w:r>
              <w:t xml:space="preserve">, kai </w:t>
            </w:r>
            <w:proofErr w:type="spellStart"/>
            <w:r>
              <w:t>toks</w:t>
            </w:r>
            <w:proofErr w:type="spellEnd"/>
            <w:r>
              <w:t xml:space="preserve"> </w:t>
            </w:r>
            <w:proofErr w:type="spellStart"/>
            <w:r>
              <w:t>pažeidimas</w:t>
            </w:r>
            <w:proofErr w:type="spellEnd"/>
            <w:r>
              <w:t xml:space="preserve"> </w:t>
            </w:r>
            <w:proofErr w:type="spellStart"/>
            <w:r>
              <w:t>atsiranda</w:t>
            </w:r>
            <w:proofErr w:type="spellEnd"/>
            <w:r>
              <w:t xml:space="preserve"> </w:t>
            </w:r>
            <w:proofErr w:type="spellStart"/>
            <w:r>
              <w:t>dėl</w:t>
            </w:r>
            <w:proofErr w:type="spellEnd"/>
            <w:r>
              <w:t xml:space="preserve"> </w:t>
            </w:r>
            <w:proofErr w:type="spellStart"/>
            <w:r>
              <w:t>Pirkėjo</w:t>
            </w:r>
            <w:proofErr w:type="spellEnd"/>
            <w:r>
              <w:t xml:space="preserve"> </w:t>
            </w:r>
            <w:proofErr w:type="spellStart"/>
            <w:r>
              <w:t>kaltės</w:t>
            </w:r>
            <w:proofErr w:type="spellEnd"/>
            <w:r>
              <w:t>. </w:t>
            </w:r>
          </w:p>
        </w:tc>
        <w:tc>
          <w:tcPr>
            <w:tcW w:w="4518" w:type="dxa"/>
            <w:tcBorders>
              <w:left w:val="single" w:sz="4" w:space="0" w:color="auto"/>
              <w:right w:val="single" w:sz="4" w:space="0" w:color="auto"/>
            </w:tcBorders>
          </w:tcPr>
          <w:p w14:paraId="5DDD8D40" w14:textId="5C42E9D8" w:rsidR="002E568E" w:rsidRDefault="002E568E" w:rsidP="002E568E">
            <w:r w:rsidRPr="003D6A7E">
              <w:t xml:space="preserve">15.2. The Supplier undertakes to indemnify the Buyer for any claims arising from intellectual property rights, including, but not limited to, patent, trademark, industrial design owner (user) rights (registered or not), rights arising from applications for registration of any of the aforementioned rights, copyright, database producers (sui generis) rights, rights or obligations of the owners of firms, companies, organizations, business names or names and other similar rights, regardless of whether they are registered in the Republic of Lithuania or in other countries, or are not to be registered as provided for in the Contract, except in cases where such violation occurs due to the fault of the Buyer. </w:t>
            </w:r>
          </w:p>
        </w:tc>
      </w:tr>
      <w:tr w:rsidR="002E568E" w14:paraId="06EA9CC3" w14:textId="77777777" w:rsidTr="00466A6D">
        <w:tc>
          <w:tcPr>
            <w:tcW w:w="4338" w:type="dxa"/>
            <w:tcBorders>
              <w:left w:val="single" w:sz="4" w:space="0" w:color="auto"/>
              <w:bottom w:val="single" w:sz="4" w:space="0" w:color="auto"/>
              <w:right w:val="single" w:sz="4" w:space="0" w:color="auto"/>
            </w:tcBorders>
          </w:tcPr>
          <w:p w14:paraId="3F4BF78B" w14:textId="77777777" w:rsidR="002E568E" w:rsidRDefault="002E568E" w:rsidP="002E568E">
            <w:r>
              <w:t>15.3. </w:t>
            </w:r>
            <w:proofErr w:type="spellStart"/>
            <w:r>
              <w:t>Tiekėjas</w:t>
            </w:r>
            <w:proofErr w:type="spellEnd"/>
            <w:r>
              <w:t xml:space="preserve"> </w:t>
            </w:r>
            <w:proofErr w:type="spellStart"/>
            <w:r>
              <w:t>neturi</w:t>
            </w:r>
            <w:proofErr w:type="spellEnd"/>
            <w:r>
              <w:t xml:space="preserve"> </w:t>
            </w:r>
            <w:proofErr w:type="spellStart"/>
            <w:r>
              <w:t>teisės</w:t>
            </w:r>
            <w:proofErr w:type="spellEnd"/>
            <w:r>
              <w:t xml:space="preserve"> be </w:t>
            </w:r>
            <w:proofErr w:type="spellStart"/>
            <w:r>
              <w:t>išankstinio</w:t>
            </w:r>
            <w:proofErr w:type="spellEnd"/>
            <w:r>
              <w:t xml:space="preserve"> </w:t>
            </w:r>
            <w:proofErr w:type="spellStart"/>
            <w:r>
              <w:t>rašytinio</w:t>
            </w:r>
            <w:proofErr w:type="spellEnd"/>
            <w:r>
              <w:t xml:space="preserve"> </w:t>
            </w:r>
            <w:proofErr w:type="spellStart"/>
            <w:r>
              <w:t>Pirkėjo</w:t>
            </w:r>
            <w:proofErr w:type="spellEnd"/>
            <w:r>
              <w:t xml:space="preserve"> </w:t>
            </w:r>
            <w:proofErr w:type="spellStart"/>
            <w:r>
              <w:t>sutikimo</w:t>
            </w:r>
            <w:proofErr w:type="spellEnd"/>
            <w:r>
              <w:t xml:space="preserve"> </w:t>
            </w:r>
            <w:proofErr w:type="spellStart"/>
            <w:r>
              <w:t>naudoti</w:t>
            </w:r>
            <w:proofErr w:type="spellEnd"/>
            <w:r>
              <w:t xml:space="preserve"> </w:t>
            </w:r>
            <w:proofErr w:type="spellStart"/>
            <w:r>
              <w:t>Pirkėjo</w:t>
            </w:r>
            <w:proofErr w:type="spellEnd"/>
            <w:r>
              <w:t xml:space="preserve"> </w:t>
            </w:r>
            <w:proofErr w:type="spellStart"/>
            <w:r>
              <w:t>simbolių</w:t>
            </w:r>
            <w:proofErr w:type="spellEnd"/>
            <w:r>
              <w:t xml:space="preserve">, </w:t>
            </w:r>
            <w:proofErr w:type="spellStart"/>
            <w:r>
              <w:t>pavadinimo</w:t>
            </w:r>
            <w:proofErr w:type="spellEnd"/>
            <w:r>
              <w:t xml:space="preserve"> ir </w:t>
            </w:r>
            <w:proofErr w:type="spellStart"/>
            <w:r>
              <w:t>ženklo</w:t>
            </w:r>
            <w:proofErr w:type="spellEnd"/>
            <w:r>
              <w:t xml:space="preserve"> </w:t>
            </w:r>
            <w:proofErr w:type="spellStart"/>
            <w:r>
              <w:t>reklamoje</w:t>
            </w:r>
            <w:proofErr w:type="spellEnd"/>
            <w:r>
              <w:t xml:space="preserve">, </w:t>
            </w:r>
            <w:proofErr w:type="spellStart"/>
            <w:r>
              <w:lastRenderedPageBreak/>
              <w:t>rinkodaroje</w:t>
            </w:r>
            <w:proofErr w:type="spellEnd"/>
            <w:r>
              <w:t xml:space="preserve">, </w:t>
            </w:r>
            <w:proofErr w:type="spellStart"/>
            <w:r>
              <w:t>taip</w:t>
            </w:r>
            <w:proofErr w:type="spellEnd"/>
            <w:r>
              <w:t xml:space="preserve"> pat </w:t>
            </w:r>
            <w:proofErr w:type="spellStart"/>
            <w:r>
              <w:t>naudotis</w:t>
            </w:r>
            <w:proofErr w:type="spellEnd"/>
            <w:r>
              <w:t xml:space="preserve"> </w:t>
            </w:r>
            <w:proofErr w:type="spellStart"/>
            <w:r>
              <w:t>Pirkėjo</w:t>
            </w:r>
            <w:proofErr w:type="spellEnd"/>
            <w:r>
              <w:t xml:space="preserve"> </w:t>
            </w:r>
            <w:proofErr w:type="spellStart"/>
            <w:r>
              <w:t>sukurtais</w:t>
            </w:r>
            <w:proofErr w:type="spellEnd"/>
            <w:r>
              <w:t xml:space="preserve"> </w:t>
            </w:r>
            <w:proofErr w:type="spellStart"/>
            <w:r>
              <w:t>intelektiniais</w:t>
            </w:r>
            <w:proofErr w:type="spellEnd"/>
            <w:r>
              <w:t xml:space="preserve"> </w:t>
            </w:r>
            <w:proofErr w:type="spellStart"/>
            <w:r>
              <w:t>veiklos</w:t>
            </w:r>
            <w:proofErr w:type="spellEnd"/>
            <w:r>
              <w:t xml:space="preserve"> </w:t>
            </w:r>
            <w:proofErr w:type="spellStart"/>
            <w:r>
              <w:t>rezultatais</w:t>
            </w:r>
            <w:proofErr w:type="spellEnd"/>
            <w:r>
              <w:t xml:space="preserve">. </w:t>
            </w:r>
            <w:proofErr w:type="spellStart"/>
            <w:r>
              <w:t>Pažeidus</w:t>
            </w:r>
            <w:proofErr w:type="spellEnd"/>
            <w:r>
              <w:t xml:space="preserve"> </w:t>
            </w:r>
            <w:proofErr w:type="spellStart"/>
            <w:r>
              <w:t>reikalavimą</w:t>
            </w:r>
            <w:proofErr w:type="spellEnd"/>
            <w:r>
              <w:t xml:space="preserve">, </w:t>
            </w:r>
            <w:proofErr w:type="spellStart"/>
            <w:r>
              <w:t>Tiekėjui</w:t>
            </w:r>
            <w:proofErr w:type="spellEnd"/>
            <w:r>
              <w:t xml:space="preserve"> </w:t>
            </w:r>
            <w:proofErr w:type="spellStart"/>
            <w:r>
              <w:t>taikoma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nurodyta</w:t>
            </w:r>
            <w:proofErr w:type="spellEnd"/>
            <w:r>
              <w:t xml:space="preserve"> </w:t>
            </w:r>
            <w:proofErr w:type="spellStart"/>
            <w:r>
              <w:t>bauda</w:t>
            </w:r>
            <w:proofErr w:type="spellEnd"/>
            <w:r>
              <w:t>.</w:t>
            </w:r>
          </w:p>
        </w:tc>
        <w:tc>
          <w:tcPr>
            <w:tcW w:w="4518" w:type="dxa"/>
            <w:tcBorders>
              <w:left w:val="single" w:sz="4" w:space="0" w:color="auto"/>
              <w:bottom w:val="single" w:sz="4" w:space="0" w:color="auto"/>
              <w:right w:val="single" w:sz="4" w:space="0" w:color="auto"/>
            </w:tcBorders>
          </w:tcPr>
          <w:p w14:paraId="606467AF" w14:textId="6346591D" w:rsidR="002E568E" w:rsidRDefault="002E568E" w:rsidP="002E568E">
            <w:r w:rsidRPr="003D6A7E">
              <w:lastRenderedPageBreak/>
              <w:t xml:space="preserve">15.3. The Supplier shall not be entitled to use the Buyer's symbols, name and mark in advertising, marketing, as well as to use the </w:t>
            </w:r>
            <w:r w:rsidRPr="003D6A7E">
              <w:lastRenderedPageBreak/>
              <w:t>intellectual performance results created by the Buyer without the prior written consent of the Buyer. In case of violation of the requirement, the Supplier shall be subject to the penalty specified in the Special Conditions.</w:t>
            </w:r>
          </w:p>
        </w:tc>
      </w:tr>
      <w:tr w:rsidR="002E568E" w:rsidRPr="00A94268" w14:paraId="0C9D65F2" w14:textId="77777777" w:rsidTr="00466A6D">
        <w:tc>
          <w:tcPr>
            <w:tcW w:w="4338" w:type="dxa"/>
            <w:tcBorders>
              <w:top w:val="single" w:sz="4" w:space="0" w:color="auto"/>
              <w:left w:val="single" w:sz="4" w:space="0" w:color="auto"/>
              <w:right w:val="single" w:sz="4" w:space="0" w:color="auto"/>
            </w:tcBorders>
          </w:tcPr>
          <w:p w14:paraId="718CA5CD" w14:textId="77777777" w:rsidR="002E568E" w:rsidRPr="00A94268" w:rsidRDefault="002E568E" w:rsidP="002E568E">
            <w:r w:rsidRPr="004753A4">
              <w:rPr>
                <w:b/>
                <w:bCs/>
                <w:caps/>
                <w:color w:val="000000"/>
                <w:szCs w:val="24"/>
              </w:rPr>
              <w:lastRenderedPageBreak/>
              <w:t>16.  PAREIŠKIMAI IR GARANTIJOS</w:t>
            </w:r>
          </w:p>
        </w:tc>
        <w:tc>
          <w:tcPr>
            <w:tcW w:w="4518" w:type="dxa"/>
            <w:tcBorders>
              <w:top w:val="single" w:sz="4" w:space="0" w:color="auto"/>
              <w:left w:val="single" w:sz="4" w:space="0" w:color="auto"/>
              <w:right w:val="single" w:sz="4" w:space="0" w:color="auto"/>
            </w:tcBorders>
          </w:tcPr>
          <w:p w14:paraId="624C818F" w14:textId="77777777" w:rsidR="002E568E" w:rsidRPr="004753A4" w:rsidRDefault="002E568E" w:rsidP="002E568E">
            <w:pPr>
              <w:rPr>
                <w:b/>
                <w:bCs/>
                <w:caps/>
                <w:color w:val="000000"/>
                <w:szCs w:val="24"/>
              </w:rPr>
            </w:pPr>
            <w:r>
              <w:rPr>
                <w:b/>
                <w:bCs/>
                <w:caps/>
                <w:color w:val="000000"/>
                <w:szCs w:val="24"/>
              </w:rPr>
              <w:t>16. REPRESENTATIONS AND WARRANTIES</w:t>
            </w:r>
          </w:p>
          <w:p w14:paraId="3BC195D2" w14:textId="5CD4945C" w:rsidR="002E568E" w:rsidRPr="00A94268" w:rsidRDefault="002E568E" w:rsidP="002E568E"/>
        </w:tc>
      </w:tr>
      <w:tr w:rsidR="002E568E" w:rsidRPr="00A94268" w14:paraId="42EE1F8F" w14:textId="77777777" w:rsidTr="00466A6D">
        <w:tc>
          <w:tcPr>
            <w:tcW w:w="4338" w:type="dxa"/>
            <w:tcBorders>
              <w:left w:val="single" w:sz="4" w:space="0" w:color="auto"/>
              <w:right w:val="single" w:sz="4" w:space="0" w:color="auto"/>
            </w:tcBorders>
          </w:tcPr>
          <w:p w14:paraId="0D5CA16D" w14:textId="77777777" w:rsidR="002E568E" w:rsidRPr="00A94268" w:rsidRDefault="002E568E" w:rsidP="002E568E">
            <w:r w:rsidRPr="00A94268">
              <w:t>16.1. </w:t>
            </w:r>
            <w:proofErr w:type="spellStart"/>
            <w:r w:rsidRPr="00A94268">
              <w:t>Kiekviena</w:t>
            </w:r>
            <w:proofErr w:type="spellEnd"/>
            <w:r w:rsidRPr="00A94268">
              <w:t xml:space="preserve"> </w:t>
            </w:r>
            <w:proofErr w:type="spellStart"/>
            <w:r w:rsidRPr="00A94268">
              <w:t>iš</w:t>
            </w:r>
            <w:proofErr w:type="spellEnd"/>
            <w:r w:rsidRPr="00A94268">
              <w:t xml:space="preserve"> </w:t>
            </w:r>
            <w:proofErr w:type="spellStart"/>
            <w:r w:rsidRPr="00A94268">
              <w:t>Šalių</w:t>
            </w:r>
            <w:proofErr w:type="spellEnd"/>
            <w:r w:rsidRPr="00A94268">
              <w:t xml:space="preserve"> </w:t>
            </w:r>
            <w:proofErr w:type="spellStart"/>
            <w:r w:rsidRPr="00A94268">
              <w:t>pareiškia</w:t>
            </w:r>
            <w:proofErr w:type="spellEnd"/>
            <w:r w:rsidRPr="00A94268">
              <w:t xml:space="preserve"> ir </w:t>
            </w:r>
            <w:proofErr w:type="spellStart"/>
            <w:r w:rsidRPr="00A94268">
              <w:t>garantuoja</w:t>
            </w:r>
            <w:proofErr w:type="spellEnd"/>
            <w:r w:rsidRPr="00A94268">
              <w:t xml:space="preserve"> </w:t>
            </w:r>
            <w:proofErr w:type="spellStart"/>
            <w:r w:rsidRPr="00A94268">
              <w:t>kitai</w:t>
            </w:r>
            <w:proofErr w:type="spellEnd"/>
            <w:r w:rsidRPr="00A94268">
              <w:t xml:space="preserve"> </w:t>
            </w:r>
            <w:proofErr w:type="spellStart"/>
            <w:r w:rsidRPr="00A94268">
              <w:t>Šaliai</w:t>
            </w:r>
            <w:proofErr w:type="spellEnd"/>
            <w:r w:rsidRPr="00A94268">
              <w:t xml:space="preserve">, </w:t>
            </w:r>
            <w:proofErr w:type="spellStart"/>
            <w:r w:rsidRPr="00A94268">
              <w:t>kad</w:t>
            </w:r>
            <w:proofErr w:type="spellEnd"/>
            <w:r w:rsidRPr="00A94268">
              <w:t>:</w:t>
            </w:r>
          </w:p>
        </w:tc>
        <w:tc>
          <w:tcPr>
            <w:tcW w:w="4518" w:type="dxa"/>
            <w:tcBorders>
              <w:left w:val="single" w:sz="4" w:space="0" w:color="auto"/>
              <w:right w:val="single" w:sz="4" w:space="0" w:color="auto"/>
            </w:tcBorders>
          </w:tcPr>
          <w:p w14:paraId="35A98207" w14:textId="2343D6C7" w:rsidR="002E568E" w:rsidRPr="00A94268" w:rsidRDefault="002E568E" w:rsidP="002E568E">
            <w:r w:rsidRPr="00C36529">
              <w:rPr>
                <w:color w:val="000000"/>
                <w:szCs w:val="24"/>
              </w:rPr>
              <w:t>16.1. Each of the Parties represents and warrants to the other Party that:</w:t>
            </w:r>
          </w:p>
        </w:tc>
      </w:tr>
      <w:tr w:rsidR="002E568E" w:rsidRPr="00A94268" w14:paraId="529EFB48" w14:textId="77777777" w:rsidTr="00466A6D">
        <w:tc>
          <w:tcPr>
            <w:tcW w:w="4338" w:type="dxa"/>
            <w:tcBorders>
              <w:left w:val="single" w:sz="4" w:space="0" w:color="auto"/>
              <w:right w:val="single" w:sz="4" w:space="0" w:color="auto"/>
            </w:tcBorders>
          </w:tcPr>
          <w:p w14:paraId="443D82B2" w14:textId="77777777" w:rsidR="002E568E" w:rsidRPr="00A94268" w:rsidRDefault="002E568E" w:rsidP="002E568E">
            <w:r w:rsidRPr="00A94268">
              <w:t xml:space="preserve">16.1.1. </w:t>
            </w:r>
            <w:proofErr w:type="spellStart"/>
            <w:r w:rsidRPr="00A94268">
              <w:t>yra</w:t>
            </w:r>
            <w:proofErr w:type="spellEnd"/>
            <w:r w:rsidRPr="00A94268">
              <w:t xml:space="preserve"> </w:t>
            </w:r>
            <w:proofErr w:type="spellStart"/>
            <w:r w:rsidRPr="00A94268">
              <w:t>teisėtai</w:t>
            </w:r>
            <w:proofErr w:type="spellEnd"/>
            <w:r w:rsidRPr="00A94268">
              <w:t xml:space="preserve"> </w:t>
            </w:r>
            <w:proofErr w:type="spellStart"/>
            <w:r w:rsidRPr="00A94268">
              <w:t>priimti</w:t>
            </w:r>
            <w:proofErr w:type="spellEnd"/>
            <w:r w:rsidRPr="00A94268">
              <w:t xml:space="preserve"> ir </w:t>
            </w:r>
            <w:proofErr w:type="spellStart"/>
            <w:r w:rsidRPr="00A94268">
              <w:t>galioja</w:t>
            </w:r>
            <w:proofErr w:type="spellEnd"/>
            <w:r w:rsidRPr="00A94268">
              <w:t xml:space="preserve"> </w:t>
            </w:r>
            <w:proofErr w:type="spellStart"/>
            <w:r w:rsidRPr="00A94268">
              <w:t>visi</w:t>
            </w:r>
            <w:proofErr w:type="spellEnd"/>
            <w:r w:rsidRPr="00A94268">
              <w:t xml:space="preserve"> </w:t>
            </w:r>
            <w:proofErr w:type="spellStart"/>
            <w:r w:rsidRPr="00A94268">
              <w:t>būtini</w:t>
            </w:r>
            <w:proofErr w:type="spellEnd"/>
            <w:r w:rsidRPr="00A94268">
              <w:t xml:space="preserve"> </w:t>
            </w:r>
            <w:proofErr w:type="spellStart"/>
            <w:r w:rsidRPr="00A94268">
              <w:t>sprendimai</w:t>
            </w:r>
            <w:proofErr w:type="spellEnd"/>
            <w:r w:rsidRPr="00A94268">
              <w:t xml:space="preserve">, </w:t>
            </w:r>
            <w:proofErr w:type="spellStart"/>
            <w:r w:rsidRPr="00A94268">
              <w:t>gauti</w:t>
            </w:r>
            <w:proofErr w:type="spellEnd"/>
            <w:r w:rsidRPr="00A94268">
              <w:t xml:space="preserve"> </w:t>
            </w:r>
            <w:proofErr w:type="spellStart"/>
            <w:r w:rsidRPr="00A94268">
              <w:t>leidimai</w:t>
            </w:r>
            <w:proofErr w:type="spellEnd"/>
            <w:r w:rsidRPr="00A94268">
              <w:t xml:space="preserve"> </w:t>
            </w:r>
            <w:proofErr w:type="spellStart"/>
            <w:r w:rsidRPr="00A94268">
              <w:t>bei</w:t>
            </w:r>
            <w:proofErr w:type="spellEnd"/>
            <w:r w:rsidRPr="00A94268">
              <w:t xml:space="preserve"> </w:t>
            </w:r>
            <w:proofErr w:type="spellStart"/>
            <w:r w:rsidRPr="00A94268">
              <w:t>sutikimai</w:t>
            </w:r>
            <w:proofErr w:type="spellEnd"/>
            <w:r w:rsidRPr="00A94268">
              <w:t xml:space="preserve">, </w:t>
            </w:r>
            <w:proofErr w:type="spellStart"/>
            <w:r w:rsidRPr="00A94268">
              <w:t>taip</w:t>
            </w:r>
            <w:proofErr w:type="spellEnd"/>
            <w:r w:rsidRPr="00A94268">
              <w:t xml:space="preserve"> pat </w:t>
            </w:r>
            <w:proofErr w:type="spellStart"/>
            <w:r w:rsidRPr="00A94268">
              <w:t>teisėtai</w:t>
            </w:r>
            <w:proofErr w:type="spellEnd"/>
            <w:r w:rsidRPr="00A94268">
              <w:t xml:space="preserve"> </w:t>
            </w:r>
            <w:proofErr w:type="spellStart"/>
            <w:r w:rsidRPr="00A94268">
              <w:t>atlikti</w:t>
            </w:r>
            <w:proofErr w:type="spellEnd"/>
            <w:r w:rsidRPr="00A94268">
              <w:t xml:space="preserve"> ir </w:t>
            </w:r>
            <w:proofErr w:type="spellStart"/>
            <w:r w:rsidRPr="00A94268">
              <w:t>galioja</w:t>
            </w:r>
            <w:proofErr w:type="spellEnd"/>
            <w:r w:rsidRPr="00A94268">
              <w:t xml:space="preserve"> </w:t>
            </w:r>
            <w:proofErr w:type="spellStart"/>
            <w:r w:rsidRPr="00A94268">
              <w:t>kiti</w:t>
            </w:r>
            <w:proofErr w:type="spellEnd"/>
            <w:r w:rsidRPr="00A94268">
              <w:t xml:space="preserve"> </w:t>
            </w:r>
            <w:proofErr w:type="spellStart"/>
            <w:r w:rsidRPr="00A94268">
              <w:t>teisiniai</w:t>
            </w:r>
            <w:proofErr w:type="spellEnd"/>
            <w:r w:rsidRPr="00A94268">
              <w:t xml:space="preserve"> </w:t>
            </w:r>
            <w:proofErr w:type="spellStart"/>
            <w:r w:rsidRPr="00A94268">
              <w:t>veiksmai</w:t>
            </w:r>
            <w:proofErr w:type="spellEnd"/>
            <w:r w:rsidRPr="00A94268">
              <w:t xml:space="preserve">, </w:t>
            </w:r>
            <w:proofErr w:type="spellStart"/>
            <w:r w:rsidRPr="00A94268">
              <w:t>reikalingi</w:t>
            </w:r>
            <w:proofErr w:type="spellEnd"/>
            <w:r w:rsidRPr="00A94268">
              <w:t xml:space="preserve"> </w:t>
            </w:r>
            <w:proofErr w:type="spellStart"/>
            <w:r w:rsidRPr="00A94268">
              <w:t>Sutarties</w:t>
            </w:r>
            <w:proofErr w:type="spellEnd"/>
            <w:r w:rsidRPr="00A94268">
              <w:t xml:space="preserve"> </w:t>
            </w:r>
            <w:proofErr w:type="spellStart"/>
            <w:r w:rsidRPr="00A94268">
              <w:t>sudarymui</w:t>
            </w:r>
            <w:proofErr w:type="spellEnd"/>
            <w:r w:rsidRPr="00A94268">
              <w:t xml:space="preserve">, </w:t>
            </w:r>
            <w:proofErr w:type="spellStart"/>
            <w:r w:rsidRPr="00A94268">
              <w:t>galiojimui</w:t>
            </w:r>
            <w:proofErr w:type="spellEnd"/>
            <w:r w:rsidRPr="00A94268">
              <w:t xml:space="preserve"> ir </w:t>
            </w:r>
            <w:proofErr w:type="spellStart"/>
            <w:r w:rsidRPr="00A94268">
              <w:t>vykdymui</w:t>
            </w:r>
            <w:proofErr w:type="spellEnd"/>
            <w:r w:rsidRPr="00A94268">
              <w:t>;</w:t>
            </w:r>
          </w:p>
        </w:tc>
        <w:tc>
          <w:tcPr>
            <w:tcW w:w="4518" w:type="dxa"/>
            <w:tcBorders>
              <w:left w:val="single" w:sz="4" w:space="0" w:color="auto"/>
              <w:right w:val="single" w:sz="4" w:space="0" w:color="auto"/>
            </w:tcBorders>
          </w:tcPr>
          <w:p w14:paraId="06CBC707" w14:textId="3ACC3505" w:rsidR="002E568E" w:rsidRPr="00A94268" w:rsidRDefault="002E568E" w:rsidP="002E568E">
            <w:r w:rsidRPr="00C36529">
              <w:rPr>
                <w:color w:val="000000"/>
                <w:szCs w:val="24"/>
              </w:rPr>
              <w:t>16.1.1. all necessary decisions, permits and consents have been lawfully adopted and are valid, as well as other legal actions necessary for the conclusion, validity and execution of the Contract have been lawfully performed and are valid;</w:t>
            </w:r>
          </w:p>
        </w:tc>
      </w:tr>
      <w:tr w:rsidR="002E568E" w:rsidRPr="00A94268" w14:paraId="5069901E" w14:textId="77777777" w:rsidTr="00466A6D">
        <w:tc>
          <w:tcPr>
            <w:tcW w:w="4338" w:type="dxa"/>
            <w:tcBorders>
              <w:left w:val="single" w:sz="4" w:space="0" w:color="auto"/>
              <w:right w:val="single" w:sz="4" w:space="0" w:color="auto"/>
            </w:tcBorders>
          </w:tcPr>
          <w:p w14:paraId="381AEBA6" w14:textId="77777777" w:rsidR="002E568E" w:rsidRPr="00A94268" w:rsidRDefault="002E568E" w:rsidP="002E568E">
            <w:r w:rsidRPr="00A94268">
              <w:t>16.1.2. </w:t>
            </w:r>
            <w:proofErr w:type="spellStart"/>
            <w:r w:rsidRPr="00A94268">
              <w:t>sudarydama</w:t>
            </w:r>
            <w:proofErr w:type="spellEnd"/>
            <w:r w:rsidRPr="00A94268">
              <w:t xml:space="preserve"> </w:t>
            </w:r>
            <w:proofErr w:type="spellStart"/>
            <w:r w:rsidRPr="00A94268">
              <w:t>Sutartį</w:t>
            </w:r>
            <w:proofErr w:type="spellEnd"/>
            <w:r w:rsidRPr="00A94268">
              <w:t xml:space="preserve">, </w:t>
            </w:r>
            <w:proofErr w:type="spellStart"/>
            <w:r w:rsidRPr="00A94268">
              <w:t>Šalis</w:t>
            </w:r>
            <w:proofErr w:type="spellEnd"/>
            <w:r w:rsidRPr="00A94268">
              <w:t xml:space="preserve"> </w:t>
            </w:r>
            <w:proofErr w:type="spellStart"/>
            <w:r w:rsidRPr="00A94268">
              <w:t>neviršija</w:t>
            </w:r>
            <w:proofErr w:type="spellEnd"/>
            <w:r w:rsidRPr="00A94268">
              <w:t xml:space="preserve"> </w:t>
            </w:r>
            <w:proofErr w:type="spellStart"/>
            <w:r w:rsidRPr="00A94268">
              <w:t>savo</w:t>
            </w:r>
            <w:proofErr w:type="spellEnd"/>
            <w:r w:rsidRPr="00A94268">
              <w:t xml:space="preserve"> </w:t>
            </w:r>
            <w:proofErr w:type="spellStart"/>
            <w:r w:rsidRPr="00A94268">
              <w:t>kompetencijos</w:t>
            </w:r>
            <w:proofErr w:type="spellEnd"/>
            <w:r w:rsidRPr="00A94268">
              <w:t xml:space="preserve"> ir </w:t>
            </w:r>
            <w:proofErr w:type="spellStart"/>
            <w:r w:rsidRPr="00A94268">
              <w:t>nepažeidžia</w:t>
            </w:r>
            <w:proofErr w:type="spellEnd"/>
            <w:r w:rsidRPr="00A94268">
              <w:t xml:space="preserve"> jai </w:t>
            </w:r>
            <w:proofErr w:type="spellStart"/>
            <w:r w:rsidRPr="00A94268">
              <w:t>taikomų</w:t>
            </w:r>
            <w:proofErr w:type="spellEnd"/>
            <w:r w:rsidRPr="00A94268">
              <w:t> </w:t>
            </w:r>
            <w:proofErr w:type="spellStart"/>
            <w:r w:rsidRPr="00A94268">
              <w:t>įstatymų</w:t>
            </w:r>
            <w:proofErr w:type="spellEnd"/>
            <w:r w:rsidRPr="00A94268">
              <w:t xml:space="preserve"> </w:t>
            </w:r>
            <w:proofErr w:type="spellStart"/>
            <w:r w:rsidRPr="00A94268">
              <w:t>bei</w:t>
            </w:r>
            <w:proofErr w:type="spellEnd"/>
            <w:r w:rsidRPr="00A94268">
              <w:t xml:space="preserve"> </w:t>
            </w:r>
            <w:proofErr w:type="spellStart"/>
            <w:r w:rsidRPr="00A94268">
              <w:t>kitų</w:t>
            </w:r>
            <w:proofErr w:type="spellEnd"/>
            <w:r w:rsidRPr="00A94268">
              <w:t xml:space="preserve"> </w:t>
            </w:r>
            <w:proofErr w:type="spellStart"/>
            <w:r w:rsidRPr="00A94268">
              <w:t>teisės</w:t>
            </w:r>
            <w:proofErr w:type="spellEnd"/>
            <w:r w:rsidRPr="00A94268">
              <w:t xml:space="preserve"> </w:t>
            </w:r>
            <w:proofErr w:type="spellStart"/>
            <w:r w:rsidRPr="00A94268">
              <w:t>aktų</w:t>
            </w:r>
            <w:proofErr w:type="spellEnd"/>
            <w:r w:rsidRPr="00A94268">
              <w:t xml:space="preserve">, </w:t>
            </w:r>
            <w:proofErr w:type="spellStart"/>
            <w:r w:rsidRPr="00A94268">
              <w:t>teismo</w:t>
            </w:r>
            <w:proofErr w:type="spellEnd"/>
            <w:r w:rsidRPr="00A94268">
              <w:t xml:space="preserve"> </w:t>
            </w:r>
            <w:proofErr w:type="spellStart"/>
            <w:r w:rsidRPr="00A94268">
              <w:t>ar</w:t>
            </w:r>
            <w:proofErr w:type="spellEnd"/>
            <w:r w:rsidRPr="00A94268">
              <w:t xml:space="preserve"> </w:t>
            </w:r>
            <w:proofErr w:type="spellStart"/>
            <w:r w:rsidRPr="00A94268">
              <w:t>arbitražo</w:t>
            </w:r>
            <w:proofErr w:type="spellEnd"/>
            <w:r w:rsidRPr="00A94268">
              <w:t xml:space="preserve"> </w:t>
            </w:r>
            <w:proofErr w:type="spellStart"/>
            <w:r w:rsidRPr="00A94268">
              <w:t>teismo</w:t>
            </w:r>
            <w:proofErr w:type="spellEnd"/>
            <w:r w:rsidRPr="00A94268">
              <w:t xml:space="preserve"> </w:t>
            </w:r>
            <w:proofErr w:type="spellStart"/>
            <w:r w:rsidRPr="00A94268">
              <w:t>sprendimų</w:t>
            </w:r>
            <w:proofErr w:type="spellEnd"/>
            <w:r w:rsidRPr="00A94268">
              <w:t xml:space="preserve">, </w:t>
            </w:r>
            <w:proofErr w:type="spellStart"/>
            <w:r w:rsidRPr="00A94268">
              <w:t>administracinių</w:t>
            </w:r>
            <w:proofErr w:type="spellEnd"/>
            <w:r w:rsidRPr="00A94268">
              <w:t xml:space="preserve"> </w:t>
            </w:r>
            <w:proofErr w:type="spellStart"/>
            <w:r w:rsidRPr="00A94268">
              <w:t>aktų</w:t>
            </w:r>
            <w:proofErr w:type="spellEnd"/>
            <w:r w:rsidRPr="00A94268">
              <w:t xml:space="preserve">, </w:t>
            </w:r>
            <w:proofErr w:type="spellStart"/>
            <w:r w:rsidRPr="00A94268">
              <w:t>sutarčių</w:t>
            </w:r>
            <w:proofErr w:type="spellEnd"/>
            <w:r w:rsidRPr="00A94268">
              <w:t xml:space="preserve"> </w:t>
            </w:r>
            <w:proofErr w:type="spellStart"/>
            <w:r w:rsidRPr="00A94268">
              <w:t>ar</w:t>
            </w:r>
            <w:proofErr w:type="spellEnd"/>
            <w:r w:rsidRPr="00A94268">
              <w:t xml:space="preserve"> </w:t>
            </w:r>
            <w:proofErr w:type="spellStart"/>
            <w:r w:rsidRPr="00A94268">
              <w:t>kitų</w:t>
            </w:r>
            <w:proofErr w:type="spellEnd"/>
            <w:r w:rsidRPr="00A94268">
              <w:t xml:space="preserve"> </w:t>
            </w:r>
            <w:proofErr w:type="spellStart"/>
            <w:r w:rsidRPr="00A94268">
              <w:t>prievolių</w:t>
            </w:r>
            <w:proofErr w:type="spellEnd"/>
            <w:r w:rsidRPr="00A94268">
              <w:t xml:space="preserve"> </w:t>
            </w:r>
            <w:proofErr w:type="spellStart"/>
            <w:r w:rsidRPr="00A94268">
              <w:t>pagal</w:t>
            </w:r>
            <w:proofErr w:type="spellEnd"/>
            <w:r w:rsidRPr="00A94268">
              <w:t xml:space="preserve"> </w:t>
            </w:r>
            <w:proofErr w:type="spellStart"/>
            <w:r w:rsidRPr="00A94268">
              <w:t>taikomą</w:t>
            </w:r>
            <w:proofErr w:type="spellEnd"/>
            <w:r w:rsidRPr="00A94268">
              <w:t xml:space="preserve"> </w:t>
            </w:r>
            <w:proofErr w:type="spellStart"/>
            <w:r w:rsidRPr="00A94268">
              <w:t>privatinę</w:t>
            </w:r>
            <w:proofErr w:type="spellEnd"/>
            <w:r w:rsidRPr="00A94268">
              <w:t xml:space="preserve"> </w:t>
            </w:r>
            <w:proofErr w:type="spellStart"/>
            <w:r w:rsidRPr="00A94268">
              <w:t>teisę</w:t>
            </w:r>
            <w:proofErr w:type="spellEnd"/>
            <w:r w:rsidRPr="00A94268">
              <w:t xml:space="preserve">, </w:t>
            </w:r>
            <w:proofErr w:type="spellStart"/>
            <w:r w:rsidRPr="00A94268">
              <w:t>viešąją</w:t>
            </w:r>
            <w:proofErr w:type="spellEnd"/>
            <w:r w:rsidRPr="00A94268">
              <w:t xml:space="preserve"> </w:t>
            </w:r>
            <w:proofErr w:type="spellStart"/>
            <w:r w:rsidRPr="00A94268">
              <w:t>teisę</w:t>
            </w:r>
            <w:proofErr w:type="spellEnd"/>
            <w:r w:rsidRPr="00A94268">
              <w:t xml:space="preserve">, Europos Sąjungos </w:t>
            </w:r>
            <w:proofErr w:type="spellStart"/>
            <w:r w:rsidRPr="00A94268">
              <w:t>teisę</w:t>
            </w:r>
            <w:proofErr w:type="spellEnd"/>
            <w:r w:rsidRPr="00A94268">
              <w:t xml:space="preserve"> </w:t>
            </w:r>
            <w:proofErr w:type="spellStart"/>
            <w:r w:rsidRPr="00A94268">
              <w:t>arba</w:t>
            </w:r>
            <w:proofErr w:type="spellEnd"/>
            <w:r w:rsidRPr="00A94268">
              <w:t xml:space="preserve"> </w:t>
            </w:r>
            <w:proofErr w:type="spellStart"/>
            <w:r w:rsidRPr="00A94268">
              <w:t>tarptautinę</w:t>
            </w:r>
            <w:proofErr w:type="spellEnd"/>
            <w:r w:rsidRPr="00A94268">
              <w:t xml:space="preserve"> </w:t>
            </w:r>
            <w:proofErr w:type="spellStart"/>
            <w:r w:rsidRPr="00A94268">
              <w:t>teisę</w:t>
            </w:r>
            <w:proofErr w:type="spellEnd"/>
            <w:r w:rsidRPr="00A94268">
              <w:t>;</w:t>
            </w:r>
          </w:p>
        </w:tc>
        <w:tc>
          <w:tcPr>
            <w:tcW w:w="4518" w:type="dxa"/>
            <w:tcBorders>
              <w:left w:val="single" w:sz="4" w:space="0" w:color="auto"/>
              <w:right w:val="single" w:sz="4" w:space="0" w:color="auto"/>
            </w:tcBorders>
          </w:tcPr>
          <w:p w14:paraId="7BCF07C2" w14:textId="6C826DDB" w:rsidR="002E568E" w:rsidRPr="00A94268" w:rsidRDefault="002E568E" w:rsidP="002E568E">
            <w:r w:rsidRPr="00C36529">
              <w:rPr>
                <w:color w:val="000000"/>
                <w:szCs w:val="24"/>
              </w:rPr>
              <w:t>16.1.2. By concluding the Contract, the Party does not exceed its competence and does not violate the applicable laws and regulations, court or arbitral decisions, administrative acts, contracts or other obligations under applicable private law, public law, European Union law or international law;</w:t>
            </w:r>
          </w:p>
        </w:tc>
      </w:tr>
      <w:tr w:rsidR="002E568E" w:rsidRPr="00A94268" w14:paraId="116F5F3B" w14:textId="77777777" w:rsidTr="00466A6D">
        <w:tc>
          <w:tcPr>
            <w:tcW w:w="4338" w:type="dxa"/>
            <w:tcBorders>
              <w:left w:val="single" w:sz="4" w:space="0" w:color="auto"/>
              <w:right w:val="single" w:sz="4" w:space="0" w:color="auto"/>
            </w:tcBorders>
          </w:tcPr>
          <w:p w14:paraId="7CCAA570" w14:textId="77777777" w:rsidR="002E568E" w:rsidRPr="00A94268" w:rsidRDefault="002E568E" w:rsidP="002E568E">
            <w:r w:rsidRPr="00A94268">
              <w:t>16.1.3. </w:t>
            </w:r>
            <w:proofErr w:type="spellStart"/>
            <w:r w:rsidRPr="00A94268">
              <w:t>Šalies</w:t>
            </w:r>
            <w:proofErr w:type="spellEnd"/>
            <w:r w:rsidRPr="00A94268">
              <w:t xml:space="preserve"> </w:t>
            </w:r>
            <w:proofErr w:type="spellStart"/>
            <w:r w:rsidRPr="00A94268">
              <w:t>atstovas</w:t>
            </w:r>
            <w:proofErr w:type="spellEnd"/>
            <w:r w:rsidRPr="00A94268">
              <w:t xml:space="preserve"> </w:t>
            </w:r>
            <w:proofErr w:type="spellStart"/>
            <w:r w:rsidRPr="00A94268">
              <w:t>turi</w:t>
            </w:r>
            <w:proofErr w:type="spellEnd"/>
            <w:r w:rsidRPr="00A94268">
              <w:t xml:space="preserve"> </w:t>
            </w:r>
            <w:proofErr w:type="spellStart"/>
            <w:r w:rsidRPr="00A94268">
              <w:t>visus</w:t>
            </w:r>
            <w:proofErr w:type="spellEnd"/>
            <w:r w:rsidRPr="00A94268">
              <w:t xml:space="preserve"> </w:t>
            </w:r>
            <w:proofErr w:type="spellStart"/>
            <w:r w:rsidRPr="00A94268">
              <w:t>reikiamus</w:t>
            </w:r>
            <w:proofErr w:type="spellEnd"/>
            <w:r w:rsidRPr="00A94268">
              <w:t xml:space="preserve"> </w:t>
            </w:r>
            <w:proofErr w:type="spellStart"/>
            <w:r w:rsidRPr="00A94268">
              <w:t>įgaliojimus</w:t>
            </w:r>
            <w:proofErr w:type="spellEnd"/>
            <w:r w:rsidRPr="00A94268">
              <w:t xml:space="preserve"> </w:t>
            </w:r>
            <w:proofErr w:type="spellStart"/>
            <w:r w:rsidRPr="00A94268">
              <w:t>sudaryti</w:t>
            </w:r>
            <w:proofErr w:type="spellEnd"/>
            <w:r w:rsidRPr="00A94268">
              <w:t xml:space="preserve"> ir </w:t>
            </w:r>
            <w:proofErr w:type="spellStart"/>
            <w:r w:rsidRPr="00A94268">
              <w:t>įvykdyti</w:t>
            </w:r>
            <w:proofErr w:type="spellEnd"/>
            <w:r w:rsidRPr="00A94268">
              <w:t xml:space="preserve"> </w:t>
            </w:r>
            <w:proofErr w:type="spellStart"/>
            <w:r w:rsidRPr="00A94268">
              <w:t>Sutartį</w:t>
            </w:r>
            <w:proofErr w:type="spellEnd"/>
            <w:r w:rsidRPr="00A94268">
              <w:t xml:space="preserve">. </w:t>
            </w:r>
            <w:proofErr w:type="spellStart"/>
            <w:r w:rsidRPr="00A94268">
              <w:t>Šalies</w:t>
            </w:r>
            <w:proofErr w:type="spellEnd"/>
            <w:r w:rsidRPr="00A94268">
              <w:t xml:space="preserve"> </w:t>
            </w:r>
            <w:proofErr w:type="spellStart"/>
            <w:r w:rsidRPr="00A94268">
              <w:t>atstovas</w:t>
            </w:r>
            <w:proofErr w:type="spellEnd"/>
            <w:r w:rsidRPr="00A94268">
              <w:t xml:space="preserve">, </w:t>
            </w:r>
            <w:proofErr w:type="spellStart"/>
            <w:r w:rsidRPr="00A94268">
              <w:t>sudarydamas</w:t>
            </w:r>
            <w:proofErr w:type="spellEnd"/>
            <w:r w:rsidRPr="00A94268">
              <w:t xml:space="preserve"> ir </w:t>
            </w:r>
            <w:proofErr w:type="spellStart"/>
            <w:r w:rsidRPr="00A94268">
              <w:t>pasirašydamas</w:t>
            </w:r>
            <w:proofErr w:type="spellEnd"/>
            <w:r w:rsidRPr="00A94268">
              <w:t xml:space="preserve"> </w:t>
            </w:r>
            <w:proofErr w:type="spellStart"/>
            <w:r w:rsidRPr="00A94268">
              <w:t>Sutartį</w:t>
            </w:r>
            <w:proofErr w:type="spellEnd"/>
            <w:r w:rsidRPr="00A94268">
              <w:t xml:space="preserve">, </w:t>
            </w:r>
            <w:proofErr w:type="spellStart"/>
            <w:r w:rsidRPr="00A94268">
              <w:t>nepažeidžia</w:t>
            </w:r>
            <w:proofErr w:type="spellEnd"/>
            <w:r w:rsidRPr="00A94268">
              <w:t xml:space="preserve"> </w:t>
            </w:r>
            <w:proofErr w:type="spellStart"/>
            <w:r w:rsidRPr="00A94268">
              <w:t>Šalies</w:t>
            </w:r>
            <w:proofErr w:type="spellEnd"/>
            <w:r w:rsidRPr="00A94268">
              <w:t xml:space="preserve"> </w:t>
            </w:r>
            <w:proofErr w:type="spellStart"/>
            <w:r w:rsidRPr="00A94268">
              <w:t>įstatų</w:t>
            </w:r>
            <w:proofErr w:type="spellEnd"/>
            <w:r w:rsidRPr="00A94268">
              <w:t xml:space="preserve">, </w:t>
            </w:r>
            <w:proofErr w:type="spellStart"/>
            <w:r w:rsidRPr="00A94268">
              <w:t>nuostatų</w:t>
            </w:r>
            <w:proofErr w:type="spellEnd"/>
            <w:r w:rsidRPr="00A94268">
              <w:t xml:space="preserve"> ir </w:t>
            </w:r>
            <w:proofErr w:type="spellStart"/>
            <w:r w:rsidRPr="00A94268">
              <w:t>kitų</w:t>
            </w:r>
            <w:proofErr w:type="spellEnd"/>
            <w:r w:rsidRPr="00A94268">
              <w:t xml:space="preserve"> </w:t>
            </w:r>
            <w:proofErr w:type="spellStart"/>
            <w:r w:rsidRPr="00A94268">
              <w:t>vidaus</w:t>
            </w:r>
            <w:proofErr w:type="spellEnd"/>
            <w:r w:rsidRPr="00A94268">
              <w:t xml:space="preserve"> </w:t>
            </w:r>
            <w:proofErr w:type="spellStart"/>
            <w:r w:rsidRPr="00A94268">
              <w:t>dokumentų</w:t>
            </w:r>
            <w:proofErr w:type="spellEnd"/>
            <w:r w:rsidRPr="00A94268">
              <w:t xml:space="preserve">, </w:t>
            </w:r>
            <w:proofErr w:type="spellStart"/>
            <w:r w:rsidRPr="00A94268">
              <w:t>Šalies</w:t>
            </w:r>
            <w:proofErr w:type="spellEnd"/>
            <w:r w:rsidRPr="00A94268">
              <w:t xml:space="preserve"> </w:t>
            </w:r>
            <w:proofErr w:type="spellStart"/>
            <w:r w:rsidRPr="00A94268">
              <w:t>valdymo</w:t>
            </w:r>
            <w:proofErr w:type="spellEnd"/>
            <w:r w:rsidRPr="00A94268">
              <w:t xml:space="preserve"> ir </w:t>
            </w:r>
            <w:proofErr w:type="spellStart"/>
            <w:r w:rsidRPr="00A94268">
              <w:t>kitų</w:t>
            </w:r>
            <w:proofErr w:type="spellEnd"/>
            <w:r w:rsidRPr="00A94268">
              <w:t xml:space="preserve"> </w:t>
            </w:r>
            <w:proofErr w:type="spellStart"/>
            <w:r w:rsidRPr="00A94268">
              <w:t>organų</w:t>
            </w:r>
            <w:proofErr w:type="spellEnd"/>
            <w:r w:rsidRPr="00A94268">
              <w:t xml:space="preserve"> ir (</w:t>
            </w:r>
            <w:proofErr w:type="spellStart"/>
            <w:r w:rsidRPr="00A94268">
              <w:t>ar</w:t>
            </w:r>
            <w:proofErr w:type="spellEnd"/>
            <w:r w:rsidRPr="00A94268">
              <w:t xml:space="preserve">) </w:t>
            </w:r>
            <w:proofErr w:type="spellStart"/>
            <w:r w:rsidRPr="00A94268">
              <w:t>kreditorių</w:t>
            </w:r>
            <w:proofErr w:type="spellEnd"/>
            <w:r w:rsidRPr="00A94268">
              <w:t xml:space="preserve"> </w:t>
            </w:r>
            <w:proofErr w:type="spellStart"/>
            <w:r w:rsidRPr="00A94268">
              <w:t>teisių</w:t>
            </w:r>
            <w:proofErr w:type="spellEnd"/>
            <w:r w:rsidRPr="00A94268">
              <w:t xml:space="preserve"> ir </w:t>
            </w:r>
            <w:proofErr w:type="spellStart"/>
            <w:r w:rsidRPr="00A94268">
              <w:t>teisėtų</w:t>
            </w:r>
            <w:proofErr w:type="spellEnd"/>
            <w:r w:rsidRPr="00A94268">
              <w:t xml:space="preserve"> </w:t>
            </w:r>
            <w:proofErr w:type="spellStart"/>
            <w:r w:rsidRPr="00A94268">
              <w:t>interesų</w:t>
            </w:r>
            <w:proofErr w:type="spellEnd"/>
            <w:r w:rsidRPr="00A94268">
              <w:t xml:space="preserve">, </w:t>
            </w:r>
            <w:proofErr w:type="spellStart"/>
            <w:r w:rsidRPr="00A94268">
              <w:t>sudarydamas</w:t>
            </w:r>
            <w:proofErr w:type="spellEnd"/>
            <w:r w:rsidRPr="00A94268">
              <w:t xml:space="preserve"> </w:t>
            </w:r>
            <w:proofErr w:type="spellStart"/>
            <w:r w:rsidRPr="00A94268">
              <w:t>Sutartį</w:t>
            </w:r>
            <w:proofErr w:type="spellEnd"/>
            <w:r w:rsidRPr="00A94268">
              <w:t xml:space="preserve"> </w:t>
            </w:r>
            <w:proofErr w:type="spellStart"/>
            <w:r w:rsidRPr="00A94268">
              <w:t>jis</w:t>
            </w:r>
            <w:proofErr w:type="spellEnd"/>
            <w:r w:rsidRPr="00A94268">
              <w:t xml:space="preserve"> </w:t>
            </w:r>
            <w:proofErr w:type="spellStart"/>
            <w:r w:rsidRPr="00A94268">
              <w:t>Šalies</w:t>
            </w:r>
            <w:proofErr w:type="spellEnd"/>
            <w:r w:rsidRPr="00A94268">
              <w:t xml:space="preserve"> ir </w:t>
            </w:r>
            <w:proofErr w:type="spellStart"/>
            <w:r w:rsidRPr="00A94268">
              <w:t>Šalies</w:t>
            </w:r>
            <w:proofErr w:type="spellEnd"/>
            <w:r w:rsidRPr="00A94268">
              <w:t xml:space="preserve"> </w:t>
            </w:r>
            <w:proofErr w:type="spellStart"/>
            <w:r w:rsidRPr="00A94268">
              <w:t>organų</w:t>
            </w:r>
            <w:proofErr w:type="spellEnd"/>
            <w:r w:rsidRPr="00A94268">
              <w:t xml:space="preserve"> </w:t>
            </w:r>
            <w:proofErr w:type="spellStart"/>
            <w:r w:rsidRPr="00A94268">
              <w:t>narių</w:t>
            </w:r>
            <w:proofErr w:type="spellEnd"/>
            <w:r w:rsidRPr="00A94268">
              <w:t xml:space="preserve">, </w:t>
            </w:r>
            <w:proofErr w:type="spellStart"/>
            <w:r w:rsidRPr="00A94268">
              <w:t>kreditorių</w:t>
            </w:r>
            <w:proofErr w:type="spellEnd"/>
            <w:r w:rsidRPr="00A94268">
              <w:t xml:space="preserve"> </w:t>
            </w:r>
            <w:proofErr w:type="spellStart"/>
            <w:r w:rsidRPr="00A94268">
              <w:t>atžvilgiu</w:t>
            </w:r>
            <w:proofErr w:type="spellEnd"/>
            <w:r w:rsidRPr="00A94268">
              <w:t xml:space="preserve"> </w:t>
            </w:r>
            <w:proofErr w:type="spellStart"/>
            <w:r w:rsidRPr="00A94268">
              <w:t>veikia</w:t>
            </w:r>
            <w:proofErr w:type="spellEnd"/>
            <w:r w:rsidRPr="00A94268">
              <w:t xml:space="preserve"> </w:t>
            </w:r>
            <w:proofErr w:type="spellStart"/>
            <w:r w:rsidRPr="00A94268">
              <w:t>sąžiningai</w:t>
            </w:r>
            <w:proofErr w:type="spellEnd"/>
            <w:r w:rsidRPr="00A94268">
              <w:t xml:space="preserve"> ir </w:t>
            </w:r>
            <w:proofErr w:type="spellStart"/>
            <w:r w:rsidRPr="00A94268">
              <w:t>protingai</w:t>
            </w:r>
            <w:proofErr w:type="spellEnd"/>
            <w:r w:rsidRPr="00A94268">
              <w:t>;</w:t>
            </w:r>
          </w:p>
        </w:tc>
        <w:tc>
          <w:tcPr>
            <w:tcW w:w="4518" w:type="dxa"/>
            <w:tcBorders>
              <w:left w:val="single" w:sz="4" w:space="0" w:color="auto"/>
              <w:right w:val="single" w:sz="4" w:space="0" w:color="auto"/>
            </w:tcBorders>
          </w:tcPr>
          <w:p w14:paraId="0539B207" w14:textId="158DA56C" w:rsidR="002E568E" w:rsidRPr="00A94268" w:rsidRDefault="002E568E" w:rsidP="002E568E">
            <w:r w:rsidRPr="00C36529">
              <w:rPr>
                <w:color w:val="000000"/>
                <w:szCs w:val="24"/>
              </w:rPr>
              <w:t>16.1.3. The representative of the Party shall have all the necessary powers to conclude and execute the Contract. The representative of the Party, when concluding and signing the Contract, does not violate the Articles of Association, regulations and other internal documents of the Party, the rights and legitimate interests of the management of the Party and other bodies and/or creditors, by concluding the Contract he/she acts honestly and reasonably in relation to the members of the Party and the organs of the Party, creditors;</w:t>
            </w:r>
          </w:p>
        </w:tc>
      </w:tr>
      <w:tr w:rsidR="002E568E" w:rsidRPr="00A94268" w14:paraId="7B601892" w14:textId="77777777" w:rsidTr="00466A6D">
        <w:tc>
          <w:tcPr>
            <w:tcW w:w="4338" w:type="dxa"/>
            <w:tcBorders>
              <w:left w:val="single" w:sz="4" w:space="0" w:color="auto"/>
              <w:right w:val="single" w:sz="4" w:space="0" w:color="auto"/>
            </w:tcBorders>
          </w:tcPr>
          <w:p w14:paraId="78A5261C" w14:textId="77777777" w:rsidR="002E568E" w:rsidRPr="00A94268" w:rsidRDefault="002E568E" w:rsidP="002E568E">
            <w:r w:rsidRPr="00A94268">
              <w:t>16.1.4. </w:t>
            </w:r>
            <w:proofErr w:type="spellStart"/>
            <w:r w:rsidRPr="00A94268">
              <w:t>Šalis</w:t>
            </w:r>
            <w:proofErr w:type="spellEnd"/>
            <w:r w:rsidRPr="00A94268">
              <w:t xml:space="preserve"> </w:t>
            </w:r>
            <w:proofErr w:type="spellStart"/>
            <w:r w:rsidRPr="00A94268">
              <w:t>įvertino</w:t>
            </w:r>
            <w:proofErr w:type="spellEnd"/>
            <w:r w:rsidRPr="00A94268">
              <w:t xml:space="preserve"> visas </w:t>
            </w:r>
            <w:proofErr w:type="spellStart"/>
            <w:r w:rsidRPr="00A94268">
              <w:t>aplinkybes</w:t>
            </w:r>
            <w:proofErr w:type="spellEnd"/>
            <w:r w:rsidRPr="00A94268">
              <w:t xml:space="preserve">, </w:t>
            </w:r>
            <w:proofErr w:type="spellStart"/>
            <w:r w:rsidRPr="00A94268">
              <w:lastRenderedPageBreak/>
              <w:t>turinčias</w:t>
            </w:r>
            <w:proofErr w:type="spellEnd"/>
            <w:r w:rsidRPr="00A94268">
              <w:t xml:space="preserve"> </w:t>
            </w:r>
            <w:proofErr w:type="spellStart"/>
            <w:r w:rsidRPr="00A94268">
              <w:t>esminės</w:t>
            </w:r>
            <w:proofErr w:type="spellEnd"/>
            <w:r w:rsidRPr="00A94268">
              <w:t xml:space="preserve"> </w:t>
            </w:r>
            <w:proofErr w:type="spellStart"/>
            <w:r w:rsidRPr="00A94268">
              <w:t>reikšmės</w:t>
            </w:r>
            <w:proofErr w:type="spellEnd"/>
            <w:r w:rsidRPr="00A94268">
              <w:t xml:space="preserve"> </w:t>
            </w:r>
            <w:proofErr w:type="spellStart"/>
            <w:r w:rsidRPr="00A94268">
              <w:t>Sutarties</w:t>
            </w:r>
            <w:proofErr w:type="spellEnd"/>
            <w:r w:rsidRPr="00A94268">
              <w:t xml:space="preserve"> </w:t>
            </w:r>
            <w:proofErr w:type="spellStart"/>
            <w:r w:rsidRPr="00A94268">
              <w:t>sudarymui</w:t>
            </w:r>
            <w:proofErr w:type="spellEnd"/>
            <w:r w:rsidRPr="00A94268">
              <w:t xml:space="preserve"> ir </w:t>
            </w:r>
            <w:proofErr w:type="spellStart"/>
            <w:r w:rsidRPr="00A94268">
              <w:t>jos</w:t>
            </w:r>
            <w:proofErr w:type="spellEnd"/>
            <w:r w:rsidRPr="00A94268">
              <w:t xml:space="preserve"> </w:t>
            </w:r>
            <w:proofErr w:type="spellStart"/>
            <w:r w:rsidRPr="00A94268">
              <w:t>vykdymui</w:t>
            </w:r>
            <w:proofErr w:type="spellEnd"/>
            <w:r w:rsidRPr="00A94268">
              <w:t xml:space="preserve">. </w:t>
            </w:r>
            <w:proofErr w:type="spellStart"/>
            <w:r w:rsidRPr="00A94268">
              <w:t>Nė</w:t>
            </w:r>
            <w:proofErr w:type="spellEnd"/>
            <w:r w:rsidRPr="00A94268">
              <w:t xml:space="preserve"> </w:t>
            </w:r>
            <w:proofErr w:type="spellStart"/>
            <w:r w:rsidRPr="00A94268">
              <w:t>viena</w:t>
            </w:r>
            <w:proofErr w:type="spellEnd"/>
            <w:r w:rsidRPr="00A94268">
              <w:t xml:space="preserve"> </w:t>
            </w:r>
            <w:proofErr w:type="spellStart"/>
            <w:r w:rsidRPr="00A94268">
              <w:t>iš</w:t>
            </w:r>
            <w:proofErr w:type="spellEnd"/>
            <w:r w:rsidRPr="00A94268">
              <w:t xml:space="preserve"> </w:t>
            </w:r>
            <w:proofErr w:type="spellStart"/>
            <w:r w:rsidRPr="00A94268">
              <w:t>Sutartyje</w:t>
            </w:r>
            <w:proofErr w:type="spellEnd"/>
            <w:r w:rsidRPr="00A94268">
              <w:t xml:space="preserve"> </w:t>
            </w:r>
            <w:proofErr w:type="spellStart"/>
            <w:r w:rsidRPr="00A94268">
              <w:t>nurodytų</w:t>
            </w:r>
            <w:proofErr w:type="spellEnd"/>
            <w:r w:rsidRPr="00A94268">
              <w:t xml:space="preserve"> </w:t>
            </w:r>
            <w:proofErr w:type="spellStart"/>
            <w:r w:rsidRPr="00A94268">
              <w:t>sąlygų</w:t>
            </w:r>
            <w:proofErr w:type="spellEnd"/>
            <w:r w:rsidRPr="00A94268">
              <w:t xml:space="preserve"> ir </w:t>
            </w:r>
            <w:proofErr w:type="spellStart"/>
            <w:r w:rsidRPr="00A94268">
              <w:t>aplinkybių</w:t>
            </w:r>
            <w:proofErr w:type="spellEnd"/>
            <w:r w:rsidRPr="00A94268">
              <w:t xml:space="preserve"> </w:t>
            </w:r>
            <w:proofErr w:type="spellStart"/>
            <w:r w:rsidRPr="00A94268">
              <w:t>neturi</w:t>
            </w:r>
            <w:proofErr w:type="spellEnd"/>
            <w:r w:rsidRPr="00A94268">
              <w:t xml:space="preserve"> </w:t>
            </w:r>
            <w:proofErr w:type="spellStart"/>
            <w:r w:rsidRPr="00A94268">
              <w:t>neigiamos</w:t>
            </w:r>
            <w:proofErr w:type="spellEnd"/>
            <w:r w:rsidRPr="00A94268">
              <w:t xml:space="preserve"> </w:t>
            </w:r>
            <w:proofErr w:type="spellStart"/>
            <w:r w:rsidRPr="00A94268">
              <w:t>įtakos</w:t>
            </w:r>
            <w:proofErr w:type="spellEnd"/>
            <w:r w:rsidRPr="00A94268">
              <w:t xml:space="preserve"> </w:t>
            </w:r>
            <w:proofErr w:type="spellStart"/>
            <w:r w:rsidRPr="00A94268">
              <w:t>Šalies</w:t>
            </w:r>
            <w:proofErr w:type="spellEnd"/>
            <w:r w:rsidRPr="00A94268">
              <w:t xml:space="preserve"> </w:t>
            </w:r>
            <w:proofErr w:type="spellStart"/>
            <w:r w:rsidRPr="00A94268">
              <w:t>valiai</w:t>
            </w:r>
            <w:proofErr w:type="spellEnd"/>
            <w:r w:rsidRPr="00A94268">
              <w:t xml:space="preserve"> </w:t>
            </w:r>
            <w:proofErr w:type="spellStart"/>
            <w:r w:rsidRPr="00A94268">
              <w:t>sudaryti</w:t>
            </w:r>
            <w:proofErr w:type="spellEnd"/>
            <w:r w:rsidRPr="00A94268">
              <w:t xml:space="preserve"> </w:t>
            </w:r>
            <w:proofErr w:type="spellStart"/>
            <w:r w:rsidRPr="00A94268">
              <w:t>Sutartį</w:t>
            </w:r>
            <w:proofErr w:type="spellEnd"/>
            <w:r w:rsidRPr="00A94268">
              <w:t xml:space="preserve"> </w:t>
            </w:r>
            <w:proofErr w:type="spellStart"/>
            <w:r w:rsidRPr="00A94268">
              <w:t>tokiomis</w:t>
            </w:r>
            <w:proofErr w:type="spellEnd"/>
            <w:r w:rsidRPr="00A94268">
              <w:t xml:space="preserve"> </w:t>
            </w:r>
            <w:proofErr w:type="spellStart"/>
            <w:r w:rsidRPr="00A94268">
              <w:t>sąlygomis</w:t>
            </w:r>
            <w:proofErr w:type="spellEnd"/>
            <w:r w:rsidRPr="00A94268">
              <w:t xml:space="preserve">, </w:t>
            </w:r>
            <w:proofErr w:type="spellStart"/>
            <w:r w:rsidRPr="00A94268">
              <w:t>kurios</w:t>
            </w:r>
            <w:proofErr w:type="spellEnd"/>
            <w:r w:rsidRPr="00A94268">
              <w:t xml:space="preserve"> </w:t>
            </w:r>
            <w:proofErr w:type="spellStart"/>
            <w:r w:rsidRPr="00A94268">
              <w:t>nurodytos</w:t>
            </w:r>
            <w:proofErr w:type="spellEnd"/>
            <w:r w:rsidRPr="00A94268">
              <w:t xml:space="preserve"> </w:t>
            </w:r>
            <w:proofErr w:type="spellStart"/>
            <w:r w:rsidRPr="00A94268">
              <w:t>Sutartyje</w:t>
            </w:r>
            <w:proofErr w:type="spellEnd"/>
            <w:r w:rsidRPr="00A94268">
              <w:t xml:space="preserve">, ir </w:t>
            </w:r>
            <w:proofErr w:type="spellStart"/>
            <w:r w:rsidRPr="00A94268">
              <w:t>vykdyti</w:t>
            </w:r>
            <w:proofErr w:type="spellEnd"/>
            <w:r w:rsidRPr="00A94268">
              <w:t xml:space="preserve"> </w:t>
            </w:r>
            <w:proofErr w:type="spellStart"/>
            <w:r w:rsidRPr="00A94268">
              <w:t>iš</w:t>
            </w:r>
            <w:proofErr w:type="spellEnd"/>
            <w:r w:rsidRPr="00A94268">
              <w:t xml:space="preserve"> </w:t>
            </w:r>
            <w:proofErr w:type="spellStart"/>
            <w:r w:rsidRPr="00A94268">
              <w:t>Sutarties</w:t>
            </w:r>
            <w:proofErr w:type="spellEnd"/>
            <w:r w:rsidRPr="00A94268">
              <w:t xml:space="preserve"> </w:t>
            </w:r>
            <w:proofErr w:type="spellStart"/>
            <w:r w:rsidRPr="00A94268">
              <w:t>kylančius</w:t>
            </w:r>
            <w:proofErr w:type="spellEnd"/>
            <w:r w:rsidRPr="00A94268">
              <w:t xml:space="preserve"> </w:t>
            </w:r>
            <w:proofErr w:type="spellStart"/>
            <w:r w:rsidRPr="00A94268">
              <w:t>įsipareigojimus</w:t>
            </w:r>
            <w:proofErr w:type="spellEnd"/>
            <w:r w:rsidRPr="00A94268">
              <w:t>;</w:t>
            </w:r>
          </w:p>
        </w:tc>
        <w:tc>
          <w:tcPr>
            <w:tcW w:w="4518" w:type="dxa"/>
            <w:tcBorders>
              <w:left w:val="single" w:sz="4" w:space="0" w:color="auto"/>
              <w:right w:val="single" w:sz="4" w:space="0" w:color="auto"/>
            </w:tcBorders>
          </w:tcPr>
          <w:p w14:paraId="72B3EB8B" w14:textId="570BEC5E" w:rsidR="002E568E" w:rsidRPr="00A94268" w:rsidRDefault="002E568E" w:rsidP="002E568E">
            <w:r w:rsidRPr="00C36529">
              <w:rPr>
                <w:color w:val="000000"/>
                <w:szCs w:val="24"/>
              </w:rPr>
              <w:lastRenderedPageBreak/>
              <w:t xml:space="preserve">16.1.4. The Party has assessed all the </w:t>
            </w:r>
            <w:r w:rsidRPr="00C36529">
              <w:rPr>
                <w:color w:val="000000"/>
                <w:szCs w:val="24"/>
              </w:rPr>
              <w:lastRenderedPageBreak/>
              <w:t>circumstances that are of essential importance for the conclusion of the Contract and its performance. None of the conditions and circumstances specified in the Contract adversely affects the Party's will to conclude the Contract under the conditions specified in the Contract and to perform the obligations arising from the Contract;</w:t>
            </w:r>
          </w:p>
        </w:tc>
      </w:tr>
      <w:tr w:rsidR="002E568E" w:rsidRPr="00A94268" w14:paraId="2C5AF675" w14:textId="77777777" w:rsidTr="00466A6D">
        <w:tc>
          <w:tcPr>
            <w:tcW w:w="4338" w:type="dxa"/>
            <w:tcBorders>
              <w:left w:val="single" w:sz="4" w:space="0" w:color="auto"/>
              <w:right w:val="single" w:sz="4" w:space="0" w:color="auto"/>
            </w:tcBorders>
          </w:tcPr>
          <w:p w14:paraId="309B9A97" w14:textId="77777777" w:rsidR="002E568E" w:rsidRPr="00A94268" w:rsidRDefault="002E568E" w:rsidP="002E568E">
            <w:r w:rsidRPr="00A94268">
              <w:lastRenderedPageBreak/>
              <w:t>16.1.5. </w:t>
            </w:r>
            <w:proofErr w:type="spellStart"/>
            <w:r w:rsidRPr="00A94268">
              <w:t>Sutartis</w:t>
            </w:r>
            <w:proofErr w:type="spellEnd"/>
            <w:r w:rsidRPr="00A94268">
              <w:t xml:space="preserve"> </w:t>
            </w:r>
            <w:proofErr w:type="spellStart"/>
            <w:r w:rsidRPr="00A94268">
              <w:t>sudaroma</w:t>
            </w:r>
            <w:proofErr w:type="spellEnd"/>
            <w:r w:rsidRPr="00A94268">
              <w:t xml:space="preserve"> </w:t>
            </w:r>
            <w:proofErr w:type="spellStart"/>
            <w:r w:rsidRPr="00A94268">
              <w:t>vadovaujantis</w:t>
            </w:r>
            <w:proofErr w:type="spellEnd"/>
            <w:r w:rsidRPr="00A94268">
              <w:t xml:space="preserve"> </w:t>
            </w:r>
            <w:proofErr w:type="spellStart"/>
            <w:r w:rsidRPr="00A94268">
              <w:t>sąžiningumo</w:t>
            </w:r>
            <w:proofErr w:type="spellEnd"/>
            <w:r w:rsidRPr="00A94268">
              <w:t xml:space="preserve">, </w:t>
            </w:r>
            <w:proofErr w:type="spellStart"/>
            <w:r w:rsidRPr="00A94268">
              <w:t>protingumo</w:t>
            </w:r>
            <w:proofErr w:type="spellEnd"/>
            <w:r w:rsidRPr="00A94268">
              <w:t xml:space="preserve">, </w:t>
            </w:r>
            <w:proofErr w:type="spellStart"/>
            <w:r w:rsidRPr="00A94268">
              <w:t>teisingumo</w:t>
            </w:r>
            <w:proofErr w:type="spellEnd"/>
            <w:r w:rsidRPr="00A94268">
              <w:t xml:space="preserve"> ir </w:t>
            </w:r>
            <w:proofErr w:type="spellStart"/>
            <w:r w:rsidRPr="00A94268">
              <w:t>Šalių</w:t>
            </w:r>
            <w:proofErr w:type="spellEnd"/>
            <w:r w:rsidRPr="00A94268">
              <w:t xml:space="preserve"> </w:t>
            </w:r>
            <w:proofErr w:type="spellStart"/>
            <w:r w:rsidRPr="00A94268">
              <w:t>lygiateisiškumo</w:t>
            </w:r>
            <w:proofErr w:type="spellEnd"/>
            <w:r w:rsidRPr="00A94268">
              <w:t xml:space="preserve"> </w:t>
            </w:r>
            <w:proofErr w:type="spellStart"/>
            <w:r w:rsidRPr="00A94268">
              <w:t>principais</w:t>
            </w:r>
            <w:proofErr w:type="spellEnd"/>
            <w:r w:rsidRPr="00A94268">
              <w:t xml:space="preserve">, </w:t>
            </w:r>
            <w:proofErr w:type="spellStart"/>
            <w:r w:rsidRPr="00A94268">
              <w:t>nenaudojant</w:t>
            </w:r>
            <w:proofErr w:type="spellEnd"/>
            <w:r w:rsidRPr="00A94268">
              <w:t xml:space="preserve"> </w:t>
            </w:r>
            <w:proofErr w:type="spellStart"/>
            <w:r w:rsidRPr="00A94268">
              <w:t>apgaulės</w:t>
            </w:r>
            <w:proofErr w:type="spellEnd"/>
            <w:r w:rsidRPr="00A94268">
              <w:t xml:space="preserve"> </w:t>
            </w:r>
            <w:proofErr w:type="spellStart"/>
            <w:r w:rsidRPr="00A94268">
              <w:t>ar</w:t>
            </w:r>
            <w:proofErr w:type="spellEnd"/>
            <w:r w:rsidRPr="00A94268">
              <w:t xml:space="preserve"> </w:t>
            </w:r>
            <w:proofErr w:type="spellStart"/>
            <w:r w:rsidRPr="00A94268">
              <w:t>spaudimo</w:t>
            </w:r>
            <w:proofErr w:type="spellEnd"/>
            <w:r w:rsidRPr="00A94268">
              <w:t xml:space="preserve">. </w:t>
            </w:r>
            <w:proofErr w:type="spellStart"/>
            <w:r w:rsidRPr="00A94268">
              <w:t>Šalys</w:t>
            </w:r>
            <w:proofErr w:type="spellEnd"/>
            <w:r w:rsidRPr="00A94268">
              <w:t xml:space="preserve"> </w:t>
            </w:r>
            <w:proofErr w:type="spellStart"/>
            <w:r w:rsidRPr="00A94268">
              <w:t>atskleidė</w:t>
            </w:r>
            <w:proofErr w:type="spellEnd"/>
            <w:r w:rsidRPr="00A94268">
              <w:t xml:space="preserve"> </w:t>
            </w:r>
            <w:proofErr w:type="spellStart"/>
            <w:r w:rsidRPr="00A94268">
              <w:t>viena</w:t>
            </w:r>
            <w:proofErr w:type="spellEnd"/>
            <w:r w:rsidRPr="00A94268">
              <w:t xml:space="preserve"> </w:t>
            </w:r>
            <w:proofErr w:type="spellStart"/>
            <w:r w:rsidRPr="00A94268">
              <w:t>kitai</w:t>
            </w:r>
            <w:proofErr w:type="spellEnd"/>
            <w:r w:rsidRPr="00A94268">
              <w:t xml:space="preserve"> </w:t>
            </w:r>
            <w:proofErr w:type="spellStart"/>
            <w:r w:rsidRPr="00A94268">
              <w:t>visą</w:t>
            </w:r>
            <w:proofErr w:type="spellEnd"/>
            <w:r w:rsidRPr="00A94268">
              <w:t xml:space="preserve"> </w:t>
            </w:r>
            <w:proofErr w:type="spellStart"/>
            <w:r w:rsidRPr="00A94268">
              <w:t>joms</w:t>
            </w:r>
            <w:proofErr w:type="spellEnd"/>
            <w:r w:rsidRPr="00A94268">
              <w:t xml:space="preserve"> </w:t>
            </w:r>
            <w:proofErr w:type="spellStart"/>
            <w:r w:rsidRPr="00A94268">
              <w:t>žinomą</w:t>
            </w:r>
            <w:proofErr w:type="spellEnd"/>
            <w:r w:rsidRPr="00A94268">
              <w:t xml:space="preserve"> </w:t>
            </w:r>
            <w:proofErr w:type="spellStart"/>
            <w:r w:rsidRPr="00A94268">
              <w:t>informaciją</w:t>
            </w:r>
            <w:proofErr w:type="spellEnd"/>
            <w:r w:rsidRPr="00A94268">
              <w:t xml:space="preserve">, </w:t>
            </w:r>
            <w:proofErr w:type="spellStart"/>
            <w:r w:rsidRPr="00A94268">
              <w:t>turinčią</w:t>
            </w:r>
            <w:proofErr w:type="spellEnd"/>
            <w:r w:rsidRPr="00A94268">
              <w:t xml:space="preserve"> </w:t>
            </w:r>
            <w:proofErr w:type="spellStart"/>
            <w:r w:rsidRPr="00A94268">
              <w:t>esminės</w:t>
            </w:r>
            <w:proofErr w:type="spellEnd"/>
            <w:r w:rsidRPr="00A94268">
              <w:t xml:space="preserve"> </w:t>
            </w:r>
            <w:proofErr w:type="spellStart"/>
            <w:r w:rsidRPr="00A94268">
              <w:t>reikšmės</w:t>
            </w:r>
            <w:proofErr w:type="spellEnd"/>
            <w:r w:rsidRPr="00A94268">
              <w:t xml:space="preserve"> </w:t>
            </w:r>
            <w:proofErr w:type="spellStart"/>
            <w:r w:rsidRPr="00A94268">
              <w:t>Sutarties</w:t>
            </w:r>
            <w:proofErr w:type="spellEnd"/>
            <w:r w:rsidRPr="00A94268">
              <w:t xml:space="preserve"> </w:t>
            </w:r>
            <w:proofErr w:type="spellStart"/>
            <w:r w:rsidRPr="00A94268">
              <w:t>sudarymui</w:t>
            </w:r>
            <w:proofErr w:type="spellEnd"/>
            <w:r w:rsidRPr="00A94268">
              <w:t xml:space="preserve"> ir </w:t>
            </w:r>
            <w:proofErr w:type="spellStart"/>
            <w:r w:rsidRPr="00A94268">
              <w:t>jos</w:t>
            </w:r>
            <w:proofErr w:type="spellEnd"/>
            <w:r w:rsidRPr="00A94268">
              <w:t xml:space="preserve"> </w:t>
            </w:r>
            <w:proofErr w:type="spellStart"/>
            <w:r w:rsidRPr="00A94268">
              <w:t>vykdymui</w:t>
            </w:r>
            <w:proofErr w:type="spellEnd"/>
            <w:r w:rsidRPr="00A94268">
              <w:t>;</w:t>
            </w:r>
          </w:p>
        </w:tc>
        <w:tc>
          <w:tcPr>
            <w:tcW w:w="4518" w:type="dxa"/>
            <w:tcBorders>
              <w:left w:val="single" w:sz="4" w:space="0" w:color="auto"/>
              <w:right w:val="single" w:sz="4" w:space="0" w:color="auto"/>
            </w:tcBorders>
          </w:tcPr>
          <w:p w14:paraId="5C866EF1" w14:textId="2E9A88BD" w:rsidR="002E568E" w:rsidRPr="00A94268" w:rsidRDefault="002E568E" w:rsidP="002E568E">
            <w:r w:rsidRPr="00C36529">
              <w:rPr>
                <w:color w:val="000000"/>
                <w:szCs w:val="24"/>
              </w:rPr>
              <w:t>16.1.5. The Contract shall be concluded in accordance with the principles of fairness, reasonableness, justice and equality of the Parties, without the use of deception or pressure. The Parties disclosed to each other all information known to them which is of essential importance for the conclusion of the Contract and its performance;</w:t>
            </w:r>
          </w:p>
        </w:tc>
      </w:tr>
      <w:tr w:rsidR="002E568E" w:rsidRPr="00A94268" w14:paraId="25E7E717" w14:textId="77777777" w:rsidTr="00466A6D">
        <w:tc>
          <w:tcPr>
            <w:tcW w:w="4338" w:type="dxa"/>
            <w:tcBorders>
              <w:left w:val="single" w:sz="4" w:space="0" w:color="auto"/>
              <w:right w:val="single" w:sz="4" w:space="0" w:color="auto"/>
            </w:tcBorders>
          </w:tcPr>
          <w:p w14:paraId="38ADB75A" w14:textId="77777777" w:rsidR="002E568E" w:rsidRPr="00A94268" w:rsidRDefault="002E568E" w:rsidP="002E568E">
            <w:r w:rsidRPr="00A94268">
              <w:t>16.1.6. </w:t>
            </w:r>
            <w:proofErr w:type="spellStart"/>
            <w:r w:rsidRPr="00A94268">
              <w:t>visi</w:t>
            </w:r>
            <w:proofErr w:type="spellEnd"/>
            <w:r w:rsidRPr="00A94268">
              <w:t xml:space="preserve"> </w:t>
            </w:r>
            <w:proofErr w:type="spellStart"/>
            <w:r w:rsidRPr="00A94268">
              <w:t>Šalies</w:t>
            </w:r>
            <w:proofErr w:type="spellEnd"/>
            <w:r w:rsidRPr="00A94268">
              <w:t xml:space="preserve"> </w:t>
            </w:r>
            <w:proofErr w:type="spellStart"/>
            <w:r w:rsidRPr="00A94268">
              <w:t>pareiškimai</w:t>
            </w:r>
            <w:proofErr w:type="spellEnd"/>
            <w:r w:rsidRPr="00A94268">
              <w:t xml:space="preserve"> ir </w:t>
            </w:r>
            <w:proofErr w:type="spellStart"/>
            <w:r w:rsidRPr="00A94268">
              <w:t>garantijos</w:t>
            </w:r>
            <w:proofErr w:type="spellEnd"/>
            <w:r w:rsidRPr="00A94268">
              <w:t xml:space="preserve"> </w:t>
            </w:r>
            <w:proofErr w:type="spellStart"/>
            <w:r w:rsidRPr="00A94268">
              <w:t>yra</w:t>
            </w:r>
            <w:proofErr w:type="spellEnd"/>
            <w:r w:rsidRPr="00A94268">
              <w:t xml:space="preserve"> </w:t>
            </w:r>
            <w:proofErr w:type="spellStart"/>
            <w:r w:rsidRPr="00A94268">
              <w:t>išsamūs</w:t>
            </w:r>
            <w:proofErr w:type="spellEnd"/>
            <w:r w:rsidRPr="00A94268">
              <w:t xml:space="preserve"> ir </w:t>
            </w:r>
            <w:proofErr w:type="spellStart"/>
            <w:r w:rsidRPr="00A94268">
              <w:t>nepalieka</w:t>
            </w:r>
            <w:proofErr w:type="spellEnd"/>
            <w:r w:rsidRPr="00A94268">
              <w:t xml:space="preserve"> </w:t>
            </w:r>
            <w:proofErr w:type="spellStart"/>
            <w:r w:rsidRPr="00A94268">
              <w:t>nutylėtų</w:t>
            </w:r>
            <w:proofErr w:type="spellEnd"/>
            <w:r w:rsidRPr="00A94268">
              <w:t xml:space="preserve"> </w:t>
            </w:r>
            <w:proofErr w:type="spellStart"/>
            <w:r w:rsidRPr="00A94268">
              <w:t>jokių</w:t>
            </w:r>
            <w:proofErr w:type="spellEnd"/>
            <w:r w:rsidRPr="00A94268">
              <w:t xml:space="preserve"> </w:t>
            </w:r>
            <w:proofErr w:type="spellStart"/>
            <w:r w:rsidRPr="00A94268">
              <w:t>aplinkybių</w:t>
            </w:r>
            <w:proofErr w:type="spellEnd"/>
            <w:r w:rsidRPr="00A94268">
              <w:t xml:space="preserve">, </w:t>
            </w:r>
            <w:proofErr w:type="spellStart"/>
            <w:r w:rsidRPr="00A94268">
              <w:t>kurios</w:t>
            </w:r>
            <w:proofErr w:type="spellEnd"/>
            <w:r w:rsidRPr="00A94268">
              <w:t xml:space="preserve"> </w:t>
            </w:r>
            <w:proofErr w:type="spellStart"/>
            <w:r w:rsidRPr="00A94268">
              <w:t>darytų</w:t>
            </w:r>
            <w:proofErr w:type="spellEnd"/>
            <w:r w:rsidRPr="00A94268">
              <w:t xml:space="preserve"> </w:t>
            </w:r>
            <w:proofErr w:type="spellStart"/>
            <w:r w:rsidRPr="00A94268">
              <w:t>šiuos</w:t>
            </w:r>
            <w:proofErr w:type="spellEnd"/>
            <w:r w:rsidRPr="00A94268">
              <w:t xml:space="preserve"> </w:t>
            </w:r>
            <w:proofErr w:type="spellStart"/>
            <w:r w:rsidRPr="00A94268">
              <w:t>pareiškimus</w:t>
            </w:r>
            <w:proofErr w:type="spellEnd"/>
            <w:r w:rsidRPr="00A94268">
              <w:t xml:space="preserve"> </w:t>
            </w:r>
            <w:proofErr w:type="spellStart"/>
            <w:r w:rsidRPr="00A94268">
              <w:t>ar</w:t>
            </w:r>
            <w:proofErr w:type="spellEnd"/>
            <w:r w:rsidRPr="00A94268">
              <w:t xml:space="preserve"> </w:t>
            </w:r>
            <w:proofErr w:type="spellStart"/>
            <w:r w:rsidRPr="00A94268">
              <w:t>garantijas</w:t>
            </w:r>
            <w:proofErr w:type="spellEnd"/>
            <w:r w:rsidRPr="00A94268">
              <w:t xml:space="preserve"> </w:t>
            </w:r>
            <w:proofErr w:type="spellStart"/>
            <w:r w:rsidRPr="00A94268">
              <w:t>neteisingais</w:t>
            </w:r>
            <w:proofErr w:type="spellEnd"/>
            <w:r w:rsidRPr="00A94268">
              <w:t>.</w:t>
            </w:r>
          </w:p>
        </w:tc>
        <w:tc>
          <w:tcPr>
            <w:tcW w:w="4518" w:type="dxa"/>
            <w:tcBorders>
              <w:left w:val="single" w:sz="4" w:space="0" w:color="auto"/>
              <w:right w:val="single" w:sz="4" w:space="0" w:color="auto"/>
            </w:tcBorders>
          </w:tcPr>
          <w:p w14:paraId="7B5FD128" w14:textId="368B7B86" w:rsidR="002E568E" w:rsidRPr="00A94268" w:rsidRDefault="002E568E" w:rsidP="002E568E">
            <w:r w:rsidRPr="00C36529">
              <w:rPr>
                <w:color w:val="000000"/>
                <w:szCs w:val="24"/>
              </w:rPr>
              <w:t>16.1.6. all representations and warranties of the Party are complete and do not leave unaccounted any circumstances that would render these representations or warranties incorrect.</w:t>
            </w:r>
          </w:p>
        </w:tc>
      </w:tr>
      <w:tr w:rsidR="002E568E" w:rsidRPr="00A94268" w14:paraId="019EB398" w14:textId="77777777" w:rsidTr="00466A6D">
        <w:tc>
          <w:tcPr>
            <w:tcW w:w="4338" w:type="dxa"/>
            <w:tcBorders>
              <w:left w:val="single" w:sz="4" w:space="0" w:color="auto"/>
              <w:right w:val="single" w:sz="4" w:space="0" w:color="auto"/>
            </w:tcBorders>
          </w:tcPr>
          <w:p w14:paraId="4C992510" w14:textId="77777777" w:rsidR="002E568E" w:rsidRPr="00A94268" w:rsidRDefault="002E568E" w:rsidP="002E568E">
            <w:r w:rsidRPr="00A94268">
              <w:t>16.2. </w:t>
            </w:r>
            <w:proofErr w:type="spellStart"/>
            <w:r w:rsidRPr="00A94268">
              <w:t>Tiekėjas</w:t>
            </w:r>
            <w:proofErr w:type="spellEnd"/>
            <w:r w:rsidRPr="00A94268">
              <w:t xml:space="preserve"> </w:t>
            </w:r>
            <w:proofErr w:type="spellStart"/>
            <w:r w:rsidRPr="00A94268">
              <w:t>papildomai</w:t>
            </w:r>
            <w:proofErr w:type="spellEnd"/>
            <w:r w:rsidRPr="00A94268">
              <w:t xml:space="preserve"> </w:t>
            </w:r>
            <w:proofErr w:type="spellStart"/>
            <w:r w:rsidRPr="00A94268">
              <w:t>pareiškia</w:t>
            </w:r>
            <w:proofErr w:type="spellEnd"/>
            <w:r w:rsidRPr="00A94268">
              <w:t xml:space="preserve"> ir </w:t>
            </w:r>
            <w:proofErr w:type="spellStart"/>
            <w:r w:rsidRPr="00A94268">
              <w:t>garantuoja</w:t>
            </w:r>
            <w:proofErr w:type="spellEnd"/>
            <w:r w:rsidRPr="00A94268">
              <w:t xml:space="preserve"> </w:t>
            </w:r>
            <w:proofErr w:type="spellStart"/>
            <w:r w:rsidRPr="00A94268">
              <w:t>Pirkėjui</w:t>
            </w:r>
            <w:proofErr w:type="spellEnd"/>
            <w:r w:rsidRPr="00A94268">
              <w:t xml:space="preserve">, </w:t>
            </w:r>
            <w:proofErr w:type="spellStart"/>
            <w:r w:rsidRPr="00A94268">
              <w:t>kad</w:t>
            </w:r>
            <w:proofErr w:type="spellEnd"/>
            <w:r w:rsidRPr="00A94268">
              <w:t xml:space="preserve"> </w:t>
            </w:r>
            <w:proofErr w:type="spellStart"/>
            <w:r w:rsidRPr="00A94268">
              <w:t>Tiekėjas</w:t>
            </w:r>
            <w:proofErr w:type="spellEnd"/>
            <w:r w:rsidRPr="00A94268">
              <w:t xml:space="preserve">, </w:t>
            </w:r>
            <w:proofErr w:type="spellStart"/>
            <w:r w:rsidRPr="00A94268">
              <w:t>subtiekėjai</w:t>
            </w:r>
            <w:proofErr w:type="spellEnd"/>
            <w:r w:rsidRPr="00A94268">
              <w:t xml:space="preserve">, </w:t>
            </w:r>
            <w:proofErr w:type="spellStart"/>
            <w:r w:rsidRPr="00A94268">
              <w:t>jungtinės</w:t>
            </w:r>
            <w:proofErr w:type="spellEnd"/>
            <w:r w:rsidRPr="00A94268">
              <w:t xml:space="preserve"> </w:t>
            </w:r>
            <w:proofErr w:type="spellStart"/>
            <w:r w:rsidRPr="00A94268">
              <w:t>veiklos</w:t>
            </w:r>
            <w:proofErr w:type="spellEnd"/>
            <w:r w:rsidRPr="00A94268">
              <w:t xml:space="preserve"> </w:t>
            </w:r>
            <w:proofErr w:type="spellStart"/>
            <w:r w:rsidRPr="00A94268">
              <w:t>partneriai</w:t>
            </w:r>
            <w:proofErr w:type="spellEnd"/>
            <w:r w:rsidRPr="00A94268">
              <w:t xml:space="preserve"> ir </w:t>
            </w:r>
            <w:proofErr w:type="spellStart"/>
            <w:r w:rsidRPr="00A94268">
              <w:t>specialistai</w:t>
            </w:r>
            <w:proofErr w:type="spellEnd"/>
            <w:r w:rsidRPr="00A94268">
              <w:t xml:space="preserve"> </w:t>
            </w:r>
            <w:proofErr w:type="spellStart"/>
            <w:r w:rsidRPr="00A94268">
              <w:t>turi</w:t>
            </w:r>
            <w:proofErr w:type="spellEnd"/>
            <w:r w:rsidRPr="00A94268">
              <w:t xml:space="preserve"> </w:t>
            </w:r>
            <w:proofErr w:type="spellStart"/>
            <w:r w:rsidRPr="00A94268">
              <w:t>galiojančius</w:t>
            </w:r>
            <w:proofErr w:type="spellEnd"/>
            <w:r w:rsidRPr="00A94268">
              <w:t xml:space="preserve"> ir </w:t>
            </w:r>
            <w:proofErr w:type="spellStart"/>
            <w:r w:rsidRPr="00A94268">
              <w:t>teisėtus</w:t>
            </w:r>
            <w:proofErr w:type="spellEnd"/>
            <w:r w:rsidRPr="00A94268">
              <w:t xml:space="preserve"> </w:t>
            </w:r>
            <w:proofErr w:type="spellStart"/>
            <w:r w:rsidRPr="00A94268">
              <w:t>visus</w:t>
            </w:r>
            <w:proofErr w:type="spellEnd"/>
            <w:r w:rsidRPr="00A94268">
              <w:t> </w:t>
            </w:r>
            <w:proofErr w:type="spellStart"/>
            <w:r w:rsidRPr="00A94268">
              <w:t>įstatymuose</w:t>
            </w:r>
            <w:proofErr w:type="spellEnd"/>
            <w:r w:rsidRPr="00A94268">
              <w:t xml:space="preserve"> </w:t>
            </w:r>
            <w:proofErr w:type="spellStart"/>
            <w:r w:rsidRPr="00A94268">
              <w:t>bei</w:t>
            </w:r>
            <w:proofErr w:type="spellEnd"/>
            <w:r w:rsidRPr="00A94268">
              <w:t xml:space="preserve"> </w:t>
            </w:r>
            <w:proofErr w:type="spellStart"/>
            <w:r w:rsidRPr="00A94268">
              <w:t>kituose</w:t>
            </w:r>
            <w:proofErr w:type="spellEnd"/>
            <w:r w:rsidRPr="00A94268">
              <w:t xml:space="preserve"> </w:t>
            </w:r>
            <w:proofErr w:type="spellStart"/>
            <w:r w:rsidRPr="00A94268">
              <w:t>teisės</w:t>
            </w:r>
            <w:proofErr w:type="spellEnd"/>
            <w:r w:rsidRPr="00A94268">
              <w:t xml:space="preserve"> </w:t>
            </w:r>
            <w:proofErr w:type="spellStart"/>
            <w:r w:rsidRPr="00A94268">
              <w:t>aktuose</w:t>
            </w:r>
            <w:proofErr w:type="spellEnd"/>
            <w:r w:rsidRPr="00A94268">
              <w:t> </w:t>
            </w:r>
            <w:proofErr w:type="spellStart"/>
            <w:r w:rsidRPr="00A94268">
              <w:t>numatytus</w:t>
            </w:r>
            <w:proofErr w:type="spellEnd"/>
            <w:r w:rsidRPr="00A94268">
              <w:t xml:space="preserve"> </w:t>
            </w:r>
            <w:proofErr w:type="spellStart"/>
            <w:r w:rsidRPr="00A94268">
              <w:t>leidimus</w:t>
            </w:r>
            <w:proofErr w:type="spellEnd"/>
            <w:r w:rsidRPr="00A94268">
              <w:t xml:space="preserve">, </w:t>
            </w:r>
            <w:proofErr w:type="spellStart"/>
            <w:r w:rsidRPr="00A94268">
              <w:t>licencijas</w:t>
            </w:r>
            <w:proofErr w:type="spellEnd"/>
            <w:r w:rsidRPr="00A94268">
              <w:t xml:space="preserve">, </w:t>
            </w:r>
            <w:proofErr w:type="spellStart"/>
            <w:r w:rsidRPr="00A94268">
              <w:t>atestatus</w:t>
            </w:r>
            <w:proofErr w:type="spellEnd"/>
            <w:r w:rsidRPr="00A94268">
              <w:t xml:space="preserve">, </w:t>
            </w:r>
            <w:proofErr w:type="spellStart"/>
            <w:r w:rsidRPr="00A94268">
              <w:t>teisės</w:t>
            </w:r>
            <w:proofErr w:type="spellEnd"/>
            <w:r w:rsidRPr="00A94268">
              <w:t xml:space="preserve"> </w:t>
            </w:r>
            <w:proofErr w:type="spellStart"/>
            <w:r w:rsidRPr="00A94268">
              <w:t>pripažinimo</w:t>
            </w:r>
            <w:proofErr w:type="spellEnd"/>
            <w:r w:rsidRPr="00A94268">
              <w:t xml:space="preserve"> </w:t>
            </w:r>
            <w:proofErr w:type="spellStart"/>
            <w:r w:rsidRPr="00A94268">
              <w:t>dokumentus</w:t>
            </w:r>
            <w:proofErr w:type="spellEnd"/>
            <w:r w:rsidRPr="00A94268">
              <w:t xml:space="preserve">, </w:t>
            </w:r>
            <w:proofErr w:type="spellStart"/>
            <w:r w:rsidRPr="00A94268">
              <w:t>reikalingus</w:t>
            </w:r>
            <w:proofErr w:type="spellEnd"/>
            <w:r w:rsidRPr="00A94268">
              <w:t xml:space="preserve"> </w:t>
            </w:r>
            <w:proofErr w:type="spellStart"/>
            <w:r w:rsidRPr="00A94268">
              <w:t>vykdant</w:t>
            </w:r>
            <w:proofErr w:type="spellEnd"/>
            <w:r w:rsidRPr="00A94268">
              <w:t xml:space="preserve"> </w:t>
            </w:r>
            <w:proofErr w:type="spellStart"/>
            <w:r w:rsidRPr="00A94268">
              <w:t>Sutartį</w:t>
            </w:r>
            <w:proofErr w:type="spellEnd"/>
            <w:r w:rsidRPr="00A94268">
              <w:t>.</w:t>
            </w:r>
          </w:p>
        </w:tc>
        <w:tc>
          <w:tcPr>
            <w:tcW w:w="4518" w:type="dxa"/>
            <w:tcBorders>
              <w:left w:val="single" w:sz="4" w:space="0" w:color="auto"/>
              <w:right w:val="single" w:sz="4" w:space="0" w:color="auto"/>
            </w:tcBorders>
          </w:tcPr>
          <w:p w14:paraId="2A2FAA22" w14:textId="6B8FCB0E" w:rsidR="002E568E" w:rsidRPr="00A94268" w:rsidRDefault="002E568E" w:rsidP="002E568E">
            <w:r w:rsidRPr="00C36529">
              <w:rPr>
                <w:color w:val="000000"/>
                <w:szCs w:val="24"/>
              </w:rPr>
              <w:t>16.2. The Supplier additionally declares and guarantees to the Buyer that the Supplier, sub-suppliers, joint venture partners and specialists have valid and lawful all permits, licenses, certificates, legal recognition documents provided for in laws and other legal acts, which are required for the performance of the Contract.</w:t>
            </w:r>
          </w:p>
        </w:tc>
      </w:tr>
      <w:tr w:rsidR="002E568E" w:rsidRPr="00A94268" w14:paraId="110D9267" w14:textId="77777777" w:rsidTr="00466A6D">
        <w:tc>
          <w:tcPr>
            <w:tcW w:w="4338" w:type="dxa"/>
            <w:tcBorders>
              <w:left w:val="single" w:sz="4" w:space="0" w:color="auto"/>
              <w:right w:val="single" w:sz="4" w:space="0" w:color="auto"/>
            </w:tcBorders>
          </w:tcPr>
          <w:p w14:paraId="405C8E82" w14:textId="77777777" w:rsidR="002E568E" w:rsidRPr="00A94268" w:rsidRDefault="002E568E" w:rsidP="002E568E">
            <w:r w:rsidRPr="00A94268">
              <w:t>16.3. </w:t>
            </w:r>
            <w:proofErr w:type="spellStart"/>
            <w:r w:rsidRPr="00A94268">
              <w:t>Tiekėjas</w:t>
            </w:r>
            <w:proofErr w:type="spellEnd"/>
            <w:r w:rsidRPr="00A94268">
              <w:t xml:space="preserve"> </w:t>
            </w:r>
            <w:proofErr w:type="spellStart"/>
            <w:r w:rsidRPr="00A94268">
              <w:t>pareiškia</w:t>
            </w:r>
            <w:proofErr w:type="spellEnd"/>
            <w:r w:rsidRPr="00A94268">
              <w:t xml:space="preserve">, </w:t>
            </w:r>
            <w:proofErr w:type="spellStart"/>
            <w:r w:rsidRPr="00A94268">
              <w:t>kad</w:t>
            </w:r>
            <w:proofErr w:type="spellEnd"/>
            <w:r w:rsidRPr="00A94268">
              <w:t xml:space="preserve"> </w:t>
            </w:r>
            <w:proofErr w:type="spellStart"/>
            <w:r w:rsidRPr="00A94268">
              <w:t>parduodamų</w:t>
            </w:r>
            <w:proofErr w:type="spellEnd"/>
            <w:r w:rsidRPr="00A94268">
              <w:t xml:space="preserve"> </w:t>
            </w:r>
            <w:proofErr w:type="spellStart"/>
            <w:r w:rsidRPr="00A94268">
              <w:t>Prekių</w:t>
            </w:r>
            <w:proofErr w:type="spellEnd"/>
            <w:r w:rsidRPr="00A94268">
              <w:t xml:space="preserve"> </w:t>
            </w:r>
            <w:proofErr w:type="spellStart"/>
            <w:r w:rsidRPr="00A94268">
              <w:t>disponavimo</w:t>
            </w:r>
            <w:proofErr w:type="spellEnd"/>
            <w:r w:rsidRPr="00A94268">
              <w:t xml:space="preserve">, </w:t>
            </w:r>
            <w:proofErr w:type="spellStart"/>
            <w:r w:rsidRPr="00A94268">
              <w:t>valdymo</w:t>
            </w:r>
            <w:proofErr w:type="spellEnd"/>
            <w:r w:rsidRPr="00A94268">
              <w:t xml:space="preserve"> ir </w:t>
            </w:r>
            <w:proofErr w:type="spellStart"/>
            <w:r w:rsidRPr="00A94268">
              <w:t>naudojimosi</w:t>
            </w:r>
            <w:proofErr w:type="spellEnd"/>
            <w:r w:rsidRPr="00A94268">
              <w:t xml:space="preserve"> </w:t>
            </w:r>
            <w:proofErr w:type="spellStart"/>
            <w:r w:rsidRPr="00A94268">
              <w:t>teisės</w:t>
            </w:r>
            <w:proofErr w:type="spellEnd"/>
            <w:r w:rsidRPr="00A94268">
              <w:t xml:space="preserve"> </w:t>
            </w:r>
            <w:proofErr w:type="spellStart"/>
            <w:r w:rsidRPr="00A94268">
              <w:t>nėra</w:t>
            </w:r>
            <w:proofErr w:type="spellEnd"/>
            <w:r w:rsidRPr="00A94268">
              <w:t xml:space="preserve"> </w:t>
            </w:r>
            <w:proofErr w:type="spellStart"/>
            <w:r w:rsidRPr="00A94268">
              <w:t>apribotos</w:t>
            </w:r>
            <w:proofErr w:type="spellEnd"/>
            <w:r w:rsidRPr="00A94268">
              <w:t xml:space="preserve"> ir </w:t>
            </w:r>
            <w:proofErr w:type="spellStart"/>
            <w:r w:rsidRPr="00A94268">
              <w:t>jokie</w:t>
            </w:r>
            <w:proofErr w:type="spellEnd"/>
            <w:r w:rsidRPr="00A94268">
              <w:t xml:space="preserve"> </w:t>
            </w:r>
            <w:proofErr w:type="spellStart"/>
            <w:r w:rsidRPr="00A94268">
              <w:t>tretieji</w:t>
            </w:r>
            <w:proofErr w:type="spellEnd"/>
            <w:r w:rsidRPr="00A94268">
              <w:t xml:space="preserve"> </w:t>
            </w:r>
            <w:proofErr w:type="spellStart"/>
            <w:r w:rsidRPr="00A94268">
              <w:t>asmenys</w:t>
            </w:r>
            <w:proofErr w:type="spellEnd"/>
            <w:r w:rsidRPr="00A94268">
              <w:t xml:space="preserve"> </w:t>
            </w:r>
            <w:proofErr w:type="spellStart"/>
            <w:r w:rsidRPr="00A94268">
              <w:t>neturi</w:t>
            </w:r>
            <w:proofErr w:type="spellEnd"/>
            <w:r w:rsidRPr="00A94268">
              <w:t xml:space="preserve"> </w:t>
            </w:r>
            <w:proofErr w:type="spellStart"/>
            <w:r w:rsidRPr="00A94268">
              <w:t>pretenzijų</w:t>
            </w:r>
            <w:proofErr w:type="spellEnd"/>
            <w:r w:rsidRPr="00A94268">
              <w:t xml:space="preserve"> į </w:t>
            </w:r>
            <w:proofErr w:type="spellStart"/>
            <w:r w:rsidRPr="00A94268">
              <w:t>Sutartimi</w:t>
            </w:r>
            <w:proofErr w:type="spellEnd"/>
            <w:r w:rsidRPr="00A94268">
              <w:t xml:space="preserve"> </w:t>
            </w:r>
            <w:proofErr w:type="spellStart"/>
            <w:r w:rsidRPr="00A94268">
              <w:t>perduodamas</w:t>
            </w:r>
            <w:proofErr w:type="spellEnd"/>
            <w:r w:rsidRPr="00A94268">
              <w:t xml:space="preserve"> </w:t>
            </w:r>
            <w:proofErr w:type="spellStart"/>
            <w:r w:rsidRPr="00A94268">
              <w:t>Prekes</w:t>
            </w:r>
            <w:proofErr w:type="spellEnd"/>
            <w:r w:rsidRPr="00A94268">
              <w:t xml:space="preserve"> (</w:t>
            </w:r>
            <w:proofErr w:type="spellStart"/>
            <w:r w:rsidRPr="00A94268">
              <w:t>įkeitimai</w:t>
            </w:r>
            <w:proofErr w:type="spellEnd"/>
            <w:r w:rsidRPr="00A94268">
              <w:t xml:space="preserve">, </w:t>
            </w:r>
            <w:proofErr w:type="spellStart"/>
            <w:r w:rsidRPr="00A94268">
              <w:t>areštai</w:t>
            </w:r>
            <w:proofErr w:type="spellEnd"/>
            <w:r w:rsidRPr="00A94268">
              <w:t xml:space="preserve"> </w:t>
            </w:r>
            <w:proofErr w:type="spellStart"/>
            <w:r w:rsidRPr="00A94268">
              <w:t>ar</w:t>
            </w:r>
            <w:proofErr w:type="spellEnd"/>
            <w:r w:rsidRPr="00A94268">
              <w:t xml:space="preserve"> pan.).</w:t>
            </w:r>
          </w:p>
        </w:tc>
        <w:tc>
          <w:tcPr>
            <w:tcW w:w="4518" w:type="dxa"/>
            <w:tcBorders>
              <w:left w:val="single" w:sz="4" w:space="0" w:color="auto"/>
              <w:right w:val="single" w:sz="4" w:space="0" w:color="auto"/>
            </w:tcBorders>
          </w:tcPr>
          <w:p w14:paraId="39D3E539" w14:textId="3D603407" w:rsidR="002E568E" w:rsidRPr="00A94268" w:rsidRDefault="002E568E" w:rsidP="002E568E">
            <w:r w:rsidRPr="00C36529">
              <w:rPr>
                <w:color w:val="000000"/>
                <w:szCs w:val="24"/>
                <w:shd w:val="clear" w:color="auto" w:fill="FFFFFF"/>
              </w:rPr>
              <w:t xml:space="preserve">16.3. </w:t>
            </w:r>
            <w:r w:rsidRPr="00C36529">
              <w:rPr>
                <w:color w:val="000000"/>
                <w:szCs w:val="24"/>
              </w:rPr>
              <w:t xml:space="preserve">The Supplier declares that the rights of disposal, management and use of the Goods sold are not restricted </w:t>
            </w:r>
            <w:r w:rsidRPr="00C36529">
              <w:rPr>
                <w:color w:val="000000"/>
                <w:szCs w:val="24"/>
                <w:shd w:val="clear" w:color="auto" w:fill="FFFFFF"/>
              </w:rPr>
              <w:t>and no third parties have any claims to the Goods transferred under the Contract (pledges, attachments, etc.).</w:t>
            </w:r>
          </w:p>
        </w:tc>
      </w:tr>
      <w:tr w:rsidR="002E568E" w:rsidRPr="00A94268" w14:paraId="10255ED2" w14:textId="77777777" w:rsidTr="00466A6D">
        <w:tc>
          <w:tcPr>
            <w:tcW w:w="4338" w:type="dxa"/>
            <w:tcBorders>
              <w:left w:val="single" w:sz="4" w:space="0" w:color="auto"/>
              <w:bottom w:val="single" w:sz="4" w:space="0" w:color="auto"/>
              <w:right w:val="single" w:sz="4" w:space="0" w:color="auto"/>
            </w:tcBorders>
          </w:tcPr>
          <w:p w14:paraId="50B632F6" w14:textId="77777777" w:rsidR="002E568E" w:rsidRPr="00A94268" w:rsidRDefault="002E568E" w:rsidP="002E568E">
            <w:r w:rsidRPr="00A94268">
              <w:t>16.4. </w:t>
            </w:r>
            <w:proofErr w:type="spellStart"/>
            <w:r w:rsidRPr="00A94268">
              <w:t>Tiekėjas</w:t>
            </w:r>
            <w:proofErr w:type="spellEnd"/>
            <w:r w:rsidRPr="00A94268">
              <w:t xml:space="preserve"> </w:t>
            </w:r>
            <w:proofErr w:type="spellStart"/>
            <w:r w:rsidRPr="00A94268">
              <w:t>įsipareigoja</w:t>
            </w:r>
            <w:proofErr w:type="spellEnd"/>
            <w:r w:rsidRPr="00A94268">
              <w:t xml:space="preserve"> </w:t>
            </w:r>
            <w:proofErr w:type="spellStart"/>
            <w:r w:rsidRPr="00A94268">
              <w:t>vykdant</w:t>
            </w:r>
            <w:proofErr w:type="spellEnd"/>
            <w:r w:rsidRPr="00A94268">
              <w:t xml:space="preserve"> </w:t>
            </w:r>
            <w:proofErr w:type="spellStart"/>
            <w:r w:rsidRPr="00A94268">
              <w:t>Sutartį</w:t>
            </w:r>
            <w:proofErr w:type="spellEnd"/>
            <w:r w:rsidRPr="00A94268">
              <w:t xml:space="preserve"> </w:t>
            </w:r>
            <w:proofErr w:type="spellStart"/>
            <w:r w:rsidRPr="00A94268">
              <w:t>laikytis</w:t>
            </w:r>
            <w:proofErr w:type="spellEnd"/>
            <w:r w:rsidRPr="00A94268">
              <w:t xml:space="preserve"> </w:t>
            </w:r>
            <w:proofErr w:type="spellStart"/>
            <w:r w:rsidRPr="00A94268">
              <w:t>aplinkos</w:t>
            </w:r>
            <w:proofErr w:type="spellEnd"/>
            <w:r w:rsidRPr="00A94268">
              <w:t xml:space="preserve"> </w:t>
            </w:r>
            <w:proofErr w:type="spellStart"/>
            <w:r w:rsidRPr="00A94268">
              <w:t>apsaugos</w:t>
            </w:r>
            <w:proofErr w:type="spellEnd"/>
            <w:r w:rsidRPr="00A94268">
              <w:t xml:space="preserve">, </w:t>
            </w:r>
            <w:proofErr w:type="spellStart"/>
            <w:r w:rsidRPr="00A94268">
              <w:t>socialinės</w:t>
            </w:r>
            <w:proofErr w:type="spellEnd"/>
            <w:r w:rsidRPr="00A94268">
              <w:t xml:space="preserve"> ir </w:t>
            </w:r>
            <w:proofErr w:type="spellStart"/>
            <w:r w:rsidRPr="00A94268">
              <w:t>darbo</w:t>
            </w:r>
            <w:proofErr w:type="spellEnd"/>
            <w:r w:rsidRPr="00A94268">
              <w:t xml:space="preserve"> </w:t>
            </w:r>
            <w:proofErr w:type="spellStart"/>
            <w:r w:rsidRPr="00A94268">
              <w:t>teisės</w:t>
            </w:r>
            <w:proofErr w:type="spellEnd"/>
            <w:r w:rsidRPr="00A94268">
              <w:t xml:space="preserve"> </w:t>
            </w:r>
            <w:proofErr w:type="spellStart"/>
            <w:r w:rsidRPr="00A94268">
              <w:t>įpareigojimų</w:t>
            </w:r>
            <w:proofErr w:type="spellEnd"/>
            <w:r w:rsidRPr="00A94268">
              <w:t xml:space="preserve">, </w:t>
            </w:r>
            <w:proofErr w:type="spellStart"/>
            <w:r w:rsidRPr="00A94268">
              <w:t>nustatytų</w:t>
            </w:r>
            <w:proofErr w:type="spellEnd"/>
            <w:r w:rsidRPr="00A94268">
              <w:t xml:space="preserve"> Europos Sąjungos ir </w:t>
            </w:r>
            <w:proofErr w:type="spellStart"/>
            <w:r w:rsidRPr="00A94268">
              <w:t>nacionalinėje</w:t>
            </w:r>
            <w:proofErr w:type="spellEnd"/>
            <w:r w:rsidRPr="00A94268">
              <w:t xml:space="preserve"> </w:t>
            </w:r>
            <w:proofErr w:type="spellStart"/>
            <w:r w:rsidRPr="00A94268">
              <w:t>teisėje</w:t>
            </w:r>
            <w:proofErr w:type="spellEnd"/>
            <w:r w:rsidRPr="00A94268">
              <w:t xml:space="preserve">, </w:t>
            </w:r>
            <w:proofErr w:type="spellStart"/>
            <w:r w:rsidRPr="00A94268">
              <w:t>kolektyvinėse</w:t>
            </w:r>
            <w:proofErr w:type="spellEnd"/>
            <w:r w:rsidRPr="00A94268">
              <w:t xml:space="preserve"> </w:t>
            </w:r>
            <w:proofErr w:type="spellStart"/>
            <w:r w:rsidRPr="00A94268">
              <w:t>sutartyse</w:t>
            </w:r>
            <w:proofErr w:type="spellEnd"/>
            <w:r w:rsidRPr="00A94268">
              <w:t xml:space="preserve"> ir VPĮ 5 </w:t>
            </w:r>
            <w:proofErr w:type="spellStart"/>
            <w:r w:rsidRPr="00A94268">
              <w:t>priede</w:t>
            </w:r>
            <w:proofErr w:type="spellEnd"/>
            <w:r w:rsidRPr="00A94268">
              <w:t xml:space="preserve"> </w:t>
            </w:r>
            <w:proofErr w:type="spellStart"/>
            <w:r w:rsidRPr="00A94268">
              <w:lastRenderedPageBreak/>
              <w:t>nurodytose</w:t>
            </w:r>
            <w:proofErr w:type="spellEnd"/>
            <w:r w:rsidRPr="00A94268">
              <w:t xml:space="preserve"> </w:t>
            </w:r>
            <w:proofErr w:type="spellStart"/>
            <w:r w:rsidRPr="00A94268">
              <w:t>tarptautinėse</w:t>
            </w:r>
            <w:proofErr w:type="spellEnd"/>
            <w:r w:rsidRPr="00A94268">
              <w:t xml:space="preserve"> </w:t>
            </w:r>
            <w:proofErr w:type="spellStart"/>
            <w:r w:rsidRPr="00A94268">
              <w:t>konvencijose</w:t>
            </w:r>
            <w:proofErr w:type="spellEnd"/>
            <w:r w:rsidRPr="00A94268">
              <w:t>.</w:t>
            </w:r>
          </w:p>
        </w:tc>
        <w:tc>
          <w:tcPr>
            <w:tcW w:w="4518" w:type="dxa"/>
            <w:tcBorders>
              <w:left w:val="single" w:sz="4" w:space="0" w:color="auto"/>
              <w:bottom w:val="single" w:sz="4" w:space="0" w:color="auto"/>
              <w:right w:val="single" w:sz="4" w:space="0" w:color="auto"/>
            </w:tcBorders>
          </w:tcPr>
          <w:p w14:paraId="78CDF462" w14:textId="03D9B086" w:rsidR="002E568E" w:rsidRPr="00A94268" w:rsidRDefault="002E568E" w:rsidP="002E568E">
            <w:r w:rsidRPr="00C36529">
              <w:rPr>
                <w:rFonts w:eastAsia="Arial"/>
                <w:kern w:val="2"/>
                <w:szCs w:val="24"/>
              </w:rPr>
              <w:lastRenderedPageBreak/>
              <w:t xml:space="preserve">16.4. The Supplier undertakes to comply with the obligations of environmental protection, social and </w:t>
            </w:r>
            <w:proofErr w:type="spellStart"/>
            <w:r w:rsidRPr="00C36529">
              <w:rPr>
                <w:rFonts w:eastAsia="Arial"/>
                <w:kern w:val="2"/>
                <w:szCs w:val="24"/>
              </w:rPr>
              <w:t>labour</w:t>
            </w:r>
            <w:proofErr w:type="spellEnd"/>
            <w:r w:rsidRPr="00C36529">
              <w:rPr>
                <w:rFonts w:eastAsia="Arial"/>
                <w:kern w:val="2"/>
                <w:szCs w:val="24"/>
              </w:rPr>
              <w:t xml:space="preserve"> law established in European Union and national law, collective Contracts and international conventions referred to in </w:t>
            </w:r>
            <w:r w:rsidRPr="00C36529">
              <w:rPr>
                <w:rFonts w:eastAsia="Arial"/>
                <w:kern w:val="2"/>
                <w:szCs w:val="24"/>
              </w:rPr>
              <w:lastRenderedPageBreak/>
              <w:t>Annex 5 to the LAW ON PUBLIC PROCUREMENT.</w:t>
            </w:r>
          </w:p>
        </w:tc>
      </w:tr>
      <w:tr w:rsidR="002E568E" w14:paraId="4C89B036" w14:textId="77777777" w:rsidTr="00466A6D">
        <w:tc>
          <w:tcPr>
            <w:tcW w:w="4338" w:type="dxa"/>
            <w:tcBorders>
              <w:top w:val="single" w:sz="4" w:space="0" w:color="auto"/>
              <w:left w:val="single" w:sz="4" w:space="0" w:color="auto"/>
              <w:right w:val="single" w:sz="4" w:space="0" w:color="auto"/>
            </w:tcBorders>
          </w:tcPr>
          <w:p w14:paraId="04B364A7" w14:textId="77777777" w:rsidR="002E568E" w:rsidRDefault="002E568E" w:rsidP="002E568E">
            <w:r w:rsidRPr="004753A4">
              <w:rPr>
                <w:b/>
                <w:bCs/>
                <w:caps/>
                <w:color w:val="000000"/>
                <w:szCs w:val="24"/>
              </w:rPr>
              <w:lastRenderedPageBreak/>
              <w:t>17.  BENDRIEJI ATSAKOMYBĖS KLAUSIMAI</w:t>
            </w:r>
          </w:p>
        </w:tc>
        <w:tc>
          <w:tcPr>
            <w:tcW w:w="4518" w:type="dxa"/>
            <w:tcBorders>
              <w:top w:val="single" w:sz="4" w:space="0" w:color="auto"/>
              <w:left w:val="single" w:sz="4" w:space="0" w:color="auto"/>
              <w:right w:val="single" w:sz="4" w:space="0" w:color="auto"/>
            </w:tcBorders>
          </w:tcPr>
          <w:p w14:paraId="0CF8F337" w14:textId="77777777" w:rsidR="002E568E" w:rsidRPr="004753A4" w:rsidRDefault="002E568E" w:rsidP="002E568E">
            <w:pPr>
              <w:rPr>
                <w:b/>
                <w:bCs/>
                <w:caps/>
                <w:color w:val="000000"/>
                <w:szCs w:val="24"/>
              </w:rPr>
            </w:pPr>
            <w:r>
              <w:rPr>
                <w:b/>
                <w:bCs/>
                <w:caps/>
                <w:color w:val="000000"/>
                <w:szCs w:val="24"/>
              </w:rPr>
              <w:t>17. GENERAL LIABILITY ISSUES</w:t>
            </w:r>
          </w:p>
          <w:p w14:paraId="7128FD48" w14:textId="62E52CEA" w:rsidR="002E568E" w:rsidRDefault="002E568E" w:rsidP="002E568E"/>
        </w:tc>
      </w:tr>
      <w:tr w:rsidR="002E568E" w14:paraId="7192DDC5" w14:textId="77777777" w:rsidTr="00466A6D">
        <w:tc>
          <w:tcPr>
            <w:tcW w:w="4338" w:type="dxa"/>
            <w:tcBorders>
              <w:left w:val="single" w:sz="4" w:space="0" w:color="auto"/>
              <w:right w:val="single" w:sz="4" w:space="0" w:color="auto"/>
            </w:tcBorders>
          </w:tcPr>
          <w:p w14:paraId="5939E799" w14:textId="77777777" w:rsidR="002E568E" w:rsidRDefault="002E568E" w:rsidP="002E568E">
            <w:r>
              <w:t>17.1. </w:t>
            </w:r>
            <w:proofErr w:type="spellStart"/>
            <w:r>
              <w:t>Netesybų</w:t>
            </w:r>
            <w:proofErr w:type="spellEnd"/>
            <w:r>
              <w:t xml:space="preserve"> </w:t>
            </w:r>
            <w:proofErr w:type="spellStart"/>
            <w:r>
              <w:t>sumokėjimas</w:t>
            </w:r>
            <w:proofErr w:type="spellEnd"/>
            <w:r>
              <w:t xml:space="preserve"> </w:t>
            </w:r>
            <w:proofErr w:type="spellStart"/>
            <w:r>
              <w:t>už</w:t>
            </w:r>
            <w:proofErr w:type="spellEnd"/>
            <w:r>
              <w:t xml:space="preserve"> </w:t>
            </w:r>
            <w:proofErr w:type="spellStart"/>
            <w:r>
              <w:t>vėlavimą</w:t>
            </w:r>
            <w:proofErr w:type="spellEnd"/>
            <w:r>
              <w:t xml:space="preserve"> </w:t>
            </w:r>
            <w:proofErr w:type="spellStart"/>
            <w:r>
              <w:t>ar</w:t>
            </w:r>
            <w:proofErr w:type="spellEnd"/>
            <w:r>
              <w:t xml:space="preserve"> </w:t>
            </w:r>
            <w:proofErr w:type="spellStart"/>
            <w:r>
              <w:t>pareigų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pažeidimą</w:t>
            </w:r>
            <w:proofErr w:type="spellEnd"/>
            <w:r>
              <w:t xml:space="preserve"> </w:t>
            </w:r>
            <w:proofErr w:type="spellStart"/>
            <w:r>
              <w:t>neatleidžia</w:t>
            </w:r>
            <w:proofErr w:type="spellEnd"/>
            <w:r>
              <w:t xml:space="preserve"> </w:t>
            </w:r>
            <w:proofErr w:type="spellStart"/>
            <w:r>
              <w:t>Šalies</w:t>
            </w:r>
            <w:proofErr w:type="spellEnd"/>
            <w:r>
              <w:t xml:space="preserve"> </w:t>
            </w:r>
            <w:proofErr w:type="spellStart"/>
            <w:r>
              <w:t>nuo</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jos</w:t>
            </w:r>
            <w:proofErr w:type="spellEnd"/>
            <w:r>
              <w:t xml:space="preserve"> </w:t>
            </w:r>
            <w:proofErr w:type="spellStart"/>
            <w:r>
              <w:t>pareigų</w:t>
            </w:r>
            <w:proofErr w:type="spellEnd"/>
            <w:r>
              <w:t xml:space="preserve"> </w:t>
            </w:r>
            <w:proofErr w:type="spellStart"/>
            <w:r>
              <w:t>vykdymo</w:t>
            </w:r>
            <w:proofErr w:type="spellEnd"/>
            <w:r>
              <w:t>.</w:t>
            </w:r>
          </w:p>
        </w:tc>
        <w:tc>
          <w:tcPr>
            <w:tcW w:w="4518" w:type="dxa"/>
            <w:tcBorders>
              <w:left w:val="single" w:sz="4" w:space="0" w:color="auto"/>
              <w:right w:val="single" w:sz="4" w:space="0" w:color="auto"/>
            </w:tcBorders>
          </w:tcPr>
          <w:p w14:paraId="1D76CC93" w14:textId="5ED7F553" w:rsidR="002E568E" w:rsidRDefault="002E568E" w:rsidP="002E568E">
            <w:r w:rsidRPr="00A97C2D">
              <w:rPr>
                <w:color w:val="000000"/>
                <w:szCs w:val="24"/>
              </w:rPr>
              <w:t>17.1. Payment of penalties for delay or breach of obligations under the Contract shall not exempt the Party from the performance of its obligations under the Contract.</w:t>
            </w:r>
          </w:p>
        </w:tc>
      </w:tr>
      <w:tr w:rsidR="002E568E" w14:paraId="1CD0C865" w14:textId="77777777" w:rsidTr="00466A6D">
        <w:tc>
          <w:tcPr>
            <w:tcW w:w="4338" w:type="dxa"/>
            <w:tcBorders>
              <w:left w:val="single" w:sz="4" w:space="0" w:color="auto"/>
              <w:right w:val="single" w:sz="4" w:space="0" w:color="auto"/>
            </w:tcBorders>
          </w:tcPr>
          <w:p w14:paraId="2A52BB84" w14:textId="77777777" w:rsidR="002E568E" w:rsidRDefault="002E568E" w:rsidP="002E568E">
            <w:r>
              <w:t>17.2. </w:t>
            </w:r>
            <w:proofErr w:type="spellStart"/>
            <w:r>
              <w:t>Netesybų</w:t>
            </w:r>
            <w:proofErr w:type="spellEnd"/>
            <w:r>
              <w:t xml:space="preserve"> </w:t>
            </w:r>
            <w:proofErr w:type="spellStart"/>
            <w:r>
              <w:t>sumokėjimas</w:t>
            </w:r>
            <w:proofErr w:type="spellEnd"/>
            <w:r>
              <w:t xml:space="preserve"> ir (</w:t>
            </w:r>
            <w:proofErr w:type="spellStart"/>
            <w:r>
              <w:t>ar</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gavimas</w:t>
            </w:r>
            <w:proofErr w:type="spellEnd"/>
            <w:r>
              <w:t xml:space="preserve"> </w:t>
            </w:r>
            <w:proofErr w:type="spellStart"/>
            <w:r>
              <w:t>nepanaikina</w:t>
            </w:r>
            <w:proofErr w:type="spellEnd"/>
            <w:r>
              <w:t xml:space="preserve"> </w:t>
            </w:r>
            <w:proofErr w:type="spellStart"/>
            <w:r>
              <w:t>Šalies</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kompensuotų</w:t>
            </w:r>
            <w:proofErr w:type="spellEnd"/>
            <w:r>
              <w:t xml:space="preserve"> </w:t>
            </w:r>
            <w:proofErr w:type="spellStart"/>
            <w:r>
              <w:t>jos</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nustatytos</w:t>
            </w:r>
            <w:proofErr w:type="spellEnd"/>
            <w:r>
              <w:t xml:space="preserve"> </w:t>
            </w:r>
            <w:proofErr w:type="spellStart"/>
            <w:r>
              <w:t>netesybos</w:t>
            </w:r>
            <w:proofErr w:type="spellEnd"/>
            <w:r>
              <w:t xml:space="preserve"> </w:t>
            </w:r>
            <w:proofErr w:type="spellStart"/>
            <w:r>
              <w:t>yra</w:t>
            </w:r>
            <w:proofErr w:type="spellEnd"/>
            <w:r>
              <w:t xml:space="preserve"> </w:t>
            </w:r>
            <w:proofErr w:type="spellStart"/>
            <w:r>
              <w:t>laikomos</w:t>
            </w:r>
            <w:proofErr w:type="spellEnd"/>
            <w:r>
              <w:t xml:space="preserve"> </w:t>
            </w:r>
            <w:proofErr w:type="spellStart"/>
            <w:r>
              <w:t>minimaliais</w:t>
            </w:r>
            <w:proofErr w:type="spellEnd"/>
            <w:r>
              <w:t xml:space="preserve">, </w:t>
            </w:r>
            <w:proofErr w:type="spellStart"/>
            <w:r>
              <w:t>neįrodinėtinais</w:t>
            </w:r>
            <w:proofErr w:type="spellEnd"/>
            <w:r>
              <w:t xml:space="preserve"> </w:t>
            </w:r>
            <w:proofErr w:type="spellStart"/>
            <w:r>
              <w:t>Šalių</w:t>
            </w:r>
            <w:proofErr w:type="spellEnd"/>
            <w:r>
              <w:t xml:space="preserve"> </w:t>
            </w:r>
            <w:proofErr w:type="spellStart"/>
            <w:r>
              <w:t>nuostoliais</w:t>
            </w:r>
            <w:proofErr w:type="spellEnd"/>
            <w:r>
              <w:t xml:space="preserve">. </w:t>
            </w:r>
            <w:proofErr w:type="spellStart"/>
            <w:r>
              <w:t>Kiekviena</w:t>
            </w:r>
            <w:proofErr w:type="spellEnd"/>
            <w:r>
              <w:t xml:space="preserve"> </w:t>
            </w:r>
            <w:proofErr w:type="spellStart"/>
            <w:r>
              <w:t>iš</w:t>
            </w:r>
            <w:proofErr w:type="spellEnd"/>
            <w:r>
              <w:t xml:space="preserve"> </w:t>
            </w:r>
            <w:proofErr w:type="spellStart"/>
            <w:r>
              <w:t>Šalių</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gauti</w:t>
            </w:r>
            <w:proofErr w:type="spellEnd"/>
            <w:r>
              <w:t xml:space="preserve"> </w:t>
            </w:r>
            <w:proofErr w:type="spellStart"/>
            <w:r>
              <w:t>iš</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nuostolių</w:t>
            </w:r>
            <w:proofErr w:type="spellEnd"/>
            <w:r>
              <w:t xml:space="preserve">, </w:t>
            </w:r>
            <w:proofErr w:type="spellStart"/>
            <w:r>
              <w:t>atsiradusių</w:t>
            </w:r>
            <w:proofErr w:type="spellEnd"/>
            <w:r>
              <w:t xml:space="preserve"> </w:t>
            </w:r>
            <w:proofErr w:type="spellStart"/>
            <w:r>
              <w:t>dėl</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netinkamo</w:t>
            </w:r>
            <w:proofErr w:type="spellEnd"/>
            <w:r>
              <w:t xml:space="preserve"> </w:t>
            </w:r>
            <w:proofErr w:type="spellStart"/>
            <w:r>
              <w:t>įsipareigojimų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vykdymo</w:t>
            </w:r>
            <w:proofErr w:type="spellEnd"/>
            <w:r>
              <w:t xml:space="preserve"> </w:t>
            </w:r>
            <w:proofErr w:type="spellStart"/>
            <w:r>
              <w:t>ar</w:t>
            </w:r>
            <w:proofErr w:type="spellEnd"/>
            <w:r>
              <w:t xml:space="preserve"> </w:t>
            </w:r>
            <w:proofErr w:type="spellStart"/>
            <w:r>
              <w:t>nevykdymo</w:t>
            </w:r>
            <w:proofErr w:type="spellEnd"/>
            <w:r>
              <w:t xml:space="preserve">, </w:t>
            </w:r>
            <w:proofErr w:type="spellStart"/>
            <w:r>
              <w:t>neviršijant</w:t>
            </w:r>
            <w:proofErr w:type="spellEnd"/>
            <w:r>
              <w:t xml:space="preserve"> </w:t>
            </w:r>
            <w:proofErr w:type="spellStart"/>
            <w:r>
              <w:t>Pradinės</w:t>
            </w:r>
            <w:proofErr w:type="spellEnd"/>
            <w:r>
              <w:t xml:space="preserve"> </w:t>
            </w:r>
            <w:proofErr w:type="spellStart"/>
            <w:r>
              <w:t>sutarties</w:t>
            </w:r>
            <w:proofErr w:type="spellEnd"/>
            <w:r>
              <w:t xml:space="preserve"> </w:t>
            </w:r>
            <w:proofErr w:type="spellStart"/>
            <w:r>
              <w:t>vertės</w:t>
            </w:r>
            <w:proofErr w:type="spellEnd"/>
            <w:r>
              <w:t xml:space="preserve">, </w:t>
            </w:r>
            <w:proofErr w:type="spellStart"/>
            <w:r>
              <w:t>jei</w:t>
            </w:r>
            <w:proofErr w:type="spellEnd"/>
            <w:r>
              <w:t xml:space="preserve"> </w:t>
            </w:r>
            <w:proofErr w:type="spellStart"/>
            <w:r>
              <w:t>teisės</w:t>
            </w:r>
            <w:proofErr w:type="spellEnd"/>
            <w:r>
              <w:t xml:space="preserve"> </w:t>
            </w:r>
            <w:proofErr w:type="spellStart"/>
            <w:r>
              <w:t>aktai</w:t>
            </w:r>
            <w:proofErr w:type="spellEnd"/>
            <w:r>
              <w:t xml:space="preserve"> </w:t>
            </w:r>
            <w:proofErr w:type="spellStart"/>
            <w:r>
              <w:t>nenumato</w:t>
            </w:r>
            <w:proofErr w:type="spellEnd"/>
            <w:r>
              <w:t xml:space="preserve">, </w:t>
            </w:r>
            <w:proofErr w:type="spellStart"/>
            <w:r>
              <w:t>kad</w:t>
            </w:r>
            <w:proofErr w:type="spellEnd"/>
            <w:r>
              <w:t xml:space="preserve"> </w:t>
            </w:r>
            <w:proofErr w:type="spellStart"/>
            <w:r>
              <w:t>privalo</w:t>
            </w:r>
            <w:proofErr w:type="spellEnd"/>
            <w:r>
              <w:t xml:space="preserve"> </w:t>
            </w:r>
            <w:proofErr w:type="spellStart"/>
            <w:r>
              <w:t>būti</w:t>
            </w:r>
            <w:proofErr w:type="spellEnd"/>
            <w:r>
              <w:t xml:space="preserve"> </w:t>
            </w:r>
            <w:proofErr w:type="spellStart"/>
            <w:r>
              <w:t>kompensuota</w:t>
            </w:r>
            <w:proofErr w:type="spellEnd"/>
            <w:r>
              <w:t xml:space="preserve"> </w:t>
            </w:r>
            <w:proofErr w:type="spellStart"/>
            <w:r>
              <w:t>didesnė</w:t>
            </w:r>
            <w:proofErr w:type="spellEnd"/>
            <w:r>
              <w:t xml:space="preserve"> </w:t>
            </w:r>
            <w:proofErr w:type="spellStart"/>
            <w:r>
              <w:t>suma</w:t>
            </w:r>
            <w:proofErr w:type="spellEnd"/>
            <w:r>
              <w:t>. </w:t>
            </w:r>
            <w:proofErr w:type="spellStart"/>
            <w:r>
              <w:t>Šiame</w:t>
            </w:r>
            <w:proofErr w:type="spellEnd"/>
            <w:r>
              <w:t xml:space="preserve"> </w:t>
            </w:r>
            <w:proofErr w:type="spellStart"/>
            <w:r>
              <w:t>punkte</w:t>
            </w:r>
            <w:proofErr w:type="spellEnd"/>
            <w:r>
              <w:t xml:space="preserve"> </w:t>
            </w:r>
            <w:proofErr w:type="spellStart"/>
            <w:r>
              <w:t>numatytas</w:t>
            </w:r>
            <w:proofErr w:type="spellEnd"/>
            <w:r>
              <w:t xml:space="preserve"> </w:t>
            </w:r>
            <w:proofErr w:type="spellStart"/>
            <w:r>
              <w:t>atsakomybės</w:t>
            </w:r>
            <w:proofErr w:type="spellEnd"/>
            <w:r>
              <w:t xml:space="preserve"> </w:t>
            </w:r>
            <w:proofErr w:type="spellStart"/>
            <w:r>
              <w:t>ribojimas</w:t>
            </w:r>
            <w:proofErr w:type="spellEnd"/>
            <w:r>
              <w:t xml:space="preserve"> </w:t>
            </w:r>
            <w:proofErr w:type="spellStart"/>
            <w:r>
              <w:t>netaikomas</w:t>
            </w:r>
            <w:proofErr w:type="spellEnd"/>
            <w:r>
              <w:t xml:space="preserve">, </w:t>
            </w:r>
            <w:proofErr w:type="spellStart"/>
            <w:r>
              <w:t>jei</w:t>
            </w:r>
            <w:proofErr w:type="spellEnd"/>
            <w:r>
              <w:t xml:space="preserve"> </w:t>
            </w:r>
            <w:proofErr w:type="spellStart"/>
            <w:r>
              <w:t>žala</w:t>
            </w:r>
            <w:proofErr w:type="spellEnd"/>
            <w:r>
              <w:t xml:space="preserve"> </w:t>
            </w:r>
            <w:proofErr w:type="spellStart"/>
            <w:r>
              <w:t>atsirado</w:t>
            </w:r>
            <w:proofErr w:type="spellEnd"/>
            <w:r>
              <w:t xml:space="preserve"> </w:t>
            </w:r>
            <w:proofErr w:type="spellStart"/>
            <w:r>
              <w:t>dėl</w:t>
            </w:r>
            <w:proofErr w:type="spellEnd"/>
            <w:r>
              <w:t xml:space="preserve"> </w:t>
            </w:r>
            <w:proofErr w:type="spellStart"/>
            <w:r>
              <w:t>konfidencialumo</w:t>
            </w:r>
            <w:proofErr w:type="spellEnd"/>
            <w:r>
              <w:t xml:space="preserve"> </w:t>
            </w:r>
            <w:proofErr w:type="spellStart"/>
            <w:r>
              <w:t>įsipareigojimų</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apsaugą</w:t>
            </w:r>
            <w:proofErr w:type="spellEnd"/>
            <w:r>
              <w:t xml:space="preserve"> </w:t>
            </w:r>
            <w:proofErr w:type="spellStart"/>
            <w:r>
              <w:t>reglamentuojančių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ar</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teisių</w:t>
            </w:r>
            <w:proofErr w:type="spellEnd"/>
            <w:r>
              <w:t xml:space="preserve"> </w:t>
            </w:r>
            <w:proofErr w:type="spellStart"/>
            <w:r>
              <w:t>pažeidimo</w:t>
            </w:r>
            <w:proofErr w:type="spellEnd"/>
            <w:r>
              <w:t>.</w:t>
            </w:r>
          </w:p>
        </w:tc>
        <w:tc>
          <w:tcPr>
            <w:tcW w:w="4518" w:type="dxa"/>
            <w:tcBorders>
              <w:left w:val="single" w:sz="4" w:space="0" w:color="auto"/>
              <w:right w:val="single" w:sz="4" w:space="0" w:color="auto"/>
            </w:tcBorders>
          </w:tcPr>
          <w:p w14:paraId="42F06EA0" w14:textId="68B6CC47" w:rsidR="002E568E" w:rsidRDefault="002E568E" w:rsidP="002E568E">
            <w:r w:rsidRPr="00A97C2D">
              <w:rPr>
                <w:color w:val="000000"/>
                <w:szCs w:val="24"/>
              </w:rPr>
              <w:t>17.2. Payment of penalties and/or receipt of assurance of performance of the Contract shall not cancel the right of the Party to demand that the other Party compensate for the losses incurred by the Party. The penalties established in this Contract shall be considered as minimal, non-provable losses of the Parties. Each of the Parties shall be entitled to recover from the other Party damages arising from the other Party's improper performance or non-performance of its obligations under the Contract, up to the value of the Original Contract, unless the law provides that a larger amount must be compensated. </w:t>
            </w:r>
            <w:r w:rsidRPr="00A97C2D">
              <w:rPr>
                <w:color w:val="000000"/>
                <w:szCs w:val="24"/>
                <w:bdr w:val="none" w:sz="0" w:space="0" w:color="auto" w:frame="1"/>
              </w:rPr>
              <w:t xml:space="preserve"> The limitation of liability provided for in this paragraph shall not apply if the damage has arisen due to a violation of confidentiality obligations, legislation regulating the protection of personal data or intellectual property rights.</w:t>
            </w:r>
          </w:p>
        </w:tc>
      </w:tr>
      <w:tr w:rsidR="002E568E" w14:paraId="495C912B" w14:textId="77777777" w:rsidTr="00466A6D">
        <w:tc>
          <w:tcPr>
            <w:tcW w:w="4338" w:type="dxa"/>
            <w:tcBorders>
              <w:left w:val="single" w:sz="4" w:space="0" w:color="auto"/>
              <w:right w:val="single" w:sz="4" w:space="0" w:color="auto"/>
            </w:tcBorders>
          </w:tcPr>
          <w:p w14:paraId="10A47D1F" w14:textId="77777777" w:rsidR="002E568E" w:rsidRDefault="002E568E" w:rsidP="002E568E">
            <w:r>
              <w:t xml:space="preserve">17.3. Tuo </w:t>
            </w:r>
            <w:proofErr w:type="spellStart"/>
            <w:r>
              <w:t>atveju</w:t>
            </w:r>
            <w:proofErr w:type="spellEnd"/>
            <w:r>
              <w:t xml:space="preserve">, </w:t>
            </w:r>
            <w:proofErr w:type="spellStart"/>
            <w:r>
              <w:t>jei</w:t>
            </w:r>
            <w:proofErr w:type="spellEnd"/>
            <w:r>
              <w:t xml:space="preserve"> </w:t>
            </w:r>
            <w:proofErr w:type="spellStart"/>
            <w:r>
              <w:t>paaiškėja</w:t>
            </w:r>
            <w:proofErr w:type="spellEnd"/>
            <w:r>
              <w:t xml:space="preserve">, </w:t>
            </w:r>
            <w:proofErr w:type="spellStart"/>
            <w:r>
              <w:t>kad</w:t>
            </w:r>
            <w:proofErr w:type="spellEnd"/>
            <w:r>
              <w:t xml:space="preserve"> </w:t>
            </w:r>
            <w:proofErr w:type="spellStart"/>
            <w:r>
              <w:t>kuris</w:t>
            </w:r>
            <w:proofErr w:type="spellEnd"/>
            <w:r>
              <w:t xml:space="preserve"> </w:t>
            </w:r>
            <w:proofErr w:type="spellStart"/>
            <w:r>
              <w:t>nors</w:t>
            </w:r>
            <w:proofErr w:type="spellEnd"/>
            <w:r>
              <w:t xml:space="preserve"> </w:t>
            </w:r>
            <w:proofErr w:type="spellStart"/>
            <w:r>
              <w:t>iš</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pateiktų</w:t>
            </w:r>
            <w:proofErr w:type="spellEnd"/>
            <w:r>
              <w:t xml:space="preserve"> </w:t>
            </w:r>
            <w:proofErr w:type="spellStart"/>
            <w:r>
              <w:t>pareiškimų</w:t>
            </w:r>
            <w:proofErr w:type="spellEnd"/>
            <w:r>
              <w:t xml:space="preserve"> </w:t>
            </w:r>
            <w:proofErr w:type="spellStart"/>
            <w:r>
              <w:t>ar</w:t>
            </w:r>
            <w:proofErr w:type="spellEnd"/>
            <w:r>
              <w:t xml:space="preserve"> </w:t>
            </w:r>
            <w:proofErr w:type="spellStart"/>
            <w:r>
              <w:t>garantijų</w:t>
            </w:r>
            <w:proofErr w:type="spellEnd"/>
            <w:r>
              <w:t xml:space="preserve"> </w:t>
            </w:r>
            <w:proofErr w:type="spellStart"/>
            <w:r>
              <w:t>buvo</w:t>
            </w:r>
            <w:proofErr w:type="spellEnd"/>
            <w:r>
              <w:t xml:space="preserve"> </w:t>
            </w:r>
            <w:proofErr w:type="spellStart"/>
            <w:r>
              <w:t>iš</w:t>
            </w:r>
            <w:proofErr w:type="spellEnd"/>
            <w:r>
              <w:t xml:space="preserve"> </w:t>
            </w:r>
            <w:proofErr w:type="spellStart"/>
            <w:r>
              <w:t>esmės</w:t>
            </w:r>
            <w:proofErr w:type="spellEnd"/>
            <w:r>
              <w:t xml:space="preserve"> </w:t>
            </w:r>
            <w:proofErr w:type="spellStart"/>
            <w:r>
              <w:t>neteisingas</w:t>
            </w:r>
            <w:proofErr w:type="spellEnd"/>
            <w:r>
              <w:t xml:space="preserve">, </w:t>
            </w:r>
            <w:proofErr w:type="spellStart"/>
            <w:r>
              <w:t>melagingas</w:t>
            </w:r>
            <w:proofErr w:type="spellEnd"/>
            <w:r>
              <w:t xml:space="preserve"> </w:t>
            </w:r>
            <w:proofErr w:type="spellStart"/>
            <w:r>
              <w:t>ar</w:t>
            </w:r>
            <w:proofErr w:type="spellEnd"/>
            <w:r>
              <w:t xml:space="preserve"> </w:t>
            </w:r>
            <w:proofErr w:type="spellStart"/>
            <w:r>
              <w:t>klaidinantis</w:t>
            </w:r>
            <w:proofErr w:type="spellEnd"/>
            <w:r>
              <w:t xml:space="preserve">, </w:t>
            </w:r>
            <w:proofErr w:type="spellStart"/>
            <w:r>
              <w:t>Šalis</w:t>
            </w:r>
            <w:proofErr w:type="spellEnd"/>
            <w:r>
              <w:t xml:space="preserve"> </w:t>
            </w:r>
            <w:proofErr w:type="spellStart"/>
            <w:r>
              <w:t>pažeidėja</w:t>
            </w:r>
            <w:proofErr w:type="spellEnd"/>
            <w:r>
              <w:t xml:space="preserve"> </w:t>
            </w:r>
            <w:proofErr w:type="spellStart"/>
            <w:r>
              <w:t>nukentėjusiai</w:t>
            </w:r>
            <w:proofErr w:type="spellEnd"/>
            <w:r>
              <w:t xml:space="preserve"> </w:t>
            </w:r>
            <w:proofErr w:type="spellStart"/>
            <w:r>
              <w:t>Šaliai</w:t>
            </w:r>
            <w:proofErr w:type="spellEnd"/>
            <w:r>
              <w:t xml:space="preserve"> </w:t>
            </w:r>
            <w:proofErr w:type="spellStart"/>
            <w:r>
              <w:t>privalo</w:t>
            </w:r>
            <w:proofErr w:type="spellEnd"/>
            <w:r>
              <w:t xml:space="preserve"> </w:t>
            </w:r>
            <w:proofErr w:type="spellStart"/>
            <w:r>
              <w:t>atlyginti</w:t>
            </w:r>
            <w:proofErr w:type="spellEnd"/>
            <w:r>
              <w:t xml:space="preserve"> </w:t>
            </w:r>
            <w:proofErr w:type="spellStart"/>
            <w:r>
              <w:t>visus</w:t>
            </w:r>
            <w:proofErr w:type="spellEnd"/>
            <w:r>
              <w:t xml:space="preserve"> </w:t>
            </w:r>
            <w:proofErr w:type="spellStart"/>
            <w:r>
              <w:t>nuostolius</w:t>
            </w:r>
            <w:proofErr w:type="spellEnd"/>
            <w:r>
              <w:t xml:space="preserve">, </w:t>
            </w:r>
            <w:proofErr w:type="spellStart"/>
            <w:r>
              <w:t>kuriuos</w:t>
            </w:r>
            <w:proofErr w:type="spellEnd"/>
            <w:r>
              <w:t xml:space="preserve"> </w:t>
            </w:r>
            <w:proofErr w:type="spellStart"/>
            <w:r>
              <w:t>nukentėjusioji</w:t>
            </w:r>
            <w:proofErr w:type="spellEnd"/>
            <w:r>
              <w:t xml:space="preserve"> </w:t>
            </w:r>
            <w:proofErr w:type="spellStart"/>
            <w:r>
              <w:t>Šalis</w:t>
            </w:r>
            <w:proofErr w:type="spellEnd"/>
            <w:r>
              <w:t xml:space="preserve"> </w:t>
            </w:r>
            <w:proofErr w:type="spellStart"/>
            <w:r>
              <w:t>patyrė</w:t>
            </w:r>
            <w:proofErr w:type="spellEnd"/>
            <w:r>
              <w:t xml:space="preserve"> </w:t>
            </w:r>
            <w:proofErr w:type="spellStart"/>
            <w:r>
              <w:t>dėl</w:t>
            </w:r>
            <w:proofErr w:type="spellEnd"/>
            <w:r>
              <w:t xml:space="preserve"> </w:t>
            </w:r>
            <w:proofErr w:type="spellStart"/>
            <w:r>
              <w:t>tokio</w:t>
            </w:r>
            <w:proofErr w:type="spellEnd"/>
            <w:r>
              <w:t xml:space="preserve"> </w:t>
            </w:r>
            <w:proofErr w:type="spellStart"/>
            <w:r>
              <w:t>neteisingo</w:t>
            </w:r>
            <w:proofErr w:type="spellEnd"/>
            <w:r>
              <w:t xml:space="preserve">, </w:t>
            </w:r>
            <w:proofErr w:type="spellStart"/>
            <w:r>
              <w:t>melagingo</w:t>
            </w:r>
            <w:proofErr w:type="spellEnd"/>
            <w:r>
              <w:t xml:space="preserve"> </w:t>
            </w:r>
            <w:proofErr w:type="spellStart"/>
            <w:r>
              <w:t>ar</w:t>
            </w:r>
            <w:proofErr w:type="spellEnd"/>
            <w:r>
              <w:t xml:space="preserve"> </w:t>
            </w:r>
            <w:proofErr w:type="spellStart"/>
            <w:r>
              <w:t>klaidinančio</w:t>
            </w:r>
            <w:proofErr w:type="spellEnd"/>
            <w:r>
              <w:t xml:space="preserve"> </w:t>
            </w:r>
            <w:proofErr w:type="spellStart"/>
            <w:r>
              <w:t>pareiškimo</w:t>
            </w:r>
            <w:proofErr w:type="spellEnd"/>
            <w:r>
              <w:t xml:space="preserve"> </w:t>
            </w:r>
            <w:proofErr w:type="spellStart"/>
            <w:r>
              <w:t>ar</w:t>
            </w:r>
            <w:proofErr w:type="spellEnd"/>
            <w:r>
              <w:t xml:space="preserve"> </w:t>
            </w:r>
            <w:proofErr w:type="spellStart"/>
            <w:r>
              <w:t>garantijos</w:t>
            </w:r>
            <w:proofErr w:type="spellEnd"/>
            <w:r>
              <w:t>.</w:t>
            </w:r>
          </w:p>
        </w:tc>
        <w:tc>
          <w:tcPr>
            <w:tcW w:w="4518" w:type="dxa"/>
            <w:tcBorders>
              <w:left w:val="single" w:sz="4" w:space="0" w:color="auto"/>
              <w:right w:val="single" w:sz="4" w:space="0" w:color="auto"/>
            </w:tcBorders>
          </w:tcPr>
          <w:p w14:paraId="1160CB1B" w14:textId="514377AB" w:rsidR="002E568E" w:rsidRDefault="002E568E" w:rsidP="002E568E">
            <w:r w:rsidRPr="00A97C2D">
              <w:rPr>
                <w:color w:val="000000"/>
                <w:szCs w:val="24"/>
              </w:rPr>
              <w:t>17.3. In the event that any of the representations or warranties made in this Contract are found to be materially false, false or misleading, the Party shall indemnify the infringer Party for any losses incurred by the injured Party as a result of such false, false or misleading representation or warranty.</w:t>
            </w:r>
          </w:p>
        </w:tc>
      </w:tr>
      <w:tr w:rsidR="002E568E" w14:paraId="48EEAE33" w14:textId="77777777" w:rsidTr="00466A6D">
        <w:tc>
          <w:tcPr>
            <w:tcW w:w="4338" w:type="dxa"/>
            <w:tcBorders>
              <w:left w:val="single" w:sz="4" w:space="0" w:color="auto"/>
              <w:right w:val="single" w:sz="4" w:space="0" w:color="auto"/>
            </w:tcBorders>
          </w:tcPr>
          <w:p w14:paraId="7F39E799" w14:textId="77777777" w:rsidR="002E568E" w:rsidRDefault="002E568E" w:rsidP="002E568E">
            <w:r>
              <w:t>17.4. </w:t>
            </w:r>
            <w:proofErr w:type="spellStart"/>
            <w:r>
              <w:t>Šioje</w:t>
            </w:r>
            <w:proofErr w:type="spellEnd"/>
            <w:r>
              <w:t xml:space="preserve"> </w:t>
            </w:r>
            <w:proofErr w:type="spellStart"/>
            <w:r>
              <w:t>Sutartyje</w:t>
            </w:r>
            <w:proofErr w:type="spellEnd"/>
            <w:r>
              <w:t xml:space="preserve"> </w:t>
            </w:r>
            <w:proofErr w:type="spellStart"/>
            <w:r>
              <w:t>numatytos</w:t>
            </w:r>
            <w:proofErr w:type="spellEnd"/>
            <w:r>
              <w:t xml:space="preserve"> </w:t>
            </w:r>
            <w:proofErr w:type="spellStart"/>
            <w:r>
              <w:t>teisių</w:t>
            </w:r>
            <w:proofErr w:type="spellEnd"/>
            <w:r>
              <w:t xml:space="preserve"> </w:t>
            </w:r>
            <w:proofErr w:type="spellStart"/>
            <w:r>
              <w:t>gynybos</w:t>
            </w:r>
            <w:proofErr w:type="spellEnd"/>
            <w:r>
              <w:t xml:space="preserve"> </w:t>
            </w:r>
            <w:proofErr w:type="spellStart"/>
            <w:r>
              <w:t>priemonės</w:t>
            </w:r>
            <w:proofErr w:type="spellEnd"/>
            <w:r>
              <w:t xml:space="preserve"> </w:t>
            </w:r>
            <w:proofErr w:type="spellStart"/>
            <w:r>
              <w:t>neapriboja</w:t>
            </w:r>
            <w:proofErr w:type="spellEnd"/>
            <w:r>
              <w:t xml:space="preserve"> </w:t>
            </w:r>
            <w:proofErr w:type="spellStart"/>
            <w:r>
              <w:t>Šalių</w:t>
            </w:r>
            <w:proofErr w:type="spellEnd"/>
            <w:r>
              <w:t xml:space="preserve"> </w:t>
            </w:r>
            <w:proofErr w:type="spellStart"/>
            <w:r>
              <w:t>teisės</w:t>
            </w:r>
            <w:proofErr w:type="spellEnd"/>
            <w:r>
              <w:t xml:space="preserve"> </w:t>
            </w:r>
            <w:proofErr w:type="spellStart"/>
            <w:r>
              <w:t>pasinaudoti</w:t>
            </w:r>
            <w:proofErr w:type="spellEnd"/>
            <w:r>
              <w:t xml:space="preserve"> </w:t>
            </w:r>
            <w:proofErr w:type="spellStart"/>
            <w:r>
              <w:t>kitomis</w:t>
            </w:r>
            <w:proofErr w:type="spellEnd"/>
            <w:r>
              <w:t xml:space="preserve"> </w:t>
            </w:r>
            <w:proofErr w:type="spellStart"/>
            <w:r>
              <w:t>teisėtomis</w:t>
            </w:r>
            <w:proofErr w:type="spellEnd"/>
            <w:r>
              <w:t xml:space="preserve"> </w:t>
            </w:r>
            <w:proofErr w:type="spellStart"/>
            <w:r>
              <w:t>teisių</w:t>
            </w:r>
            <w:proofErr w:type="spellEnd"/>
            <w:r>
              <w:t xml:space="preserve"> </w:t>
            </w:r>
            <w:proofErr w:type="spellStart"/>
            <w:r>
              <w:lastRenderedPageBreak/>
              <w:t>gynybos</w:t>
            </w:r>
            <w:proofErr w:type="spellEnd"/>
            <w:r>
              <w:t xml:space="preserve"> </w:t>
            </w:r>
            <w:proofErr w:type="spellStart"/>
            <w:r>
              <w:t>priemonėmis</w:t>
            </w:r>
            <w:proofErr w:type="spellEnd"/>
            <w:r>
              <w:t>.</w:t>
            </w:r>
          </w:p>
        </w:tc>
        <w:tc>
          <w:tcPr>
            <w:tcW w:w="4518" w:type="dxa"/>
            <w:tcBorders>
              <w:left w:val="single" w:sz="4" w:space="0" w:color="auto"/>
              <w:right w:val="single" w:sz="4" w:space="0" w:color="auto"/>
            </w:tcBorders>
          </w:tcPr>
          <w:p w14:paraId="6B76D5A3" w14:textId="1300BE09" w:rsidR="002E568E" w:rsidRDefault="002E568E" w:rsidP="002E568E">
            <w:r w:rsidRPr="00A97C2D">
              <w:rPr>
                <w:color w:val="000000"/>
                <w:szCs w:val="24"/>
              </w:rPr>
              <w:lastRenderedPageBreak/>
              <w:t xml:space="preserve">17.4. The remedies provided for in this Contract shall not limit the right of the Parties </w:t>
            </w:r>
            <w:r w:rsidRPr="00A97C2D">
              <w:rPr>
                <w:color w:val="000000"/>
                <w:szCs w:val="24"/>
              </w:rPr>
              <w:lastRenderedPageBreak/>
              <w:t>to exercise other lawful remedies.</w:t>
            </w:r>
          </w:p>
        </w:tc>
      </w:tr>
      <w:tr w:rsidR="002E568E" w14:paraId="5E638E64" w14:textId="77777777" w:rsidTr="00466A6D">
        <w:tc>
          <w:tcPr>
            <w:tcW w:w="4338" w:type="dxa"/>
            <w:tcBorders>
              <w:left w:val="single" w:sz="4" w:space="0" w:color="auto"/>
              <w:right w:val="single" w:sz="4" w:space="0" w:color="auto"/>
            </w:tcBorders>
          </w:tcPr>
          <w:p w14:paraId="079DA83B" w14:textId="77777777" w:rsidR="002E568E" w:rsidRDefault="002E568E" w:rsidP="002E568E">
            <w:r>
              <w:lastRenderedPageBreak/>
              <w:t>17.5. </w:t>
            </w:r>
            <w:proofErr w:type="spellStart"/>
            <w:r>
              <w:t>Atsakomybės</w:t>
            </w:r>
            <w:proofErr w:type="spellEnd"/>
            <w:r>
              <w:t xml:space="preserve"> </w:t>
            </w:r>
            <w:proofErr w:type="spellStart"/>
            <w:r>
              <w:t>apribojimai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netaikomi</w:t>
            </w:r>
            <w:proofErr w:type="spellEnd"/>
            <w:r>
              <w:t xml:space="preserve">, kai </w:t>
            </w:r>
            <w:proofErr w:type="spellStart"/>
            <w:r>
              <w:t>žala</w:t>
            </w:r>
            <w:proofErr w:type="spellEnd"/>
            <w:r>
              <w:t xml:space="preserve"> </w:t>
            </w:r>
            <w:proofErr w:type="spellStart"/>
            <w:r>
              <w:t>padaroma</w:t>
            </w:r>
            <w:proofErr w:type="spellEnd"/>
            <w:r>
              <w:t xml:space="preserve"> </w:t>
            </w:r>
            <w:proofErr w:type="spellStart"/>
            <w:r>
              <w:t>tyčia</w:t>
            </w:r>
            <w:proofErr w:type="spellEnd"/>
            <w:r>
              <w:t xml:space="preserve"> </w:t>
            </w:r>
            <w:proofErr w:type="spellStart"/>
            <w:r>
              <w:t>arba</w:t>
            </w:r>
            <w:proofErr w:type="spellEnd"/>
            <w:r>
              <w:t xml:space="preserve"> </w:t>
            </w:r>
            <w:proofErr w:type="spellStart"/>
            <w:r>
              <w:t>dėl</w:t>
            </w:r>
            <w:proofErr w:type="spellEnd"/>
            <w:r>
              <w:t xml:space="preserve"> </w:t>
            </w:r>
            <w:proofErr w:type="spellStart"/>
            <w:r>
              <w:t>didelio</w:t>
            </w:r>
            <w:proofErr w:type="spellEnd"/>
            <w:r>
              <w:t xml:space="preserve"> </w:t>
            </w:r>
            <w:proofErr w:type="spellStart"/>
            <w:r>
              <w:t>neatsargumo</w:t>
            </w:r>
            <w:proofErr w:type="spellEnd"/>
            <w:r>
              <w:t xml:space="preserve">, </w:t>
            </w:r>
            <w:proofErr w:type="spellStart"/>
            <w:r>
              <w:t>padaroma</w:t>
            </w:r>
            <w:proofErr w:type="spellEnd"/>
            <w:r>
              <w:t xml:space="preserve"> </w:t>
            </w:r>
            <w:proofErr w:type="spellStart"/>
            <w:r>
              <w:t>neturtinė</w:t>
            </w:r>
            <w:proofErr w:type="spellEnd"/>
            <w:r>
              <w:t xml:space="preserve"> </w:t>
            </w:r>
            <w:proofErr w:type="spellStart"/>
            <w:r>
              <w:t>žala</w:t>
            </w:r>
            <w:proofErr w:type="spellEnd"/>
            <w:r>
              <w:t xml:space="preserve">, </w:t>
            </w:r>
            <w:proofErr w:type="spellStart"/>
            <w:r>
              <w:t>sužalojama</w:t>
            </w:r>
            <w:proofErr w:type="spellEnd"/>
            <w:r>
              <w:t xml:space="preserve"> </w:t>
            </w:r>
            <w:proofErr w:type="spellStart"/>
            <w:r>
              <w:t>sveikata</w:t>
            </w:r>
            <w:proofErr w:type="spellEnd"/>
            <w:r>
              <w:t xml:space="preserve"> </w:t>
            </w:r>
            <w:proofErr w:type="spellStart"/>
            <w:r>
              <w:t>ar</w:t>
            </w:r>
            <w:proofErr w:type="spellEnd"/>
            <w:r>
              <w:t xml:space="preserve"> </w:t>
            </w:r>
            <w:proofErr w:type="spellStart"/>
            <w:r>
              <w:t>atimama</w:t>
            </w:r>
            <w:proofErr w:type="spellEnd"/>
            <w:r>
              <w:t xml:space="preserve"> </w:t>
            </w:r>
            <w:proofErr w:type="spellStart"/>
            <w:r>
              <w:t>gyvybė</w:t>
            </w:r>
            <w:proofErr w:type="spellEnd"/>
            <w:r>
              <w:t xml:space="preserve">, </w:t>
            </w:r>
            <w:proofErr w:type="spellStart"/>
            <w:r>
              <w:t>taip</w:t>
            </w:r>
            <w:proofErr w:type="spellEnd"/>
            <w:r>
              <w:t xml:space="preserve"> pat kai </w:t>
            </w:r>
            <w:proofErr w:type="spellStart"/>
            <w:r>
              <w:t>padaroma</w:t>
            </w:r>
            <w:proofErr w:type="spellEnd"/>
            <w:r>
              <w:t xml:space="preserve"> </w:t>
            </w:r>
            <w:proofErr w:type="spellStart"/>
            <w:r>
              <w:t>žala</w:t>
            </w:r>
            <w:proofErr w:type="spellEnd"/>
            <w:r>
              <w:t xml:space="preserve"> (</w:t>
            </w:r>
            <w:proofErr w:type="spellStart"/>
            <w:r>
              <w:t>nuostoliai</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įskaitant</w:t>
            </w:r>
            <w:proofErr w:type="spellEnd"/>
            <w:r>
              <w:t xml:space="preserve"> </w:t>
            </w:r>
            <w:proofErr w:type="spellStart"/>
            <w:r>
              <w:t>atvejus</w:t>
            </w:r>
            <w:proofErr w:type="spellEnd"/>
            <w:r>
              <w:t xml:space="preserve">, </w:t>
            </w:r>
            <w:proofErr w:type="spellStart"/>
            <w:r>
              <w:t>jeigu</w:t>
            </w:r>
            <w:proofErr w:type="spellEnd"/>
            <w:r>
              <w:t xml:space="preserve"> </w:t>
            </w:r>
            <w:proofErr w:type="spellStart"/>
            <w:r>
              <w:t>vienos</w:t>
            </w:r>
            <w:proofErr w:type="spellEnd"/>
            <w:r>
              <w:t xml:space="preserve"> </w:t>
            </w:r>
            <w:proofErr w:type="spellStart"/>
            <w:r>
              <w:t>Šalies</w:t>
            </w:r>
            <w:proofErr w:type="spellEnd"/>
            <w:r>
              <w:t xml:space="preserve"> </w:t>
            </w:r>
            <w:proofErr w:type="spellStart"/>
            <w:r>
              <w:t>padarytą</w:t>
            </w:r>
            <w:proofErr w:type="spellEnd"/>
            <w:r>
              <w:t xml:space="preserve"> </w:t>
            </w:r>
            <w:proofErr w:type="spellStart"/>
            <w:r>
              <w:t>žalą</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atlygina</w:t>
            </w:r>
            <w:proofErr w:type="spellEnd"/>
            <w:r>
              <w:t xml:space="preserve"> </w:t>
            </w:r>
            <w:proofErr w:type="spellStart"/>
            <w:r>
              <w:t>kita</w:t>
            </w:r>
            <w:proofErr w:type="spellEnd"/>
            <w:r>
              <w:t xml:space="preserve"> </w:t>
            </w:r>
            <w:proofErr w:type="spellStart"/>
            <w:r>
              <w:t>Šalis</w:t>
            </w:r>
            <w:proofErr w:type="spellEnd"/>
            <w:r>
              <w:t>.</w:t>
            </w:r>
          </w:p>
        </w:tc>
        <w:tc>
          <w:tcPr>
            <w:tcW w:w="4518" w:type="dxa"/>
            <w:tcBorders>
              <w:left w:val="single" w:sz="4" w:space="0" w:color="auto"/>
              <w:right w:val="single" w:sz="4" w:space="0" w:color="auto"/>
            </w:tcBorders>
          </w:tcPr>
          <w:p w14:paraId="464BA0C5" w14:textId="3F96532C" w:rsidR="002E568E" w:rsidRDefault="002E568E" w:rsidP="002E568E">
            <w:r w:rsidRPr="00A97C2D">
              <w:rPr>
                <w:color w:val="000000"/>
                <w:szCs w:val="24"/>
              </w:rPr>
              <w:t>17.5. Limitations of liability under the Contract shall not apply when the damage is caused intentionally or due to gross negligence, non-material damage, injury to health or loss of life, as well as when damage (losses) to third parties is caused, including in cases where the damage caused by one Party to third parties is compensated by the other Party.</w:t>
            </w:r>
          </w:p>
        </w:tc>
      </w:tr>
      <w:tr w:rsidR="002E568E" w14:paraId="5FFEA12F" w14:textId="77777777" w:rsidTr="00466A6D">
        <w:tc>
          <w:tcPr>
            <w:tcW w:w="4338" w:type="dxa"/>
            <w:tcBorders>
              <w:left w:val="single" w:sz="4" w:space="0" w:color="auto"/>
              <w:right w:val="single" w:sz="4" w:space="0" w:color="auto"/>
            </w:tcBorders>
          </w:tcPr>
          <w:p w14:paraId="2C5A7097" w14:textId="77777777" w:rsidR="002E568E" w:rsidRDefault="002E568E" w:rsidP="002E568E">
            <w:r>
              <w:t>17.6. </w:t>
            </w:r>
            <w:proofErr w:type="spellStart"/>
            <w:r>
              <w:t>Pasibaigus</w:t>
            </w:r>
            <w:proofErr w:type="spellEnd"/>
            <w:r>
              <w:t xml:space="preserve"> </w:t>
            </w:r>
            <w:proofErr w:type="spellStart"/>
            <w:r>
              <w:t>Sutarties</w:t>
            </w:r>
            <w:proofErr w:type="spellEnd"/>
            <w:r>
              <w:t xml:space="preserve"> </w:t>
            </w:r>
            <w:proofErr w:type="spellStart"/>
            <w:r>
              <w:t>galiojimui</w:t>
            </w:r>
            <w:proofErr w:type="spellEnd"/>
            <w:r>
              <w:t xml:space="preserve">, </w:t>
            </w:r>
            <w:proofErr w:type="spellStart"/>
            <w:r>
              <w:t>Šalys</w:t>
            </w:r>
            <w:proofErr w:type="spellEnd"/>
            <w:r>
              <w:t xml:space="preserve"> </w:t>
            </w:r>
            <w:proofErr w:type="spellStart"/>
            <w:r>
              <w:t>neatleidžiamos</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pažeidimą</w:t>
            </w:r>
            <w:proofErr w:type="spellEnd"/>
            <w:r>
              <w:t xml:space="preserve">. </w:t>
            </w:r>
            <w:proofErr w:type="spellStart"/>
            <w:r>
              <w:t>Pasibaigus</w:t>
            </w:r>
            <w:proofErr w:type="spellEnd"/>
            <w:r>
              <w:t xml:space="preserve"> </w:t>
            </w:r>
            <w:proofErr w:type="spellStart"/>
            <w:r>
              <w:t>Sutarties</w:t>
            </w:r>
            <w:proofErr w:type="spellEnd"/>
            <w:r>
              <w:t xml:space="preserve"> </w:t>
            </w:r>
            <w:proofErr w:type="spellStart"/>
            <w:r>
              <w:t>galiojimui</w:t>
            </w:r>
            <w:proofErr w:type="spellEnd"/>
            <w:r>
              <w:t xml:space="preserve">, </w:t>
            </w:r>
            <w:proofErr w:type="spellStart"/>
            <w:r>
              <w:t>Šalys</w:t>
            </w:r>
            <w:proofErr w:type="spellEnd"/>
            <w:r>
              <w:t xml:space="preserve"> </w:t>
            </w:r>
            <w:proofErr w:type="spellStart"/>
            <w:r>
              <w:t>nepraranda</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atlyginti</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nevykdymo</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bei</w:t>
            </w:r>
            <w:proofErr w:type="spellEnd"/>
            <w:r>
              <w:t xml:space="preserve"> </w:t>
            </w:r>
            <w:proofErr w:type="spellStart"/>
            <w:r>
              <w:t>sumokėti</w:t>
            </w:r>
            <w:proofErr w:type="spellEnd"/>
            <w:r>
              <w:t xml:space="preserve"> </w:t>
            </w:r>
            <w:proofErr w:type="spellStart"/>
            <w:r>
              <w:t>netesybas</w:t>
            </w:r>
            <w:proofErr w:type="spellEnd"/>
            <w:r>
              <w:t>.</w:t>
            </w:r>
          </w:p>
        </w:tc>
        <w:tc>
          <w:tcPr>
            <w:tcW w:w="4518" w:type="dxa"/>
            <w:tcBorders>
              <w:left w:val="single" w:sz="4" w:space="0" w:color="auto"/>
              <w:right w:val="single" w:sz="4" w:space="0" w:color="auto"/>
            </w:tcBorders>
          </w:tcPr>
          <w:p w14:paraId="249E17AA" w14:textId="2611EDB4" w:rsidR="002E568E" w:rsidRDefault="002E568E" w:rsidP="002E568E">
            <w:r w:rsidRPr="00A97C2D">
              <w:rPr>
                <w:color w:val="000000"/>
                <w:szCs w:val="24"/>
              </w:rPr>
              <w:t>17.6. Upon expiry of the Contract, the Parties shall not be released from liability for the breach of the Contract. Upon expiry of the Contract, the Parties shall not lose the right to claim compensation for the losses incurred due to non-performance of the Contract and to pay penalties.</w:t>
            </w:r>
          </w:p>
        </w:tc>
      </w:tr>
      <w:tr w:rsidR="002E568E" w14:paraId="744D184A" w14:textId="77777777" w:rsidTr="00466A6D">
        <w:tc>
          <w:tcPr>
            <w:tcW w:w="4338" w:type="dxa"/>
            <w:tcBorders>
              <w:left w:val="single" w:sz="4" w:space="0" w:color="auto"/>
              <w:bottom w:val="single" w:sz="4" w:space="0" w:color="auto"/>
              <w:right w:val="single" w:sz="4" w:space="0" w:color="auto"/>
            </w:tcBorders>
          </w:tcPr>
          <w:p w14:paraId="467A6C67" w14:textId="77777777" w:rsidR="002E568E" w:rsidRDefault="002E568E" w:rsidP="002E568E">
            <w:r>
              <w:t>17.7. </w:t>
            </w:r>
            <w:proofErr w:type="spellStart"/>
            <w:r>
              <w:t>Jeigu</w:t>
            </w:r>
            <w:proofErr w:type="spellEnd"/>
            <w:r>
              <w:t xml:space="preserve"> </w:t>
            </w:r>
            <w:proofErr w:type="spellStart"/>
            <w:r>
              <w:t>Sutartis</w:t>
            </w:r>
            <w:proofErr w:type="spellEnd"/>
            <w:r>
              <w:t xml:space="preserve"> </w:t>
            </w:r>
            <w:proofErr w:type="spellStart"/>
            <w:r>
              <w:t>nutraukiama</w:t>
            </w:r>
            <w:proofErr w:type="spellEnd"/>
            <w:r>
              <w:t xml:space="preserve"> </w:t>
            </w:r>
            <w:proofErr w:type="spellStart"/>
            <w:r>
              <w:t>dėl</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pagal</w:t>
            </w:r>
            <w:proofErr w:type="spellEnd"/>
            <w:r>
              <w:t xml:space="preserve"> </w:t>
            </w:r>
            <w:proofErr w:type="spellStart"/>
            <w:r>
              <w:t>Bendrųjų</w:t>
            </w:r>
            <w:proofErr w:type="spellEnd"/>
            <w:r>
              <w:t xml:space="preserve"> </w:t>
            </w:r>
            <w:proofErr w:type="spellStart"/>
            <w:r>
              <w:t>sąlygų</w:t>
            </w:r>
            <w:proofErr w:type="spellEnd"/>
            <w:r>
              <w:t> 22.2.1 </w:t>
            </w:r>
            <w:proofErr w:type="spellStart"/>
            <w:r>
              <w:t>papunktį</w:t>
            </w:r>
            <w:proofErr w:type="spellEnd"/>
            <w:r>
              <w:t xml:space="preserve"> ir (</w:t>
            </w:r>
            <w:proofErr w:type="spellStart"/>
            <w:r>
              <w:t>ar</w:t>
            </w:r>
            <w:proofErr w:type="spellEnd"/>
            <w:r>
              <w:t xml:space="preserve">) </w:t>
            </w:r>
            <w:proofErr w:type="spellStart"/>
            <w:r>
              <w:t>Tiekėjas</w:t>
            </w:r>
            <w:proofErr w:type="spellEnd"/>
            <w:r>
              <w:t xml:space="preserve"> </w:t>
            </w:r>
            <w:proofErr w:type="spellStart"/>
            <w:r>
              <w:t>esminę</w:t>
            </w:r>
            <w:proofErr w:type="spellEnd"/>
            <w:r>
              <w:t xml:space="preserve"> </w:t>
            </w:r>
            <w:proofErr w:type="spellStart"/>
            <w:r>
              <w:t>Sutarties</w:t>
            </w:r>
            <w:proofErr w:type="spellEnd"/>
            <w:r>
              <w:t xml:space="preserve"> </w:t>
            </w:r>
            <w:proofErr w:type="spellStart"/>
            <w:r>
              <w:t>sąlygą</w:t>
            </w:r>
            <w:proofErr w:type="spellEnd"/>
            <w:r>
              <w:t xml:space="preserve">, </w:t>
            </w:r>
            <w:proofErr w:type="spellStart"/>
            <w:r>
              <w:t>nurodytą</w:t>
            </w:r>
            <w:proofErr w:type="spellEnd"/>
            <w:r>
              <w:t xml:space="preserve"> </w:t>
            </w:r>
            <w:proofErr w:type="spellStart"/>
            <w:r>
              <w:t>Specialiųjų</w:t>
            </w:r>
            <w:proofErr w:type="spellEnd"/>
            <w:r>
              <w:t xml:space="preserve"> </w:t>
            </w:r>
            <w:proofErr w:type="spellStart"/>
            <w:r>
              <w:t>sąlygų</w:t>
            </w:r>
            <w:proofErr w:type="spellEnd"/>
            <w:r>
              <w:t> 10 </w:t>
            </w:r>
            <w:proofErr w:type="spellStart"/>
            <w:r>
              <w:t>skyriuje</w:t>
            </w:r>
            <w:proofErr w:type="spellEnd"/>
            <w:r>
              <w:t xml:space="preserve">, </w:t>
            </w:r>
            <w:proofErr w:type="spellStart"/>
            <w:r>
              <w:t>vykdo</w:t>
            </w:r>
            <w:proofErr w:type="spellEnd"/>
            <w:r>
              <w:t xml:space="preserve"> </w:t>
            </w:r>
            <w:proofErr w:type="spellStart"/>
            <w:r>
              <w:t>su</w:t>
            </w:r>
            <w:proofErr w:type="spellEnd"/>
            <w:r>
              <w:t xml:space="preserve"> </w:t>
            </w:r>
            <w:proofErr w:type="spellStart"/>
            <w:r>
              <w:t>dideliais</w:t>
            </w:r>
            <w:proofErr w:type="spellEnd"/>
            <w:r>
              <w:t xml:space="preserve"> </w:t>
            </w:r>
            <w:proofErr w:type="spellStart"/>
            <w:r>
              <w:t>ar</w:t>
            </w:r>
            <w:proofErr w:type="spellEnd"/>
            <w:r>
              <w:t xml:space="preserve"> </w:t>
            </w:r>
            <w:proofErr w:type="spellStart"/>
            <w:r>
              <w:t>nuolatiniais</w:t>
            </w:r>
            <w:proofErr w:type="spellEnd"/>
            <w:r>
              <w:t xml:space="preserve"> </w:t>
            </w:r>
            <w:proofErr w:type="spellStart"/>
            <w:r>
              <w:t>trūkumais</w:t>
            </w:r>
            <w:proofErr w:type="spellEnd"/>
            <w:r>
              <w:t xml:space="preserve">, </w:t>
            </w:r>
            <w:proofErr w:type="spellStart"/>
            <w:r>
              <w:t>Tiekėjas</w:t>
            </w:r>
            <w:proofErr w:type="spellEnd"/>
            <w:r>
              <w:t xml:space="preserve"> </w:t>
            </w:r>
            <w:proofErr w:type="spellStart"/>
            <w:r>
              <w:t>įtraukiamas</w:t>
            </w:r>
            <w:proofErr w:type="spellEnd"/>
            <w:r>
              <w:t xml:space="preserve"> į </w:t>
            </w:r>
            <w:proofErr w:type="spellStart"/>
            <w:r>
              <w:t>nepatikimų</w:t>
            </w:r>
            <w:proofErr w:type="spellEnd"/>
            <w:r>
              <w:t xml:space="preserve"> </w:t>
            </w:r>
            <w:proofErr w:type="spellStart"/>
            <w:r>
              <w:t>tiekėjų</w:t>
            </w:r>
            <w:proofErr w:type="spellEnd"/>
            <w:r>
              <w:t xml:space="preserve"> </w:t>
            </w:r>
            <w:proofErr w:type="spellStart"/>
            <w:r>
              <w:t>sąrašą</w:t>
            </w:r>
            <w:proofErr w:type="spellEnd"/>
            <w:r>
              <w:t xml:space="preserve"> VPĮ 91 </w:t>
            </w:r>
            <w:proofErr w:type="spellStart"/>
            <w:r>
              <w:t>straipsnyje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Atvejai</w:t>
            </w:r>
            <w:proofErr w:type="spellEnd"/>
            <w:r>
              <w:t xml:space="preserve">, </w:t>
            </w:r>
            <w:proofErr w:type="spellStart"/>
            <w:r>
              <w:t>kuomet</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esminė</w:t>
            </w:r>
            <w:proofErr w:type="spellEnd"/>
            <w:r>
              <w:t xml:space="preserve"> </w:t>
            </w:r>
            <w:proofErr w:type="spellStart"/>
            <w:r>
              <w:t>Sutarties</w:t>
            </w:r>
            <w:proofErr w:type="spellEnd"/>
            <w:r>
              <w:t xml:space="preserve"> </w:t>
            </w:r>
            <w:proofErr w:type="spellStart"/>
            <w:r>
              <w:t>sąlyga</w:t>
            </w:r>
            <w:proofErr w:type="spellEnd"/>
            <w:r>
              <w:t xml:space="preserve"> </w:t>
            </w:r>
            <w:proofErr w:type="spellStart"/>
            <w:r>
              <w:t>vykdoma</w:t>
            </w:r>
            <w:proofErr w:type="spellEnd"/>
            <w:r>
              <w:t xml:space="preserve"> </w:t>
            </w:r>
            <w:proofErr w:type="spellStart"/>
            <w:r>
              <w:t>su</w:t>
            </w:r>
            <w:proofErr w:type="spellEnd"/>
            <w:r>
              <w:t xml:space="preserve"> </w:t>
            </w:r>
            <w:proofErr w:type="spellStart"/>
            <w:r>
              <w:t>dideliais</w:t>
            </w:r>
            <w:proofErr w:type="spellEnd"/>
            <w:r>
              <w:t xml:space="preserve"> </w:t>
            </w:r>
            <w:proofErr w:type="spellStart"/>
            <w:r>
              <w:t>arba</w:t>
            </w:r>
            <w:proofErr w:type="spellEnd"/>
            <w:r>
              <w:t xml:space="preserve"> </w:t>
            </w:r>
            <w:proofErr w:type="spellStart"/>
            <w:r>
              <w:t>nuolatiniai</w:t>
            </w:r>
            <w:proofErr w:type="spellEnd"/>
            <w:r>
              <w:t xml:space="preserve"> </w:t>
            </w:r>
            <w:proofErr w:type="spellStart"/>
            <w:r>
              <w:t>trūkumais</w:t>
            </w:r>
            <w:proofErr w:type="spellEnd"/>
            <w:r>
              <w:t xml:space="preserve"> </w:t>
            </w:r>
            <w:proofErr w:type="spellStart"/>
            <w:r>
              <w:t>nurodyti</w:t>
            </w:r>
            <w:proofErr w:type="spellEnd"/>
            <w:r>
              <w:t xml:space="preserve"> </w:t>
            </w:r>
            <w:proofErr w:type="spellStart"/>
            <w:r>
              <w:t>Specialiųjų</w:t>
            </w:r>
            <w:proofErr w:type="spellEnd"/>
            <w:r>
              <w:t xml:space="preserve"> </w:t>
            </w:r>
            <w:proofErr w:type="spellStart"/>
            <w:r>
              <w:t>sąlygų</w:t>
            </w:r>
            <w:proofErr w:type="spellEnd"/>
            <w:r>
              <w:t> 10 </w:t>
            </w:r>
            <w:proofErr w:type="spellStart"/>
            <w:r>
              <w:t>skyriuje</w:t>
            </w:r>
            <w:proofErr w:type="spellEnd"/>
            <w:r>
              <w:t xml:space="preserve">. </w:t>
            </w:r>
            <w:proofErr w:type="spellStart"/>
            <w:r>
              <w:t>Esminės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vykdymas</w:t>
            </w:r>
            <w:proofErr w:type="spellEnd"/>
            <w:r>
              <w:t xml:space="preserve"> </w:t>
            </w:r>
            <w:proofErr w:type="spellStart"/>
            <w:r>
              <w:t>su</w:t>
            </w:r>
            <w:proofErr w:type="spellEnd"/>
            <w:r>
              <w:t xml:space="preserve"> </w:t>
            </w:r>
            <w:proofErr w:type="spellStart"/>
            <w:r>
              <w:t>dideliais</w:t>
            </w:r>
            <w:proofErr w:type="spellEnd"/>
            <w:r>
              <w:t xml:space="preserve"> </w:t>
            </w:r>
            <w:proofErr w:type="spellStart"/>
            <w:r>
              <w:t>arba</w:t>
            </w:r>
            <w:proofErr w:type="spellEnd"/>
            <w:r>
              <w:t xml:space="preserve"> </w:t>
            </w:r>
            <w:proofErr w:type="spellStart"/>
            <w:r>
              <w:t>nuolatiniais</w:t>
            </w:r>
            <w:proofErr w:type="spellEnd"/>
            <w:r>
              <w:t xml:space="preserve"> </w:t>
            </w:r>
            <w:proofErr w:type="spellStart"/>
            <w:r>
              <w:t>trūkumais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pripažįstamas</w:t>
            </w:r>
            <w:proofErr w:type="spellEnd"/>
            <w:r>
              <w:t xml:space="preserve"> ir </w:t>
            </w:r>
            <w:proofErr w:type="spellStart"/>
            <w:r>
              <w:t>kitais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nenurodytais</w:t>
            </w:r>
            <w:proofErr w:type="spellEnd"/>
            <w:r>
              <w:t xml:space="preserve">, </w:t>
            </w:r>
            <w:proofErr w:type="spellStart"/>
            <w:r>
              <w:t>atvejais</w:t>
            </w:r>
            <w:proofErr w:type="spellEnd"/>
            <w:r>
              <w:t xml:space="preserve">, </w:t>
            </w:r>
            <w:proofErr w:type="spellStart"/>
            <w:r>
              <w:t>įvertinus</w:t>
            </w:r>
            <w:proofErr w:type="spellEnd"/>
            <w:r>
              <w:t xml:space="preserve"> </w:t>
            </w:r>
            <w:proofErr w:type="spellStart"/>
            <w:r>
              <w:t>konkrečias</w:t>
            </w:r>
            <w:proofErr w:type="spellEnd"/>
            <w:r>
              <w:t xml:space="preserve"> </w:t>
            </w:r>
            <w:proofErr w:type="spellStart"/>
            <w:r>
              <w:t>esminės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netinkamo</w:t>
            </w:r>
            <w:proofErr w:type="spellEnd"/>
            <w:r>
              <w:t xml:space="preserve"> </w:t>
            </w:r>
            <w:proofErr w:type="spellStart"/>
            <w:r>
              <w:t>vykdymo</w:t>
            </w:r>
            <w:proofErr w:type="spellEnd"/>
            <w:r>
              <w:t xml:space="preserve"> </w:t>
            </w:r>
            <w:proofErr w:type="spellStart"/>
            <w:r>
              <w:t>aplinkybes</w:t>
            </w:r>
            <w:proofErr w:type="spellEnd"/>
            <w:r>
              <w:t>. </w:t>
            </w:r>
          </w:p>
        </w:tc>
        <w:tc>
          <w:tcPr>
            <w:tcW w:w="4518" w:type="dxa"/>
            <w:tcBorders>
              <w:left w:val="single" w:sz="4" w:space="0" w:color="auto"/>
              <w:bottom w:val="single" w:sz="4" w:space="0" w:color="auto"/>
              <w:right w:val="single" w:sz="4" w:space="0" w:color="auto"/>
            </w:tcBorders>
          </w:tcPr>
          <w:p w14:paraId="619D8D93" w14:textId="4F5C851F" w:rsidR="002E568E" w:rsidRDefault="002E568E" w:rsidP="002E568E">
            <w:r w:rsidRPr="00A97C2D">
              <w:rPr>
                <w:color w:val="000000"/>
                <w:szCs w:val="24"/>
              </w:rPr>
              <w:t xml:space="preserve">17.7. If the Contract is terminated due to a material breach of the Contract in accordance with Sub-paragraph 22.2.1 of the General Terms and/or the Supplier performs the essential condition of the Contract specified in Chapter 10 of the Special Terms and Conditions with serious or permanent deficiencies, the Supplier shall be included in the list of unreliable suppliers in accordance with the procedure established in Article 91 of the LAW ON PUBLIC PROCUREMENT. Cases where an essential condition of the Contract is considered to be fulfilled with serious or permanent deficiencies are specified in Chapter 10 of the Special Conditions. The performance of an essential condition of the Contract with serious or permanent deficiencies may also be </w:t>
            </w:r>
            <w:proofErr w:type="spellStart"/>
            <w:r w:rsidRPr="00A97C2D">
              <w:rPr>
                <w:color w:val="000000"/>
                <w:szCs w:val="24"/>
              </w:rPr>
              <w:t>recognised</w:t>
            </w:r>
            <w:proofErr w:type="spellEnd"/>
            <w:r w:rsidRPr="00A97C2D">
              <w:rPr>
                <w:color w:val="000000"/>
                <w:szCs w:val="24"/>
              </w:rPr>
              <w:t xml:space="preserve"> in other cases, which are not specified in the Special Conditions, after assessing the specific circumstances of improper performance of the essential condition of the Contract.</w:t>
            </w:r>
          </w:p>
        </w:tc>
      </w:tr>
      <w:tr w:rsidR="002E568E" w14:paraId="0B89098B" w14:textId="77777777" w:rsidTr="00466A6D">
        <w:tc>
          <w:tcPr>
            <w:tcW w:w="4338" w:type="dxa"/>
            <w:tcBorders>
              <w:top w:val="single" w:sz="4" w:space="0" w:color="auto"/>
              <w:left w:val="single" w:sz="4" w:space="0" w:color="auto"/>
              <w:right w:val="single" w:sz="4" w:space="0" w:color="auto"/>
            </w:tcBorders>
          </w:tcPr>
          <w:p w14:paraId="4CA9D18F" w14:textId="77777777" w:rsidR="002E568E" w:rsidRDefault="002E568E" w:rsidP="002E568E">
            <w:r w:rsidRPr="002B7ABF">
              <w:rPr>
                <w:b/>
                <w:bCs/>
                <w:caps/>
                <w:color w:val="000000"/>
                <w:szCs w:val="24"/>
              </w:rPr>
              <w:lastRenderedPageBreak/>
              <w:t>18.  NENUGALIMA JĖGA (FORCE MAJEURE)</w:t>
            </w:r>
          </w:p>
        </w:tc>
        <w:tc>
          <w:tcPr>
            <w:tcW w:w="4518" w:type="dxa"/>
            <w:tcBorders>
              <w:top w:val="single" w:sz="4" w:space="0" w:color="auto"/>
              <w:left w:val="single" w:sz="4" w:space="0" w:color="auto"/>
              <w:right w:val="single" w:sz="4" w:space="0" w:color="auto"/>
            </w:tcBorders>
          </w:tcPr>
          <w:p w14:paraId="3E21CB06" w14:textId="77777777" w:rsidR="002E568E" w:rsidRPr="002B7ABF" w:rsidRDefault="002E568E" w:rsidP="002E568E">
            <w:pPr>
              <w:rPr>
                <w:b/>
                <w:bCs/>
                <w:caps/>
                <w:color w:val="000000"/>
                <w:szCs w:val="24"/>
              </w:rPr>
            </w:pPr>
            <w:r>
              <w:rPr>
                <w:b/>
                <w:bCs/>
                <w:caps/>
                <w:color w:val="000000"/>
                <w:szCs w:val="24"/>
              </w:rPr>
              <w:t>18. FORCE MAJEURE</w:t>
            </w:r>
          </w:p>
          <w:p w14:paraId="29D92C66" w14:textId="560FFB1F" w:rsidR="002E568E" w:rsidRDefault="002E568E" w:rsidP="002E568E"/>
        </w:tc>
      </w:tr>
      <w:tr w:rsidR="002E568E" w14:paraId="36C77449" w14:textId="77777777" w:rsidTr="00466A6D">
        <w:tc>
          <w:tcPr>
            <w:tcW w:w="4338" w:type="dxa"/>
            <w:tcBorders>
              <w:left w:val="single" w:sz="4" w:space="0" w:color="auto"/>
              <w:right w:val="single" w:sz="4" w:space="0" w:color="auto"/>
            </w:tcBorders>
          </w:tcPr>
          <w:p w14:paraId="233FCDB9" w14:textId="77777777" w:rsidR="002E568E" w:rsidRDefault="002E568E" w:rsidP="002E568E">
            <w:r>
              <w:t>18.1. </w:t>
            </w:r>
            <w:proofErr w:type="spellStart"/>
            <w:r>
              <w:t>Atsakomybė</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netaikoma</w:t>
            </w:r>
            <w:proofErr w:type="spellEnd"/>
            <w:r>
              <w:t xml:space="preserve">, </w:t>
            </w:r>
            <w:proofErr w:type="spellStart"/>
            <w:r>
              <w:t>taip</w:t>
            </w:r>
            <w:proofErr w:type="spellEnd"/>
            <w:r>
              <w:t xml:space="preserve"> pat </w:t>
            </w:r>
            <w:proofErr w:type="spellStart"/>
            <w:r>
              <w:t>Šalys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visiškai</w:t>
            </w:r>
            <w:proofErr w:type="spellEnd"/>
            <w:r>
              <w:t xml:space="preserve"> </w:t>
            </w:r>
            <w:proofErr w:type="spellStart"/>
            <w:r>
              <w:t>ar</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atleistos</w:t>
            </w:r>
            <w:proofErr w:type="spellEnd"/>
            <w:r>
              <w:t xml:space="preserve"> </w:t>
            </w:r>
            <w:proofErr w:type="spellStart"/>
            <w:r>
              <w:t>nuo</w:t>
            </w:r>
            <w:proofErr w:type="spellEnd"/>
            <w:r>
              <w:t xml:space="preserve"> </w:t>
            </w:r>
            <w:proofErr w:type="spellStart"/>
            <w:r>
              <w:t>civilinės</w:t>
            </w:r>
            <w:proofErr w:type="spellEnd"/>
            <w:r>
              <w:t xml:space="preserve"> </w:t>
            </w:r>
            <w:proofErr w:type="spellStart"/>
            <w:r>
              <w:t>atsakomybės</w:t>
            </w:r>
            <w:proofErr w:type="spellEnd"/>
            <w:r>
              <w:t xml:space="preserve"> </w:t>
            </w:r>
            <w:proofErr w:type="spellStart"/>
            <w:r>
              <w:t>šiais</w:t>
            </w:r>
            <w:proofErr w:type="spellEnd"/>
            <w:r>
              <w:t xml:space="preserve"> </w:t>
            </w:r>
            <w:proofErr w:type="spellStart"/>
            <w:r>
              <w:t>pagrindais</w:t>
            </w:r>
            <w:proofErr w:type="spellEnd"/>
            <w:r>
              <w:t>:</w:t>
            </w:r>
          </w:p>
        </w:tc>
        <w:tc>
          <w:tcPr>
            <w:tcW w:w="4518" w:type="dxa"/>
            <w:tcBorders>
              <w:left w:val="single" w:sz="4" w:space="0" w:color="auto"/>
              <w:right w:val="single" w:sz="4" w:space="0" w:color="auto"/>
            </w:tcBorders>
          </w:tcPr>
          <w:p w14:paraId="4AE9687B" w14:textId="77777777" w:rsidR="002E568E" w:rsidRPr="00F83E49" w:rsidRDefault="002E568E" w:rsidP="002E568E">
            <w:pPr>
              <w:spacing w:line="257" w:lineRule="atLeast"/>
              <w:ind w:firstLine="62"/>
              <w:jc w:val="both"/>
              <w:rPr>
                <w:color w:val="000000"/>
                <w:szCs w:val="24"/>
                <w:lang w:val="en-GB"/>
              </w:rPr>
            </w:pPr>
            <w:r w:rsidRPr="00F83E49">
              <w:rPr>
                <w:color w:val="000000"/>
                <w:szCs w:val="24"/>
                <w:lang w:val="en-GB"/>
              </w:rPr>
              <w:t>18.1. Liability under the Contract shall not apply, and the Parties may be fully or partially released from civil liability on the following grounds:</w:t>
            </w:r>
          </w:p>
          <w:p w14:paraId="61C3FCD5" w14:textId="0C5F9BD1" w:rsidR="002E568E" w:rsidRDefault="002E568E" w:rsidP="002E568E"/>
        </w:tc>
      </w:tr>
      <w:tr w:rsidR="002E568E" w14:paraId="38303097" w14:textId="77777777" w:rsidTr="00466A6D">
        <w:tc>
          <w:tcPr>
            <w:tcW w:w="4338" w:type="dxa"/>
            <w:tcBorders>
              <w:left w:val="single" w:sz="4" w:space="0" w:color="auto"/>
              <w:right w:val="single" w:sz="4" w:space="0" w:color="auto"/>
            </w:tcBorders>
          </w:tcPr>
          <w:p w14:paraId="1CC4E67E" w14:textId="77777777" w:rsidR="002E568E" w:rsidRDefault="002E568E" w:rsidP="002E568E">
            <w:r>
              <w:t>18.1.1. </w:t>
            </w:r>
            <w:proofErr w:type="spellStart"/>
            <w:r>
              <w:t>dėl</w:t>
            </w:r>
            <w:proofErr w:type="spellEnd"/>
            <w:r>
              <w:t xml:space="preserve"> </w:t>
            </w:r>
            <w:proofErr w:type="spellStart"/>
            <w:r>
              <w:t>nenugalimos</w:t>
            </w:r>
            <w:proofErr w:type="spellEnd"/>
            <w:r>
              <w:t xml:space="preserve"> </w:t>
            </w:r>
            <w:proofErr w:type="spellStart"/>
            <w:r>
              <w:t>jėgos</w:t>
            </w:r>
            <w:proofErr w:type="spellEnd"/>
            <w:r>
              <w:t xml:space="preserve"> (force majeure) – </w:t>
            </w:r>
            <w:proofErr w:type="spellStart"/>
            <w:r>
              <w:t>taikomos</w:t>
            </w:r>
            <w:proofErr w:type="spellEnd"/>
            <w:r>
              <w:t xml:space="preserve"> Lietuvos </w:t>
            </w:r>
            <w:proofErr w:type="spellStart"/>
            <w:r>
              <w:t>Respublikos</w:t>
            </w:r>
            <w:proofErr w:type="spellEnd"/>
            <w:r>
              <w:t xml:space="preserve"> </w:t>
            </w:r>
            <w:proofErr w:type="spellStart"/>
            <w:r>
              <w:t>civilinio</w:t>
            </w:r>
            <w:proofErr w:type="spellEnd"/>
            <w:r>
              <w:t xml:space="preserve"> </w:t>
            </w:r>
            <w:proofErr w:type="spellStart"/>
            <w:r>
              <w:t>kodekso</w:t>
            </w:r>
            <w:proofErr w:type="spellEnd"/>
            <w:r>
              <w:t xml:space="preserve"> 6.212 </w:t>
            </w:r>
            <w:proofErr w:type="spellStart"/>
            <w:r>
              <w:t>straipsnio</w:t>
            </w:r>
            <w:proofErr w:type="spellEnd"/>
            <w:r>
              <w:t xml:space="preserve"> ir Lietuvos </w:t>
            </w:r>
            <w:proofErr w:type="spellStart"/>
            <w:r>
              <w:t>Respublikos</w:t>
            </w:r>
            <w:proofErr w:type="spellEnd"/>
            <w:r>
              <w:t xml:space="preserve"> </w:t>
            </w:r>
            <w:proofErr w:type="spellStart"/>
            <w:r>
              <w:t>Vyriausybės</w:t>
            </w:r>
            <w:proofErr w:type="spellEnd"/>
            <w:r>
              <w:t xml:space="preserve"> 1996 m. </w:t>
            </w:r>
            <w:proofErr w:type="spellStart"/>
            <w:r>
              <w:t>liepos</w:t>
            </w:r>
            <w:proofErr w:type="spellEnd"/>
            <w:r>
              <w:t xml:space="preserve"> 15 d. </w:t>
            </w:r>
            <w:proofErr w:type="spellStart"/>
            <w:r>
              <w:t>nutarimu</w:t>
            </w:r>
            <w:proofErr w:type="spellEnd"/>
            <w:r>
              <w:t xml:space="preserve"> Nr. 840 „</w:t>
            </w:r>
            <w:proofErr w:type="spellStart"/>
            <w:r>
              <w:t>Dėl</w:t>
            </w:r>
            <w:proofErr w:type="spellEnd"/>
            <w:r>
              <w:t xml:space="preserve"> </w:t>
            </w:r>
            <w:proofErr w:type="spellStart"/>
            <w:r>
              <w:t>Atleidimo</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esant</w:t>
            </w:r>
            <w:proofErr w:type="spellEnd"/>
            <w:r>
              <w:t xml:space="preserve"> </w:t>
            </w:r>
            <w:proofErr w:type="spellStart"/>
            <w:r>
              <w:t>nenugalimos</w:t>
            </w:r>
            <w:proofErr w:type="spellEnd"/>
            <w:r>
              <w:t xml:space="preserve"> </w:t>
            </w:r>
            <w:proofErr w:type="spellStart"/>
            <w:r>
              <w:t>jėgos</w:t>
            </w:r>
            <w:proofErr w:type="spellEnd"/>
            <w:r>
              <w:t xml:space="preserve"> (force majeure) </w:t>
            </w:r>
            <w:proofErr w:type="spellStart"/>
            <w:r>
              <w:t>aplinkybėms</w:t>
            </w:r>
            <w:proofErr w:type="spellEnd"/>
            <w:r>
              <w:t xml:space="preserve"> </w:t>
            </w:r>
            <w:proofErr w:type="spellStart"/>
            <w:r>
              <w:t>taisyklių</w:t>
            </w:r>
            <w:proofErr w:type="spellEnd"/>
            <w:r>
              <w:t xml:space="preserve"> </w:t>
            </w:r>
            <w:proofErr w:type="spellStart"/>
            <w:r>
              <w:t>patvirtinimo</w:t>
            </w:r>
            <w:proofErr w:type="spellEnd"/>
            <w:r>
              <w:t xml:space="preserve">” </w:t>
            </w:r>
            <w:proofErr w:type="spellStart"/>
            <w:r>
              <w:t>patvirtintų</w:t>
            </w:r>
            <w:proofErr w:type="spellEnd"/>
            <w:r>
              <w:t xml:space="preserve"> </w:t>
            </w:r>
            <w:proofErr w:type="spellStart"/>
            <w:r>
              <w:t>taisyklių</w:t>
            </w:r>
            <w:proofErr w:type="spellEnd"/>
            <w:r>
              <w:t xml:space="preserve"> </w:t>
            </w:r>
            <w:proofErr w:type="spellStart"/>
            <w:r>
              <w:t>nuostatos</w:t>
            </w:r>
            <w:proofErr w:type="spellEnd"/>
            <w:r>
              <w:t>;</w:t>
            </w:r>
          </w:p>
        </w:tc>
        <w:tc>
          <w:tcPr>
            <w:tcW w:w="4518" w:type="dxa"/>
            <w:tcBorders>
              <w:left w:val="single" w:sz="4" w:space="0" w:color="auto"/>
              <w:right w:val="single" w:sz="4" w:space="0" w:color="auto"/>
            </w:tcBorders>
          </w:tcPr>
          <w:p w14:paraId="48CB3EAC" w14:textId="63E2C664" w:rsidR="002E568E" w:rsidRDefault="002E568E" w:rsidP="002E568E">
            <w:r w:rsidRPr="00743C15">
              <w:rPr>
                <w:color w:val="000000"/>
                <w:szCs w:val="24"/>
                <w:lang w:val="en-GB"/>
              </w:rPr>
              <w:t>18.1.1. due to force majeure – the provisions of Article 6.212 of the Civil Code of the Republic of Lithuania and the Rules on Release from Liability in the Event of Force Majeure approved by Resolution No. 840 of the Government of the Republic of Lithuania of 15 July 1996 shall apply;</w:t>
            </w:r>
          </w:p>
        </w:tc>
      </w:tr>
      <w:tr w:rsidR="002E568E" w14:paraId="4B4EBF00" w14:textId="77777777" w:rsidTr="00466A6D">
        <w:tc>
          <w:tcPr>
            <w:tcW w:w="4338" w:type="dxa"/>
            <w:tcBorders>
              <w:left w:val="single" w:sz="4" w:space="0" w:color="auto"/>
              <w:right w:val="single" w:sz="4" w:space="0" w:color="auto"/>
            </w:tcBorders>
          </w:tcPr>
          <w:p w14:paraId="2BC4DE1C" w14:textId="77777777" w:rsidR="002E568E" w:rsidRDefault="002E568E" w:rsidP="002E568E">
            <w:r>
              <w:t>18.1.2. </w:t>
            </w:r>
            <w:proofErr w:type="spellStart"/>
            <w:r>
              <w:t>dėl</w:t>
            </w:r>
            <w:proofErr w:type="spellEnd"/>
            <w:r>
              <w:t xml:space="preserve"> Europos Sąjungos </w:t>
            </w:r>
            <w:proofErr w:type="spellStart"/>
            <w:r>
              <w:t>valstybių</w:t>
            </w:r>
            <w:proofErr w:type="spellEnd"/>
            <w:r>
              <w:t xml:space="preserve"> </w:t>
            </w:r>
            <w:proofErr w:type="spellStart"/>
            <w:r>
              <w:t>veiksmų</w:t>
            </w:r>
            <w:proofErr w:type="spellEnd"/>
            <w:r>
              <w:t xml:space="preserve"> – kai </w:t>
            </w:r>
            <w:proofErr w:type="spellStart"/>
            <w:r>
              <w:t>prievolę</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įvykdyti</w:t>
            </w:r>
            <w:proofErr w:type="spellEnd"/>
            <w:r>
              <w:t xml:space="preserve"> </w:t>
            </w:r>
            <w:proofErr w:type="spellStart"/>
            <w:r>
              <w:t>neįmanoma</w:t>
            </w:r>
            <w:proofErr w:type="spellEnd"/>
            <w:r>
              <w:t xml:space="preserve"> </w:t>
            </w:r>
            <w:proofErr w:type="spellStart"/>
            <w:r>
              <w:t>dėl</w:t>
            </w:r>
            <w:proofErr w:type="spellEnd"/>
            <w:r>
              <w:t xml:space="preserve"> </w:t>
            </w:r>
            <w:proofErr w:type="spellStart"/>
            <w:r>
              <w:t>privalomų</w:t>
            </w:r>
            <w:proofErr w:type="spellEnd"/>
            <w:r>
              <w:t xml:space="preserve"> ir </w:t>
            </w:r>
            <w:proofErr w:type="spellStart"/>
            <w:r>
              <w:t>nenumatytų</w:t>
            </w:r>
            <w:proofErr w:type="spellEnd"/>
            <w:r>
              <w:t xml:space="preserve"> Europos Sąjungos </w:t>
            </w:r>
            <w:proofErr w:type="spellStart"/>
            <w:r>
              <w:t>valstybės</w:t>
            </w:r>
            <w:proofErr w:type="spellEnd"/>
            <w:r>
              <w:t xml:space="preserve"> </w:t>
            </w:r>
            <w:proofErr w:type="spellStart"/>
            <w:r>
              <w:t>institucijų</w:t>
            </w:r>
            <w:proofErr w:type="spellEnd"/>
            <w:r>
              <w:t xml:space="preserve"> </w:t>
            </w:r>
            <w:proofErr w:type="spellStart"/>
            <w:r>
              <w:t>veiksmų</w:t>
            </w:r>
            <w:proofErr w:type="spellEnd"/>
            <w:r>
              <w:t xml:space="preserve"> (</w:t>
            </w:r>
            <w:proofErr w:type="spellStart"/>
            <w:r>
              <w:t>aktų</w:t>
            </w:r>
            <w:proofErr w:type="spellEnd"/>
            <w:r>
              <w:t xml:space="preserve">), </w:t>
            </w:r>
            <w:proofErr w:type="spellStart"/>
            <w:r>
              <w:t>kurių</w:t>
            </w:r>
            <w:proofErr w:type="spellEnd"/>
            <w:r>
              <w:t xml:space="preserve"> </w:t>
            </w:r>
            <w:proofErr w:type="spellStart"/>
            <w:r>
              <w:t>Šalys</w:t>
            </w:r>
            <w:proofErr w:type="spellEnd"/>
            <w:r>
              <w:t xml:space="preserve"> </w:t>
            </w:r>
            <w:proofErr w:type="spellStart"/>
            <w:r>
              <w:t>neturėjo</w:t>
            </w:r>
            <w:proofErr w:type="spellEnd"/>
            <w:r>
              <w:t xml:space="preserve"> </w:t>
            </w:r>
            <w:proofErr w:type="spellStart"/>
            <w:r>
              <w:t>teisės</w:t>
            </w:r>
            <w:proofErr w:type="spellEnd"/>
            <w:r>
              <w:t xml:space="preserve"> </w:t>
            </w:r>
            <w:proofErr w:type="spellStart"/>
            <w:r>
              <w:t>ginčyti</w:t>
            </w:r>
            <w:proofErr w:type="spellEnd"/>
            <w:r>
              <w:t xml:space="preserve"> ir </w:t>
            </w:r>
            <w:proofErr w:type="spellStart"/>
            <w:r>
              <w:t>šie</w:t>
            </w:r>
            <w:proofErr w:type="spellEnd"/>
            <w:r>
              <w:t xml:space="preserve"> </w:t>
            </w:r>
            <w:proofErr w:type="spellStart"/>
            <w:r>
              <w:t>veiksmai</w:t>
            </w:r>
            <w:proofErr w:type="spellEnd"/>
            <w:r>
              <w:t xml:space="preserve"> </w:t>
            </w:r>
            <w:proofErr w:type="spellStart"/>
            <w:r>
              <w:t>negalėjo</w:t>
            </w:r>
            <w:proofErr w:type="spellEnd"/>
            <w:r>
              <w:t xml:space="preserve"> </w:t>
            </w:r>
            <w:proofErr w:type="spellStart"/>
            <w:r>
              <w:t>būti</w:t>
            </w:r>
            <w:proofErr w:type="spellEnd"/>
            <w:r>
              <w:t xml:space="preserve"> </w:t>
            </w:r>
            <w:proofErr w:type="spellStart"/>
            <w:r>
              <w:t>iš</w:t>
            </w:r>
            <w:proofErr w:type="spellEnd"/>
            <w:r>
              <w:t xml:space="preserve"> </w:t>
            </w:r>
            <w:proofErr w:type="spellStart"/>
            <w:r>
              <w:t>anksto</w:t>
            </w:r>
            <w:proofErr w:type="spellEnd"/>
            <w:r>
              <w:t xml:space="preserve"> </w:t>
            </w:r>
            <w:proofErr w:type="spellStart"/>
            <w:r>
              <w:t>numatyti</w:t>
            </w:r>
            <w:proofErr w:type="spellEnd"/>
            <w:r>
              <w:t>.</w:t>
            </w:r>
          </w:p>
        </w:tc>
        <w:tc>
          <w:tcPr>
            <w:tcW w:w="4518" w:type="dxa"/>
            <w:tcBorders>
              <w:left w:val="single" w:sz="4" w:space="0" w:color="auto"/>
              <w:right w:val="single" w:sz="4" w:space="0" w:color="auto"/>
            </w:tcBorders>
          </w:tcPr>
          <w:p w14:paraId="3A899610" w14:textId="2BE717FF" w:rsidR="002E568E" w:rsidRDefault="002E568E" w:rsidP="002E568E">
            <w:r w:rsidRPr="00743C15">
              <w:rPr>
                <w:color w:val="000000"/>
                <w:szCs w:val="24"/>
                <w:lang w:val="en-GB"/>
              </w:rPr>
              <w:t>18.1.2. due to actions of European Union Member States – where performance of the obligation under the Contract becomes impossible due to mandatory and unforeseeable actions (acts) of institutions of a Member State of the European Union, which the Parties had no right to challenge and which could not have been foreseen in advance.</w:t>
            </w:r>
          </w:p>
        </w:tc>
      </w:tr>
      <w:tr w:rsidR="002E568E" w14:paraId="32E40B83" w14:textId="77777777" w:rsidTr="00466A6D">
        <w:tc>
          <w:tcPr>
            <w:tcW w:w="4338" w:type="dxa"/>
            <w:tcBorders>
              <w:left w:val="single" w:sz="4" w:space="0" w:color="auto"/>
              <w:right w:val="single" w:sz="4" w:space="0" w:color="auto"/>
            </w:tcBorders>
          </w:tcPr>
          <w:p w14:paraId="27023F04" w14:textId="77777777" w:rsidR="002E568E" w:rsidRDefault="002E568E" w:rsidP="002E568E">
            <w:r>
              <w:t>18.2. </w:t>
            </w:r>
            <w:proofErr w:type="spellStart"/>
            <w:r>
              <w:t>Šalis</w:t>
            </w:r>
            <w:proofErr w:type="spellEnd"/>
            <w:r>
              <w:t xml:space="preserve">, </w:t>
            </w:r>
            <w:proofErr w:type="spellStart"/>
            <w:r>
              <w:t>prašanti</w:t>
            </w:r>
            <w:proofErr w:type="spellEnd"/>
            <w:r>
              <w:t xml:space="preserve"> </w:t>
            </w:r>
            <w:proofErr w:type="spellStart"/>
            <w:r>
              <w:t>ją</w:t>
            </w:r>
            <w:proofErr w:type="spellEnd"/>
            <w:r>
              <w:t xml:space="preserve"> </w:t>
            </w:r>
            <w:proofErr w:type="spellStart"/>
            <w:r>
              <w:t>atleisti</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privalo</w:t>
            </w:r>
            <w:proofErr w:type="spellEnd"/>
            <w:r>
              <w:t xml:space="preserve"> </w:t>
            </w:r>
            <w:proofErr w:type="spellStart"/>
            <w:r>
              <w:t>pranešti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apie</w:t>
            </w:r>
            <w:proofErr w:type="spellEnd"/>
            <w:r>
              <w:t xml:space="preserve"> </w:t>
            </w:r>
            <w:proofErr w:type="spellStart"/>
            <w:r>
              <w:t>nenugalimos</w:t>
            </w:r>
            <w:proofErr w:type="spellEnd"/>
            <w:r>
              <w:t xml:space="preserve"> </w:t>
            </w:r>
            <w:proofErr w:type="spellStart"/>
            <w:r>
              <w:t>jėgos</w:t>
            </w:r>
            <w:proofErr w:type="spellEnd"/>
            <w:r>
              <w:t xml:space="preserve"> </w:t>
            </w:r>
            <w:proofErr w:type="spellStart"/>
            <w:r>
              <w:t>aplinkybes</w:t>
            </w:r>
            <w:proofErr w:type="spellEnd"/>
            <w:r>
              <w:t xml:space="preserve">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tokių</w:t>
            </w:r>
            <w:proofErr w:type="spellEnd"/>
            <w:r>
              <w:t xml:space="preserve"> </w:t>
            </w:r>
            <w:proofErr w:type="spellStart"/>
            <w:r>
              <w:t>aplinkybių</w:t>
            </w:r>
            <w:proofErr w:type="spellEnd"/>
            <w:r>
              <w:t xml:space="preserve"> </w:t>
            </w:r>
            <w:proofErr w:type="spellStart"/>
            <w:r>
              <w:t>atsiradimo</w:t>
            </w:r>
            <w:proofErr w:type="spellEnd"/>
            <w:r>
              <w:t xml:space="preserve"> </w:t>
            </w:r>
            <w:proofErr w:type="spellStart"/>
            <w:r>
              <w:t>ar</w:t>
            </w:r>
            <w:proofErr w:type="spellEnd"/>
            <w:r>
              <w:t xml:space="preserve"> </w:t>
            </w:r>
            <w:proofErr w:type="spellStart"/>
            <w:r>
              <w:t>paaiškėjimo</w:t>
            </w:r>
            <w:proofErr w:type="spellEnd"/>
            <w:r>
              <w:t xml:space="preserve">, </w:t>
            </w:r>
            <w:proofErr w:type="spellStart"/>
            <w:r>
              <w:t>pateikdama</w:t>
            </w:r>
            <w:proofErr w:type="spellEnd"/>
            <w:r>
              <w:t xml:space="preserve"> </w:t>
            </w:r>
            <w:proofErr w:type="spellStart"/>
            <w:r>
              <w:t>įrodymus</w:t>
            </w:r>
            <w:proofErr w:type="spellEnd"/>
            <w:r>
              <w:t xml:space="preserve">, </w:t>
            </w:r>
            <w:proofErr w:type="spellStart"/>
            <w:r>
              <w:t>kad</w:t>
            </w:r>
            <w:proofErr w:type="spellEnd"/>
            <w:r>
              <w:t xml:space="preserve"> ji </w:t>
            </w:r>
            <w:proofErr w:type="spellStart"/>
            <w:r>
              <w:t>ėmėsi</w:t>
            </w:r>
            <w:proofErr w:type="spellEnd"/>
            <w:r>
              <w:t xml:space="preserve"> </w:t>
            </w:r>
            <w:proofErr w:type="spellStart"/>
            <w:r>
              <w:t>visų</w:t>
            </w:r>
            <w:proofErr w:type="spellEnd"/>
            <w:r>
              <w:t xml:space="preserve"> </w:t>
            </w:r>
            <w:proofErr w:type="spellStart"/>
            <w:r>
              <w:t>pagrįstų</w:t>
            </w:r>
            <w:proofErr w:type="spellEnd"/>
            <w:r>
              <w:t xml:space="preserve"> </w:t>
            </w:r>
            <w:proofErr w:type="spellStart"/>
            <w:r>
              <w:t>atsargumo</w:t>
            </w:r>
            <w:proofErr w:type="spellEnd"/>
            <w:r>
              <w:t xml:space="preserve"> </w:t>
            </w:r>
            <w:proofErr w:type="spellStart"/>
            <w:r>
              <w:t>priemonių</w:t>
            </w:r>
            <w:proofErr w:type="spellEnd"/>
            <w:r>
              <w:t xml:space="preserve"> ir </w:t>
            </w:r>
            <w:proofErr w:type="spellStart"/>
            <w:r>
              <w:t>dėjo</w:t>
            </w:r>
            <w:proofErr w:type="spellEnd"/>
            <w:r>
              <w:t xml:space="preserve"> visas </w:t>
            </w:r>
            <w:proofErr w:type="spellStart"/>
            <w:r>
              <w:t>pastangas</w:t>
            </w:r>
            <w:proofErr w:type="spellEnd"/>
            <w:r>
              <w:t xml:space="preserve">, </w:t>
            </w:r>
            <w:proofErr w:type="spellStart"/>
            <w:r>
              <w:t>kad</w:t>
            </w:r>
            <w:proofErr w:type="spellEnd"/>
            <w:r>
              <w:t xml:space="preserve"> </w:t>
            </w:r>
            <w:proofErr w:type="spellStart"/>
            <w:r>
              <w:t>sumažintų</w:t>
            </w:r>
            <w:proofErr w:type="spellEnd"/>
            <w:r>
              <w:t xml:space="preserve"> </w:t>
            </w:r>
            <w:proofErr w:type="spellStart"/>
            <w:r>
              <w:t>išlaidas</w:t>
            </w:r>
            <w:proofErr w:type="spellEnd"/>
            <w:r>
              <w:t xml:space="preserve"> </w:t>
            </w:r>
            <w:proofErr w:type="spellStart"/>
            <w:r>
              <w:t>ar</w:t>
            </w:r>
            <w:proofErr w:type="spellEnd"/>
            <w:r>
              <w:t xml:space="preserve"> </w:t>
            </w:r>
            <w:proofErr w:type="spellStart"/>
            <w:r>
              <w:t>neigiamas</w:t>
            </w:r>
            <w:proofErr w:type="spellEnd"/>
            <w:r>
              <w:t xml:space="preserve"> </w:t>
            </w:r>
            <w:proofErr w:type="spellStart"/>
            <w:r>
              <w:t>pasekmes</w:t>
            </w:r>
            <w:proofErr w:type="spellEnd"/>
            <w:r>
              <w:t xml:space="preserve">, </w:t>
            </w:r>
            <w:proofErr w:type="spellStart"/>
            <w:r>
              <w:t>taip</w:t>
            </w:r>
            <w:proofErr w:type="spellEnd"/>
            <w:r>
              <w:t xml:space="preserve"> pat </w:t>
            </w:r>
            <w:proofErr w:type="spellStart"/>
            <w:r>
              <w:t>pranešti</w:t>
            </w:r>
            <w:proofErr w:type="spellEnd"/>
            <w:r>
              <w:t xml:space="preserve"> </w:t>
            </w:r>
            <w:proofErr w:type="spellStart"/>
            <w:r>
              <w:t>galimą</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terminą</w:t>
            </w:r>
            <w:proofErr w:type="spellEnd"/>
            <w:r>
              <w:t xml:space="preserve">. </w:t>
            </w:r>
            <w:proofErr w:type="spellStart"/>
            <w:r>
              <w:t>Šalis</w:t>
            </w:r>
            <w:proofErr w:type="spellEnd"/>
            <w:r>
              <w:t xml:space="preserve"> </w:t>
            </w:r>
            <w:proofErr w:type="spellStart"/>
            <w:r>
              <w:t>taip</w:t>
            </w:r>
            <w:proofErr w:type="spellEnd"/>
            <w:r>
              <w:t xml:space="preserve"> pat </w:t>
            </w:r>
            <w:proofErr w:type="spellStart"/>
            <w:r>
              <w:t>turi</w:t>
            </w:r>
            <w:proofErr w:type="spellEnd"/>
            <w:r>
              <w:t xml:space="preserve"> </w:t>
            </w:r>
            <w:proofErr w:type="spellStart"/>
            <w:r>
              <w:t>pateikti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atitinkamą</w:t>
            </w:r>
            <w:proofErr w:type="spellEnd"/>
            <w:r>
              <w:t xml:space="preserve"> </w:t>
            </w:r>
            <w:proofErr w:type="spellStart"/>
            <w:r>
              <w:t>pranešimą</w:t>
            </w:r>
            <w:proofErr w:type="spellEnd"/>
            <w:r>
              <w:t xml:space="preserve">, kai </w:t>
            </w:r>
            <w:proofErr w:type="spellStart"/>
            <w:r>
              <w:t>išnyksta</w:t>
            </w:r>
            <w:proofErr w:type="spellEnd"/>
            <w:r>
              <w:t xml:space="preserve"> </w:t>
            </w:r>
            <w:proofErr w:type="spellStart"/>
            <w:r>
              <w:t>įsipareigojimų</w:t>
            </w:r>
            <w:proofErr w:type="spellEnd"/>
            <w:r>
              <w:t xml:space="preserve"> </w:t>
            </w:r>
            <w:proofErr w:type="spellStart"/>
            <w:r>
              <w:t>nevykdymo</w:t>
            </w:r>
            <w:proofErr w:type="spellEnd"/>
            <w:r>
              <w:t xml:space="preserve"> </w:t>
            </w:r>
            <w:proofErr w:type="spellStart"/>
            <w:r>
              <w:t>pagrindas</w:t>
            </w:r>
            <w:proofErr w:type="spellEnd"/>
            <w:r>
              <w:t>.</w:t>
            </w:r>
          </w:p>
        </w:tc>
        <w:tc>
          <w:tcPr>
            <w:tcW w:w="4518" w:type="dxa"/>
            <w:tcBorders>
              <w:left w:val="single" w:sz="4" w:space="0" w:color="auto"/>
              <w:right w:val="single" w:sz="4" w:space="0" w:color="auto"/>
            </w:tcBorders>
          </w:tcPr>
          <w:p w14:paraId="1C383208" w14:textId="4E6C7982" w:rsidR="002E568E" w:rsidRDefault="002E568E" w:rsidP="002E568E">
            <w:r w:rsidRPr="00743C15">
              <w:rPr>
                <w:color w:val="000000"/>
                <w:szCs w:val="24"/>
                <w:lang w:val="en-GB"/>
              </w:rPr>
              <w:t>18.2. A Party seeking to be released from liability must notify the other Party of the force majeure circumstances without delay, but no later than within five (5) days from the occurrence or discovery of such circumstances, providing evidence that it has taken all reasonable precautions and made every effort to minimise costs or negative consequences, and must also indicate the expected time of performance. The Party must also notify the other Party when the grounds for non-performance cease to exist.</w:t>
            </w:r>
          </w:p>
        </w:tc>
      </w:tr>
      <w:tr w:rsidR="002E568E" w14:paraId="43D3C056" w14:textId="77777777" w:rsidTr="00466A6D">
        <w:tc>
          <w:tcPr>
            <w:tcW w:w="4338" w:type="dxa"/>
            <w:tcBorders>
              <w:left w:val="single" w:sz="4" w:space="0" w:color="auto"/>
              <w:right w:val="single" w:sz="4" w:space="0" w:color="auto"/>
            </w:tcBorders>
          </w:tcPr>
          <w:p w14:paraId="719A79AD" w14:textId="77777777" w:rsidR="002E568E" w:rsidRDefault="002E568E" w:rsidP="002E568E">
            <w:r>
              <w:lastRenderedPageBreak/>
              <w:t>18.3. </w:t>
            </w:r>
            <w:proofErr w:type="spellStart"/>
            <w:r>
              <w:t>Pagrindas</w:t>
            </w:r>
            <w:proofErr w:type="spellEnd"/>
            <w:r>
              <w:t xml:space="preserve"> </w:t>
            </w:r>
            <w:proofErr w:type="spellStart"/>
            <w:r>
              <w:t>atleisti</w:t>
            </w:r>
            <w:proofErr w:type="spellEnd"/>
            <w:r>
              <w:t xml:space="preserve"> </w:t>
            </w:r>
            <w:proofErr w:type="spellStart"/>
            <w:r>
              <w:t>Šalį</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atsiranda</w:t>
            </w:r>
            <w:proofErr w:type="spellEnd"/>
            <w:r>
              <w:t xml:space="preserve"> </w:t>
            </w:r>
            <w:proofErr w:type="spellStart"/>
            <w:r>
              <w:t>nuo</w:t>
            </w:r>
            <w:proofErr w:type="spellEnd"/>
            <w:r>
              <w:t xml:space="preserve"> </w:t>
            </w:r>
            <w:proofErr w:type="spellStart"/>
            <w:r>
              <w:t>nenugalimos</w:t>
            </w:r>
            <w:proofErr w:type="spellEnd"/>
            <w:r>
              <w:t xml:space="preserve"> </w:t>
            </w:r>
            <w:proofErr w:type="spellStart"/>
            <w:r>
              <w:t>jėgos</w:t>
            </w:r>
            <w:proofErr w:type="spellEnd"/>
            <w:r>
              <w:t xml:space="preserve"> </w:t>
            </w:r>
            <w:proofErr w:type="spellStart"/>
            <w:r>
              <w:t>aplinkybių</w:t>
            </w:r>
            <w:proofErr w:type="spellEnd"/>
            <w:r>
              <w:t xml:space="preserve"> </w:t>
            </w:r>
            <w:proofErr w:type="spellStart"/>
            <w:r>
              <w:t>atsiradimo</w:t>
            </w:r>
            <w:proofErr w:type="spellEnd"/>
            <w:r>
              <w:t xml:space="preserve"> </w:t>
            </w:r>
            <w:proofErr w:type="spellStart"/>
            <w:r>
              <w:t>momento</w:t>
            </w:r>
            <w:proofErr w:type="spellEnd"/>
            <w:r>
              <w:t xml:space="preserve"> </w:t>
            </w:r>
            <w:proofErr w:type="spellStart"/>
            <w:r>
              <w:t>arba</w:t>
            </w:r>
            <w:proofErr w:type="spellEnd"/>
            <w:r>
              <w:t xml:space="preserve">, </w:t>
            </w:r>
            <w:proofErr w:type="spellStart"/>
            <w:r>
              <w:t>jeigu</w:t>
            </w:r>
            <w:proofErr w:type="spellEnd"/>
            <w:r>
              <w:t xml:space="preserve"> </w:t>
            </w:r>
            <w:proofErr w:type="spellStart"/>
            <w:r>
              <w:t>laiku</w:t>
            </w:r>
            <w:proofErr w:type="spellEnd"/>
            <w:r>
              <w:t xml:space="preserve"> </w:t>
            </w:r>
            <w:proofErr w:type="spellStart"/>
            <w:r>
              <w:t>nebuvo</w:t>
            </w:r>
            <w:proofErr w:type="spellEnd"/>
            <w:r>
              <w:t xml:space="preserve"> </w:t>
            </w:r>
            <w:proofErr w:type="spellStart"/>
            <w:r>
              <w:t>pateiktas</w:t>
            </w:r>
            <w:proofErr w:type="spellEnd"/>
            <w:r>
              <w:t xml:space="preserve"> </w:t>
            </w:r>
            <w:proofErr w:type="spellStart"/>
            <w:r>
              <w:t>pranešimas</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pateikimo</w:t>
            </w:r>
            <w:proofErr w:type="spellEnd"/>
            <w:r>
              <w:t xml:space="preserve"> </w:t>
            </w:r>
            <w:proofErr w:type="spellStart"/>
            <w:r>
              <w:t>momento</w:t>
            </w:r>
            <w:proofErr w:type="spellEnd"/>
            <w:r>
              <w:t xml:space="preserve">. </w:t>
            </w:r>
            <w:proofErr w:type="spellStart"/>
            <w:r>
              <w:t>Jeigu</w:t>
            </w:r>
            <w:proofErr w:type="spellEnd"/>
            <w:r>
              <w:t xml:space="preserve"> </w:t>
            </w:r>
            <w:proofErr w:type="spellStart"/>
            <w:r>
              <w:t>Šalis</w:t>
            </w:r>
            <w:proofErr w:type="spellEnd"/>
            <w:r>
              <w:t xml:space="preserve"> </w:t>
            </w:r>
            <w:proofErr w:type="spellStart"/>
            <w:r>
              <w:t>laiku</w:t>
            </w:r>
            <w:proofErr w:type="spellEnd"/>
            <w:r>
              <w:t xml:space="preserve"> </w:t>
            </w:r>
            <w:proofErr w:type="spellStart"/>
            <w:r>
              <w:t>neišsiunčia</w:t>
            </w:r>
            <w:proofErr w:type="spellEnd"/>
            <w:r>
              <w:t xml:space="preserve"> </w:t>
            </w:r>
            <w:proofErr w:type="spellStart"/>
            <w:r>
              <w:t>pranešimo</w:t>
            </w:r>
            <w:proofErr w:type="spellEnd"/>
            <w:r>
              <w:t xml:space="preserve"> </w:t>
            </w:r>
            <w:proofErr w:type="spellStart"/>
            <w:r>
              <w:t>arba</w:t>
            </w:r>
            <w:proofErr w:type="spellEnd"/>
            <w:r>
              <w:t xml:space="preserve"> </w:t>
            </w:r>
            <w:proofErr w:type="spellStart"/>
            <w:r>
              <w:t>neinformuoja</w:t>
            </w:r>
            <w:proofErr w:type="spellEnd"/>
            <w:r>
              <w:t xml:space="preserve">, ji </w:t>
            </w:r>
            <w:proofErr w:type="spellStart"/>
            <w:r>
              <w:t>privalo</w:t>
            </w:r>
            <w:proofErr w:type="spellEnd"/>
            <w:r>
              <w:t xml:space="preserve"> </w:t>
            </w:r>
            <w:proofErr w:type="spellStart"/>
            <w:r>
              <w:t>kompensuoti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žalą</w:t>
            </w:r>
            <w:proofErr w:type="spellEnd"/>
            <w:r>
              <w:t xml:space="preserve">, </w:t>
            </w:r>
            <w:proofErr w:type="spellStart"/>
            <w:r>
              <w:t>kurią</w:t>
            </w:r>
            <w:proofErr w:type="spellEnd"/>
            <w:r>
              <w:t xml:space="preserve"> </w:t>
            </w:r>
            <w:proofErr w:type="spellStart"/>
            <w:r>
              <w:t>ši</w:t>
            </w:r>
            <w:proofErr w:type="spellEnd"/>
            <w:r>
              <w:t xml:space="preserve"> </w:t>
            </w:r>
            <w:proofErr w:type="spellStart"/>
            <w:r>
              <w:t>patyrė</w:t>
            </w:r>
            <w:proofErr w:type="spellEnd"/>
            <w:r>
              <w:t xml:space="preserve"> </w:t>
            </w:r>
            <w:proofErr w:type="spellStart"/>
            <w:r>
              <w:t>dėl</w:t>
            </w:r>
            <w:proofErr w:type="spellEnd"/>
            <w:r>
              <w:t xml:space="preserve"> </w:t>
            </w:r>
            <w:proofErr w:type="spellStart"/>
            <w:r>
              <w:t>laiku</w:t>
            </w:r>
            <w:proofErr w:type="spellEnd"/>
            <w:r>
              <w:t xml:space="preserve"> </w:t>
            </w:r>
            <w:proofErr w:type="spellStart"/>
            <w:r>
              <w:t>nepateikto</w:t>
            </w:r>
            <w:proofErr w:type="spellEnd"/>
            <w:r>
              <w:t xml:space="preserve"> </w:t>
            </w:r>
            <w:proofErr w:type="spellStart"/>
            <w:r>
              <w:t>pranešimo</w:t>
            </w:r>
            <w:proofErr w:type="spellEnd"/>
            <w:r>
              <w:t xml:space="preserve"> </w:t>
            </w:r>
            <w:proofErr w:type="spellStart"/>
            <w:r>
              <w:t>arba</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nebuvo</w:t>
            </w:r>
            <w:proofErr w:type="spellEnd"/>
            <w:r>
              <w:t xml:space="preserve"> </w:t>
            </w:r>
            <w:proofErr w:type="spellStart"/>
            <w:r>
              <w:t>jokio</w:t>
            </w:r>
            <w:proofErr w:type="spellEnd"/>
            <w:r>
              <w:t xml:space="preserve"> </w:t>
            </w:r>
            <w:proofErr w:type="spellStart"/>
            <w:r>
              <w:t>pranešimo</w:t>
            </w:r>
            <w:proofErr w:type="spellEnd"/>
            <w:r>
              <w:t>.</w:t>
            </w:r>
          </w:p>
        </w:tc>
        <w:tc>
          <w:tcPr>
            <w:tcW w:w="4518" w:type="dxa"/>
            <w:tcBorders>
              <w:left w:val="single" w:sz="4" w:space="0" w:color="auto"/>
              <w:right w:val="single" w:sz="4" w:space="0" w:color="auto"/>
            </w:tcBorders>
          </w:tcPr>
          <w:p w14:paraId="4E3AE0ED" w14:textId="20CA1092" w:rsidR="002E568E" w:rsidRDefault="002E568E" w:rsidP="002E568E">
            <w:r w:rsidRPr="00C760C6">
              <w:rPr>
                <w:color w:val="000000"/>
                <w:szCs w:val="24"/>
                <w:lang w:val="en-GB"/>
              </w:rPr>
              <w:t>18.3. The grounds for release from liability shall arise from the moment the force majeure circumstances occur or, if notice was not given in time, from the moment the notice is provided. If the Party fails to give notice in time or fails to notify at all, it must compensate the other Party for any damage caused by the delay or failure to notify.</w:t>
            </w:r>
          </w:p>
        </w:tc>
      </w:tr>
      <w:tr w:rsidR="002E568E" w14:paraId="4C0D77C7" w14:textId="77777777" w:rsidTr="00466A6D">
        <w:tc>
          <w:tcPr>
            <w:tcW w:w="4338" w:type="dxa"/>
            <w:tcBorders>
              <w:left w:val="single" w:sz="4" w:space="0" w:color="auto"/>
              <w:bottom w:val="single" w:sz="4" w:space="0" w:color="auto"/>
              <w:right w:val="single" w:sz="4" w:space="0" w:color="auto"/>
            </w:tcBorders>
          </w:tcPr>
          <w:p w14:paraId="2D866DB9" w14:textId="77777777" w:rsidR="002E568E" w:rsidRDefault="002E568E" w:rsidP="002E568E">
            <w:r>
              <w:t>18.4. </w:t>
            </w:r>
            <w:proofErr w:type="spellStart"/>
            <w:r>
              <w:t>Jeigu</w:t>
            </w:r>
            <w:proofErr w:type="spellEnd"/>
            <w:r>
              <w:t xml:space="preserve"> </w:t>
            </w:r>
            <w:proofErr w:type="spellStart"/>
            <w:r>
              <w:t>nenugalimos</w:t>
            </w:r>
            <w:proofErr w:type="spellEnd"/>
            <w:r>
              <w:t xml:space="preserve"> </w:t>
            </w:r>
            <w:proofErr w:type="spellStart"/>
            <w:r>
              <w:t>jėgos</w:t>
            </w:r>
            <w:proofErr w:type="spellEnd"/>
            <w:r>
              <w:t xml:space="preserve"> (force majeure) </w:t>
            </w:r>
            <w:proofErr w:type="spellStart"/>
            <w:r>
              <w:t>aplinkybės</w:t>
            </w:r>
            <w:proofErr w:type="spellEnd"/>
            <w:r>
              <w:t xml:space="preserve"> </w:t>
            </w:r>
            <w:proofErr w:type="spellStart"/>
            <w:r>
              <w:t>tęsiasi</w:t>
            </w:r>
            <w:proofErr w:type="spellEnd"/>
            <w:r>
              <w:t xml:space="preserve"> </w:t>
            </w:r>
            <w:proofErr w:type="spellStart"/>
            <w:r>
              <w:t>ilgiau</w:t>
            </w:r>
            <w:proofErr w:type="spellEnd"/>
            <w:r>
              <w:t xml:space="preserve"> </w:t>
            </w:r>
            <w:proofErr w:type="spellStart"/>
            <w:r>
              <w:t>negu</w:t>
            </w:r>
            <w:proofErr w:type="spellEnd"/>
            <w:r>
              <w:t xml:space="preserve"> 1 (</w:t>
            </w:r>
            <w:proofErr w:type="spellStart"/>
            <w:r>
              <w:t>vieną</w:t>
            </w:r>
            <w:proofErr w:type="spellEnd"/>
            <w:r>
              <w:t xml:space="preserve">) </w:t>
            </w:r>
            <w:proofErr w:type="spellStart"/>
            <w:r>
              <w:t>mėnesį</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jas</w:t>
            </w:r>
            <w:proofErr w:type="spellEnd"/>
            <w:r>
              <w:t xml:space="preserve"> </w:t>
            </w:r>
            <w:proofErr w:type="spellStart"/>
            <w:r>
              <w:t>gavimo</w:t>
            </w:r>
            <w:proofErr w:type="spellEnd"/>
            <w:r>
              <w:t xml:space="preserve"> </w:t>
            </w:r>
            <w:proofErr w:type="spellStart"/>
            <w:r>
              <w:t>dienos</w:t>
            </w:r>
            <w:proofErr w:type="spellEnd"/>
            <w:r>
              <w:t xml:space="preserve">, bet </w:t>
            </w:r>
            <w:proofErr w:type="spellStart"/>
            <w:r>
              <w:t>kuri</w:t>
            </w:r>
            <w:proofErr w:type="spellEnd"/>
            <w:r>
              <w:t xml:space="preserve"> </w:t>
            </w:r>
            <w:proofErr w:type="spellStart"/>
            <w:r>
              <w:t>Šalis</w:t>
            </w:r>
            <w:proofErr w:type="spellEnd"/>
            <w:r>
              <w:t xml:space="preserve"> </w:t>
            </w:r>
            <w:proofErr w:type="spellStart"/>
            <w:r>
              <w:t>gali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apie</w:t>
            </w:r>
            <w:proofErr w:type="spellEnd"/>
            <w:r>
              <w:t xml:space="preserve"> tai </w:t>
            </w:r>
            <w:proofErr w:type="spellStart"/>
            <w:r>
              <w:t>pranešusi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prieš</w:t>
            </w:r>
            <w:proofErr w:type="spellEnd"/>
            <w:r>
              <w:t xml:space="preserve">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Nenugalima</w:t>
            </w:r>
            <w:proofErr w:type="spellEnd"/>
            <w:r>
              <w:t xml:space="preserve"> </w:t>
            </w:r>
            <w:proofErr w:type="spellStart"/>
            <w:r>
              <w:t>jėga</w:t>
            </w:r>
            <w:proofErr w:type="spellEnd"/>
            <w:r>
              <w:t xml:space="preserve"> </w:t>
            </w:r>
            <w:proofErr w:type="spellStart"/>
            <w:r>
              <w:t>nelaikoma</w:t>
            </w:r>
            <w:proofErr w:type="spellEnd"/>
            <w:r>
              <w:t xml:space="preserve"> tai, </w:t>
            </w:r>
            <w:proofErr w:type="spellStart"/>
            <w:r>
              <w:t>kad</w:t>
            </w:r>
            <w:proofErr w:type="spellEnd"/>
            <w:r>
              <w:t xml:space="preserve"> </w:t>
            </w:r>
            <w:proofErr w:type="spellStart"/>
            <w:r>
              <w:t>Šalis</w:t>
            </w:r>
            <w:proofErr w:type="spellEnd"/>
            <w:r>
              <w:t xml:space="preserve"> </w:t>
            </w:r>
            <w:proofErr w:type="spellStart"/>
            <w:r>
              <w:t>neturi</w:t>
            </w:r>
            <w:proofErr w:type="spellEnd"/>
            <w:r>
              <w:t xml:space="preserve"> </w:t>
            </w:r>
            <w:proofErr w:type="spellStart"/>
            <w:r>
              <w:t>reikiamų</w:t>
            </w:r>
            <w:proofErr w:type="spellEnd"/>
            <w:r>
              <w:t xml:space="preserve"> </w:t>
            </w:r>
            <w:proofErr w:type="spellStart"/>
            <w:r>
              <w:t>finansinių</w:t>
            </w:r>
            <w:proofErr w:type="spellEnd"/>
            <w:r>
              <w:t xml:space="preserve"> </w:t>
            </w:r>
            <w:proofErr w:type="spellStart"/>
            <w:r>
              <w:t>išteklių</w:t>
            </w:r>
            <w:proofErr w:type="spellEnd"/>
            <w:r>
              <w:t xml:space="preserve"> </w:t>
            </w:r>
            <w:proofErr w:type="spellStart"/>
            <w:r>
              <w:t>arba</w:t>
            </w:r>
            <w:proofErr w:type="spellEnd"/>
            <w:r>
              <w:t xml:space="preserve"> </w:t>
            </w:r>
            <w:proofErr w:type="spellStart"/>
            <w:r>
              <w:t>skolininko</w:t>
            </w:r>
            <w:proofErr w:type="spellEnd"/>
            <w:r>
              <w:t xml:space="preserve"> </w:t>
            </w:r>
            <w:proofErr w:type="spellStart"/>
            <w:r>
              <w:t>kontrahentai</w:t>
            </w:r>
            <w:proofErr w:type="spellEnd"/>
            <w:r>
              <w:t xml:space="preserve"> </w:t>
            </w:r>
            <w:proofErr w:type="spellStart"/>
            <w:r>
              <w:t>pažeidžia</w:t>
            </w:r>
            <w:proofErr w:type="spellEnd"/>
            <w:r>
              <w:t xml:space="preserve"> </w:t>
            </w:r>
            <w:proofErr w:type="spellStart"/>
            <w:r>
              <w:t>savo</w:t>
            </w:r>
            <w:proofErr w:type="spellEnd"/>
            <w:r>
              <w:t xml:space="preserve"> </w:t>
            </w:r>
            <w:proofErr w:type="spellStart"/>
            <w:r>
              <w:t>prievoles</w:t>
            </w:r>
            <w:proofErr w:type="spellEnd"/>
            <w:r>
              <w:t xml:space="preserve">, </w:t>
            </w:r>
            <w:proofErr w:type="spellStart"/>
            <w:r>
              <w:t>arba</w:t>
            </w:r>
            <w:proofErr w:type="spellEnd"/>
            <w:r>
              <w:t xml:space="preserve"> </w:t>
            </w:r>
            <w:proofErr w:type="spellStart"/>
            <w:r>
              <w:t>skolininkas</w:t>
            </w:r>
            <w:proofErr w:type="spellEnd"/>
            <w:r>
              <w:t xml:space="preserve"> </w:t>
            </w:r>
            <w:proofErr w:type="spellStart"/>
            <w:r>
              <w:t>pažeidžia</w:t>
            </w:r>
            <w:proofErr w:type="spellEnd"/>
            <w:r>
              <w:t xml:space="preserve"> </w:t>
            </w:r>
            <w:proofErr w:type="spellStart"/>
            <w:r>
              <w:t>savo</w:t>
            </w:r>
            <w:proofErr w:type="spellEnd"/>
            <w:r>
              <w:t xml:space="preserve"> </w:t>
            </w:r>
            <w:proofErr w:type="spellStart"/>
            <w:r>
              <w:t>prievoles</w:t>
            </w:r>
            <w:proofErr w:type="spellEnd"/>
            <w:r>
              <w:t xml:space="preserve"> </w:t>
            </w:r>
            <w:proofErr w:type="spellStart"/>
            <w:r>
              <w:t>kontrahentams</w:t>
            </w:r>
            <w:proofErr w:type="spellEnd"/>
            <w:r>
              <w:t>.</w:t>
            </w:r>
          </w:p>
        </w:tc>
        <w:tc>
          <w:tcPr>
            <w:tcW w:w="4518" w:type="dxa"/>
            <w:tcBorders>
              <w:left w:val="single" w:sz="4" w:space="0" w:color="auto"/>
              <w:bottom w:val="single" w:sz="4" w:space="0" w:color="auto"/>
              <w:right w:val="single" w:sz="4" w:space="0" w:color="auto"/>
            </w:tcBorders>
          </w:tcPr>
          <w:p w14:paraId="192C1AD1" w14:textId="77FECC84" w:rsidR="002E568E" w:rsidRDefault="002E568E" w:rsidP="002E568E">
            <w:r w:rsidRPr="00C760C6">
              <w:rPr>
                <w:color w:val="000000"/>
                <w:szCs w:val="24"/>
                <w:lang w:val="en-GB"/>
              </w:rPr>
              <w:t>18.4. If force majeure circumstances persist for more than one (1) month from the date of receipt of the notice, either Party may terminate the Contract by giving five (5) working days’ notice to the other Party. Lack of financial resources, breach of obligations by the debtor’s counterparties, or the debtor’s breach of obligations to its counterparties shall not be considered force majeure.</w:t>
            </w:r>
          </w:p>
        </w:tc>
      </w:tr>
      <w:tr w:rsidR="002E568E" w14:paraId="261B99A1" w14:textId="77777777" w:rsidTr="00466A6D">
        <w:tc>
          <w:tcPr>
            <w:tcW w:w="4338" w:type="dxa"/>
            <w:tcBorders>
              <w:top w:val="single" w:sz="4" w:space="0" w:color="auto"/>
              <w:left w:val="single" w:sz="4" w:space="0" w:color="auto"/>
              <w:right w:val="single" w:sz="4" w:space="0" w:color="auto"/>
            </w:tcBorders>
          </w:tcPr>
          <w:p w14:paraId="3BB8DB72" w14:textId="77777777" w:rsidR="002E568E" w:rsidRDefault="002E568E" w:rsidP="002E568E">
            <w:r w:rsidRPr="00466A6D">
              <w:rPr>
                <w:b/>
                <w:bCs/>
                <w:caps/>
                <w:color w:val="000000"/>
                <w:szCs w:val="24"/>
              </w:rPr>
              <w:t>19.  SUTARTIES NUOSTATŲ NEGALIOJIMAS</w:t>
            </w:r>
          </w:p>
        </w:tc>
        <w:tc>
          <w:tcPr>
            <w:tcW w:w="4518" w:type="dxa"/>
            <w:tcBorders>
              <w:top w:val="single" w:sz="4" w:space="0" w:color="auto"/>
              <w:left w:val="single" w:sz="4" w:space="0" w:color="auto"/>
              <w:right w:val="single" w:sz="4" w:space="0" w:color="auto"/>
            </w:tcBorders>
          </w:tcPr>
          <w:p w14:paraId="4D792BFC" w14:textId="77777777" w:rsidR="002E568E" w:rsidRPr="00466A6D" w:rsidRDefault="002E568E" w:rsidP="002E568E">
            <w:pPr>
              <w:rPr>
                <w:b/>
                <w:bCs/>
                <w:caps/>
                <w:color w:val="000000"/>
                <w:szCs w:val="24"/>
              </w:rPr>
            </w:pPr>
            <w:r>
              <w:rPr>
                <w:b/>
                <w:bCs/>
                <w:caps/>
                <w:color w:val="000000"/>
                <w:szCs w:val="24"/>
              </w:rPr>
              <w:t>19. INVALIDITY OF THE PROVISIONS OF THE CONTRACT</w:t>
            </w:r>
          </w:p>
          <w:p w14:paraId="3DC76933" w14:textId="5B28F62E" w:rsidR="002E568E" w:rsidRDefault="002E568E" w:rsidP="002E568E"/>
        </w:tc>
      </w:tr>
      <w:tr w:rsidR="002E568E" w14:paraId="0E122214" w14:textId="77777777" w:rsidTr="00466A6D">
        <w:tc>
          <w:tcPr>
            <w:tcW w:w="4338" w:type="dxa"/>
            <w:tcBorders>
              <w:left w:val="single" w:sz="4" w:space="0" w:color="auto"/>
              <w:right w:val="single" w:sz="4" w:space="0" w:color="auto"/>
            </w:tcBorders>
          </w:tcPr>
          <w:p w14:paraId="0BE16FA3" w14:textId="77777777" w:rsidR="002E568E" w:rsidRDefault="002E568E" w:rsidP="002E568E">
            <w:r>
              <w:t>19.1. </w:t>
            </w:r>
            <w:proofErr w:type="spellStart"/>
            <w:r>
              <w:t>Jeigu</w:t>
            </w:r>
            <w:proofErr w:type="spellEnd"/>
            <w:r>
              <w:t xml:space="preserve"> </w:t>
            </w:r>
            <w:proofErr w:type="spellStart"/>
            <w:r>
              <w:t>kuri</w:t>
            </w:r>
            <w:proofErr w:type="spellEnd"/>
            <w:r>
              <w:t xml:space="preserve"> </w:t>
            </w:r>
            <w:proofErr w:type="spellStart"/>
            <w:r>
              <w:t>nors</w:t>
            </w:r>
            <w:proofErr w:type="spellEnd"/>
            <w:r>
              <w:t xml:space="preserve"> </w:t>
            </w:r>
            <w:proofErr w:type="spellStart"/>
            <w:r>
              <w:t>Sutarties</w:t>
            </w:r>
            <w:proofErr w:type="spellEnd"/>
            <w:r>
              <w:t xml:space="preserve"> </w:t>
            </w:r>
            <w:proofErr w:type="spellStart"/>
            <w:r>
              <w:t>nuostata</w:t>
            </w:r>
            <w:proofErr w:type="spellEnd"/>
            <w:r>
              <w:t xml:space="preserve"> </w:t>
            </w:r>
            <w:proofErr w:type="spellStart"/>
            <w:r>
              <w:t>yra</w:t>
            </w:r>
            <w:proofErr w:type="spellEnd"/>
            <w:r>
              <w:t xml:space="preserve"> </w:t>
            </w:r>
            <w:proofErr w:type="spellStart"/>
            <w:r>
              <w:t>arba</w:t>
            </w:r>
            <w:proofErr w:type="spellEnd"/>
            <w:r>
              <w:t xml:space="preserve"> </w:t>
            </w:r>
            <w:proofErr w:type="spellStart"/>
            <w:r>
              <w:t>tampa</w:t>
            </w:r>
            <w:proofErr w:type="spellEnd"/>
            <w:r>
              <w:t xml:space="preserve"> </w:t>
            </w:r>
            <w:proofErr w:type="spellStart"/>
            <w:r>
              <w:t>dalinai</w:t>
            </w:r>
            <w:proofErr w:type="spellEnd"/>
            <w:r>
              <w:t xml:space="preserve"> </w:t>
            </w:r>
            <w:proofErr w:type="spellStart"/>
            <w:r>
              <w:t>ar</w:t>
            </w:r>
            <w:proofErr w:type="spellEnd"/>
            <w:r>
              <w:t xml:space="preserve"> </w:t>
            </w:r>
            <w:proofErr w:type="spellStart"/>
            <w:r>
              <w:t>pilnai</w:t>
            </w:r>
            <w:proofErr w:type="spellEnd"/>
            <w:r>
              <w:t xml:space="preserve"> </w:t>
            </w:r>
            <w:proofErr w:type="spellStart"/>
            <w:r>
              <w:t>negaliojanti</w:t>
            </w:r>
            <w:proofErr w:type="spellEnd"/>
            <w:r>
              <w:t xml:space="preserve">, </w:t>
            </w:r>
            <w:proofErr w:type="spellStart"/>
            <w:r>
              <w:t>Šalys</w:t>
            </w:r>
            <w:proofErr w:type="spellEnd"/>
            <w:r>
              <w:t xml:space="preserve"> </w:t>
            </w:r>
            <w:proofErr w:type="spellStart"/>
            <w:r>
              <w:t>privalo</w:t>
            </w:r>
            <w:proofErr w:type="spellEnd"/>
            <w:r>
              <w:t xml:space="preserve"> </w:t>
            </w:r>
            <w:proofErr w:type="spellStart"/>
            <w:r>
              <w:t>kuo</w:t>
            </w:r>
            <w:proofErr w:type="spellEnd"/>
            <w:r>
              <w:t xml:space="preserve"> </w:t>
            </w:r>
            <w:proofErr w:type="spellStart"/>
            <w:r>
              <w:t>skubiau</w:t>
            </w:r>
            <w:proofErr w:type="spellEnd"/>
            <w:r>
              <w:t xml:space="preserve"> </w:t>
            </w:r>
            <w:proofErr w:type="spellStart"/>
            <w:r>
              <w:t>sudaryti</w:t>
            </w:r>
            <w:proofErr w:type="spellEnd"/>
            <w:r>
              <w:t xml:space="preserve"> </w:t>
            </w:r>
            <w:proofErr w:type="spellStart"/>
            <w:r>
              <w:t>Susitarimą</w:t>
            </w:r>
            <w:proofErr w:type="spellEnd"/>
            <w:r>
              <w:t xml:space="preserve">, ir </w:t>
            </w:r>
            <w:proofErr w:type="spellStart"/>
            <w:r>
              <w:t>juo</w:t>
            </w:r>
            <w:proofErr w:type="spellEnd"/>
            <w:r>
              <w:t xml:space="preserve"> </w:t>
            </w:r>
            <w:proofErr w:type="spellStart"/>
            <w:r>
              <w:t>pakeisti</w:t>
            </w:r>
            <w:proofErr w:type="spellEnd"/>
            <w:r>
              <w:t xml:space="preserve"> </w:t>
            </w:r>
            <w:proofErr w:type="spellStart"/>
            <w:r>
              <w:t>negaliojančią</w:t>
            </w:r>
            <w:proofErr w:type="spellEnd"/>
            <w:r>
              <w:t xml:space="preserve"> </w:t>
            </w:r>
            <w:proofErr w:type="spellStart"/>
            <w:r>
              <w:t>nuostatą</w:t>
            </w:r>
            <w:proofErr w:type="spellEnd"/>
            <w:r>
              <w:t xml:space="preserve"> </w:t>
            </w:r>
            <w:proofErr w:type="spellStart"/>
            <w:r>
              <w:t>kita</w:t>
            </w:r>
            <w:proofErr w:type="spellEnd"/>
            <w:r>
              <w:t xml:space="preserve"> </w:t>
            </w:r>
            <w:proofErr w:type="spellStart"/>
            <w:r>
              <w:t>nuostata</w:t>
            </w:r>
            <w:proofErr w:type="spellEnd"/>
            <w:r>
              <w:t xml:space="preserve">, </w:t>
            </w:r>
            <w:proofErr w:type="spellStart"/>
            <w:r>
              <w:t>kuri</w:t>
            </w:r>
            <w:proofErr w:type="spellEnd"/>
            <w:r>
              <w:t xml:space="preserve">, </w:t>
            </w:r>
            <w:proofErr w:type="spellStart"/>
            <w:r>
              <w:t>kiek</w:t>
            </w:r>
            <w:proofErr w:type="spellEnd"/>
            <w:r>
              <w:t xml:space="preserve"> tai </w:t>
            </w:r>
            <w:proofErr w:type="spellStart"/>
            <w:r>
              <w:t>yra</w:t>
            </w:r>
            <w:proofErr w:type="spellEnd"/>
            <w:r>
              <w:t xml:space="preserve"> </w:t>
            </w:r>
            <w:proofErr w:type="spellStart"/>
            <w:r>
              <w:t>įmanoma</w:t>
            </w:r>
            <w:proofErr w:type="spellEnd"/>
            <w:r>
              <w:t xml:space="preserve">, </w:t>
            </w:r>
            <w:proofErr w:type="spellStart"/>
            <w:r>
              <w:t>turėtų</w:t>
            </w:r>
            <w:proofErr w:type="spellEnd"/>
            <w:r>
              <w:t xml:space="preserve"> </w:t>
            </w:r>
            <w:proofErr w:type="spellStart"/>
            <w:r>
              <w:t>tokį</w:t>
            </w:r>
            <w:proofErr w:type="spellEnd"/>
            <w:r>
              <w:t xml:space="preserve"> </w:t>
            </w:r>
            <w:proofErr w:type="spellStart"/>
            <w:r>
              <w:t>patį</w:t>
            </w:r>
            <w:proofErr w:type="spellEnd"/>
            <w:r>
              <w:t xml:space="preserve"> </w:t>
            </w:r>
            <w:proofErr w:type="spellStart"/>
            <w:r>
              <w:t>ekonominį</w:t>
            </w:r>
            <w:proofErr w:type="spellEnd"/>
            <w:r>
              <w:t xml:space="preserve"> ir </w:t>
            </w:r>
            <w:proofErr w:type="spellStart"/>
            <w:r>
              <w:t>teisinį</w:t>
            </w:r>
            <w:proofErr w:type="spellEnd"/>
            <w:r>
              <w:t xml:space="preserve"> </w:t>
            </w:r>
            <w:proofErr w:type="spellStart"/>
            <w:r>
              <w:t>efektą</w:t>
            </w:r>
            <w:proofErr w:type="spellEnd"/>
            <w:r>
              <w:t xml:space="preserve">, </w:t>
            </w:r>
            <w:proofErr w:type="spellStart"/>
            <w:r>
              <w:t>kokio</w:t>
            </w:r>
            <w:proofErr w:type="spellEnd"/>
            <w:r>
              <w:t xml:space="preserve"> </w:t>
            </w:r>
            <w:proofErr w:type="spellStart"/>
            <w:r>
              <w:t>buvo</w:t>
            </w:r>
            <w:proofErr w:type="spellEnd"/>
            <w:r>
              <w:t xml:space="preserve"> </w:t>
            </w:r>
            <w:proofErr w:type="spellStart"/>
            <w:r>
              <w:t>siekta</w:t>
            </w:r>
            <w:proofErr w:type="spellEnd"/>
            <w:r>
              <w:t xml:space="preserve"> </w:t>
            </w:r>
            <w:proofErr w:type="spellStart"/>
            <w:r>
              <w:t>susitariant</w:t>
            </w:r>
            <w:proofErr w:type="spellEnd"/>
            <w:r>
              <w:t xml:space="preserve"> </w:t>
            </w:r>
            <w:proofErr w:type="spellStart"/>
            <w:r>
              <w:t>dėl</w:t>
            </w:r>
            <w:proofErr w:type="spellEnd"/>
            <w:r>
              <w:t xml:space="preserve"> </w:t>
            </w:r>
            <w:proofErr w:type="spellStart"/>
            <w:r>
              <w:t>negaliojančios</w:t>
            </w:r>
            <w:proofErr w:type="spellEnd"/>
            <w:r>
              <w:t xml:space="preserve"> </w:t>
            </w:r>
            <w:proofErr w:type="spellStart"/>
            <w:r>
              <w:t>Sutarties</w:t>
            </w:r>
            <w:proofErr w:type="spellEnd"/>
            <w:r>
              <w:t xml:space="preserve"> </w:t>
            </w:r>
            <w:proofErr w:type="spellStart"/>
            <w:r>
              <w:t>nuostatos</w:t>
            </w:r>
            <w:proofErr w:type="spellEnd"/>
            <w:r>
              <w:t xml:space="preserve">. </w:t>
            </w:r>
            <w:proofErr w:type="spellStart"/>
            <w:r>
              <w:t>Tokia</w:t>
            </w:r>
            <w:proofErr w:type="spellEnd"/>
            <w:r>
              <w:t xml:space="preserve"> </w:t>
            </w:r>
            <w:proofErr w:type="spellStart"/>
            <w:r>
              <w:t>negaliojanti</w:t>
            </w:r>
            <w:proofErr w:type="spellEnd"/>
            <w:r>
              <w:t xml:space="preserve"> </w:t>
            </w:r>
            <w:proofErr w:type="spellStart"/>
            <w:r>
              <w:t>nuostata</w:t>
            </w:r>
            <w:proofErr w:type="spellEnd"/>
            <w:r>
              <w:t xml:space="preserve"> </w:t>
            </w:r>
            <w:proofErr w:type="spellStart"/>
            <w:r>
              <w:t>nedaro</w:t>
            </w:r>
            <w:proofErr w:type="spellEnd"/>
            <w:r>
              <w:t xml:space="preserve"> </w:t>
            </w:r>
            <w:proofErr w:type="spellStart"/>
            <w:r>
              <w:t>negaliojančiomis</w:t>
            </w:r>
            <w:proofErr w:type="spellEnd"/>
            <w:r>
              <w:t xml:space="preserve"> </w:t>
            </w:r>
            <w:proofErr w:type="spellStart"/>
            <w:r>
              <w:t>kitų</w:t>
            </w:r>
            <w:proofErr w:type="spellEnd"/>
            <w:r>
              <w:t xml:space="preserve"> </w:t>
            </w:r>
            <w:proofErr w:type="spellStart"/>
            <w:r>
              <w:t>Sutarties</w:t>
            </w:r>
            <w:proofErr w:type="spellEnd"/>
            <w:r>
              <w:t xml:space="preserve"> </w:t>
            </w:r>
            <w:proofErr w:type="spellStart"/>
            <w:r>
              <w:t>nuostatų</w:t>
            </w:r>
            <w:proofErr w:type="spellEnd"/>
            <w:r>
              <w:t xml:space="preserve">, </w:t>
            </w:r>
            <w:proofErr w:type="spellStart"/>
            <w:r>
              <w:t>jeigu</w:t>
            </w:r>
            <w:proofErr w:type="spellEnd"/>
            <w:r>
              <w:t xml:space="preserve"> tai </w:t>
            </w:r>
            <w:proofErr w:type="spellStart"/>
            <w:r>
              <w:t>nepažeidžia</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ir </w:t>
            </w:r>
            <w:proofErr w:type="spellStart"/>
            <w:r>
              <w:t>galima</w:t>
            </w:r>
            <w:proofErr w:type="spellEnd"/>
            <w:r>
              <w:t xml:space="preserve"> </w:t>
            </w:r>
            <w:proofErr w:type="spellStart"/>
            <w:r>
              <w:t>daryti</w:t>
            </w:r>
            <w:proofErr w:type="spellEnd"/>
            <w:r>
              <w:t xml:space="preserve"> </w:t>
            </w:r>
            <w:proofErr w:type="spellStart"/>
            <w:r>
              <w:t>prielaidą</w:t>
            </w:r>
            <w:proofErr w:type="spellEnd"/>
            <w:r>
              <w:t xml:space="preserve">, </w:t>
            </w:r>
            <w:proofErr w:type="spellStart"/>
            <w:r>
              <w:t>kad</w:t>
            </w:r>
            <w:proofErr w:type="spellEnd"/>
            <w:r>
              <w:t xml:space="preserve"> </w:t>
            </w:r>
            <w:proofErr w:type="spellStart"/>
            <w:r>
              <w:t>Sutartis</w:t>
            </w:r>
            <w:proofErr w:type="spellEnd"/>
            <w:r>
              <w:t xml:space="preserve"> </w:t>
            </w:r>
            <w:proofErr w:type="spellStart"/>
            <w:r>
              <w:t>būtų</w:t>
            </w:r>
            <w:proofErr w:type="spellEnd"/>
            <w:r>
              <w:t xml:space="preserve"> </w:t>
            </w:r>
            <w:proofErr w:type="spellStart"/>
            <w:r>
              <w:t>buvusi</w:t>
            </w:r>
            <w:proofErr w:type="spellEnd"/>
            <w:r>
              <w:t xml:space="preserve"> </w:t>
            </w:r>
            <w:proofErr w:type="spellStart"/>
            <w:r>
              <w:t>teisėtai</w:t>
            </w:r>
            <w:proofErr w:type="spellEnd"/>
            <w:r>
              <w:t xml:space="preserve"> </w:t>
            </w:r>
            <w:proofErr w:type="spellStart"/>
            <w:r>
              <w:t>sudaryta</w:t>
            </w:r>
            <w:proofErr w:type="spellEnd"/>
            <w:r>
              <w:t xml:space="preserve"> ir </w:t>
            </w:r>
            <w:proofErr w:type="spellStart"/>
            <w:r>
              <w:t>neįtraukus</w:t>
            </w:r>
            <w:proofErr w:type="spellEnd"/>
            <w:r>
              <w:t xml:space="preserve"> </w:t>
            </w:r>
            <w:proofErr w:type="spellStart"/>
            <w:r>
              <w:t>nuostatos</w:t>
            </w:r>
            <w:proofErr w:type="spellEnd"/>
            <w:r>
              <w:t xml:space="preserve">, </w:t>
            </w:r>
            <w:proofErr w:type="spellStart"/>
            <w:r>
              <w:t>kuri</w:t>
            </w:r>
            <w:proofErr w:type="spellEnd"/>
            <w:r>
              <w:t xml:space="preserve"> </w:t>
            </w:r>
            <w:proofErr w:type="spellStart"/>
            <w:r>
              <w:t>yra</w:t>
            </w:r>
            <w:proofErr w:type="spellEnd"/>
            <w:r>
              <w:t xml:space="preserve"> </w:t>
            </w:r>
            <w:proofErr w:type="spellStart"/>
            <w:r>
              <w:t>negaliojanti</w:t>
            </w:r>
            <w:proofErr w:type="spellEnd"/>
            <w:r>
              <w:t>.</w:t>
            </w:r>
          </w:p>
        </w:tc>
        <w:tc>
          <w:tcPr>
            <w:tcW w:w="4518" w:type="dxa"/>
            <w:tcBorders>
              <w:left w:val="single" w:sz="4" w:space="0" w:color="auto"/>
              <w:right w:val="single" w:sz="4" w:space="0" w:color="auto"/>
            </w:tcBorders>
          </w:tcPr>
          <w:p w14:paraId="628471E4" w14:textId="2180BBE9" w:rsidR="002E568E" w:rsidRDefault="002E568E" w:rsidP="002E568E">
            <w:r w:rsidRPr="00C14359">
              <w:rPr>
                <w:color w:val="000000"/>
                <w:szCs w:val="24"/>
                <w:lang w:val="en-GB"/>
              </w:rPr>
              <w:t>19.1. If any provision of the Contract is or becomes partially or wholly invalid, the Parties shall, without delay, conclude an Amendment to replace the invalid provision with another provision that, to the extent possible, has the same economic and legal effect as intended by the original provision. Such invalidity shall not affect the validity of the remaining provisions of the Contract, unless this would contravene applicable laws or regulations or it can be presumed that the Contract would not have been lawfully concluded without the invalid provision.</w:t>
            </w:r>
          </w:p>
        </w:tc>
      </w:tr>
      <w:tr w:rsidR="002E568E" w14:paraId="208EC859" w14:textId="77777777" w:rsidTr="00466A6D">
        <w:tc>
          <w:tcPr>
            <w:tcW w:w="4338" w:type="dxa"/>
            <w:tcBorders>
              <w:left w:val="single" w:sz="4" w:space="0" w:color="auto"/>
              <w:bottom w:val="single" w:sz="4" w:space="0" w:color="auto"/>
              <w:right w:val="single" w:sz="4" w:space="0" w:color="auto"/>
            </w:tcBorders>
          </w:tcPr>
          <w:p w14:paraId="68B22278" w14:textId="77777777" w:rsidR="002E568E" w:rsidRDefault="002E568E" w:rsidP="002E568E">
            <w:r>
              <w:t>19.2. 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numatytas</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nuostatos</w:t>
            </w:r>
            <w:proofErr w:type="spellEnd"/>
            <w:r>
              <w:t xml:space="preserve"> </w:t>
            </w:r>
            <w:proofErr w:type="spellStart"/>
            <w:r>
              <w:lastRenderedPageBreak/>
              <w:t>pakeitimas</w:t>
            </w:r>
            <w:proofErr w:type="spellEnd"/>
            <w:r>
              <w:t xml:space="preserve"> </w:t>
            </w:r>
            <w:proofErr w:type="spellStart"/>
            <w:r>
              <w:t>yra</w:t>
            </w:r>
            <w:proofErr w:type="spellEnd"/>
            <w:r>
              <w:t xml:space="preserve"> </w:t>
            </w:r>
            <w:proofErr w:type="spellStart"/>
            <w:r>
              <w:t>arba</w:t>
            </w:r>
            <w:proofErr w:type="spellEnd"/>
            <w:r>
              <w:t xml:space="preserve"> </w:t>
            </w:r>
            <w:proofErr w:type="spellStart"/>
            <w:r>
              <w:t>tampa</w:t>
            </w:r>
            <w:proofErr w:type="spellEnd"/>
            <w:r>
              <w:t xml:space="preserve"> </w:t>
            </w:r>
            <w:proofErr w:type="spellStart"/>
            <w:r>
              <w:t>dalinai</w:t>
            </w:r>
            <w:proofErr w:type="spellEnd"/>
            <w:r>
              <w:t xml:space="preserve"> </w:t>
            </w:r>
            <w:proofErr w:type="spellStart"/>
            <w:r>
              <w:t>ar</w:t>
            </w:r>
            <w:proofErr w:type="spellEnd"/>
            <w:r>
              <w:t xml:space="preserve"> </w:t>
            </w:r>
            <w:proofErr w:type="spellStart"/>
            <w:r>
              <w:t>pilnai</w:t>
            </w:r>
            <w:proofErr w:type="spellEnd"/>
            <w:r>
              <w:t xml:space="preserve"> </w:t>
            </w:r>
            <w:proofErr w:type="spellStart"/>
            <w:r>
              <w:t>negaliojantis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taikoma</w:t>
            </w:r>
            <w:proofErr w:type="spellEnd"/>
            <w:r>
              <w:t xml:space="preserve"> </w:t>
            </w:r>
            <w:proofErr w:type="spellStart"/>
            <w:r>
              <w:t>tos</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nuostatos</w:t>
            </w:r>
            <w:proofErr w:type="spellEnd"/>
            <w:r>
              <w:t xml:space="preserve"> </w:t>
            </w:r>
            <w:proofErr w:type="spellStart"/>
            <w:r>
              <w:t>redakcija</w:t>
            </w:r>
            <w:proofErr w:type="spellEnd"/>
            <w:r>
              <w:t xml:space="preserve">, </w:t>
            </w:r>
            <w:proofErr w:type="spellStart"/>
            <w:r>
              <w:t>buvusi</w:t>
            </w:r>
            <w:proofErr w:type="spellEnd"/>
            <w:r>
              <w:t xml:space="preserve"> </w:t>
            </w:r>
            <w:proofErr w:type="spellStart"/>
            <w:r>
              <w:t>iki</w:t>
            </w:r>
            <w:proofErr w:type="spellEnd"/>
            <w:r>
              <w:t xml:space="preserve"> </w:t>
            </w:r>
            <w:proofErr w:type="spellStart"/>
            <w:r>
              <w:t>pakeitimo</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Šalys</w:t>
            </w:r>
            <w:proofErr w:type="spellEnd"/>
            <w:r>
              <w:t xml:space="preserve"> </w:t>
            </w:r>
            <w:proofErr w:type="spellStart"/>
            <w:r>
              <w:t>privalo</w:t>
            </w:r>
            <w:proofErr w:type="spellEnd"/>
            <w:r>
              <w:t xml:space="preserve"> </w:t>
            </w:r>
            <w:proofErr w:type="spellStart"/>
            <w:r>
              <w:t>veikti</w:t>
            </w:r>
            <w:proofErr w:type="spellEnd"/>
            <w:r>
              <w:t xml:space="preserve"> </w:t>
            </w:r>
            <w:proofErr w:type="spellStart"/>
            <w:r>
              <w:t>pagal</w:t>
            </w:r>
            <w:proofErr w:type="spellEnd"/>
            <w:r>
              <w:t xml:space="preserve"> </w:t>
            </w:r>
            <w:proofErr w:type="spellStart"/>
            <w:r>
              <w:t>Bendrųjų</w:t>
            </w:r>
            <w:proofErr w:type="spellEnd"/>
            <w:r>
              <w:t xml:space="preserve"> </w:t>
            </w:r>
            <w:proofErr w:type="spellStart"/>
            <w:r>
              <w:t>sąlygų</w:t>
            </w:r>
            <w:proofErr w:type="spellEnd"/>
            <w:r>
              <w:t xml:space="preserve"> 19.1 </w:t>
            </w:r>
            <w:proofErr w:type="spellStart"/>
            <w:r>
              <w:t>punktą</w:t>
            </w:r>
            <w:proofErr w:type="spellEnd"/>
            <w:r>
              <w:t>.</w:t>
            </w:r>
          </w:p>
        </w:tc>
        <w:tc>
          <w:tcPr>
            <w:tcW w:w="4518" w:type="dxa"/>
            <w:tcBorders>
              <w:left w:val="single" w:sz="4" w:space="0" w:color="auto"/>
              <w:bottom w:val="single" w:sz="4" w:space="0" w:color="auto"/>
              <w:right w:val="single" w:sz="4" w:space="0" w:color="auto"/>
            </w:tcBorders>
          </w:tcPr>
          <w:p w14:paraId="14E14132" w14:textId="6CFEACE2" w:rsidR="002E568E" w:rsidRDefault="002E568E" w:rsidP="002E568E">
            <w:r w:rsidRPr="00C14359">
              <w:rPr>
                <w:color w:val="000000"/>
                <w:szCs w:val="24"/>
                <w:lang w:val="en-GB"/>
              </w:rPr>
              <w:lastRenderedPageBreak/>
              <w:t xml:space="preserve">19.2. If a modification to the General Terms and Conditions specified in the Special Terms </w:t>
            </w:r>
            <w:r w:rsidRPr="00C14359">
              <w:rPr>
                <w:color w:val="000000"/>
                <w:szCs w:val="24"/>
                <w:lang w:val="en-GB"/>
              </w:rPr>
              <w:lastRenderedPageBreak/>
              <w:t>and Conditions is or becomes partially or wholly invalid, the previous version of the General Terms and Conditions shall not apply. In such case, the Parties shall act in accordance with Clause 19.1 of the General Terms and Conditions.</w:t>
            </w:r>
          </w:p>
        </w:tc>
      </w:tr>
      <w:tr w:rsidR="002E568E" w14:paraId="768913C5" w14:textId="77777777" w:rsidTr="00466A6D">
        <w:tc>
          <w:tcPr>
            <w:tcW w:w="4338" w:type="dxa"/>
            <w:tcBorders>
              <w:top w:val="single" w:sz="4" w:space="0" w:color="auto"/>
              <w:left w:val="single" w:sz="4" w:space="0" w:color="auto"/>
              <w:right w:val="single" w:sz="4" w:space="0" w:color="auto"/>
            </w:tcBorders>
          </w:tcPr>
          <w:p w14:paraId="20A8C61E" w14:textId="77777777" w:rsidR="002E568E" w:rsidRPr="00466A6D" w:rsidRDefault="002E568E" w:rsidP="002E568E">
            <w:pPr>
              <w:rPr>
                <w:b/>
                <w:bCs/>
                <w:caps/>
                <w:color w:val="000000"/>
                <w:szCs w:val="24"/>
              </w:rPr>
            </w:pPr>
            <w:r w:rsidRPr="00466A6D">
              <w:rPr>
                <w:b/>
                <w:bCs/>
                <w:caps/>
                <w:color w:val="000000"/>
                <w:szCs w:val="24"/>
              </w:rPr>
              <w:lastRenderedPageBreak/>
              <w:t>20.  SUTARTIES PAKEITIMAI</w:t>
            </w:r>
          </w:p>
        </w:tc>
        <w:tc>
          <w:tcPr>
            <w:tcW w:w="4518" w:type="dxa"/>
            <w:tcBorders>
              <w:top w:val="single" w:sz="4" w:space="0" w:color="auto"/>
              <w:left w:val="single" w:sz="4" w:space="0" w:color="auto"/>
              <w:right w:val="single" w:sz="4" w:space="0" w:color="auto"/>
            </w:tcBorders>
          </w:tcPr>
          <w:p w14:paraId="24013659" w14:textId="77777777" w:rsidR="002E568E" w:rsidRPr="00466A6D" w:rsidRDefault="002E568E" w:rsidP="002E568E">
            <w:pPr>
              <w:rPr>
                <w:b/>
                <w:bCs/>
                <w:caps/>
                <w:color w:val="000000"/>
                <w:szCs w:val="24"/>
              </w:rPr>
            </w:pPr>
            <w:r>
              <w:rPr>
                <w:b/>
                <w:bCs/>
                <w:caps/>
                <w:color w:val="000000"/>
                <w:szCs w:val="24"/>
              </w:rPr>
              <w:t>20. AMENDMENTS TO THE CONTRACT</w:t>
            </w:r>
          </w:p>
          <w:p w14:paraId="05C520D4" w14:textId="61F7FB01" w:rsidR="002E568E" w:rsidRDefault="002E568E" w:rsidP="002E568E"/>
        </w:tc>
      </w:tr>
      <w:tr w:rsidR="002E568E" w14:paraId="0A124929" w14:textId="77777777" w:rsidTr="00466A6D">
        <w:tc>
          <w:tcPr>
            <w:tcW w:w="4338" w:type="dxa"/>
            <w:tcBorders>
              <w:left w:val="single" w:sz="4" w:space="0" w:color="auto"/>
              <w:right w:val="single" w:sz="4" w:space="0" w:color="auto"/>
            </w:tcBorders>
          </w:tcPr>
          <w:p w14:paraId="03C85399" w14:textId="77777777" w:rsidR="002E568E" w:rsidRDefault="002E568E" w:rsidP="002E568E">
            <w:r>
              <w:t>20.1. </w:t>
            </w:r>
            <w:proofErr w:type="spellStart"/>
            <w:r>
              <w:t>Sutarties</w:t>
            </w:r>
            <w:proofErr w:type="spellEnd"/>
            <w:r>
              <w:t xml:space="preserve"> </w:t>
            </w:r>
            <w:proofErr w:type="spellStart"/>
            <w:r>
              <w:t>sąlygos</w:t>
            </w:r>
            <w:proofErr w:type="spellEnd"/>
            <w:r>
              <w:t xml:space="preserve"> </w:t>
            </w:r>
            <w:proofErr w:type="spellStart"/>
            <w:r>
              <w:t>Sutarties</w:t>
            </w:r>
            <w:proofErr w:type="spellEnd"/>
            <w:r>
              <w:t xml:space="preserve"> </w:t>
            </w:r>
            <w:proofErr w:type="spellStart"/>
            <w:r>
              <w:t>galiojimo</w:t>
            </w:r>
            <w:proofErr w:type="spellEnd"/>
            <w:r>
              <w:t xml:space="preserve"> </w:t>
            </w:r>
            <w:proofErr w:type="spellStart"/>
            <w:r>
              <w:t>laikotarpiu</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keičiamos</w:t>
            </w:r>
            <w:proofErr w:type="spellEnd"/>
            <w:r>
              <w:t xml:space="preserve">, </w:t>
            </w:r>
            <w:proofErr w:type="spellStart"/>
            <w:r>
              <w:t>išskyrus</w:t>
            </w:r>
            <w:proofErr w:type="spellEnd"/>
            <w:r>
              <w:t xml:space="preserve"> </w:t>
            </w:r>
            <w:proofErr w:type="spellStart"/>
            <w:r>
              <w:t>tokias</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kurių</w:t>
            </w:r>
            <w:proofErr w:type="spellEnd"/>
            <w:r>
              <w:t xml:space="preserve"> </w:t>
            </w:r>
            <w:proofErr w:type="spellStart"/>
            <w:r>
              <w:t>keitimas</w:t>
            </w:r>
            <w:proofErr w:type="spellEnd"/>
            <w:r>
              <w:t xml:space="preserve"> </w:t>
            </w:r>
            <w:proofErr w:type="spellStart"/>
            <w:r>
              <w:t>numatytas</w:t>
            </w:r>
            <w:proofErr w:type="spellEnd"/>
            <w:r>
              <w:t xml:space="preserve"> </w:t>
            </w:r>
            <w:proofErr w:type="spellStart"/>
            <w:r>
              <w:t>Sutartyje</w:t>
            </w:r>
            <w:proofErr w:type="spellEnd"/>
            <w:r>
              <w:t xml:space="preserve"> ir (</w:t>
            </w:r>
            <w:proofErr w:type="spellStart"/>
            <w:r>
              <w:t>ar</w:t>
            </w:r>
            <w:proofErr w:type="spellEnd"/>
            <w:r>
              <w:t xml:space="preserve">) </w:t>
            </w:r>
            <w:proofErr w:type="spellStart"/>
            <w:r>
              <w:t>galimas</w:t>
            </w:r>
            <w:proofErr w:type="spellEnd"/>
            <w:r>
              <w:t xml:space="preserve"> </w:t>
            </w:r>
            <w:proofErr w:type="spellStart"/>
            <w:r>
              <w:t>vadovaujantis</w:t>
            </w:r>
            <w:proofErr w:type="spellEnd"/>
            <w:r>
              <w:t xml:space="preserve"> VPĮ </w:t>
            </w:r>
            <w:proofErr w:type="spellStart"/>
            <w:r>
              <w:t>nuostatomis</w:t>
            </w:r>
            <w:proofErr w:type="spellEnd"/>
            <w:r>
              <w:t>.</w:t>
            </w:r>
          </w:p>
        </w:tc>
        <w:tc>
          <w:tcPr>
            <w:tcW w:w="4518" w:type="dxa"/>
            <w:tcBorders>
              <w:left w:val="single" w:sz="4" w:space="0" w:color="auto"/>
              <w:right w:val="single" w:sz="4" w:space="0" w:color="auto"/>
            </w:tcBorders>
          </w:tcPr>
          <w:p w14:paraId="373BBEC4" w14:textId="5A47B363" w:rsidR="002E568E" w:rsidRDefault="002E568E" w:rsidP="002E568E">
            <w:r w:rsidRPr="005924C9">
              <w:rPr>
                <w:szCs w:val="24"/>
              </w:rPr>
              <w:t>20.1. The terms of the Contract may not be changed during the period of validity of the Contract, except for such terms of the Contract, the amendment of which is provided for in the Contract and/or is possible in accordance with the provisions of the LAW ON PUBLIC PROCUREMENT.</w:t>
            </w:r>
          </w:p>
        </w:tc>
      </w:tr>
      <w:tr w:rsidR="002E568E" w14:paraId="01185A31" w14:textId="77777777" w:rsidTr="00466A6D">
        <w:tc>
          <w:tcPr>
            <w:tcW w:w="4338" w:type="dxa"/>
            <w:tcBorders>
              <w:left w:val="single" w:sz="4" w:space="0" w:color="auto"/>
              <w:right w:val="single" w:sz="4" w:space="0" w:color="auto"/>
            </w:tcBorders>
          </w:tcPr>
          <w:p w14:paraId="7A8D6935" w14:textId="77777777" w:rsidR="002E568E" w:rsidRDefault="002E568E" w:rsidP="002E568E">
            <w:r>
              <w:t>20.2. </w:t>
            </w:r>
            <w:proofErr w:type="spellStart"/>
            <w:r>
              <w:t>Sutarties</w:t>
            </w:r>
            <w:proofErr w:type="spellEnd"/>
            <w:r>
              <w:t xml:space="preserve"> </w:t>
            </w:r>
            <w:proofErr w:type="spellStart"/>
            <w:r>
              <w:t>pakeitimai</w:t>
            </w:r>
            <w:proofErr w:type="spellEnd"/>
            <w:r>
              <w:t xml:space="preserve"> </w:t>
            </w:r>
            <w:proofErr w:type="spellStart"/>
            <w:r>
              <w:t>įforminami</w:t>
            </w:r>
            <w:proofErr w:type="spellEnd"/>
            <w:r>
              <w:t xml:space="preserve"> </w:t>
            </w:r>
            <w:proofErr w:type="spellStart"/>
            <w:r>
              <w:t>Šalims</w:t>
            </w:r>
            <w:proofErr w:type="spellEnd"/>
            <w:r>
              <w:t xml:space="preserve"> </w:t>
            </w:r>
            <w:proofErr w:type="spellStart"/>
            <w:r>
              <w:t>sudarant</w:t>
            </w:r>
            <w:proofErr w:type="spellEnd"/>
            <w:r>
              <w:t xml:space="preserve"> </w:t>
            </w:r>
            <w:proofErr w:type="spellStart"/>
            <w:r>
              <w:t>Susitarimą</w:t>
            </w:r>
            <w:proofErr w:type="spellEnd"/>
            <w:r>
              <w:t>.</w:t>
            </w:r>
          </w:p>
        </w:tc>
        <w:tc>
          <w:tcPr>
            <w:tcW w:w="4518" w:type="dxa"/>
            <w:tcBorders>
              <w:left w:val="single" w:sz="4" w:space="0" w:color="auto"/>
              <w:right w:val="single" w:sz="4" w:space="0" w:color="auto"/>
            </w:tcBorders>
          </w:tcPr>
          <w:p w14:paraId="1E0A02C1" w14:textId="6F30C84C" w:rsidR="002E568E" w:rsidRDefault="002E568E" w:rsidP="002E568E">
            <w:r w:rsidRPr="005924C9">
              <w:rPr>
                <w:color w:val="000000"/>
                <w:szCs w:val="24"/>
              </w:rPr>
              <w:t>20.2. Amendments to the Contract shall be formalized when the Parties conclude the Contract.</w:t>
            </w:r>
          </w:p>
        </w:tc>
      </w:tr>
      <w:tr w:rsidR="002E568E" w14:paraId="677C80AC" w14:textId="77777777" w:rsidTr="00466A6D">
        <w:tc>
          <w:tcPr>
            <w:tcW w:w="4338" w:type="dxa"/>
            <w:tcBorders>
              <w:left w:val="single" w:sz="4" w:space="0" w:color="auto"/>
              <w:right w:val="single" w:sz="4" w:space="0" w:color="auto"/>
            </w:tcBorders>
          </w:tcPr>
          <w:p w14:paraId="1E48C67F" w14:textId="77777777" w:rsidR="002E568E" w:rsidRDefault="002E568E" w:rsidP="002E568E">
            <w:r>
              <w:t>20.3. </w:t>
            </w:r>
            <w:proofErr w:type="spellStart"/>
            <w:r>
              <w:t>Šalis</w:t>
            </w:r>
            <w:proofErr w:type="spellEnd"/>
            <w:r>
              <w:t xml:space="preserve">, </w:t>
            </w:r>
            <w:proofErr w:type="spellStart"/>
            <w:r>
              <w:t>inicijuojanti</w:t>
            </w:r>
            <w:proofErr w:type="spellEnd"/>
            <w:r>
              <w:t xml:space="preserve"> </w:t>
            </w:r>
            <w:proofErr w:type="spellStart"/>
            <w:r>
              <w:t>Susitarimą</w:t>
            </w:r>
            <w:proofErr w:type="spellEnd"/>
            <w:r>
              <w:t xml:space="preserve">, </w:t>
            </w:r>
            <w:proofErr w:type="spellStart"/>
            <w:r>
              <w:t>privalo</w:t>
            </w:r>
            <w:proofErr w:type="spellEnd"/>
            <w:r>
              <w:t xml:space="preserve"> </w:t>
            </w:r>
            <w:proofErr w:type="spellStart"/>
            <w:r>
              <w:t>pateikti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pranešimą</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pakeitimo</w:t>
            </w:r>
            <w:proofErr w:type="spellEnd"/>
            <w:r>
              <w:t xml:space="preserve"> </w:t>
            </w:r>
            <w:proofErr w:type="spellStart"/>
            <w:r>
              <w:t>bei</w:t>
            </w:r>
            <w:proofErr w:type="spellEnd"/>
            <w:r>
              <w:t xml:space="preserve"> </w:t>
            </w:r>
            <w:proofErr w:type="spellStart"/>
            <w:r>
              <w:t>pagrindimą</w:t>
            </w:r>
            <w:proofErr w:type="spellEnd"/>
            <w:r>
              <w:t xml:space="preserve"> </w:t>
            </w:r>
            <w:proofErr w:type="spellStart"/>
            <w:r>
              <w:t>dėl</w:t>
            </w:r>
            <w:proofErr w:type="spellEnd"/>
            <w:r>
              <w:t xml:space="preserve"> to, jog </w:t>
            </w:r>
            <w:proofErr w:type="spellStart"/>
            <w:r>
              <w:t>yra</w:t>
            </w:r>
            <w:proofErr w:type="spellEnd"/>
            <w:r>
              <w:t xml:space="preserve"> </w:t>
            </w:r>
            <w:proofErr w:type="spellStart"/>
            <w:r>
              <w:t>faktinis</w:t>
            </w:r>
            <w:proofErr w:type="spellEnd"/>
            <w:r>
              <w:t xml:space="preserve"> ir </w:t>
            </w:r>
            <w:proofErr w:type="spellStart"/>
            <w:r>
              <w:t>teisinis</w:t>
            </w:r>
            <w:proofErr w:type="spellEnd"/>
            <w:r>
              <w:t xml:space="preserve"> </w:t>
            </w:r>
            <w:proofErr w:type="spellStart"/>
            <w:r>
              <w:t>pagrindas</w:t>
            </w:r>
            <w:proofErr w:type="spellEnd"/>
            <w:r>
              <w:t xml:space="preserve"> </w:t>
            </w:r>
            <w:proofErr w:type="spellStart"/>
            <w:r>
              <w:t>sudaryti</w:t>
            </w:r>
            <w:proofErr w:type="spellEnd"/>
            <w:r>
              <w:t xml:space="preserve"> </w:t>
            </w:r>
            <w:proofErr w:type="spellStart"/>
            <w:r>
              <w:t>Susitarimą</w:t>
            </w:r>
            <w:proofErr w:type="spellEnd"/>
            <w:r>
              <w:t xml:space="preserve">. Kita </w:t>
            </w:r>
            <w:proofErr w:type="spellStart"/>
            <w:r>
              <w:t>Šalis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arba</w:t>
            </w:r>
            <w:proofErr w:type="spellEnd"/>
            <w:r>
              <w:t xml:space="preserve"> per </w:t>
            </w:r>
            <w:proofErr w:type="spellStart"/>
            <w:r>
              <w:t>kitą</w:t>
            </w:r>
            <w:proofErr w:type="spellEnd"/>
            <w:r>
              <w:t xml:space="preserve"> </w:t>
            </w:r>
            <w:proofErr w:type="spellStart"/>
            <w:r>
              <w:t>Šalių</w:t>
            </w:r>
            <w:proofErr w:type="spellEnd"/>
            <w:r>
              <w:t xml:space="preserve"> </w:t>
            </w:r>
            <w:proofErr w:type="spellStart"/>
            <w:r>
              <w:t>raštu</w:t>
            </w:r>
            <w:proofErr w:type="spellEnd"/>
            <w:r>
              <w:t xml:space="preserve"> </w:t>
            </w:r>
            <w:proofErr w:type="spellStart"/>
            <w:r>
              <w:t>sutartą</w:t>
            </w:r>
            <w:proofErr w:type="spellEnd"/>
            <w:r>
              <w:t xml:space="preserve"> </w:t>
            </w:r>
            <w:proofErr w:type="spellStart"/>
            <w:r>
              <w:t>terminą</w:t>
            </w:r>
            <w:proofErr w:type="spellEnd"/>
            <w:r>
              <w:t xml:space="preserve">) </w:t>
            </w:r>
            <w:proofErr w:type="spellStart"/>
            <w:r>
              <w:t>privalo</w:t>
            </w:r>
            <w:proofErr w:type="spellEnd"/>
            <w:r>
              <w:t xml:space="preserve"> </w:t>
            </w:r>
            <w:proofErr w:type="spellStart"/>
            <w:r>
              <w:t>išanalizuoti</w:t>
            </w:r>
            <w:proofErr w:type="spellEnd"/>
            <w:r>
              <w:t xml:space="preserve"> ir </w:t>
            </w:r>
            <w:proofErr w:type="spellStart"/>
            <w:r>
              <w:t>įvertinti</w:t>
            </w:r>
            <w:proofErr w:type="spellEnd"/>
            <w:r>
              <w:t xml:space="preserve"> </w:t>
            </w:r>
            <w:proofErr w:type="spellStart"/>
            <w:r>
              <w:t>gautą</w:t>
            </w:r>
            <w:proofErr w:type="spellEnd"/>
            <w:r>
              <w:t xml:space="preserve"> </w:t>
            </w:r>
            <w:proofErr w:type="spellStart"/>
            <w:r>
              <w:t>informaciją</w:t>
            </w:r>
            <w:proofErr w:type="spellEnd"/>
            <w:r>
              <w:t xml:space="preserve">, </w:t>
            </w:r>
            <w:proofErr w:type="spellStart"/>
            <w:r>
              <w:t>pateikti</w:t>
            </w:r>
            <w:proofErr w:type="spellEnd"/>
            <w:r>
              <w:t xml:space="preserve"> </w:t>
            </w:r>
            <w:proofErr w:type="spellStart"/>
            <w:r>
              <w:t>savo</w:t>
            </w:r>
            <w:proofErr w:type="spellEnd"/>
            <w:r>
              <w:t xml:space="preserve"> </w:t>
            </w:r>
            <w:proofErr w:type="spellStart"/>
            <w:r>
              <w:t>pastabas</w:t>
            </w:r>
            <w:proofErr w:type="spellEnd"/>
            <w:r>
              <w:t xml:space="preserve"> ir </w:t>
            </w:r>
            <w:proofErr w:type="spellStart"/>
            <w:r>
              <w:t>pasiūlymus</w:t>
            </w:r>
            <w:proofErr w:type="spellEnd"/>
            <w:r>
              <w:t xml:space="preserve">, </w:t>
            </w:r>
            <w:proofErr w:type="spellStart"/>
            <w:r>
              <w:t>pagrįstus</w:t>
            </w:r>
            <w:proofErr w:type="spellEnd"/>
            <w:r>
              <w:t xml:space="preserve"> </w:t>
            </w:r>
            <w:proofErr w:type="spellStart"/>
            <w:r>
              <w:t>Sutarties</w:t>
            </w:r>
            <w:proofErr w:type="spellEnd"/>
            <w:r>
              <w:t xml:space="preserve"> </w:t>
            </w:r>
            <w:proofErr w:type="spellStart"/>
            <w:r>
              <w:t>arba</w:t>
            </w:r>
            <w:proofErr w:type="spellEnd"/>
            <w:r>
              <w:t xml:space="preserve"> </w:t>
            </w:r>
            <w:proofErr w:type="spellStart"/>
            <w:r>
              <w:t>imperatyviomis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nuostatomis</w:t>
            </w:r>
            <w:proofErr w:type="spellEnd"/>
            <w:r>
              <w:t>.</w:t>
            </w:r>
          </w:p>
        </w:tc>
        <w:tc>
          <w:tcPr>
            <w:tcW w:w="4518" w:type="dxa"/>
            <w:tcBorders>
              <w:left w:val="single" w:sz="4" w:space="0" w:color="auto"/>
              <w:right w:val="single" w:sz="4" w:space="0" w:color="auto"/>
            </w:tcBorders>
          </w:tcPr>
          <w:p w14:paraId="68F3AE8F" w14:textId="19B7C76F" w:rsidR="002E568E" w:rsidRDefault="002E568E" w:rsidP="002E568E">
            <w:r w:rsidRPr="005924C9">
              <w:rPr>
                <w:color w:val="000000"/>
                <w:szCs w:val="24"/>
              </w:rPr>
              <w:t xml:space="preserve">20.3. The Party initiating the Contract must provide the other Party with a notice of amendment to the Contract and a justification for the existence of a factual and legal basis for concluding the Contract. The other Party must, within 5 (five) working days (or within another term agreed in writing by the Parties), </w:t>
            </w:r>
            <w:proofErr w:type="spellStart"/>
            <w:r w:rsidRPr="005924C9">
              <w:rPr>
                <w:color w:val="000000"/>
                <w:szCs w:val="24"/>
              </w:rPr>
              <w:t>analyse</w:t>
            </w:r>
            <w:proofErr w:type="spellEnd"/>
            <w:r w:rsidRPr="005924C9">
              <w:rPr>
                <w:color w:val="000000"/>
                <w:szCs w:val="24"/>
              </w:rPr>
              <w:t xml:space="preserve"> and evaluate the information received, submit its comments and proposals based on the Contract or mandatory provisions of laws and other legal acts.</w:t>
            </w:r>
          </w:p>
        </w:tc>
      </w:tr>
      <w:tr w:rsidR="002E568E" w14:paraId="4B365B68" w14:textId="77777777" w:rsidTr="00466A6D">
        <w:tc>
          <w:tcPr>
            <w:tcW w:w="4338" w:type="dxa"/>
            <w:tcBorders>
              <w:left w:val="single" w:sz="4" w:space="0" w:color="auto"/>
              <w:right w:val="single" w:sz="4" w:space="0" w:color="auto"/>
            </w:tcBorders>
          </w:tcPr>
          <w:p w14:paraId="2E612B0A" w14:textId="77777777" w:rsidR="002E568E" w:rsidRDefault="002E568E" w:rsidP="002E568E">
            <w:r>
              <w:t>20.4. </w:t>
            </w:r>
            <w:proofErr w:type="spellStart"/>
            <w:r>
              <w:t>Susitarimai</w:t>
            </w:r>
            <w:proofErr w:type="spellEnd"/>
            <w:r>
              <w:t xml:space="preserve"> </w:t>
            </w:r>
            <w:proofErr w:type="spellStart"/>
            <w:r>
              <w:t>įsigalioja</w:t>
            </w:r>
            <w:proofErr w:type="spellEnd"/>
            <w:r>
              <w:t xml:space="preserve"> </w:t>
            </w:r>
            <w:proofErr w:type="spellStart"/>
            <w:r>
              <w:t>nuo</w:t>
            </w:r>
            <w:proofErr w:type="spellEnd"/>
            <w:r>
              <w:t xml:space="preserve"> </w:t>
            </w:r>
            <w:proofErr w:type="spellStart"/>
            <w:r>
              <w:t>jų</w:t>
            </w:r>
            <w:proofErr w:type="spellEnd"/>
            <w:r>
              <w:t xml:space="preserve"> </w:t>
            </w:r>
            <w:proofErr w:type="spellStart"/>
            <w:r>
              <w:t>sudarymo</w:t>
            </w:r>
            <w:proofErr w:type="spellEnd"/>
            <w:r>
              <w:t xml:space="preserve">, </w:t>
            </w:r>
            <w:proofErr w:type="spellStart"/>
            <w:r>
              <w:t>jei</w:t>
            </w:r>
            <w:proofErr w:type="spellEnd"/>
            <w:r>
              <w:t xml:space="preserve"> </w:t>
            </w:r>
            <w:proofErr w:type="spellStart"/>
            <w:r>
              <w:t>Susitarime</w:t>
            </w:r>
            <w:proofErr w:type="spellEnd"/>
            <w:r>
              <w:t xml:space="preserve"> </w:t>
            </w:r>
            <w:proofErr w:type="spellStart"/>
            <w:r>
              <w:t>nenurodyta</w:t>
            </w:r>
            <w:proofErr w:type="spellEnd"/>
            <w:r>
              <w:t xml:space="preserve"> </w:t>
            </w:r>
            <w:proofErr w:type="spellStart"/>
            <w:r>
              <w:t>kitaip</w:t>
            </w:r>
            <w:proofErr w:type="spellEnd"/>
            <w:r>
              <w:t xml:space="preserve">. </w:t>
            </w:r>
            <w:proofErr w:type="spellStart"/>
            <w:r>
              <w:t>Susitarimą</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paviešinti</w:t>
            </w:r>
            <w:proofErr w:type="spellEnd"/>
            <w:r>
              <w:t xml:space="preserve"> VPĮ 33 ir 86 </w:t>
            </w:r>
            <w:proofErr w:type="spellStart"/>
            <w:r>
              <w:t>straipsniuose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60BCEF54" w14:textId="2A006F1E" w:rsidR="002E568E" w:rsidRDefault="002E568E" w:rsidP="002E568E">
            <w:r w:rsidRPr="005924C9">
              <w:rPr>
                <w:color w:val="000000"/>
                <w:szCs w:val="24"/>
              </w:rPr>
              <w:t>20.4. Contracts shall enter into force from their conclusion, unless otherwise specified in the Contract. The Buyer must disclose the Contract in accordance with the procedure established in Articles 33 and 86 of the LAW ON PUBLIC PROCUREMENT.</w:t>
            </w:r>
          </w:p>
        </w:tc>
      </w:tr>
      <w:tr w:rsidR="002E568E" w14:paraId="1D8D359E" w14:textId="77777777" w:rsidTr="00466A6D">
        <w:tc>
          <w:tcPr>
            <w:tcW w:w="4338" w:type="dxa"/>
            <w:tcBorders>
              <w:left w:val="single" w:sz="4" w:space="0" w:color="auto"/>
              <w:bottom w:val="single" w:sz="4" w:space="0" w:color="auto"/>
              <w:right w:val="single" w:sz="4" w:space="0" w:color="auto"/>
            </w:tcBorders>
          </w:tcPr>
          <w:p w14:paraId="7F5D8237" w14:textId="77777777" w:rsidR="002E568E" w:rsidRDefault="002E568E" w:rsidP="002E568E">
            <w:r>
              <w:t>20.5. </w:t>
            </w:r>
            <w:proofErr w:type="spellStart"/>
            <w:r>
              <w:t>Specialiosiose</w:t>
            </w:r>
            <w:proofErr w:type="spellEnd"/>
            <w:r>
              <w:t xml:space="preserve"> </w:t>
            </w:r>
            <w:proofErr w:type="spellStart"/>
            <w:r>
              <w:t>sąlygose</w:t>
            </w:r>
            <w:proofErr w:type="spellEnd"/>
            <w:r>
              <w:t xml:space="preserve"> </w:t>
            </w:r>
            <w:proofErr w:type="spellStart"/>
            <w:r>
              <w:t>nurodytų</w:t>
            </w:r>
            <w:proofErr w:type="spellEnd"/>
            <w:r>
              <w:t xml:space="preserve"> </w:t>
            </w:r>
            <w:proofErr w:type="spellStart"/>
            <w:r>
              <w:t>duomenų</w:t>
            </w:r>
            <w:proofErr w:type="spellEnd"/>
            <w:r>
              <w:t xml:space="preserve"> </w:t>
            </w:r>
            <w:proofErr w:type="spellStart"/>
            <w:r>
              <w:t>apie</w:t>
            </w:r>
            <w:proofErr w:type="spellEnd"/>
            <w:r>
              <w:t xml:space="preserve"> </w:t>
            </w:r>
            <w:proofErr w:type="spellStart"/>
            <w:r>
              <w:t>kontaktinius</w:t>
            </w:r>
            <w:proofErr w:type="spellEnd"/>
            <w:r>
              <w:t xml:space="preserve"> </w:t>
            </w:r>
            <w:proofErr w:type="spellStart"/>
            <w:r>
              <w:t>asmenis</w:t>
            </w:r>
            <w:proofErr w:type="spellEnd"/>
            <w:r>
              <w:t xml:space="preserve"> </w:t>
            </w:r>
            <w:proofErr w:type="spellStart"/>
            <w:r>
              <w:t>bei</w:t>
            </w:r>
            <w:proofErr w:type="spellEnd"/>
            <w:r>
              <w:t xml:space="preserve"> </w:t>
            </w:r>
            <w:proofErr w:type="spellStart"/>
            <w:r>
              <w:lastRenderedPageBreak/>
              <w:t>rekvizitų</w:t>
            </w:r>
            <w:proofErr w:type="spellEnd"/>
            <w:r>
              <w:t xml:space="preserve"> </w:t>
            </w:r>
            <w:proofErr w:type="spellStart"/>
            <w:r>
              <w:t>pasikeitimas</w:t>
            </w:r>
            <w:proofErr w:type="spellEnd"/>
            <w:r>
              <w:t xml:space="preserve"> </w:t>
            </w:r>
            <w:proofErr w:type="spellStart"/>
            <w:r>
              <w:t>nelaikomas</w:t>
            </w:r>
            <w:proofErr w:type="spellEnd"/>
            <w:r>
              <w:t xml:space="preserve"> </w:t>
            </w:r>
            <w:proofErr w:type="spellStart"/>
            <w:r>
              <w:t>Sutarties</w:t>
            </w:r>
            <w:proofErr w:type="spellEnd"/>
            <w:r>
              <w:t xml:space="preserve"> </w:t>
            </w:r>
            <w:proofErr w:type="spellStart"/>
            <w:r>
              <w:t>pakeitimu</w:t>
            </w:r>
            <w:proofErr w:type="spellEnd"/>
            <w:r>
              <w:t xml:space="preserve"> (</w:t>
            </w:r>
            <w:proofErr w:type="spellStart"/>
            <w:r>
              <w:t>išskyrus</w:t>
            </w:r>
            <w:proofErr w:type="spellEnd"/>
            <w:r>
              <w:t xml:space="preserve"> </w:t>
            </w:r>
            <w:proofErr w:type="spellStart"/>
            <w:r>
              <w:t>Tiekėjo</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Partnerio</w:t>
            </w:r>
            <w:proofErr w:type="spellEnd"/>
            <w:r>
              <w:t xml:space="preserve">, </w:t>
            </w:r>
            <w:proofErr w:type="spellStart"/>
            <w:r>
              <w:t>subtiekėjo</w:t>
            </w:r>
            <w:proofErr w:type="spellEnd"/>
            <w:r>
              <w:t xml:space="preserve"> </w:t>
            </w:r>
            <w:proofErr w:type="spellStart"/>
            <w:r>
              <w:t>ar</w:t>
            </w:r>
            <w:proofErr w:type="spellEnd"/>
            <w:r>
              <w:t xml:space="preserve"> </w:t>
            </w:r>
            <w:proofErr w:type="spellStart"/>
            <w:r>
              <w:t>specialisto</w:t>
            </w:r>
            <w:proofErr w:type="spellEnd"/>
            <w:r>
              <w:t xml:space="preserve"> </w:t>
            </w:r>
            <w:proofErr w:type="spellStart"/>
            <w:r>
              <w:t>pakeitimą</w:t>
            </w:r>
            <w:proofErr w:type="spellEnd"/>
            <w:r>
              <w:t xml:space="preserve"> </w:t>
            </w:r>
            <w:proofErr w:type="spellStart"/>
            <w:r>
              <w:t>kitu</w:t>
            </w:r>
            <w:proofErr w:type="spellEnd"/>
            <w:r>
              <w:t xml:space="preserve"> </w:t>
            </w:r>
            <w:proofErr w:type="spellStart"/>
            <w:r>
              <w:t>asmeniu</w:t>
            </w:r>
            <w:proofErr w:type="spellEnd"/>
            <w:r>
              <w:t xml:space="preserve">) ir </w:t>
            </w:r>
            <w:proofErr w:type="spellStart"/>
            <w:r>
              <w:t>Šalis</w:t>
            </w:r>
            <w:proofErr w:type="spellEnd"/>
            <w:r>
              <w:t xml:space="preserve"> </w:t>
            </w:r>
            <w:proofErr w:type="spellStart"/>
            <w:r>
              <w:t>turi</w:t>
            </w:r>
            <w:proofErr w:type="spellEnd"/>
            <w:r>
              <w:t xml:space="preserve"> </w:t>
            </w:r>
            <w:proofErr w:type="spellStart"/>
            <w:r>
              <w:t>pakeisti</w:t>
            </w:r>
            <w:proofErr w:type="spellEnd"/>
            <w:r>
              <w:t xml:space="preserve"> </w:t>
            </w:r>
            <w:proofErr w:type="spellStart"/>
            <w:r>
              <w:t>tuos</w:t>
            </w:r>
            <w:proofErr w:type="spellEnd"/>
            <w:r>
              <w:t xml:space="preserve"> </w:t>
            </w:r>
            <w:proofErr w:type="spellStart"/>
            <w:r>
              <w:t>duomenis</w:t>
            </w:r>
            <w:proofErr w:type="spellEnd"/>
            <w:r>
              <w:t xml:space="preserve"> </w:t>
            </w:r>
            <w:proofErr w:type="spellStart"/>
            <w:r>
              <w:t>vienašališkai</w:t>
            </w:r>
            <w:proofErr w:type="spellEnd"/>
            <w:r>
              <w:t xml:space="preserve">, </w:t>
            </w:r>
            <w:proofErr w:type="spellStart"/>
            <w:r>
              <w:t>informuodama</w:t>
            </w:r>
            <w:proofErr w:type="spellEnd"/>
            <w:r>
              <w:t xml:space="preserve"> </w:t>
            </w:r>
            <w:proofErr w:type="spellStart"/>
            <w:r>
              <w:t>apie</w:t>
            </w:r>
            <w:proofErr w:type="spellEnd"/>
            <w:r>
              <w:t xml:space="preserve"> tai </w:t>
            </w:r>
            <w:proofErr w:type="spellStart"/>
            <w:r>
              <w:t>kitą</w:t>
            </w:r>
            <w:proofErr w:type="spellEnd"/>
            <w:r>
              <w:t xml:space="preserve"> </w:t>
            </w:r>
            <w:proofErr w:type="spellStart"/>
            <w:r>
              <w:t>Šalį</w:t>
            </w:r>
            <w:proofErr w:type="spellEnd"/>
            <w:r>
              <w:t xml:space="preserve">. Bet </w:t>
            </w:r>
            <w:proofErr w:type="spellStart"/>
            <w:r>
              <w:t>kuriuo</w:t>
            </w:r>
            <w:proofErr w:type="spellEnd"/>
            <w:r>
              <w:t xml:space="preserve"> </w:t>
            </w:r>
            <w:proofErr w:type="spellStart"/>
            <w:r>
              <w:t>atveju</w:t>
            </w:r>
            <w:proofErr w:type="spellEnd"/>
            <w:r>
              <w:t xml:space="preserve"> </w:t>
            </w:r>
            <w:proofErr w:type="spellStart"/>
            <w:r>
              <w:t>Sutarties</w:t>
            </w:r>
            <w:proofErr w:type="spellEnd"/>
            <w:r>
              <w:t xml:space="preserve"> </w:t>
            </w:r>
            <w:proofErr w:type="spellStart"/>
            <w:r>
              <w:t>pakeitimu</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iš</w:t>
            </w:r>
            <w:proofErr w:type="spellEnd"/>
            <w:r>
              <w:t xml:space="preserve"> </w:t>
            </w:r>
            <w:proofErr w:type="spellStart"/>
            <w:r>
              <w:t>esmės</w:t>
            </w:r>
            <w:proofErr w:type="spellEnd"/>
            <w:r>
              <w:t xml:space="preserve"> </w:t>
            </w:r>
            <w:proofErr w:type="spellStart"/>
            <w:r>
              <w:t>keičiama</w:t>
            </w:r>
            <w:proofErr w:type="spellEnd"/>
            <w:r>
              <w:t xml:space="preserve"> </w:t>
            </w:r>
            <w:proofErr w:type="spellStart"/>
            <w:r>
              <w:t>Sutartis</w:t>
            </w:r>
            <w:proofErr w:type="spellEnd"/>
            <w:r>
              <w:t>.</w:t>
            </w:r>
          </w:p>
        </w:tc>
        <w:tc>
          <w:tcPr>
            <w:tcW w:w="4518" w:type="dxa"/>
            <w:tcBorders>
              <w:left w:val="single" w:sz="4" w:space="0" w:color="auto"/>
              <w:bottom w:val="single" w:sz="4" w:space="0" w:color="auto"/>
              <w:right w:val="single" w:sz="4" w:space="0" w:color="auto"/>
            </w:tcBorders>
          </w:tcPr>
          <w:p w14:paraId="4159653A" w14:textId="1E2701FC" w:rsidR="002E568E" w:rsidRDefault="002E568E" w:rsidP="002E568E">
            <w:r w:rsidRPr="005924C9">
              <w:rPr>
                <w:color w:val="000000"/>
                <w:szCs w:val="24"/>
              </w:rPr>
              <w:lastRenderedPageBreak/>
              <w:t xml:space="preserve">20.5. The change of the data on contact persons and details specified in the Special </w:t>
            </w:r>
            <w:r w:rsidRPr="005924C9">
              <w:rPr>
                <w:color w:val="000000"/>
                <w:szCs w:val="24"/>
              </w:rPr>
              <w:lastRenderedPageBreak/>
              <w:t>Terms and Conditions shall not be considered as an amendment to the Contract (except for the replacement of the Supplier, Joint Activity Partner, sub-supplier or specialist with another person) and the Party shall change such data unilaterally, informing the other Party thereof. In any event, an amendment to the Treaty may not substantially amend the Treaty.</w:t>
            </w:r>
          </w:p>
        </w:tc>
      </w:tr>
      <w:tr w:rsidR="002E568E" w14:paraId="78BE1E1E" w14:textId="77777777" w:rsidTr="00466A6D">
        <w:tc>
          <w:tcPr>
            <w:tcW w:w="4338" w:type="dxa"/>
            <w:tcBorders>
              <w:top w:val="single" w:sz="4" w:space="0" w:color="auto"/>
              <w:left w:val="single" w:sz="4" w:space="0" w:color="auto"/>
              <w:right w:val="single" w:sz="4" w:space="0" w:color="auto"/>
            </w:tcBorders>
          </w:tcPr>
          <w:p w14:paraId="4D4EB62E" w14:textId="77777777" w:rsidR="002E568E" w:rsidRDefault="002E568E" w:rsidP="002E568E">
            <w:r w:rsidRPr="00466A6D">
              <w:rPr>
                <w:b/>
                <w:bCs/>
                <w:caps/>
                <w:color w:val="000000"/>
                <w:szCs w:val="24"/>
              </w:rPr>
              <w:lastRenderedPageBreak/>
              <w:t>21.  SUTARTIES SUSTABDYMAS</w:t>
            </w:r>
          </w:p>
        </w:tc>
        <w:tc>
          <w:tcPr>
            <w:tcW w:w="4518" w:type="dxa"/>
            <w:tcBorders>
              <w:top w:val="single" w:sz="4" w:space="0" w:color="auto"/>
              <w:left w:val="single" w:sz="4" w:space="0" w:color="auto"/>
              <w:right w:val="single" w:sz="4" w:space="0" w:color="auto"/>
            </w:tcBorders>
          </w:tcPr>
          <w:p w14:paraId="539B9670" w14:textId="77777777" w:rsidR="002E568E" w:rsidRPr="00466A6D" w:rsidRDefault="002E568E" w:rsidP="002E568E">
            <w:pPr>
              <w:rPr>
                <w:b/>
                <w:bCs/>
                <w:caps/>
                <w:color w:val="000000"/>
                <w:szCs w:val="24"/>
              </w:rPr>
            </w:pPr>
            <w:r>
              <w:rPr>
                <w:b/>
                <w:bCs/>
                <w:caps/>
                <w:color w:val="000000"/>
                <w:szCs w:val="24"/>
              </w:rPr>
              <w:t>21. SUSPENSION OF THE CONTRACT</w:t>
            </w:r>
          </w:p>
          <w:p w14:paraId="5FAFDCFF" w14:textId="33FEDE1C" w:rsidR="002E568E" w:rsidRPr="00466A6D" w:rsidRDefault="002E568E" w:rsidP="002E568E">
            <w:pPr>
              <w:rPr>
                <w:b/>
                <w:bCs/>
                <w:caps/>
                <w:color w:val="000000"/>
                <w:szCs w:val="24"/>
              </w:rPr>
            </w:pPr>
          </w:p>
        </w:tc>
      </w:tr>
      <w:tr w:rsidR="002E568E" w14:paraId="388C04E6" w14:textId="77777777" w:rsidTr="00466A6D">
        <w:tc>
          <w:tcPr>
            <w:tcW w:w="4338" w:type="dxa"/>
            <w:tcBorders>
              <w:left w:val="single" w:sz="4" w:space="0" w:color="auto"/>
              <w:right w:val="single" w:sz="4" w:space="0" w:color="auto"/>
            </w:tcBorders>
          </w:tcPr>
          <w:p w14:paraId="30964BED" w14:textId="77777777" w:rsidR="002E568E" w:rsidRDefault="002E568E" w:rsidP="002E568E">
            <w:r>
              <w:t>21.1. </w:t>
            </w:r>
            <w:proofErr w:type="spellStart"/>
            <w:r>
              <w:t>Nesant</w:t>
            </w:r>
            <w:proofErr w:type="spellEnd"/>
            <w:r>
              <w:t xml:space="preserve"> </w:t>
            </w:r>
            <w:proofErr w:type="spellStart"/>
            <w:r>
              <w:t>Tiekėjo</w:t>
            </w:r>
            <w:proofErr w:type="spellEnd"/>
            <w:r>
              <w:t xml:space="preserve"> </w:t>
            </w:r>
            <w:proofErr w:type="spellStart"/>
            <w:r>
              <w:t>kaltės</w:t>
            </w:r>
            <w:proofErr w:type="spellEnd"/>
            <w:r>
              <w:t xml:space="preserve"> ir </w:t>
            </w:r>
            <w:proofErr w:type="spellStart"/>
            <w:r>
              <w:t>esant</w:t>
            </w:r>
            <w:proofErr w:type="spellEnd"/>
            <w:r>
              <w:t xml:space="preserve"> </w:t>
            </w:r>
            <w:proofErr w:type="spellStart"/>
            <w:r>
              <w:t>aplinkybėms</w:t>
            </w:r>
            <w:proofErr w:type="spellEnd"/>
            <w:r>
              <w:t xml:space="preserve">, </w:t>
            </w:r>
            <w:proofErr w:type="spellStart"/>
            <w:r>
              <w:t>kurių</w:t>
            </w:r>
            <w:proofErr w:type="spellEnd"/>
            <w:r>
              <w:t xml:space="preserve"> </w:t>
            </w:r>
            <w:proofErr w:type="spellStart"/>
            <w:r>
              <w:t>Sutarties</w:t>
            </w:r>
            <w:proofErr w:type="spellEnd"/>
            <w:r>
              <w:t xml:space="preserve"> </w:t>
            </w:r>
            <w:proofErr w:type="spellStart"/>
            <w:r>
              <w:t>Šalis</w:t>
            </w:r>
            <w:proofErr w:type="spellEnd"/>
            <w:r>
              <w:t xml:space="preserve"> </w:t>
            </w:r>
            <w:proofErr w:type="spellStart"/>
            <w:r>
              <w:t>negalėjo</w:t>
            </w:r>
            <w:proofErr w:type="spellEnd"/>
            <w:r>
              <w:t xml:space="preserve"> </w:t>
            </w:r>
            <w:proofErr w:type="spellStart"/>
            <w:r>
              <w:t>numatyti</w:t>
            </w:r>
            <w:proofErr w:type="spellEnd"/>
            <w:r>
              <w:t xml:space="preserve"> </w:t>
            </w:r>
            <w:proofErr w:type="spellStart"/>
            <w:r>
              <w:t>Sutarties</w:t>
            </w:r>
            <w:proofErr w:type="spellEnd"/>
            <w:r>
              <w:t xml:space="preserve"> </w:t>
            </w:r>
            <w:proofErr w:type="spellStart"/>
            <w:r>
              <w:t>sudarymo</w:t>
            </w:r>
            <w:proofErr w:type="spellEnd"/>
            <w:r>
              <w:t xml:space="preserve"> </w:t>
            </w:r>
            <w:proofErr w:type="spellStart"/>
            <w:r>
              <w:t>metu</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Sutarties</w:t>
            </w:r>
            <w:proofErr w:type="spellEnd"/>
            <w:r>
              <w:t xml:space="preserve"> </w:t>
            </w:r>
            <w:proofErr w:type="spellStart"/>
            <w:r>
              <w:t>Šalis</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savo</w:t>
            </w:r>
            <w:proofErr w:type="spellEnd"/>
            <w:r>
              <w:t xml:space="preserve"> </w:t>
            </w:r>
            <w:proofErr w:type="spellStart"/>
            <w:r>
              <w:t>sutartinių</w:t>
            </w:r>
            <w:proofErr w:type="spellEnd"/>
            <w:r>
              <w:t xml:space="preserve"> </w:t>
            </w:r>
            <w:proofErr w:type="spellStart"/>
            <w:r>
              <w:t>įsipareigojimų</w:t>
            </w:r>
            <w:proofErr w:type="spellEnd"/>
            <w:r>
              <w:t xml:space="preserve"> ir (</w:t>
            </w:r>
            <w:proofErr w:type="spellStart"/>
            <w:r>
              <w:t>arba</w:t>
            </w:r>
            <w:proofErr w:type="spellEnd"/>
            <w:r>
              <w:t xml:space="preserve">) </w:t>
            </w:r>
            <w:proofErr w:type="spellStart"/>
            <w:r>
              <w:t>esant</w:t>
            </w:r>
            <w:proofErr w:type="spellEnd"/>
            <w:r>
              <w:t xml:space="preserve"> </w:t>
            </w:r>
            <w:proofErr w:type="spellStart"/>
            <w:r>
              <w:t>kitoms</w:t>
            </w:r>
            <w:proofErr w:type="spellEnd"/>
            <w:r>
              <w:t xml:space="preserve"> </w:t>
            </w:r>
            <w:proofErr w:type="spellStart"/>
            <w:r>
              <w:t>nenumatytoms</w:t>
            </w:r>
            <w:proofErr w:type="spellEnd"/>
            <w:r>
              <w:t xml:space="preserve"> </w:t>
            </w:r>
            <w:proofErr w:type="spellStart"/>
            <w:r>
              <w:t>aplinkybėms</w:t>
            </w:r>
            <w:proofErr w:type="spellEnd"/>
            <w:r>
              <w:t xml:space="preserve">, </w:t>
            </w:r>
            <w:proofErr w:type="spellStart"/>
            <w:r>
              <w:t>Sutarties</w:t>
            </w:r>
            <w:proofErr w:type="spellEnd"/>
            <w:r>
              <w:t xml:space="preserve"> </w:t>
            </w:r>
            <w:proofErr w:type="spellStart"/>
            <w:r>
              <w:t>šalys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inicijuoti</w:t>
            </w:r>
            <w:proofErr w:type="spellEnd"/>
            <w:r>
              <w:t xml:space="preserve">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tiekimo</w:t>
            </w:r>
            <w:proofErr w:type="spellEnd"/>
            <w:r>
              <w:t xml:space="preserve"> </w:t>
            </w:r>
            <w:proofErr w:type="spellStart"/>
            <w:r>
              <w:t>sustabdymą</w:t>
            </w:r>
            <w:proofErr w:type="spellEnd"/>
            <w:r>
              <w:t xml:space="preserve"> </w:t>
            </w:r>
            <w:proofErr w:type="spellStart"/>
            <w:r>
              <w:t>iki</w:t>
            </w:r>
            <w:proofErr w:type="spellEnd"/>
            <w:r>
              <w:t xml:space="preserve"> </w:t>
            </w:r>
            <w:proofErr w:type="spellStart"/>
            <w:r>
              <w:t>atitinkamų</w:t>
            </w:r>
            <w:proofErr w:type="spellEnd"/>
            <w:r>
              <w:t xml:space="preserve"> </w:t>
            </w:r>
            <w:proofErr w:type="spellStart"/>
            <w:r>
              <w:t>aplinkybių</w:t>
            </w:r>
            <w:proofErr w:type="spellEnd"/>
            <w:r>
              <w:t xml:space="preserve"> </w:t>
            </w:r>
            <w:proofErr w:type="spellStart"/>
            <w:r>
              <w:t>pasibaigimo</w:t>
            </w:r>
            <w:proofErr w:type="spellEnd"/>
            <w:r>
              <w:t>. </w:t>
            </w:r>
          </w:p>
        </w:tc>
        <w:tc>
          <w:tcPr>
            <w:tcW w:w="4518" w:type="dxa"/>
            <w:tcBorders>
              <w:left w:val="single" w:sz="4" w:space="0" w:color="auto"/>
              <w:right w:val="single" w:sz="4" w:space="0" w:color="auto"/>
            </w:tcBorders>
          </w:tcPr>
          <w:p w14:paraId="10EB93A6" w14:textId="25E6F72B" w:rsidR="002E568E" w:rsidRDefault="002E568E" w:rsidP="002E568E">
            <w:r w:rsidRPr="004D762D">
              <w:rPr>
                <w:szCs w:val="24"/>
              </w:rPr>
              <w:t>21.1. In the absence of the Supplier's fault and in the event of circumstances that the Contracting Party could not foresee at the time of conclusion of the Contract, due to which the Contracting Party is unable to fulfil its contractual obligations and/or in the event of other unforeseen circumstances, the Parties to the Contract shall have the right to initiate the suspension of the supply of Goods (part thereof) until the expiry of the relevant circumstances.</w:t>
            </w:r>
          </w:p>
        </w:tc>
      </w:tr>
      <w:tr w:rsidR="002E568E" w14:paraId="1CEBACE2" w14:textId="77777777" w:rsidTr="00466A6D">
        <w:tc>
          <w:tcPr>
            <w:tcW w:w="4338" w:type="dxa"/>
            <w:tcBorders>
              <w:left w:val="single" w:sz="4" w:space="0" w:color="auto"/>
              <w:right w:val="single" w:sz="4" w:space="0" w:color="auto"/>
            </w:tcBorders>
          </w:tcPr>
          <w:p w14:paraId="6EA4AADE" w14:textId="77777777" w:rsidR="002E568E" w:rsidRDefault="002E568E" w:rsidP="002E568E">
            <w:r>
              <w:t>21.2. 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tiekimas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stabdomas</w:t>
            </w:r>
            <w:proofErr w:type="spellEnd"/>
            <w:r>
              <w:t xml:space="preserve"> </w:t>
            </w:r>
            <w:proofErr w:type="spellStart"/>
            <w:r>
              <w:t>esant</w:t>
            </w:r>
            <w:proofErr w:type="spellEnd"/>
            <w:r>
              <w:t xml:space="preserve"> bent </w:t>
            </w:r>
            <w:proofErr w:type="spellStart"/>
            <w:r>
              <w:t>vienai</w:t>
            </w:r>
            <w:proofErr w:type="spellEnd"/>
            <w:r>
              <w:t xml:space="preserve"> </w:t>
            </w:r>
            <w:proofErr w:type="spellStart"/>
            <w:r>
              <w:t>iš</w:t>
            </w:r>
            <w:proofErr w:type="spellEnd"/>
            <w:r>
              <w:t xml:space="preserve"> </w:t>
            </w:r>
            <w:proofErr w:type="spellStart"/>
            <w:r>
              <w:t>šių</w:t>
            </w:r>
            <w:proofErr w:type="spellEnd"/>
            <w:r>
              <w:t xml:space="preserve"> </w:t>
            </w:r>
            <w:proofErr w:type="spellStart"/>
            <w:r>
              <w:t>aplinkybių</w:t>
            </w:r>
            <w:proofErr w:type="spellEnd"/>
            <w:r>
              <w:t>: </w:t>
            </w:r>
          </w:p>
        </w:tc>
        <w:tc>
          <w:tcPr>
            <w:tcW w:w="4518" w:type="dxa"/>
            <w:tcBorders>
              <w:left w:val="single" w:sz="4" w:space="0" w:color="auto"/>
              <w:right w:val="single" w:sz="4" w:space="0" w:color="auto"/>
            </w:tcBorders>
          </w:tcPr>
          <w:p w14:paraId="3E3BF325" w14:textId="5B9A09B2" w:rsidR="002E568E" w:rsidRDefault="002E568E" w:rsidP="002E568E">
            <w:r w:rsidRPr="004D762D">
              <w:rPr>
                <w:color w:val="000000"/>
                <w:szCs w:val="24"/>
              </w:rPr>
              <w:t>21.2. The supply of goods (part thereof) may be suspended in at least one of the following circumstances:</w:t>
            </w:r>
          </w:p>
        </w:tc>
      </w:tr>
      <w:tr w:rsidR="002E568E" w14:paraId="7F1A5AA0" w14:textId="77777777" w:rsidTr="00466A6D">
        <w:tc>
          <w:tcPr>
            <w:tcW w:w="4338" w:type="dxa"/>
            <w:tcBorders>
              <w:left w:val="single" w:sz="4" w:space="0" w:color="auto"/>
              <w:right w:val="single" w:sz="4" w:space="0" w:color="auto"/>
            </w:tcBorders>
          </w:tcPr>
          <w:p w14:paraId="185416CC" w14:textId="77777777" w:rsidR="002E568E" w:rsidRDefault="002E568E" w:rsidP="002E568E">
            <w:r>
              <w:t>21.2.1. </w:t>
            </w:r>
            <w:proofErr w:type="spellStart"/>
            <w:r>
              <w:t>esant</w:t>
            </w:r>
            <w:proofErr w:type="spellEnd"/>
            <w:r>
              <w:t xml:space="preserve"> </w:t>
            </w:r>
            <w:proofErr w:type="spellStart"/>
            <w:r>
              <w:t>Bendrųjų</w:t>
            </w:r>
            <w:proofErr w:type="spellEnd"/>
            <w:r>
              <w:t xml:space="preserve"> </w:t>
            </w:r>
            <w:proofErr w:type="spellStart"/>
            <w:r>
              <w:t>sąlygų</w:t>
            </w:r>
            <w:proofErr w:type="spellEnd"/>
            <w:r>
              <w:t xml:space="preserve"> 18 </w:t>
            </w:r>
            <w:proofErr w:type="spellStart"/>
            <w:r>
              <w:t>skyriuje</w:t>
            </w:r>
            <w:proofErr w:type="spellEnd"/>
            <w:r>
              <w:t xml:space="preserve"> </w:t>
            </w:r>
            <w:proofErr w:type="spellStart"/>
            <w:r>
              <w:t>numatytoms</w:t>
            </w:r>
            <w:proofErr w:type="spellEnd"/>
            <w:r>
              <w:t xml:space="preserve"> </w:t>
            </w:r>
            <w:proofErr w:type="spellStart"/>
            <w:r>
              <w:t>nenugalimos</w:t>
            </w:r>
            <w:proofErr w:type="spellEnd"/>
            <w:r>
              <w:t xml:space="preserve"> </w:t>
            </w:r>
            <w:proofErr w:type="spellStart"/>
            <w:r>
              <w:t>jėgos</w:t>
            </w:r>
            <w:proofErr w:type="spellEnd"/>
            <w:r>
              <w:t xml:space="preserve"> </w:t>
            </w:r>
            <w:proofErr w:type="spellStart"/>
            <w:r>
              <w:t>aplinkybėms</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terminai</w:t>
            </w:r>
            <w:proofErr w:type="spellEnd"/>
            <w:r>
              <w:t xml:space="preserve"> </w:t>
            </w:r>
            <w:proofErr w:type="spellStart"/>
            <w:r>
              <w:t>stabdomi</w:t>
            </w:r>
            <w:proofErr w:type="spellEnd"/>
            <w:r>
              <w:t xml:space="preserve"> </w:t>
            </w:r>
            <w:proofErr w:type="spellStart"/>
            <w:r>
              <w:t>nuo</w:t>
            </w:r>
            <w:proofErr w:type="spellEnd"/>
            <w:r>
              <w:t xml:space="preserve"> </w:t>
            </w:r>
            <w:proofErr w:type="spellStart"/>
            <w:r>
              <w:t>kliūties</w:t>
            </w:r>
            <w:proofErr w:type="spellEnd"/>
            <w:r>
              <w:t xml:space="preserve"> </w:t>
            </w:r>
            <w:proofErr w:type="spellStart"/>
            <w:r>
              <w:t>atsiradimo</w:t>
            </w:r>
            <w:proofErr w:type="spellEnd"/>
            <w:r>
              <w:t xml:space="preserve"> </w:t>
            </w:r>
            <w:proofErr w:type="spellStart"/>
            <w:r>
              <w:t>momento</w:t>
            </w:r>
            <w:proofErr w:type="spellEnd"/>
            <w:r>
              <w:t xml:space="preserve"> </w:t>
            </w:r>
            <w:proofErr w:type="spellStart"/>
            <w:r>
              <w:t>arba</w:t>
            </w:r>
            <w:proofErr w:type="spellEnd"/>
            <w:r>
              <w:t xml:space="preserve"> </w:t>
            </w:r>
            <w:proofErr w:type="spellStart"/>
            <w:r>
              <w:t>jeigu</w:t>
            </w:r>
            <w:proofErr w:type="spellEnd"/>
            <w:r>
              <w:t xml:space="preserve"> </w:t>
            </w:r>
            <w:proofErr w:type="spellStart"/>
            <w:r>
              <w:t>apie</w:t>
            </w:r>
            <w:proofErr w:type="spellEnd"/>
            <w:r>
              <w:t xml:space="preserve"> </w:t>
            </w:r>
            <w:proofErr w:type="spellStart"/>
            <w:r>
              <w:t>ją</w:t>
            </w:r>
            <w:proofErr w:type="spellEnd"/>
            <w:r>
              <w:t xml:space="preserve"> </w:t>
            </w:r>
            <w:proofErr w:type="spellStart"/>
            <w:r>
              <w:t>nėra</w:t>
            </w:r>
            <w:proofErr w:type="spellEnd"/>
            <w:r>
              <w:t xml:space="preserve"> </w:t>
            </w:r>
            <w:proofErr w:type="spellStart"/>
            <w:r>
              <w:t>laiku</w:t>
            </w:r>
            <w:proofErr w:type="spellEnd"/>
            <w:r>
              <w:t xml:space="preserve"> </w:t>
            </w:r>
            <w:proofErr w:type="spellStart"/>
            <w:r>
              <w:t>pranešta</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momento</w:t>
            </w:r>
            <w:proofErr w:type="spellEnd"/>
            <w:r>
              <w:t xml:space="preserve"> ir </w:t>
            </w:r>
            <w:proofErr w:type="spellStart"/>
            <w:r>
              <w:t>atnaujinami</w:t>
            </w:r>
            <w:proofErr w:type="spellEnd"/>
            <w:r>
              <w:t xml:space="preserve">, kai </w:t>
            </w:r>
            <w:proofErr w:type="spellStart"/>
            <w:r>
              <w:t>minėtos</w:t>
            </w:r>
            <w:proofErr w:type="spellEnd"/>
            <w:r>
              <w:t xml:space="preserve"> </w:t>
            </w:r>
            <w:proofErr w:type="spellStart"/>
            <w:r>
              <w:t>aplinkybės</w:t>
            </w:r>
            <w:proofErr w:type="spellEnd"/>
            <w:r>
              <w:t xml:space="preserve"> </w:t>
            </w:r>
            <w:proofErr w:type="spellStart"/>
            <w:r>
              <w:t>nebetrukdo</w:t>
            </w:r>
            <w:proofErr w:type="spellEnd"/>
            <w:r>
              <w:t xml:space="preserve"> </w:t>
            </w:r>
            <w:proofErr w:type="spellStart"/>
            <w:r>
              <w:t>vykdyti</w:t>
            </w:r>
            <w:proofErr w:type="spellEnd"/>
            <w:r>
              <w:t xml:space="preserve"> </w:t>
            </w:r>
            <w:proofErr w:type="spellStart"/>
            <w:r>
              <w:t>Sutarties</w:t>
            </w:r>
            <w:proofErr w:type="spellEnd"/>
            <w:r>
              <w:t>; </w:t>
            </w:r>
          </w:p>
        </w:tc>
        <w:tc>
          <w:tcPr>
            <w:tcW w:w="4518" w:type="dxa"/>
            <w:tcBorders>
              <w:left w:val="single" w:sz="4" w:space="0" w:color="auto"/>
              <w:right w:val="single" w:sz="4" w:space="0" w:color="auto"/>
            </w:tcBorders>
          </w:tcPr>
          <w:p w14:paraId="6CFB4887" w14:textId="351AC153" w:rsidR="002E568E" w:rsidRDefault="002E568E" w:rsidP="002E568E">
            <w:r w:rsidRPr="004D762D">
              <w:rPr>
                <w:color w:val="000000"/>
                <w:szCs w:val="24"/>
              </w:rPr>
              <w:t>21.2.1. in the event of force majeure circumstances provided for in Chapter 18 of the General Terms and Conditions, the deadlines for the performance of contractual obligations shall be suspended from the moment of occurrence of the obstacle or, if it has not been notified in time, from the moment of notification and shall be renewed when the aforementioned circumstances no longer interfere with the performance of the Contract;</w:t>
            </w:r>
          </w:p>
        </w:tc>
      </w:tr>
      <w:tr w:rsidR="002E568E" w14:paraId="34E23C62" w14:textId="77777777" w:rsidTr="00466A6D">
        <w:tc>
          <w:tcPr>
            <w:tcW w:w="4338" w:type="dxa"/>
            <w:tcBorders>
              <w:left w:val="single" w:sz="4" w:space="0" w:color="auto"/>
              <w:right w:val="single" w:sz="4" w:space="0" w:color="auto"/>
            </w:tcBorders>
          </w:tcPr>
          <w:p w14:paraId="3113A86F" w14:textId="77777777" w:rsidR="002E568E" w:rsidRDefault="002E568E" w:rsidP="002E568E">
            <w:r>
              <w:t>21.2.2. </w:t>
            </w:r>
            <w:proofErr w:type="spellStart"/>
            <w:r>
              <w:t>Pirkėjas</w:t>
            </w:r>
            <w:proofErr w:type="spellEnd"/>
            <w:r>
              <w:t xml:space="preserve"> </w:t>
            </w:r>
            <w:proofErr w:type="spellStart"/>
            <w:r>
              <w:t>Sutartyje</w:t>
            </w:r>
            <w:proofErr w:type="spellEnd"/>
            <w:r>
              <w:t xml:space="preserve"> </w:t>
            </w:r>
            <w:proofErr w:type="spellStart"/>
            <w:r>
              <w:t>nurodyta</w:t>
            </w:r>
            <w:proofErr w:type="spellEnd"/>
            <w:r>
              <w:t xml:space="preserve"> </w:t>
            </w:r>
            <w:proofErr w:type="spellStart"/>
            <w:r>
              <w:t>tvarka</w:t>
            </w:r>
            <w:proofErr w:type="spellEnd"/>
            <w:r>
              <w:t xml:space="preserve"> </w:t>
            </w:r>
            <w:proofErr w:type="spellStart"/>
            <w:r>
              <w:t>negali</w:t>
            </w:r>
            <w:proofErr w:type="spellEnd"/>
            <w:r>
              <w:t xml:space="preserve"> </w:t>
            </w:r>
            <w:proofErr w:type="spellStart"/>
            <w:r>
              <w:t>priimti</w:t>
            </w:r>
            <w:proofErr w:type="spellEnd"/>
            <w:r>
              <w:t xml:space="preserve"> </w:t>
            </w:r>
            <w:proofErr w:type="spellStart"/>
            <w:r>
              <w:t>Prekių</w:t>
            </w:r>
            <w:proofErr w:type="spellEnd"/>
            <w:r>
              <w:t xml:space="preserve"> (</w:t>
            </w:r>
            <w:proofErr w:type="spellStart"/>
            <w:r>
              <w:t>pavyzdžiui</w:t>
            </w:r>
            <w:proofErr w:type="spellEnd"/>
            <w:r>
              <w:t xml:space="preserve">, </w:t>
            </w:r>
            <w:proofErr w:type="spellStart"/>
            <w:r>
              <w:t>nebaigta</w:t>
            </w:r>
            <w:proofErr w:type="spellEnd"/>
            <w:r>
              <w:t xml:space="preserve"> </w:t>
            </w:r>
            <w:proofErr w:type="spellStart"/>
            <w:r>
              <w:t>įrengti</w:t>
            </w:r>
            <w:proofErr w:type="spellEnd"/>
            <w:r>
              <w:t xml:space="preserve"> </w:t>
            </w:r>
            <w:proofErr w:type="spellStart"/>
            <w:r>
              <w:t>patalpa</w:t>
            </w:r>
            <w:proofErr w:type="spellEnd"/>
            <w:r>
              <w:t xml:space="preserve">, </w:t>
            </w:r>
            <w:proofErr w:type="spellStart"/>
            <w:r>
              <w:t>kurioje</w:t>
            </w:r>
            <w:proofErr w:type="spellEnd"/>
            <w:r>
              <w:t xml:space="preserve"> </w:t>
            </w:r>
            <w:proofErr w:type="spellStart"/>
            <w:r>
              <w:t>turi</w:t>
            </w:r>
            <w:proofErr w:type="spellEnd"/>
            <w:r>
              <w:t xml:space="preserve"> </w:t>
            </w:r>
            <w:proofErr w:type="spellStart"/>
            <w:r>
              <w:t>būti</w:t>
            </w:r>
            <w:proofErr w:type="spellEnd"/>
            <w:r>
              <w:t xml:space="preserve"> </w:t>
            </w:r>
            <w:proofErr w:type="spellStart"/>
            <w:r>
              <w:lastRenderedPageBreak/>
              <w:t>įmontuojamos</w:t>
            </w:r>
            <w:proofErr w:type="spellEnd"/>
            <w:r>
              <w:t xml:space="preserve"> Prekės), o </w:t>
            </w:r>
            <w:proofErr w:type="spellStart"/>
            <w:r>
              <w:t>Tiekėjas</w:t>
            </w:r>
            <w:proofErr w:type="spellEnd"/>
            <w:r>
              <w:t xml:space="preserve"> </w:t>
            </w:r>
            <w:proofErr w:type="spellStart"/>
            <w:r>
              <w:t>dėl</w:t>
            </w:r>
            <w:proofErr w:type="spellEnd"/>
            <w:r>
              <w:t xml:space="preserve"> to </w:t>
            </w:r>
            <w:proofErr w:type="spellStart"/>
            <w:r>
              <w:t>negali</w:t>
            </w:r>
            <w:proofErr w:type="spellEnd"/>
            <w:r>
              <w:t xml:space="preserve"> </w:t>
            </w:r>
            <w:proofErr w:type="spellStart"/>
            <w:r>
              <w:t>vykdyti</w:t>
            </w:r>
            <w:proofErr w:type="spellEnd"/>
            <w:r>
              <w:t xml:space="preserve"> </w:t>
            </w:r>
            <w:proofErr w:type="spellStart"/>
            <w:r>
              <w:t>Sutarties</w:t>
            </w:r>
            <w:proofErr w:type="spellEnd"/>
            <w:r>
              <w:t>; </w:t>
            </w:r>
          </w:p>
        </w:tc>
        <w:tc>
          <w:tcPr>
            <w:tcW w:w="4518" w:type="dxa"/>
            <w:tcBorders>
              <w:left w:val="single" w:sz="4" w:space="0" w:color="auto"/>
              <w:right w:val="single" w:sz="4" w:space="0" w:color="auto"/>
            </w:tcBorders>
          </w:tcPr>
          <w:p w14:paraId="5A316AFC" w14:textId="2532B5E5" w:rsidR="002E568E" w:rsidRDefault="002E568E" w:rsidP="002E568E">
            <w:r w:rsidRPr="004D762D">
              <w:rPr>
                <w:color w:val="000000"/>
                <w:szCs w:val="24"/>
              </w:rPr>
              <w:lastRenderedPageBreak/>
              <w:t xml:space="preserve">21.2.2. The Buyer may not accept the Goods in accordance with the procedure specified in the Contract (for example, an unfinished </w:t>
            </w:r>
            <w:r w:rsidRPr="004D762D">
              <w:rPr>
                <w:color w:val="000000"/>
                <w:szCs w:val="24"/>
              </w:rPr>
              <w:lastRenderedPageBreak/>
              <w:t>premises in which the Goods are to be installed), and the Supplier may not perform the Contract due to this;</w:t>
            </w:r>
          </w:p>
        </w:tc>
      </w:tr>
      <w:tr w:rsidR="002E568E" w14:paraId="06136F02" w14:textId="77777777" w:rsidTr="00466A6D">
        <w:tc>
          <w:tcPr>
            <w:tcW w:w="4338" w:type="dxa"/>
            <w:tcBorders>
              <w:left w:val="single" w:sz="4" w:space="0" w:color="auto"/>
              <w:right w:val="single" w:sz="4" w:space="0" w:color="auto"/>
            </w:tcBorders>
          </w:tcPr>
          <w:p w14:paraId="66335896" w14:textId="77777777" w:rsidR="002E568E" w:rsidRDefault="002E568E" w:rsidP="002E568E">
            <w:r>
              <w:lastRenderedPageBreak/>
              <w:t>21.2.3. </w:t>
            </w:r>
            <w:proofErr w:type="spellStart"/>
            <w:r>
              <w:t>dėl</w:t>
            </w:r>
            <w:proofErr w:type="spellEnd"/>
            <w:r>
              <w:t xml:space="preserve"> </w:t>
            </w:r>
            <w:proofErr w:type="spellStart"/>
            <w:r>
              <w:t>nenumatytų</w:t>
            </w:r>
            <w:proofErr w:type="spellEnd"/>
            <w:r>
              <w:t xml:space="preserve"> </w:t>
            </w:r>
            <w:proofErr w:type="spellStart"/>
            <w:r>
              <w:t>prekių</w:t>
            </w:r>
            <w:proofErr w:type="spellEnd"/>
            <w:r>
              <w:t xml:space="preserve">, </w:t>
            </w:r>
            <w:proofErr w:type="spellStart"/>
            <w:r>
              <w:t>paslaugų</w:t>
            </w:r>
            <w:proofErr w:type="spellEnd"/>
            <w:r>
              <w:t xml:space="preserve"> ir (</w:t>
            </w:r>
            <w:proofErr w:type="spellStart"/>
            <w:r>
              <w:t>ar</w:t>
            </w:r>
            <w:proofErr w:type="spellEnd"/>
            <w:r>
              <w:t xml:space="preserve">) </w:t>
            </w:r>
            <w:proofErr w:type="spellStart"/>
            <w:r>
              <w:t>darbų</w:t>
            </w:r>
            <w:proofErr w:type="spellEnd"/>
            <w:r>
              <w:t xml:space="preserve">, </w:t>
            </w:r>
            <w:proofErr w:type="spellStart"/>
            <w:r>
              <w:t>susijusių</w:t>
            </w:r>
            <w:proofErr w:type="spellEnd"/>
            <w:r>
              <w:t xml:space="preserve"> </w:t>
            </w:r>
            <w:proofErr w:type="spellStart"/>
            <w:r>
              <w:t>su</w:t>
            </w:r>
            <w:proofErr w:type="spellEnd"/>
            <w:r>
              <w:t xml:space="preserve"> </w:t>
            </w:r>
            <w:proofErr w:type="spellStart"/>
            <w:r>
              <w:t>perkamu</w:t>
            </w:r>
            <w:proofErr w:type="spellEnd"/>
            <w:r>
              <w:t xml:space="preserve"> </w:t>
            </w:r>
            <w:proofErr w:type="spellStart"/>
            <w:r>
              <w:t>objektu</w:t>
            </w:r>
            <w:proofErr w:type="spellEnd"/>
            <w:r>
              <w:t xml:space="preserve">, </w:t>
            </w:r>
            <w:proofErr w:type="spellStart"/>
            <w:r>
              <w:t>kurių</w:t>
            </w:r>
            <w:proofErr w:type="spellEnd"/>
            <w:r>
              <w:t xml:space="preserve"> </w:t>
            </w:r>
            <w:proofErr w:type="spellStart"/>
            <w:r>
              <w:t>poreikis</w:t>
            </w:r>
            <w:proofErr w:type="spellEnd"/>
            <w:r>
              <w:t xml:space="preserve"> </w:t>
            </w:r>
            <w:proofErr w:type="spellStart"/>
            <w:r>
              <w:t>paaiškėjo</w:t>
            </w:r>
            <w:proofErr w:type="spellEnd"/>
            <w:r>
              <w:t xml:space="preserve"> tik </w:t>
            </w:r>
            <w:proofErr w:type="spellStart"/>
            <w:r>
              <w:t>vykdant</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5ADA5C4A" w14:textId="2A9C453C" w:rsidR="002E568E" w:rsidRDefault="002E568E" w:rsidP="002E568E">
            <w:r w:rsidRPr="004D762D">
              <w:rPr>
                <w:color w:val="000000"/>
                <w:szCs w:val="24"/>
              </w:rPr>
              <w:t>21.2.3. regarding unforeseen goods, services and/or works related to the purchased object, the need for which became apparent only in the performance of the Contract;</w:t>
            </w:r>
          </w:p>
        </w:tc>
      </w:tr>
      <w:tr w:rsidR="002E568E" w14:paraId="523604B0" w14:textId="77777777" w:rsidTr="00466A6D">
        <w:tc>
          <w:tcPr>
            <w:tcW w:w="4338" w:type="dxa"/>
            <w:tcBorders>
              <w:left w:val="single" w:sz="4" w:space="0" w:color="auto"/>
              <w:right w:val="single" w:sz="4" w:space="0" w:color="auto"/>
            </w:tcBorders>
          </w:tcPr>
          <w:p w14:paraId="32965753" w14:textId="77777777" w:rsidR="002E568E" w:rsidRDefault="002E568E" w:rsidP="002E568E">
            <w:r>
              <w:t xml:space="preserve">21.2.4. ne </w:t>
            </w:r>
            <w:proofErr w:type="spellStart"/>
            <w:r>
              <w:t>dėl</w:t>
            </w:r>
            <w:proofErr w:type="spellEnd"/>
            <w:r>
              <w:t xml:space="preserve"> </w:t>
            </w:r>
            <w:proofErr w:type="spellStart"/>
            <w:r>
              <w:t>Pirkėjo</w:t>
            </w:r>
            <w:proofErr w:type="spellEnd"/>
            <w:r>
              <w:t xml:space="preserve"> </w:t>
            </w:r>
            <w:proofErr w:type="spellStart"/>
            <w:r>
              <w:t>kaltės</w:t>
            </w:r>
            <w:proofErr w:type="spellEnd"/>
            <w:r>
              <w:t xml:space="preserve"> </w:t>
            </w:r>
            <w:proofErr w:type="spellStart"/>
            <w:r>
              <w:t>vėluoja</w:t>
            </w:r>
            <w:proofErr w:type="spellEnd"/>
            <w:r>
              <w:t xml:space="preserve"> </w:t>
            </w:r>
            <w:proofErr w:type="spellStart"/>
            <w:r>
              <w:t>kitos</w:t>
            </w:r>
            <w:proofErr w:type="spellEnd"/>
            <w:r>
              <w:t xml:space="preserve"> </w:t>
            </w:r>
            <w:proofErr w:type="spellStart"/>
            <w:r>
              <w:t>Pirkėjo</w:t>
            </w:r>
            <w:proofErr w:type="spellEnd"/>
            <w:r>
              <w:t xml:space="preserve"> </w:t>
            </w:r>
            <w:proofErr w:type="spellStart"/>
            <w:r>
              <w:t>pirkimo</w:t>
            </w:r>
            <w:proofErr w:type="spellEnd"/>
            <w:r>
              <w:t xml:space="preserve"> </w:t>
            </w:r>
            <w:proofErr w:type="spellStart"/>
            <w:r>
              <w:t>sutarties</w:t>
            </w:r>
            <w:proofErr w:type="spellEnd"/>
            <w:r>
              <w:t xml:space="preserve">, </w:t>
            </w:r>
            <w:proofErr w:type="spellStart"/>
            <w:r>
              <w:t>turinčios</w:t>
            </w:r>
            <w:proofErr w:type="spellEnd"/>
            <w:r>
              <w:t xml:space="preserve"> </w:t>
            </w:r>
            <w:proofErr w:type="spellStart"/>
            <w:r>
              <w:t>tiesioginės</w:t>
            </w:r>
            <w:proofErr w:type="spellEnd"/>
            <w:r>
              <w:t xml:space="preserve"> </w:t>
            </w:r>
            <w:proofErr w:type="spellStart"/>
            <w:r>
              <w:t>įtakos</w:t>
            </w:r>
            <w:proofErr w:type="spellEnd"/>
            <w:r>
              <w:t xml:space="preserve"> </w:t>
            </w:r>
            <w:proofErr w:type="spellStart"/>
            <w:r>
              <w:t>šiai</w:t>
            </w:r>
            <w:proofErr w:type="spellEnd"/>
            <w:r>
              <w:t xml:space="preserve"> Sutarčiai, </w:t>
            </w:r>
            <w:proofErr w:type="spellStart"/>
            <w:r>
              <w:t>vykdymas</w:t>
            </w:r>
            <w:proofErr w:type="spellEnd"/>
            <w:r>
              <w:t>;  </w:t>
            </w:r>
          </w:p>
        </w:tc>
        <w:tc>
          <w:tcPr>
            <w:tcW w:w="4518" w:type="dxa"/>
            <w:tcBorders>
              <w:left w:val="single" w:sz="4" w:space="0" w:color="auto"/>
              <w:right w:val="single" w:sz="4" w:space="0" w:color="auto"/>
            </w:tcBorders>
          </w:tcPr>
          <w:p w14:paraId="4CA0DC73" w14:textId="7DCCD074" w:rsidR="002E568E" w:rsidRDefault="002E568E" w:rsidP="002E568E">
            <w:r w:rsidRPr="004D762D">
              <w:rPr>
                <w:color w:val="000000"/>
                <w:szCs w:val="24"/>
              </w:rPr>
              <w:t>21.2.4. the performance of another Buyer's purchase Contract that has a direct impact on this Contract is delayed due to the Buyer's fault;</w:t>
            </w:r>
          </w:p>
        </w:tc>
      </w:tr>
      <w:tr w:rsidR="002E568E" w14:paraId="66F18C26" w14:textId="77777777" w:rsidTr="00466A6D">
        <w:tc>
          <w:tcPr>
            <w:tcW w:w="4338" w:type="dxa"/>
            <w:tcBorders>
              <w:left w:val="single" w:sz="4" w:space="0" w:color="auto"/>
              <w:right w:val="single" w:sz="4" w:space="0" w:color="auto"/>
            </w:tcBorders>
          </w:tcPr>
          <w:p w14:paraId="7D5EB6C4" w14:textId="77777777" w:rsidR="002E568E" w:rsidRDefault="002E568E" w:rsidP="002E568E">
            <w:r>
              <w:t>21.2.5. </w:t>
            </w:r>
            <w:proofErr w:type="spellStart"/>
            <w:r>
              <w:t>esant</w:t>
            </w:r>
            <w:proofErr w:type="spellEnd"/>
            <w:r>
              <w:t xml:space="preserve"> </w:t>
            </w:r>
            <w:proofErr w:type="spellStart"/>
            <w:r>
              <w:t>įrodymais</w:t>
            </w:r>
            <w:proofErr w:type="spellEnd"/>
            <w:r>
              <w:t xml:space="preserve"> </w:t>
            </w:r>
            <w:proofErr w:type="spellStart"/>
            <w:r>
              <w:t>pagrįstoms</w:t>
            </w:r>
            <w:proofErr w:type="spellEnd"/>
            <w:r>
              <w:t xml:space="preserve"> </w:t>
            </w:r>
            <w:proofErr w:type="spellStart"/>
            <w:r>
              <w:t>kliūtims</w:t>
            </w:r>
            <w:proofErr w:type="spellEnd"/>
            <w:r>
              <w:t xml:space="preserve"> </w:t>
            </w:r>
            <w:proofErr w:type="spellStart"/>
            <w:r>
              <w:t>ar</w:t>
            </w:r>
            <w:proofErr w:type="spellEnd"/>
            <w:r>
              <w:t xml:space="preserve"> </w:t>
            </w:r>
            <w:proofErr w:type="spellStart"/>
            <w:r>
              <w:t>trukdymams</w:t>
            </w:r>
            <w:proofErr w:type="spellEnd"/>
            <w:r>
              <w:t xml:space="preserve">, </w:t>
            </w:r>
            <w:proofErr w:type="spellStart"/>
            <w:r>
              <w:t>sukeltiems</w:t>
            </w:r>
            <w:proofErr w:type="spellEnd"/>
            <w:r>
              <w:t xml:space="preserve"> </w:t>
            </w:r>
            <w:proofErr w:type="spellStart"/>
            <w:r>
              <w:t>Tiekėjui</w:t>
            </w:r>
            <w:proofErr w:type="spellEnd"/>
            <w:r>
              <w:t xml:space="preserve"> </w:t>
            </w:r>
            <w:proofErr w:type="spellStart"/>
            <w:r>
              <w:t>kitų</w:t>
            </w:r>
            <w:proofErr w:type="spellEnd"/>
            <w:r>
              <w:t xml:space="preserve"> </w:t>
            </w:r>
            <w:proofErr w:type="spellStart"/>
            <w:r>
              <w:t>trečiųjų</w:t>
            </w:r>
            <w:proofErr w:type="spellEnd"/>
            <w:r>
              <w:t xml:space="preserve"> </w:t>
            </w:r>
            <w:proofErr w:type="spellStart"/>
            <w:r>
              <w:t>asmenų</w:t>
            </w:r>
            <w:proofErr w:type="spellEnd"/>
            <w:r>
              <w:t xml:space="preserve"> ne </w:t>
            </w:r>
            <w:proofErr w:type="spellStart"/>
            <w:r>
              <w:t>dėl</w:t>
            </w:r>
            <w:proofErr w:type="spellEnd"/>
            <w:r>
              <w:t xml:space="preserve"> </w:t>
            </w:r>
            <w:proofErr w:type="spellStart"/>
            <w:r>
              <w:t>Tiekėjo</w:t>
            </w:r>
            <w:proofErr w:type="spellEnd"/>
            <w:r>
              <w:t xml:space="preserve"> ne </w:t>
            </w:r>
            <w:proofErr w:type="spellStart"/>
            <w:r>
              <w:t>laiku</w:t>
            </w:r>
            <w:proofErr w:type="spellEnd"/>
            <w:r>
              <w:t xml:space="preserve"> </w:t>
            </w:r>
            <w:proofErr w:type="spellStart"/>
            <w:r>
              <w:t>ar</w:t>
            </w:r>
            <w:proofErr w:type="spellEnd"/>
            <w:r>
              <w:t xml:space="preserve"> </w:t>
            </w:r>
            <w:proofErr w:type="spellStart"/>
            <w:r>
              <w:t>netinkamai</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sąlygas</w:t>
            </w:r>
            <w:proofErr w:type="spellEnd"/>
            <w:r>
              <w:t xml:space="preserve"> ir </w:t>
            </w:r>
            <w:proofErr w:type="spellStart"/>
            <w:r>
              <w:t>tvarką</w:t>
            </w:r>
            <w:proofErr w:type="spellEnd"/>
            <w:r>
              <w:t xml:space="preserve"> </w:t>
            </w:r>
            <w:proofErr w:type="spellStart"/>
            <w:r>
              <w:t>įvykdytų</w:t>
            </w:r>
            <w:proofErr w:type="spellEnd"/>
            <w:r>
              <w:t xml:space="preserve"> </w:t>
            </w:r>
            <w:proofErr w:type="spellStart"/>
            <w:r>
              <w:t>sutartinių</w:t>
            </w:r>
            <w:proofErr w:type="spellEnd"/>
            <w:r>
              <w:t xml:space="preserve"> </w:t>
            </w:r>
            <w:proofErr w:type="spellStart"/>
            <w:r>
              <w:t>įsipareigojimų</w:t>
            </w:r>
            <w:proofErr w:type="spellEnd"/>
            <w:r>
              <w:t>; </w:t>
            </w:r>
          </w:p>
        </w:tc>
        <w:tc>
          <w:tcPr>
            <w:tcW w:w="4518" w:type="dxa"/>
            <w:tcBorders>
              <w:left w:val="single" w:sz="4" w:space="0" w:color="auto"/>
              <w:right w:val="single" w:sz="4" w:space="0" w:color="auto"/>
            </w:tcBorders>
          </w:tcPr>
          <w:p w14:paraId="35966D72" w14:textId="22B2EFDB" w:rsidR="002E568E" w:rsidRDefault="002E568E" w:rsidP="002E568E">
            <w:r w:rsidRPr="004D762D">
              <w:rPr>
                <w:color w:val="000000"/>
                <w:szCs w:val="24"/>
              </w:rPr>
              <w:t>21.2.5. in the event of obstacles or interferences based on evidence caused to the Supplier by other third parties not due to the Supplier's untimely or improperly fulfilled contractual obligations in accordance with the terms and procedure of the Contract;</w:t>
            </w:r>
          </w:p>
        </w:tc>
      </w:tr>
      <w:tr w:rsidR="002E568E" w14:paraId="106AF76B" w14:textId="77777777" w:rsidTr="00466A6D">
        <w:tc>
          <w:tcPr>
            <w:tcW w:w="4338" w:type="dxa"/>
            <w:tcBorders>
              <w:left w:val="single" w:sz="4" w:space="0" w:color="auto"/>
              <w:right w:val="single" w:sz="4" w:space="0" w:color="auto"/>
            </w:tcBorders>
          </w:tcPr>
          <w:p w14:paraId="5B9A708F" w14:textId="77777777" w:rsidR="002E568E" w:rsidRDefault="002E568E" w:rsidP="002E568E">
            <w:r>
              <w:t>21.2.6. </w:t>
            </w:r>
            <w:proofErr w:type="spellStart"/>
            <w:r>
              <w:t>pasikeitus</w:t>
            </w:r>
            <w:proofErr w:type="spellEnd"/>
            <w:r>
              <w:t xml:space="preserve"> </w:t>
            </w:r>
            <w:proofErr w:type="spellStart"/>
            <w:r>
              <w:t>galiojančiam</w:t>
            </w:r>
            <w:proofErr w:type="spellEnd"/>
            <w:r>
              <w:t xml:space="preserve"> </w:t>
            </w:r>
            <w:proofErr w:type="spellStart"/>
            <w:r>
              <w:t>teisės</w:t>
            </w:r>
            <w:proofErr w:type="spellEnd"/>
            <w:r>
              <w:t xml:space="preserve"> </w:t>
            </w:r>
            <w:proofErr w:type="spellStart"/>
            <w:r>
              <w:t>aktui</w:t>
            </w:r>
            <w:proofErr w:type="spellEnd"/>
            <w:r>
              <w:t xml:space="preserve"> </w:t>
            </w:r>
            <w:proofErr w:type="spellStart"/>
            <w:r>
              <w:t>ar</w:t>
            </w:r>
            <w:proofErr w:type="spellEnd"/>
            <w:r>
              <w:t xml:space="preserve"> </w:t>
            </w:r>
            <w:proofErr w:type="spellStart"/>
            <w:r>
              <w:t>įsigaliojus</w:t>
            </w:r>
            <w:proofErr w:type="spellEnd"/>
            <w:r>
              <w:t xml:space="preserve"> </w:t>
            </w:r>
            <w:proofErr w:type="spellStart"/>
            <w:r>
              <w:t>naujam</w:t>
            </w:r>
            <w:proofErr w:type="spellEnd"/>
            <w:r>
              <w:t xml:space="preserve"> </w:t>
            </w:r>
            <w:proofErr w:type="spellStart"/>
            <w:r>
              <w:t>teisės</w:t>
            </w:r>
            <w:proofErr w:type="spellEnd"/>
            <w:r>
              <w:t xml:space="preserve"> </w:t>
            </w:r>
            <w:proofErr w:type="spellStart"/>
            <w:r>
              <w:t>aktui</w:t>
            </w:r>
            <w:proofErr w:type="spellEnd"/>
            <w:r>
              <w:t xml:space="preserve">, </w:t>
            </w:r>
            <w:proofErr w:type="spellStart"/>
            <w:r>
              <w:t>kuris</w:t>
            </w:r>
            <w:proofErr w:type="spellEnd"/>
            <w:r>
              <w:t xml:space="preserve"> </w:t>
            </w:r>
            <w:proofErr w:type="spellStart"/>
            <w:r>
              <w:t>turi</w:t>
            </w:r>
            <w:proofErr w:type="spellEnd"/>
            <w:r>
              <w:t xml:space="preserve"> </w:t>
            </w:r>
            <w:proofErr w:type="spellStart"/>
            <w:r>
              <w:t>įtakos</w:t>
            </w:r>
            <w:proofErr w:type="spellEnd"/>
            <w:r>
              <w:t xml:space="preserve"> </w:t>
            </w:r>
            <w:proofErr w:type="spellStart"/>
            <w:r>
              <w:t>šios</w:t>
            </w:r>
            <w:proofErr w:type="spellEnd"/>
            <w:r>
              <w:t xml:space="preserve"> </w:t>
            </w:r>
            <w:proofErr w:type="spellStart"/>
            <w:r>
              <w:t>Sutarties</w:t>
            </w:r>
            <w:proofErr w:type="spellEnd"/>
            <w:r>
              <w:t xml:space="preserve"> </w:t>
            </w:r>
            <w:proofErr w:type="spellStart"/>
            <w:r>
              <w:t>vykdymui</w:t>
            </w:r>
            <w:proofErr w:type="spellEnd"/>
            <w:r>
              <w:t>; </w:t>
            </w:r>
          </w:p>
        </w:tc>
        <w:tc>
          <w:tcPr>
            <w:tcW w:w="4518" w:type="dxa"/>
            <w:tcBorders>
              <w:left w:val="single" w:sz="4" w:space="0" w:color="auto"/>
              <w:right w:val="single" w:sz="4" w:space="0" w:color="auto"/>
            </w:tcBorders>
          </w:tcPr>
          <w:p w14:paraId="4EDD0739" w14:textId="69C41AB8" w:rsidR="002E568E" w:rsidRDefault="002E568E" w:rsidP="002E568E">
            <w:r w:rsidRPr="004D762D">
              <w:rPr>
                <w:color w:val="000000"/>
                <w:szCs w:val="24"/>
              </w:rPr>
              <w:t>21.2.6. in the event of a change in the applicable legal act or the entry into force of a new legal act that affects the performance of this Contract;</w:t>
            </w:r>
          </w:p>
        </w:tc>
      </w:tr>
      <w:tr w:rsidR="002E568E" w14:paraId="0E1A2EC7" w14:textId="77777777" w:rsidTr="00466A6D">
        <w:tc>
          <w:tcPr>
            <w:tcW w:w="4338" w:type="dxa"/>
            <w:tcBorders>
              <w:left w:val="single" w:sz="4" w:space="0" w:color="auto"/>
              <w:right w:val="single" w:sz="4" w:space="0" w:color="auto"/>
            </w:tcBorders>
          </w:tcPr>
          <w:p w14:paraId="72A271F3" w14:textId="77777777" w:rsidR="002E568E" w:rsidRDefault="002E568E" w:rsidP="002E568E">
            <w:r>
              <w:t>21.2.7. </w:t>
            </w:r>
            <w:proofErr w:type="spellStart"/>
            <w:r>
              <w:t>sutartinių</w:t>
            </w:r>
            <w:proofErr w:type="spellEnd"/>
            <w:r>
              <w:t xml:space="preserve"> </w:t>
            </w:r>
            <w:proofErr w:type="spellStart"/>
            <w:r>
              <w:t>įsipareigojimų</w:t>
            </w:r>
            <w:proofErr w:type="spellEnd"/>
            <w:r>
              <w:t xml:space="preserve"> </w:t>
            </w:r>
            <w:proofErr w:type="spellStart"/>
            <w:r>
              <w:t>stabdymo</w:t>
            </w:r>
            <w:proofErr w:type="spellEnd"/>
            <w:r>
              <w:t xml:space="preserve"> </w:t>
            </w:r>
            <w:proofErr w:type="spellStart"/>
            <w:r>
              <w:t>būtinybė</w:t>
            </w:r>
            <w:proofErr w:type="spellEnd"/>
            <w:r>
              <w:t xml:space="preserve"> </w:t>
            </w:r>
            <w:proofErr w:type="spellStart"/>
            <w:r>
              <w:t>atsirado</w:t>
            </w:r>
            <w:proofErr w:type="spellEnd"/>
            <w:r>
              <w:t xml:space="preserve"> </w:t>
            </w:r>
            <w:proofErr w:type="spellStart"/>
            <w:r>
              <w:t>dėl</w:t>
            </w:r>
            <w:proofErr w:type="spellEnd"/>
            <w:r>
              <w:t xml:space="preserve"> </w:t>
            </w:r>
            <w:proofErr w:type="spellStart"/>
            <w:r>
              <w:t>sustabdyto</w:t>
            </w:r>
            <w:proofErr w:type="spellEnd"/>
            <w:r>
              <w:t xml:space="preserve"> / </w:t>
            </w:r>
            <w:proofErr w:type="spellStart"/>
            <w:r>
              <w:t>perskirstyto</w:t>
            </w:r>
            <w:proofErr w:type="spellEnd"/>
            <w:r>
              <w:t xml:space="preserve"> / </w:t>
            </w:r>
            <w:proofErr w:type="spellStart"/>
            <w:r>
              <w:t>negauto</w:t>
            </w:r>
            <w:proofErr w:type="spellEnd"/>
            <w:r>
              <w:t xml:space="preserve"> ir </w:t>
            </w:r>
            <w:proofErr w:type="spellStart"/>
            <w:r>
              <w:t>panašiai</w:t>
            </w:r>
            <w:proofErr w:type="spellEnd"/>
            <w:r>
              <w:t xml:space="preserve"> </w:t>
            </w:r>
            <w:proofErr w:type="spellStart"/>
            <w:r>
              <w:t>Pirkėjo</w:t>
            </w:r>
            <w:proofErr w:type="spellEnd"/>
            <w:r>
              <w:t xml:space="preserve"> </w:t>
            </w:r>
            <w:proofErr w:type="spellStart"/>
            <w:r>
              <w:t>Prekių</w:t>
            </w:r>
            <w:proofErr w:type="spellEnd"/>
            <w:r>
              <w:t xml:space="preserve"> </w:t>
            </w:r>
            <w:proofErr w:type="spellStart"/>
            <w:r>
              <w:t>pirkimui</w:t>
            </w:r>
            <w:proofErr w:type="spellEnd"/>
            <w:r>
              <w:t xml:space="preserve"> </w:t>
            </w:r>
            <w:proofErr w:type="spellStart"/>
            <w:r>
              <w:t>skirto</w:t>
            </w:r>
            <w:proofErr w:type="spellEnd"/>
            <w:r>
              <w:t xml:space="preserve"> </w:t>
            </w:r>
            <w:proofErr w:type="spellStart"/>
            <w:r>
              <w:t>finansavimo</w:t>
            </w:r>
            <w:proofErr w:type="spellEnd"/>
            <w:r>
              <w:t xml:space="preserve"> </w:t>
            </w:r>
            <w:proofErr w:type="spellStart"/>
            <w:r>
              <w:t>arba</w:t>
            </w:r>
            <w:proofErr w:type="spellEnd"/>
            <w:r>
              <w:t xml:space="preserve"> </w:t>
            </w:r>
            <w:proofErr w:type="spellStart"/>
            <w:r>
              <w:t>finansavimo</w:t>
            </w:r>
            <w:proofErr w:type="spellEnd"/>
            <w:r>
              <w:t xml:space="preserve"> </w:t>
            </w:r>
            <w:proofErr w:type="spellStart"/>
            <w:r>
              <w:t>trūkumo</w:t>
            </w:r>
            <w:proofErr w:type="spellEnd"/>
            <w:r>
              <w:t>; </w:t>
            </w:r>
          </w:p>
        </w:tc>
        <w:tc>
          <w:tcPr>
            <w:tcW w:w="4518" w:type="dxa"/>
            <w:tcBorders>
              <w:left w:val="single" w:sz="4" w:space="0" w:color="auto"/>
              <w:right w:val="single" w:sz="4" w:space="0" w:color="auto"/>
            </w:tcBorders>
          </w:tcPr>
          <w:p w14:paraId="5CFA6C50" w14:textId="345E6AD6" w:rsidR="002E568E" w:rsidRDefault="002E568E" w:rsidP="002E568E">
            <w:r w:rsidRPr="004D762D">
              <w:rPr>
                <w:color w:val="000000"/>
                <w:szCs w:val="24"/>
              </w:rPr>
              <w:t>21.2.7. the necessity of suspension of contractual obligations arose due to the suspended/redistributed/not received and similarly lack of financing or financing intended for the purchase of Goods by the Buyer;</w:t>
            </w:r>
          </w:p>
        </w:tc>
      </w:tr>
      <w:tr w:rsidR="002E568E" w14:paraId="2EBD9D8B" w14:textId="77777777" w:rsidTr="00466A6D">
        <w:tc>
          <w:tcPr>
            <w:tcW w:w="4338" w:type="dxa"/>
            <w:tcBorders>
              <w:left w:val="single" w:sz="4" w:space="0" w:color="auto"/>
              <w:right w:val="single" w:sz="4" w:space="0" w:color="auto"/>
            </w:tcBorders>
          </w:tcPr>
          <w:p w14:paraId="1D81497C" w14:textId="77777777" w:rsidR="002E568E" w:rsidRDefault="002E568E" w:rsidP="002E568E">
            <w:r>
              <w:t>21.2.8. </w:t>
            </w:r>
            <w:proofErr w:type="spellStart"/>
            <w:r>
              <w:t>dėl</w:t>
            </w:r>
            <w:proofErr w:type="spellEnd"/>
            <w:r>
              <w:t xml:space="preserve"> </w:t>
            </w:r>
            <w:proofErr w:type="spellStart"/>
            <w:r>
              <w:t>teisminių</w:t>
            </w:r>
            <w:proofErr w:type="spellEnd"/>
            <w:r>
              <w:t xml:space="preserve"> (</w:t>
            </w:r>
            <w:proofErr w:type="spellStart"/>
            <w:r>
              <w:t>arbitražinių</w:t>
            </w:r>
            <w:proofErr w:type="spellEnd"/>
            <w:r>
              <w:t xml:space="preserve">) </w:t>
            </w:r>
            <w:proofErr w:type="spellStart"/>
            <w:r>
              <w:t>ginčų</w:t>
            </w:r>
            <w:proofErr w:type="spellEnd"/>
            <w:r>
              <w:t xml:space="preserve"> </w:t>
            </w:r>
            <w:proofErr w:type="spellStart"/>
            <w:r>
              <w:t>su</w:t>
            </w:r>
            <w:proofErr w:type="spellEnd"/>
            <w:r>
              <w:t xml:space="preserve"> </w:t>
            </w:r>
            <w:proofErr w:type="spellStart"/>
            <w:r>
              <w:t>Pirkėju</w:t>
            </w:r>
            <w:proofErr w:type="spellEnd"/>
            <w:r>
              <w:t xml:space="preserve"> </w:t>
            </w:r>
            <w:proofErr w:type="spellStart"/>
            <w:r>
              <w:t>ar</w:t>
            </w:r>
            <w:proofErr w:type="spellEnd"/>
            <w:r>
              <w:t xml:space="preserve"> </w:t>
            </w:r>
            <w:proofErr w:type="spellStart"/>
            <w:r>
              <w:t>trečiaisiais</w:t>
            </w:r>
            <w:proofErr w:type="spellEnd"/>
            <w:r>
              <w:t xml:space="preserve"> </w:t>
            </w:r>
            <w:proofErr w:type="spellStart"/>
            <w:r>
              <w:t>asmenimis</w:t>
            </w:r>
            <w:proofErr w:type="spellEnd"/>
            <w:r>
              <w:t xml:space="preserve">, </w:t>
            </w:r>
            <w:proofErr w:type="spellStart"/>
            <w:r>
              <w:t>kurių</w:t>
            </w:r>
            <w:proofErr w:type="spellEnd"/>
            <w:r>
              <w:t xml:space="preserve"> </w:t>
            </w:r>
            <w:proofErr w:type="spellStart"/>
            <w:r>
              <w:t>dalykas</w:t>
            </w:r>
            <w:proofErr w:type="spellEnd"/>
            <w:r>
              <w:t xml:space="preserve"> </w:t>
            </w:r>
            <w:proofErr w:type="spellStart"/>
            <w:r>
              <w:t>yra</w:t>
            </w:r>
            <w:proofErr w:type="spellEnd"/>
            <w:r>
              <w:t xml:space="preserve"> </w:t>
            </w:r>
            <w:proofErr w:type="spellStart"/>
            <w:r>
              <w:t>tiesiogiai</w:t>
            </w:r>
            <w:proofErr w:type="spellEnd"/>
            <w:r>
              <w:t xml:space="preserve"> </w:t>
            </w:r>
            <w:proofErr w:type="spellStart"/>
            <w:r>
              <w:t>susijęs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vykdymu</w:t>
            </w:r>
            <w:proofErr w:type="spellEnd"/>
            <w:r>
              <w:t>. </w:t>
            </w:r>
          </w:p>
        </w:tc>
        <w:tc>
          <w:tcPr>
            <w:tcW w:w="4518" w:type="dxa"/>
            <w:tcBorders>
              <w:left w:val="single" w:sz="4" w:space="0" w:color="auto"/>
              <w:right w:val="single" w:sz="4" w:space="0" w:color="auto"/>
            </w:tcBorders>
          </w:tcPr>
          <w:p w14:paraId="03ECCE93" w14:textId="0E35593E" w:rsidR="002E568E" w:rsidRDefault="002E568E" w:rsidP="002E568E">
            <w:r w:rsidRPr="004D762D">
              <w:rPr>
                <w:color w:val="000000"/>
                <w:szCs w:val="24"/>
              </w:rPr>
              <w:t>21.2.8. regarding judicial (arbitration) disputes with the Buyer or third parties, the subject matter of which is directly related to the performance of the Contract.</w:t>
            </w:r>
          </w:p>
        </w:tc>
      </w:tr>
      <w:tr w:rsidR="002E568E" w14:paraId="7BE4CA42" w14:textId="77777777" w:rsidTr="00466A6D">
        <w:tc>
          <w:tcPr>
            <w:tcW w:w="4338" w:type="dxa"/>
            <w:tcBorders>
              <w:left w:val="single" w:sz="4" w:space="0" w:color="auto"/>
              <w:right w:val="single" w:sz="4" w:space="0" w:color="auto"/>
            </w:tcBorders>
          </w:tcPr>
          <w:p w14:paraId="3B51A38E" w14:textId="77777777" w:rsidR="002E568E" w:rsidRDefault="002E568E" w:rsidP="002E568E">
            <w:r>
              <w:t xml:space="preserve">21.3. Jei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tiekimo</w:t>
            </w:r>
            <w:proofErr w:type="spellEnd"/>
            <w:r>
              <w:t xml:space="preserve"> </w:t>
            </w:r>
            <w:proofErr w:type="spellStart"/>
            <w:r>
              <w:t>stabdymas</w:t>
            </w:r>
            <w:proofErr w:type="spellEnd"/>
            <w:r>
              <w:t xml:space="preserve"> </w:t>
            </w:r>
            <w:proofErr w:type="spellStart"/>
            <w:r>
              <w:t>atliekamas</w:t>
            </w:r>
            <w:proofErr w:type="spellEnd"/>
            <w:r>
              <w:t xml:space="preserve"> </w:t>
            </w:r>
            <w:proofErr w:type="spellStart"/>
            <w:r>
              <w:t>dėl</w:t>
            </w:r>
            <w:proofErr w:type="spellEnd"/>
            <w:r>
              <w:t xml:space="preserve"> </w:t>
            </w:r>
            <w:proofErr w:type="spellStart"/>
            <w:r>
              <w:t>Bendrųjų</w:t>
            </w:r>
            <w:proofErr w:type="spellEnd"/>
            <w:r>
              <w:t xml:space="preserve"> </w:t>
            </w:r>
            <w:proofErr w:type="spellStart"/>
            <w:r>
              <w:t>sąlygų</w:t>
            </w:r>
            <w:proofErr w:type="spellEnd"/>
            <w:r>
              <w:t> 21.2 </w:t>
            </w:r>
            <w:proofErr w:type="spellStart"/>
            <w:r>
              <w:t>punkte</w:t>
            </w:r>
            <w:proofErr w:type="spellEnd"/>
            <w:r>
              <w:t xml:space="preserve"> </w:t>
            </w:r>
            <w:proofErr w:type="spellStart"/>
            <w:r>
              <w:t>nurodytų</w:t>
            </w:r>
            <w:proofErr w:type="spellEnd"/>
            <w:r>
              <w:t xml:space="preserve"> </w:t>
            </w:r>
            <w:proofErr w:type="spellStart"/>
            <w:r>
              <w:t>aplinkybių</w:t>
            </w:r>
            <w:proofErr w:type="spellEnd"/>
            <w:r>
              <w:t xml:space="preserve"> ir </w:t>
            </w:r>
            <w:proofErr w:type="spellStart"/>
            <w:r>
              <w:t>tęsiasi</w:t>
            </w:r>
            <w:proofErr w:type="spellEnd"/>
            <w:r>
              <w:t xml:space="preserve"> ne </w:t>
            </w:r>
            <w:proofErr w:type="spellStart"/>
            <w:r>
              <w:t>ilgiau</w:t>
            </w:r>
            <w:proofErr w:type="spellEnd"/>
            <w:r>
              <w:t xml:space="preserve"> </w:t>
            </w:r>
            <w:proofErr w:type="spellStart"/>
            <w:r>
              <w:t>kaip</w:t>
            </w:r>
            <w:proofErr w:type="spellEnd"/>
            <w:r>
              <w:t xml:space="preserve"> 3 (tris) </w:t>
            </w:r>
            <w:proofErr w:type="spellStart"/>
            <w:r>
              <w:t>mėnesius</w:t>
            </w:r>
            <w:proofErr w:type="spellEnd"/>
            <w:r>
              <w:t xml:space="preserve">, </w:t>
            </w:r>
            <w:proofErr w:type="spellStart"/>
            <w:r>
              <w:t>toks</w:t>
            </w:r>
            <w:proofErr w:type="spellEnd"/>
            <w:r>
              <w:t xml:space="preserve"> </w:t>
            </w:r>
            <w:proofErr w:type="spellStart"/>
            <w:r>
              <w:t>stabdymas</w:t>
            </w:r>
            <w:proofErr w:type="spellEnd"/>
            <w:r>
              <w:t xml:space="preserve"> </w:t>
            </w:r>
            <w:proofErr w:type="spellStart"/>
            <w:r>
              <w:t>laikomas</w:t>
            </w:r>
            <w:proofErr w:type="spellEnd"/>
            <w:r>
              <w:t xml:space="preserve"> </w:t>
            </w:r>
            <w:proofErr w:type="spellStart"/>
            <w:r>
              <w:t>Sutarties</w:t>
            </w:r>
            <w:proofErr w:type="spellEnd"/>
            <w:r>
              <w:t xml:space="preserve"> </w:t>
            </w:r>
            <w:proofErr w:type="spellStart"/>
            <w:r>
              <w:t>keitimu</w:t>
            </w:r>
            <w:proofErr w:type="spellEnd"/>
            <w:r>
              <w:t xml:space="preserve"> </w:t>
            </w:r>
            <w:proofErr w:type="spellStart"/>
            <w:r>
              <w:t>joje</w:t>
            </w:r>
            <w:proofErr w:type="spellEnd"/>
            <w:r>
              <w:t xml:space="preserve"> </w:t>
            </w:r>
            <w:proofErr w:type="spellStart"/>
            <w:r>
              <w:t>numatytomis</w:t>
            </w:r>
            <w:proofErr w:type="spellEnd"/>
            <w:r>
              <w:t xml:space="preserve"> </w:t>
            </w:r>
            <w:proofErr w:type="spellStart"/>
            <w:r>
              <w:t>sąlygomis</w:t>
            </w:r>
            <w:proofErr w:type="spellEnd"/>
            <w:r>
              <w:t xml:space="preserve"> ir </w:t>
            </w:r>
            <w:proofErr w:type="spellStart"/>
            <w:r>
              <w:t>įforminamas</w:t>
            </w:r>
            <w:proofErr w:type="spellEnd"/>
            <w:r>
              <w:t xml:space="preserve"> </w:t>
            </w:r>
            <w:proofErr w:type="spellStart"/>
            <w:r>
              <w:t>Sutarties</w:t>
            </w:r>
            <w:proofErr w:type="spellEnd"/>
            <w:r>
              <w:t> 21.6 </w:t>
            </w:r>
            <w:proofErr w:type="spellStart"/>
            <w:r>
              <w:t>punkte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45FC520E" w14:textId="2975403B" w:rsidR="002E568E" w:rsidRDefault="002E568E" w:rsidP="002E568E">
            <w:r w:rsidRPr="004D762D">
              <w:rPr>
                <w:color w:val="000000"/>
                <w:szCs w:val="24"/>
              </w:rPr>
              <w:t xml:space="preserve">21.3. If the suspension of the supply of Goods (part thereof) is carried out due to the circumstances specified in Clause 21.2 of the General Terms and Conditions and lasts for no longer than 3 (three) months, such suspension shall be considered as an amendment of the Contract under the </w:t>
            </w:r>
            <w:r w:rsidRPr="004D762D">
              <w:rPr>
                <w:color w:val="000000"/>
                <w:szCs w:val="24"/>
              </w:rPr>
              <w:lastRenderedPageBreak/>
              <w:t xml:space="preserve">conditions provided for therein </w:t>
            </w:r>
            <w:r w:rsidRPr="004D762D">
              <w:rPr>
                <w:rFonts w:eastAsia="Calibri"/>
                <w:kern w:val="2"/>
                <w:szCs w:val="24"/>
              </w:rPr>
              <w:t>and shall be formalized in accordance with the procedure established in Clause 21.6 of the Contract</w:t>
            </w:r>
            <w:r w:rsidRPr="004D762D">
              <w:rPr>
                <w:color w:val="000000"/>
                <w:szCs w:val="24"/>
              </w:rPr>
              <w:t>.</w:t>
            </w:r>
          </w:p>
        </w:tc>
      </w:tr>
      <w:tr w:rsidR="002E568E" w14:paraId="13A4D853" w14:textId="77777777" w:rsidTr="00466A6D">
        <w:tc>
          <w:tcPr>
            <w:tcW w:w="4338" w:type="dxa"/>
            <w:tcBorders>
              <w:left w:val="single" w:sz="4" w:space="0" w:color="auto"/>
              <w:right w:val="single" w:sz="4" w:space="0" w:color="auto"/>
            </w:tcBorders>
          </w:tcPr>
          <w:p w14:paraId="13304AC1" w14:textId="77777777" w:rsidR="002E568E" w:rsidRDefault="002E568E" w:rsidP="002E568E">
            <w:r>
              <w:lastRenderedPageBreak/>
              <w:t xml:space="preserve">21.4. Jei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stabdymas</w:t>
            </w:r>
            <w:proofErr w:type="spellEnd"/>
            <w:r>
              <w:t xml:space="preserve"> </w:t>
            </w:r>
            <w:proofErr w:type="spellStart"/>
            <w:r>
              <w:t>vykdomas</w:t>
            </w:r>
            <w:proofErr w:type="spellEnd"/>
            <w:r>
              <w:t xml:space="preserve"> </w:t>
            </w:r>
            <w:proofErr w:type="spellStart"/>
            <w:r>
              <w:t>dėl</w:t>
            </w:r>
            <w:proofErr w:type="spellEnd"/>
            <w:r>
              <w:t xml:space="preserve"> </w:t>
            </w:r>
            <w:proofErr w:type="spellStart"/>
            <w:r>
              <w:t>kitų</w:t>
            </w:r>
            <w:proofErr w:type="spellEnd"/>
            <w:r>
              <w:t xml:space="preserve"> </w:t>
            </w:r>
            <w:proofErr w:type="spellStart"/>
            <w:r>
              <w:t>aplinkybių</w:t>
            </w:r>
            <w:proofErr w:type="spellEnd"/>
            <w:r>
              <w:t xml:space="preserve">, </w:t>
            </w:r>
            <w:proofErr w:type="spellStart"/>
            <w:r>
              <w:t>nenurodytų</w:t>
            </w:r>
            <w:proofErr w:type="spellEnd"/>
            <w:r>
              <w:t xml:space="preserve"> </w:t>
            </w:r>
            <w:proofErr w:type="spellStart"/>
            <w:r>
              <w:t>Bendrųjų</w:t>
            </w:r>
            <w:proofErr w:type="spellEnd"/>
            <w:r>
              <w:t xml:space="preserve"> </w:t>
            </w:r>
            <w:proofErr w:type="spellStart"/>
            <w:r>
              <w:t>sąlygų</w:t>
            </w:r>
            <w:proofErr w:type="spellEnd"/>
            <w:r>
              <w:t xml:space="preserve"> 21.2 </w:t>
            </w:r>
            <w:proofErr w:type="spellStart"/>
            <w:r>
              <w:t>punkte</w:t>
            </w:r>
            <w:proofErr w:type="spellEnd"/>
            <w:r>
              <w:t xml:space="preserve"> </w:t>
            </w:r>
            <w:proofErr w:type="spellStart"/>
            <w:r>
              <w:t>ar</w:t>
            </w:r>
            <w:proofErr w:type="spellEnd"/>
            <w:r>
              <w:t xml:space="preserve"> (ir) </w:t>
            </w:r>
            <w:proofErr w:type="spellStart"/>
            <w:r>
              <w:t>Bendrųjų</w:t>
            </w:r>
            <w:proofErr w:type="spellEnd"/>
            <w:r>
              <w:t xml:space="preserve"> </w:t>
            </w:r>
            <w:proofErr w:type="spellStart"/>
            <w:r>
              <w:t>sąlygų</w:t>
            </w:r>
            <w:proofErr w:type="spellEnd"/>
            <w:r>
              <w:t xml:space="preserve"> 21.2 </w:t>
            </w:r>
            <w:proofErr w:type="spellStart"/>
            <w:r>
              <w:t>punkte</w:t>
            </w:r>
            <w:proofErr w:type="spellEnd"/>
            <w:r>
              <w:t xml:space="preserve"> </w:t>
            </w:r>
            <w:proofErr w:type="spellStart"/>
            <w:r>
              <w:t>nurodytos</w:t>
            </w:r>
            <w:proofErr w:type="spellEnd"/>
            <w:r>
              <w:t xml:space="preserve"> </w:t>
            </w:r>
            <w:proofErr w:type="spellStart"/>
            <w:r>
              <w:t>aplinkybės</w:t>
            </w:r>
            <w:proofErr w:type="spellEnd"/>
            <w:r>
              <w:t xml:space="preserve"> </w:t>
            </w:r>
            <w:proofErr w:type="spellStart"/>
            <w:r>
              <w:t>tęsiasi</w:t>
            </w:r>
            <w:proofErr w:type="spellEnd"/>
            <w:r>
              <w:t xml:space="preserve"> </w:t>
            </w:r>
            <w:proofErr w:type="spellStart"/>
            <w:r>
              <w:t>ilgiau</w:t>
            </w:r>
            <w:proofErr w:type="spellEnd"/>
            <w:r>
              <w:t xml:space="preserve"> </w:t>
            </w:r>
            <w:proofErr w:type="spellStart"/>
            <w:r>
              <w:t>nei</w:t>
            </w:r>
            <w:proofErr w:type="spellEnd"/>
            <w:r>
              <w:t xml:space="preserve"> 3 (tris) </w:t>
            </w:r>
            <w:proofErr w:type="spellStart"/>
            <w:r>
              <w:t>mėnesius</w:t>
            </w:r>
            <w:proofErr w:type="spellEnd"/>
            <w:r>
              <w:t xml:space="preserve"> ir (</w:t>
            </w:r>
            <w:proofErr w:type="spellStart"/>
            <w:r>
              <w:t>ar</w:t>
            </w:r>
            <w:proofErr w:type="spellEnd"/>
            <w:r>
              <w:t xml:space="preserve">) </w:t>
            </w:r>
            <w:proofErr w:type="spellStart"/>
            <w:r>
              <w:t>nesilaikant</w:t>
            </w:r>
            <w:proofErr w:type="spellEnd"/>
            <w:r>
              <w:t xml:space="preserve"> </w:t>
            </w:r>
            <w:proofErr w:type="spellStart"/>
            <w:r>
              <w:t>šiame</w:t>
            </w:r>
            <w:proofErr w:type="spellEnd"/>
            <w:r>
              <w:t xml:space="preserve"> </w:t>
            </w:r>
            <w:proofErr w:type="spellStart"/>
            <w:r>
              <w:t>skyriuje</w:t>
            </w:r>
            <w:proofErr w:type="spellEnd"/>
            <w:r>
              <w:t xml:space="preserve"> </w:t>
            </w:r>
            <w:proofErr w:type="spellStart"/>
            <w:r>
              <w:t>nustatytos</w:t>
            </w:r>
            <w:proofErr w:type="spellEnd"/>
            <w:r>
              <w:t xml:space="preserve"> </w:t>
            </w:r>
            <w:proofErr w:type="spellStart"/>
            <w:r>
              <w:t>tvarkos</w:t>
            </w:r>
            <w:proofErr w:type="spellEnd"/>
            <w:r>
              <w:t xml:space="preserve">, tai </w:t>
            </w:r>
            <w:proofErr w:type="spellStart"/>
            <w:r>
              <w:t>laikoma</w:t>
            </w:r>
            <w:proofErr w:type="spellEnd"/>
            <w:r>
              <w:t xml:space="preserve"> </w:t>
            </w:r>
            <w:proofErr w:type="spellStart"/>
            <w:r>
              <w:t>Sutarties</w:t>
            </w:r>
            <w:proofErr w:type="spellEnd"/>
            <w:r>
              <w:t xml:space="preserve"> </w:t>
            </w:r>
            <w:proofErr w:type="spellStart"/>
            <w:r>
              <w:t>keitimu</w:t>
            </w:r>
            <w:proofErr w:type="spellEnd"/>
            <w:r>
              <w:t xml:space="preserve">, </w:t>
            </w:r>
            <w:proofErr w:type="spellStart"/>
            <w:r>
              <w:t>kuris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atliekamas</w:t>
            </w:r>
            <w:proofErr w:type="spellEnd"/>
            <w:r>
              <w:t xml:space="preserve">, </w:t>
            </w:r>
            <w:proofErr w:type="spellStart"/>
            <w:r>
              <w:t>vadovaujantis</w:t>
            </w:r>
            <w:proofErr w:type="spellEnd"/>
            <w:r>
              <w:t xml:space="preserve"> VPĮ </w:t>
            </w:r>
            <w:proofErr w:type="spellStart"/>
            <w:r>
              <w:t>nuostatomis</w:t>
            </w:r>
            <w:proofErr w:type="spellEnd"/>
            <w:r>
              <w:t xml:space="preserve"> ir </w:t>
            </w:r>
            <w:proofErr w:type="spellStart"/>
            <w:r>
              <w:t>įforminamas</w:t>
            </w:r>
            <w:proofErr w:type="spellEnd"/>
            <w:r>
              <w:t xml:space="preserve"> </w:t>
            </w:r>
            <w:proofErr w:type="spellStart"/>
            <w:r>
              <w:t>Sutarties</w:t>
            </w:r>
            <w:proofErr w:type="spellEnd"/>
            <w:r>
              <w:t xml:space="preserve"> 21.6 </w:t>
            </w:r>
            <w:proofErr w:type="spellStart"/>
            <w:r>
              <w:t>punkte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3EB07C7F" w14:textId="05BF10ED" w:rsidR="002E568E" w:rsidRDefault="002E568E" w:rsidP="002E568E">
            <w:r w:rsidRPr="004D762D">
              <w:rPr>
                <w:color w:val="000000"/>
                <w:szCs w:val="24"/>
              </w:rPr>
              <w:t xml:space="preserve">21.4. If the suspension of the Goods (part thereof) is carried out due to other circumstances not specified in Clause 21.2 of the General Terms and Conditions or (and) the circumstances specified in Clause 21.2 of the General Terms and Conditions continue for more than 3 (three) months and/or failure to comply with the procedure established in this Chapter, it shall be considered as an amendment to the Contract, which must be carried out in accordance with the provisions of the LAW ON PUBLIC PROCUREMENT </w:t>
            </w:r>
            <w:r w:rsidRPr="004D762D">
              <w:rPr>
                <w:rFonts w:eastAsia="Calibri"/>
                <w:kern w:val="2"/>
                <w:szCs w:val="24"/>
              </w:rPr>
              <w:t xml:space="preserve"> and </w:t>
            </w:r>
            <w:proofErr w:type="spellStart"/>
            <w:r w:rsidRPr="004D762D">
              <w:rPr>
                <w:rFonts w:eastAsia="Calibri"/>
                <w:kern w:val="2"/>
                <w:szCs w:val="24"/>
              </w:rPr>
              <w:t>formalised</w:t>
            </w:r>
            <w:proofErr w:type="spellEnd"/>
            <w:r w:rsidRPr="004D762D">
              <w:rPr>
                <w:rFonts w:eastAsia="Calibri"/>
                <w:kern w:val="2"/>
                <w:szCs w:val="24"/>
              </w:rPr>
              <w:t xml:space="preserve"> in accordance with the procedure established in Clause 21.6 of the Contract.</w:t>
            </w:r>
          </w:p>
        </w:tc>
      </w:tr>
      <w:tr w:rsidR="002E568E" w14:paraId="3638A6E2" w14:textId="77777777" w:rsidTr="00466A6D">
        <w:tc>
          <w:tcPr>
            <w:tcW w:w="4338" w:type="dxa"/>
            <w:tcBorders>
              <w:left w:val="single" w:sz="4" w:space="0" w:color="auto"/>
              <w:right w:val="single" w:sz="4" w:space="0" w:color="auto"/>
            </w:tcBorders>
          </w:tcPr>
          <w:p w14:paraId="360BA6DE" w14:textId="77777777" w:rsidR="002E568E" w:rsidRDefault="002E568E" w:rsidP="002E568E">
            <w:r>
              <w:t>21.5. </w:t>
            </w:r>
            <w:proofErr w:type="spellStart"/>
            <w:r>
              <w:t>Sutartinių</w:t>
            </w:r>
            <w:proofErr w:type="spellEnd"/>
            <w:r>
              <w:t xml:space="preserve"> </w:t>
            </w:r>
            <w:proofErr w:type="spellStart"/>
            <w:r>
              <w:t>įsipareigojimų</w:t>
            </w:r>
            <w:proofErr w:type="spellEnd"/>
            <w:r>
              <w:t xml:space="preserve"> </w:t>
            </w:r>
            <w:proofErr w:type="spellStart"/>
            <w:r>
              <w:t>vykdymas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stabdomas</w:t>
            </w:r>
            <w:proofErr w:type="spellEnd"/>
            <w:r>
              <w:t xml:space="preserve"> tik </w:t>
            </w:r>
            <w:proofErr w:type="spellStart"/>
            <w:r>
              <w:t>Sutarties</w:t>
            </w:r>
            <w:proofErr w:type="spellEnd"/>
            <w:r>
              <w:t xml:space="preserve"> </w:t>
            </w:r>
            <w:proofErr w:type="spellStart"/>
            <w:r>
              <w:t>galiojimo</w:t>
            </w:r>
            <w:proofErr w:type="spellEnd"/>
            <w:r>
              <w:t xml:space="preserve"> </w:t>
            </w:r>
            <w:proofErr w:type="spellStart"/>
            <w:r>
              <w:t>laikotarpiu</w:t>
            </w:r>
            <w:proofErr w:type="spellEnd"/>
            <w:r>
              <w:t xml:space="preserve"> </w:t>
            </w:r>
            <w:proofErr w:type="spellStart"/>
            <w:r>
              <w:t>tokia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780D6DC2" w14:textId="27453153" w:rsidR="002E568E" w:rsidRDefault="002E568E" w:rsidP="002E568E">
            <w:r w:rsidRPr="004D762D">
              <w:rPr>
                <w:color w:val="000000"/>
                <w:szCs w:val="24"/>
              </w:rPr>
              <w:t>21.5. The performance of contractual obligations may be suspended only during the period of validity of the Contract in accordance with the following procedure:</w:t>
            </w:r>
          </w:p>
        </w:tc>
      </w:tr>
      <w:tr w:rsidR="002E568E" w14:paraId="6F04E2E9" w14:textId="77777777" w:rsidTr="00466A6D">
        <w:tc>
          <w:tcPr>
            <w:tcW w:w="4338" w:type="dxa"/>
            <w:tcBorders>
              <w:left w:val="single" w:sz="4" w:space="0" w:color="auto"/>
              <w:right w:val="single" w:sz="4" w:space="0" w:color="auto"/>
            </w:tcBorders>
          </w:tcPr>
          <w:p w14:paraId="36670C3C" w14:textId="77777777" w:rsidR="002E568E" w:rsidRDefault="002E568E" w:rsidP="002E568E">
            <w:r>
              <w:t>21.5.1. </w:t>
            </w:r>
            <w:proofErr w:type="spellStart"/>
            <w:r>
              <w:t>Atsiradus</w:t>
            </w:r>
            <w:proofErr w:type="spellEnd"/>
            <w:r>
              <w:t xml:space="preserve"> </w:t>
            </w:r>
            <w:proofErr w:type="spellStart"/>
            <w:r>
              <w:t>aplinkybėms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Tiekėjas</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Tiekėjas</w:t>
            </w:r>
            <w:proofErr w:type="spellEnd"/>
            <w:r>
              <w:t xml:space="preserve"> </w:t>
            </w:r>
            <w:proofErr w:type="spellStart"/>
            <w:r>
              <w:t>apie</w:t>
            </w:r>
            <w:proofErr w:type="spellEnd"/>
            <w:r>
              <w:t xml:space="preserve"> tai </w:t>
            </w:r>
            <w:proofErr w:type="spellStart"/>
            <w:r>
              <w:t>nedelsdamas</w:t>
            </w:r>
            <w:proofErr w:type="spellEnd"/>
            <w:r>
              <w:t xml:space="preserve"> </w:t>
            </w:r>
            <w:proofErr w:type="spellStart"/>
            <w:r>
              <w:t>privalo</w:t>
            </w:r>
            <w:proofErr w:type="spellEnd"/>
            <w:r>
              <w:t xml:space="preserve"> </w:t>
            </w:r>
            <w:proofErr w:type="spellStart"/>
            <w:r>
              <w:t>informuoti</w:t>
            </w:r>
            <w:proofErr w:type="spellEnd"/>
            <w:r>
              <w:t xml:space="preserve"> </w:t>
            </w:r>
            <w:proofErr w:type="spellStart"/>
            <w:r>
              <w:t>Pirkėją</w:t>
            </w:r>
            <w:proofErr w:type="spellEnd"/>
            <w:r>
              <w:t xml:space="preserve">. </w:t>
            </w:r>
            <w:proofErr w:type="spellStart"/>
            <w:r>
              <w:t>Tiekėjo</w:t>
            </w:r>
            <w:proofErr w:type="spellEnd"/>
            <w:r>
              <w:t xml:space="preserve"> </w:t>
            </w:r>
            <w:proofErr w:type="spellStart"/>
            <w:r>
              <w:t>rašytiniame</w:t>
            </w:r>
            <w:proofErr w:type="spellEnd"/>
            <w:r>
              <w:t xml:space="preserve"> </w:t>
            </w:r>
            <w:proofErr w:type="spellStart"/>
            <w:r>
              <w:t>prašyme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nurodyta</w:t>
            </w:r>
            <w:proofErr w:type="spellEnd"/>
            <w:r>
              <w:t xml:space="preserve"> </w:t>
            </w:r>
            <w:proofErr w:type="spellStart"/>
            <w:r>
              <w:t>stabdymo</w:t>
            </w:r>
            <w:proofErr w:type="spellEnd"/>
            <w:r>
              <w:t xml:space="preserve"> </w:t>
            </w:r>
            <w:proofErr w:type="spellStart"/>
            <w:r>
              <w:t>aplinkybė</w:t>
            </w:r>
            <w:proofErr w:type="spellEnd"/>
            <w:r>
              <w:t xml:space="preserve"> (</w:t>
            </w:r>
            <w:proofErr w:type="spellStart"/>
            <w:r>
              <w:t>Bendrųjų</w:t>
            </w:r>
            <w:proofErr w:type="spellEnd"/>
            <w:r>
              <w:t xml:space="preserve"> </w:t>
            </w:r>
            <w:proofErr w:type="spellStart"/>
            <w:r>
              <w:t>sąlygų</w:t>
            </w:r>
            <w:proofErr w:type="spellEnd"/>
            <w:r>
              <w:t> 21.2 </w:t>
            </w:r>
            <w:proofErr w:type="spellStart"/>
            <w:r>
              <w:t>punktas</w:t>
            </w:r>
            <w:proofErr w:type="spellEnd"/>
            <w:r>
              <w:t xml:space="preserve">) ir </w:t>
            </w:r>
            <w:proofErr w:type="spellStart"/>
            <w:r>
              <w:t>aplinkybės</w:t>
            </w:r>
            <w:proofErr w:type="spellEnd"/>
            <w:r>
              <w:t xml:space="preserve"> </w:t>
            </w:r>
            <w:proofErr w:type="spellStart"/>
            <w:r>
              <w:t>atsiradimą</w:t>
            </w:r>
            <w:proofErr w:type="spellEnd"/>
            <w:r>
              <w:t xml:space="preserve"> </w:t>
            </w:r>
            <w:proofErr w:type="spellStart"/>
            <w:r>
              <w:t>bei</w:t>
            </w:r>
            <w:proofErr w:type="spellEnd"/>
            <w:r>
              <w:t xml:space="preserve"> </w:t>
            </w:r>
            <w:proofErr w:type="spellStart"/>
            <w:r>
              <w:t>galimą</w:t>
            </w:r>
            <w:proofErr w:type="spellEnd"/>
            <w:r>
              <w:t xml:space="preserve"> </w:t>
            </w:r>
            <w:proofErr w:type="spellStart"/>
            <w:r>
              <w:t>terminą</w:t>
            </w:r>
            <w:proofErr w:type="spellEnd"/>
            <w:r>
              <w:t xml:space="preserve"> </w:t>
            </w:r>
            <w:proofErr w:type="spellStart"/>
            <w:r>
              <w:t>pagrindžiantys</w:t>
            </w:r>
            <w:proofErr w:type="spellEnd"/>
            <w:r>
              <w:t xml:space="preserve"> </w:t>
            </w:r>
            <w:proofErr w:type="spellStart"/>
            <w:r>
              <w:t>argumentai</w:t>
            </w:r>
            <w:proofErr w:type="spellEnd"/>
            <w:r>
              <w:t xml:space="preserve">, </w:t>
            </w:r>
            <w:proofErr w:type="spellStart"/>
            <w:r>
              <w:t>objektyvūs</w:t>
            </w:r>
            <w:proofErr w:type="spellEnd"/>
            <w:r>
              <w:t xml:space="preserve"> </w:t>
            </w:r>
            <w:proofErr w:type="spellStart"/>
            <w:r>
              <w:t>faktai</w:t>
            </w:r>
            <w:proofErr w:type="spellEnd"/>
            <w:r>
              <w:t xml:space="preserve"> ir </w:t>
            </w:r>
            <w:proofErr w:type="spellStart"/>
            <w:r>
              <w:t>įrodymai</w:t>
            </w:r>
            <w:proofErr w:type="spellEnd"/>
            <w:r>
              <w:t xml:space="preserve">. </w:t>
            </w:r>
            <w:proofErr w:type="spellStart"/>
            <w:r>
              <w:t>Pirkėjas</w:t>
            </w:r>
            <w:proofErr w:type="spellEnd"/>
            <w:r>
              <w:t xml:space="preserve">, </w:t>
            </w:r>
            <w:proofErr w:type="spellStart"/>
            <w:r>
              <w:t>įvertinęs</w:t>
            </w:r>
            <w:proofErr w:type="spellEnd"/>
            <w:r>
              <w:t xml:space="preserve"> </w:t>
            </w:r>
            <w:proofErr w:type="spellStart"/>
            <w:r>
              <w:t>prašymą</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priimtą</w:t>
            </w:r>
            <w:proofErr w:type="spellEnd"/>
            <w:r>
              <w:t xml:space="preserve"> </w:t>
            </w:r>
            <w:proofErr w:type="spellStart"/>
            <w:r>
              <w:t>sprendimą</w:t>
            </w:r>
            <w:proofErr w:type="spellEnd"/>
            <w:r>
              <w:t xml:space="preserve"> </w:t>
            </w:r>
            <w:proofErr w:type="spellStart"/>
            <w:r>
              <w:t>dėl</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stabdymo</w:t>
            </w:r>
            <w:proofErr w:type="spellEnd"/>
            <w:r>
              <w:t xml:space="preserve">. </w:t>
            </w:r>
            <w:proofErr w:type="spellStart"/>
            <w:r>
              <w:t>Tiekėjui</w:t>
            </w:r>
            <w:proofErr w:type="spellEnd"/>
            <w:r>
              <w:t xml:space="preserve"> </w:t>
            </w:r>
            <w:proofErr w:type="spellStart"/>
            <w:r>
              <w:t>nepateikus</w:t>
            </w:r>
            <w:proofErr w:type="spellEnd"/>
            <w:r>
              <w:t xml:space="preserve"> </w:t>
            </w:r>
            <w:proofErr w:type="spellStart"/>
            <w:r>
              <w:t>konkrečių</w:t>
            </w:r>
            <w:proofErr w:type="spellEnd"/>
            <w:r>
              <w:t xml:space="preserve"> </w:t>
            </w:r>
            <w:proofErr w:type="spellStart"/>
            <w:r>
              <w:t>argumentų</w:t>
            </w:r>
            <w:proofErr w:type="spellEnd"/>
            <w:r>
              <w:t xml:space="preserve">, </w:t>
            </w:r>
            <w:proofErr w:type="spellStart"/>
            <w:r>
              <w:t>faktų</w:t>
            </w:r>
            <w:proofErr w:type="spellEnd"/>
            <w:r>
              <w:t xml:space="preserve">, </w:t>
            </w:r>
            <w:proofErr w:type="spellStart"/>
            <w:r>
              <w:t>pagrįstų</w:t>
            </w:r>
            <w:proofErr w:type="spellEnd"/>
            <w:r>
              <w:t xml:space="preserve"> </w:t>
            </w:r>
            <w:proofErr w:type="spellStart"/>
            <w:r>
              <w:t>įrodymais</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raštu</w:t>
            </w:r>
            <w:proofErr w:type="spellEnd"/>
            <w:r>
              <w:t xml:space="preserve"> </w:t>
            </w:r>
            <w:proofErr w:type="spellStart"/>
            <w:r>
              <w:t>atsisakyti</w:t>
            </w:r>
            <w:proofErr w:type="spellEnd"/>
            <w:r>
              <w:t xml:space="preserve"> </w:t>
            </w:r>
            <w:proofErr w:type="spellStart"/>
            <w:r>
              <w:t>patvirtinti</w:t>
            </w:r>
            <w:proofErr w:type="spellEnd"/>
            <w:r>
              <w:t xml:space="preserve"> </w:t>
            </w:r>
            <w:proofErr w:type="spellStart"/>
            <w:r>
              <w:t>stabdymą</w:t>
            </w:r>
            <w:proofErr w:type="spellEnd"/>
            <w:r>
              <w:t>. </w:t>
            </w:r>
          </w:p>
        </w:tc>
        <w:tc>
          <w:tcPr>
            <w:tcW w:w="4518" w:type="dxa"/>
            <w:tcBorders>
              <w:left w:val="single" w:sz="4" w:space="0" w:color="auto"/>
              <w:right w:val="single" w:sz="4" w:space="0" w:color="auto"/>
            </w:tcBorders>
          </w:tcPr>
          <w:p w14:paraId="2A4D355C" w14:textId="2A57A6E0" w:rsidR="002E568E" w:rsidRDefault="002E568E" w:rsidP="002E568E">
            <w:r w:rsidRPr="004D762D">
              <w:rPr>
                <w:color w:val="000000"/>
                <w:szCs w:val="24"/>
              </w:rPr>
              <w:t>21.5.1. In the event of circumstances due to which the Supplier is unable to fulfil the contractual obligations, the Supplier must immediately inform the Buyer thereof. The Supplier's written request must indicate the circumstance of the suspension (Clause 21.2 of the General Conditions) and the arguments, objective facts and evidence justifying the occurrence of the circumstance and the possible term. The Buyer, after evaluating the request, shall inform the Supplier in writing not later than within 3 (three) working days of the decision taken to suspend the performance of contractual obligations. If the Supplier fails to provide specific arguments and facts based on evidence, the Buyer has the right to refuse to confirm the suspension in writing.</w:t>
            </w:r>
          </w:p>
        </w:tc>
      </w:tr>
      <w:tr w:rsidR="002E568E" w14:paraId="5F756542" w14:textId="77777777" w:rsidTr="00466A6D">
        <w:tc>
          <w:tcPr>
            <w:tcW w:w="4338" w:type="dxa"/>
            <w:tcBorders>
              <w:left w:val="single" w:sz="4" w:space="0" w:color="auto"/>
              <w:right w:val="single" w:sz="4" w:space="0" w:color="auto"/>
            </w:tcBorders>
          </w:tcPr>
          <w:p w14:paraId="2981F257" w14:textId="77777777" w:rsidR="002E568E" w:rsidRDefault="002E568E" w:rsidP="002E568E">
            <w:r>
              <w:lastRenderedPageBreak/>
              <w:t>21.5.2. </w:t>
            </w:r>
            <w:proofErr w:type="spellStart"/>
            <w:r>
              <w:t>Pirkėjui</w:t>
            </w:r>
            <w:proofErr w:type="spellEnd"/>
            <w:r>
              <w:t xml:space="preserve"> </w:t>
            </w:r>
            <w:proofErr w:type="spellStart"/>
            <w:r>
              <w:t>raštu</w:t>
            </w:r>
            <w:proofErr w:type="spellEnd"/>
            <w:r>
              <w:t xml:space="preserve"> </w:t>
            </w:r>
            <w:proofErr w:type="spellStart"/>
            <w:r>
              <w:t>informavus</w:t>
            </w:r>
            <w:proofErr w:type="spellEnd"/>
            <w:r>
              <w:t xml:space="preserve"> </w:t>
            </w:r>
            <w:proofErr w:type="spellStart"/>
            <w:r>
              <w:t>Tiekėją</w:t>
            </w:r>
            <w:proofErr w:type="spellEnd"/>
            <w:r>
              <w:t xml:space="preserve"> ir </w:t>
            </w:r>
            <w:proofErr w:type="spellStart"/>
            <w:r>
              <w:t>pateikus</w:t>
            </w:r>
            <w:proofErr w:type="spellEnd"/>
            <w:r>
              <w:t xml:space="preserve"> jam </w:t>
            </w:r>
            <w:proofErr w:type="spellStart"/>
            <w:r>
              <w:t>argumentuotą</w:t>
            </w:r>
            <w:proofErr w:type="spellEnd"/>
            <w:r>
              <w:t xml:space="preserve"> </w:t>
            </w:r>
            <w:proofErr w:type="spellStart"/>
            <w:r>
              <w:t>paaiškinimą</w:t>
            </w:r>
            <w:proofErr w:type="spellEnd"/>
            <w:r>
              <w:t xml:space="preserve">, </w:t>
            </w:r>
            <w:proofErr w:type="spellStart"/>
            <w:r>
              <w:t>dėl</w:t>
            </w:r>
            <w:proofErr w:type="spellEnd"/>
            <w:r>
              <w:t xml:space="preserve"> </w:t>
            </w:r>
            <w:proofErr w:type="spellStart"/>
            <w:r>
              <w:t>kokių</w:t>
            </w:r>
            <w:proofErr w:type="spellEnd"/>
            <w:r>
              <w:t xml:space="preserve"> </w:t>
            </w:r>
            <w:proofErr w:type="spellStart"/>
            <w:r>
              <w:t>aplinkybių</w:t>
            </w:r>
            <w:proofErr w:type="spellEnd"/>
            <w:r>
              <w:t xml:space="preserve"> ir </w:t>
            </w:r>
            <w:proofErr w:type="spellStart"/>
            <w:r>
              <w:t>kuriam</w:t>
            </w:r>
            <w:proofErr w:type="spellEnd"/>
            <w:r>
              <w:t xml:space="preserve"> </w:t>
            </w:r>
            <w:proofErr w:type="spellStart"/>
            <w:r>
              <w:t>terminui</w:t>
            </w:r>
            <w:proofErr w:type="spellEnd"/>
            <w:r>
              <w:t xml:space="preserve"> </w:t>
            </w:r>
            <w:proofErr w:type="spellStart"/>
            <w:r>
              <w:t>yra</w:t>
            </w:r>
            <w:proofErr w:type="spellEnd"/>
            <w:r>
              <w:t xml:space="preserve"> </w:t>
            </w:r>
            <w:proofErr w:type="spellStart"/>
            <w:r>
              <w:t>būtina</w:t>
            </w:r>
            <w:proofErr w:type="spellEnd"/>
            <w:r>
              <w:t xml:space="preserve"> </w:t>
            </w:r>
            <w:proofErr w:type="spellStart"/>
            <w:r>
              <w:t>stabdyti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terminą</w:t>
            </w:r>
            <w:proofErr w:type="spellEnd"/>
            <w:r>
              <w:t xml:space="preserve">, </w:t>
            </w:r>
            <w:proofErr w:type="spellStart"/>
            <w:r>
              <w:t>Tiekėjas</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Pirkėją</w:t>
            </w:r>
            <w:proofErr w:type="spellEnd"/>
            <w:r>
              <w:t xml:space="preserve"> ir </w:t>
            </w:r>
            <w:proofErr w:type="spellStart"/>
            <w:r>
              <w:t>patvirtina</w:t>
            </w:r>
            <w:proofErr w:type="spellEnd"/>
            <w:r>
              <w:t xml:space="preserve">, </w:t>
            </w:r>
            <w:proofErr w:type="spellStart"/>
            <w:r>
              <w:t>kad</w:t>
            </w:r>
            <w:proofErr w:type="spellEnd"/>
            <w:r>
              <w:t xml:space="preserve"> </w:t>
            </w:r>
            <w:proofErr w:type="spellStart"/>
            <w:r>
              <w:t>sutinka</w:t>
            </w:r>
            <w:proofErr w:type="spellEnd"/>
            <w:r>
              <w:t xml:space="preserve"> </w:t>
            </w:r>
            <w:proofErr w:type="spellStart"/>
            <w:r>
              <w:t>su</w:t>
            </w:r>
            <w:proofErr w:type="spellEnd"/>
            <w:r>
              <w:t xml:space="preserve"> </w:t>
            </w:r>
            <w:proofErr w:type="spellStart"/>
            <w:r>
              <w:t>stabdymu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prieštarauti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stabdymui</w:t>
            </w:r>
            <w:proofErr w:type="spellEnd"/>
            <w:r>
              <w:t xml:space="preserve"> tik </w:t>
            </w:r>
            <w:proofErr w:type="spellStart"/>
            <w:r>
              <w:t>tuo</w:t>
            </w:r>
            <w:proofErr w:type="spellEnd"/>
            <w:r>
              <w:t xml:space="preserve"> </w:t>
            </w:r>
            <w:proofErr w:type="spellStart"/>
            <w:r>
              <w:t>atveju</w:t>
            </w:r>
            <w:proofErr w:type="spellEnd"/>
            <w:r>
              <w:t xml:space="preserve">, </w:t>
            </w:r>
            <w:proofErr w:type="spellStart"/>
            <w:r>
              <w:t>jei</w:t>
            </w:r>
            <w:proofErr w:type="spellEnd"/>
            <w:r>
              <w:t xml:space="preserve"> </w:t>
            </w:r>
            <w:proofErr w:type="spellStart"/>
            <w:r>
              <w:t>Tiekėjas</w:t>
            </w:r>
            <w:proofErr w:type="spellEnd"/>
            <w:r>
              <w:t xml:space="preserve"> </w:t>
            </w:r>
            <w:proofErr w:type="spellStart"/>
            <w:r>
              <w:t>savo</w:t>
            </w:r>
            <w:proofErr w:type="spellEnd"/>
            <w:r>
              <w:t xml:space="preserve"> </w:t>
            </w:r>
            <w:proofErr w:type="spellStart"/>
            <w:r>
              <w:t>sąskaita</w:t>
            </w:r>
            <w:proofErr w:type="spellEnd"/>
            <w:r>
              <w:t xml:space="preserve"> ir </w:t>
            </w:r>
            <w:proofErr w:type="spellStart"/>
            <w:r>
              <w:t>jėgomis</w:t>
            </w:r>
            <w:proofErr w:type="spellEnd"/>
            <w:r>
              <w:t xml:space="preserve"> </w:t>
            </w:r>
            <w:proofErr w:type="spellStart"/>
            <w:r>
              <w:t>gali</w:t>
            </w:r>
            <w:proofErr w:type="spellEnd"/>
            <w:r>
              <w:t xml:space="preserve"> </w:t>
            </w:r>
            <w:proofErr w:type="spellStart"/>
            <w:r>
              <w:t>pašalinti</w:t>
            </w:r>
            <w:proofErr w:type="spellEnd"/>
            <w:r>
              <w:t xml:space="preserve"> </w:t>
            </w:r>
            <w:proofErr w:type="spellStart"/>
            <w:r>
              <w:t>atsiradusias</w:t>
            </w:r>
            <w:proofErr w:type="spellEnd"/>
            <w:r>
              <w:t xml:space="preserve"> </w:t>
            </w:r>
            <w:proofErr w:type="spellStart"/>
            <w:r>
              <w:t>aplinkybes</w:t>
            </w:r>
            <w:proofErr w:type="spellEnd"/>
            <w:r>
              <w:t xml:space="preserve">, </w:t>
            </w:r>
            <w:proofErr w:type="spellStart"/>
            <w:r>
              <w:t>dėl</w:t>
            </w:r>
            <w:proofErr w:type="spellEnd"/>
            <w:r>
              <w:t xml:space="preserve"> </w:t>
            </w:r>
            <w:proofErr w:type="spellStart"/>
            <w:r>
              <w:t>kurių</w:t>
            </w:r>
            <w:proofErr w:type="spellEnd"/>
            <w:r>
              <w:t xml:space="preserve"> kilo </w:t>
            </w:r>
            <w:proofErr w:type="spellStart"/>
            <w:r>
              <w:t>būtinybė</w:t>
            </w:r>
            <w:proofErr w:type="spellEnd"/>
            <w:r>
              <w:t xml:space="preserve"> </w:t>
            </w:r>
            <w:proofErr w:type="spellStart"/>
            <w:r>
              <w:t>stabdyti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vykdymą</w:t>
            </w:r>
            <w:proofErr w:type="spellEnd"/>
            <w:r>
              <w:t>.</w:t>
            </w:r>
          </w:p>
        </w:tc>
        <w:tc>
          <w:tcPr>
            <w:tcW w:w="4518" w:type="dxa"/>
            <w:tcBorders>
              <w:left w:val="single" w:sz="4" w:space="0" w:color="auto"/>
              <w:right w:val="single" w:sz="4" w:space="0" w:color="auto"/>
            </w:tcBorders>
          </w:tcPr>
          <w:p w14:paraId="793ACA72" w14:textId="294DD188" w:rsidR="002E568E" w:rsidRDefault="002E568E" w:rsidP="002E568E">
            <w:r w:rsidRPr="004D762D">
              <w:rPr>
                <w:color w:val="000000"/>
                <w:szCs w:val="24"/>
              </w:rPr>
              <w:t>21.5.2. After the Buyer informs the Supplier in writing and provides him with a reasoned explanation as to the circumstances and for which period it is necessary to suspend the term of performance of contractual obligations, the Supplier shall inform the Buyer in writing and confirm that it agrees to the suspension no later than within 3 (three) working days. The Supplier shall have the right to object to the suspension of the performance of the contractual obligations only if the Supplier is able to eliminate the circumstances that have arisen at its own expense and by its own efforts, due to which it was necessary to suspend the performance of the contractual obligations.</w:t>
            </w:r>
          </w:p>
        </w:tc>
      </w:tr>
      <w:tr w:rsidR="002E568E" w14:paraId="2CAA13CB" w14:textId="77777777" w:rsidTr="00466A6D">
        <w:tc>
          <w:tcPr>
            <w:tcW w:w="4338" w:type="dxa"/>
            <w:tcBorders>
              <w:left w:val="single" w:sz="4" w:space="0" w:color="auto"/>
              <w:right w:val="single" w:sz="4" w:space="0" w:color="auto"/>
            </w:tcBorders>
          </w:tcPr>
          <w:p w14:paraId="35BA79E8" w14:textId="77777777" w:rsidR="002E568E" w:rsidRDefault="002E568E" w:rsidP="002E568E">
            <w:r>
              <w:t>21.5.3. </w:t>
            </w:r>
            <w:proofErr w:type="spellStart"/>
            <w:r>
              <w:t>Tiekėjas</w:t>
            </w:r>
            <w:proofErr w:type="spellEnd"/>
            <w:r>
              <w:t xml:space="preserve">, </w:t>
            </w:r>
            <w:proofErr w:type="spellStart"/>
            <w:r>
              <w:t>gavęs</w:t>
            </w:r>
            <w:proofErr w:type="spellEnd"/>
            <w:r>
              <w:t xml:space="preserve"> </w:t>
            </w:r>
            <w:proofErr w:type="spellStart"/>
            <w:r>
              <w:t>Pirkėjo</w:t>
            </w:r>
            <w:proofErr w:type="spellEnd"/>
            <w:r>
              <w:t xml:space="preserve"> </w:t>
            </w:r>
            <w:proofErr w:type="spellStart"/>
            <w:r>
              <w:t>raštišką</w:t>
            </w:r>
            <w:proofErr w:type="spellEnd"/>
            <w:r>
              <w:t xml:space="preserve"> </w:t>
            </w:r>
            <w:proofErr w:type="spellStart"/>
            <w:r>
              <w:t>pranešimą</w:t>
            </w:r>
            <w:proofErr w:type="spellEnd"/>
            <w:r>
              <w:t xml:space="preserve"> </w:t>
            </w:r>
            <w:proofErr w:type="spellStart"/>
            <w:r>
              <w:t>apie</w:t>
            </w:r>
            <w:proofErr w:type="spellEnd"/>
            <w:r>
              <w:t xml:space="preserve"> </w:t>
            </w:r>
            <w:proofErr w:type="spellStart"/>
            <w:r>
              <w:t>stabdymą</w:t>
            </w:r>
            <w:proofErr w:type="spellEnd"/>
            <w:r>
              <w:t xml:space="preserve">, </w:t>
            </w:r>
            <w:proofErr w:type="spellStart"/>
            <w:r>
              <w:t>privalo</w:t>
            </w:r>
            <w:proofErr w:type="spellEnd"/>
            <w:r>
              <w:t xml:space="preserve">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po </w:t>
            </w:r>
            <w:proofErr w:type="spellStart"/>
            <w:r>
              <w:t>patvirtinimo</w:t>
            </w:r>
            <w:proofErr w:type="spellEnd"/>
            <w:r>
              <w:t xml:space="preserve"> </w:t>
            </w:r>
            <w:proofErr w:type="spellStart"/>
            <w:r>
              <w:t>išsiuntimo</w:t>
            </w:r>
            <w:proofErr w:type="spellEnd"/>
            <w:r>
              <w:t xml:space="preserve"> </w:t>
            </w:r>
            <w:proofErr w:type="spellStart"/>
            <w:r>
              <w:t>Pirkėjui</w:t>
            </w:r>
            <w:proofErr w:type="spellEnd"/>
            <w:r>
              <w:t xml:space="preserve"> </w:t>
            </w:r>
            <w:proofErr w:type="spellStart"/>
            <w:r>
              <w:t>dienos</w:t>
            </w:r>
            <w:proofErr w:type="spellEnd"/>
            <w:r>
              <w:t xml:space="preserve">, </w:t>
            </w:r>
            <w:proofErr w:type="spellStart"/>
            <w:r>
              <w:t>sustabdyti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dalies</w:t>
            </w:r>
            <w:proofErr w:type="spellEnd"/>
            <w:r>
              <w:t xml:space="preserve"> </w:t>
            </w:r>
            <w:proofErr w:type="spellStart"/>
            <w:r>
              <w:t>vykdymą</w:t>
            </w:r>
            <w:proofErr w:type="spellEnd"/>
            <w:r>
              <w:t xml:space="preserve">. Jei </w:t>
            </w:r>
            <w:proofErr w:type="spellStart"/>
            <w:r>
              <w:t>sutartinių</w:t>
            </w:r>
            <w:proofErr w:type="spellEnd"/>
            <w:r>
              <w:t xml:space="preserve"> </w:t>
            </w:r>
            <w:proofErr w:type="spellStart"/>
            <w:r>
              <w:t>įsipareigojimų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dalies</w:t>
            </w:r>
            <w:proofErr w:type="spellEnd"/>
            <w:r>
              <w:t xml:space="preserve"> </w:t>
            </w:r>
            <w:proofErr w:type="spellStart"/>
            <w:r>
              <w:t>vykdymas</w:t>
            </w:r>
            <w:proofErr w:type="spellEnd"/>
            <w:r>
              <w:t xml:space="preserve"> </w:t>
            </w:r>
            <w:proofErr w:type="spellStart"/>
            <w:r>
              <w:t>sustabdytas</w:t>
            </w:r>
            <w:proofErr w:type="spellEnd"/>
            <w:r>
              <w:t xml:space="preserve">, </w:t>
            </w:r>
            <w:proofErr w:type="spellStart"/>
            <w:r>
              <w:t>Šalys</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jokių</w:t>
            </w:r>
            <w:proofErr w:type="spellEnd"/>
            <w:r>
              <w:t xml:space="preserve"> </w:t>
            </w:r>
            <w:proofErr w:type="spellStart"/>
            <w:r>
              <w:t>jiems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t>dalį</w:t>
            </w:r>
            <w:proofErr w:type="spellEnd"/>
            <w:r>
              <w:t xml:space="preserve"> </w:t>
            </w:r>
            <w:proofErr w:type="spellStart"/>
            <w:r>
              <w:t>priskirtų</w:t>
            </w:r>
            <w:proofErr w:type="spellEnd"/>
            <w:r>
              <w:t xml:space="preserve"> </w:t>
            </w:r>
            <w:proofErr w:type="spellStart"/>
            <w:r>
              <w:t>įsipareigojimų</w:t>
            </w:r>
            <w:proofErr w:type="spellEnd"/>
            <w:r>
              <w:t>.</w:t>
            </w:r>
          </w:p>
        </w:tc>
        <w:tc>
          <w:tcPr>
            <w:tcW w:w="4518" w:type="dxa"/>
            <w:tcBorders>
              <w:left w:val="single" w:sz="4" w:space="0" w:color="auto"/>
              <w:right w:val="single" w:sz="4" w:space="0" w:color="auto"/>
            </w:tcBorders>
          </w:tcPr>
          <w:p w14:paraId="4DE38675" w14:textId="3117FB30" w:rsidR="002E568E" w:rsidRDefault="002E568E" w:rsidP="002E568E">
            <w:r w:rsidRPr="004D762D">
              <w:rPr>
                <w:szCs w:val="24"/>
              </w:rPr>
              <w:t xml:space="preserve">21.5.3. The Supplier, upon receipt of a written notice of suspension from the Buyer, shall immediately, but not later than within 3 (three) working days after the date of sending the confirmation to the Buyer, suspend the performance of the contractual obligations or part thereof. </w:t>
            </w:r>
            <w:r w:rsidRPr="004D762D">
              <w:rPr>
                <w:rFonts w:eastAsia="Calibri"/>
                <w:kern w:val="2"/>
                <w:szCs w:val="24"/>
              </w:rPr>
              <w:t>If the performance of contractual obligations or part thereof is suspended</w:t>
            </w:r>
            <w:r w:rsidRPr="004D762D">
              <w:rPr>
                <w:szCs w:val="24"/>
              </w:rPr>
              <w:t>, the Parties may not perform any of the obligations assigned to them under the Contract or part of the Contract.</w:t>
            </w:r>
          </w:p>
        </w:tc>
      </w:tr>
      <w:tr w:rsidR="002E568E" w14:paraId="4282B6A5" w14:textId="77777777" w:rsidTr="00466A6D">
        <w:tc>
          <w:tcPr>
            <w:tcW w:w="4338" w:type="dxa"/>
            <w:tcBorders>
              <w:left w:val="single" w:sz="4" w:space="0" w:color="auto"/>
              <w:right w:val="single" w:sz="4" w:space="0" w:color="auto"/>
            </w:tcBorders>
          </w:tcPr>
          <w:p w14:paraId="13C60BB2" w14:textId="77777777" w:rsidR="002E568E" w:rsidRDefault="002E568E" w:rsidP="002E568E">
            <w:r>
              <w:t>21.6. </w:t>
            </w:r>
            <w:proofErr w:type="spellStart"/>
            <w:r>
              <w:t>Šalys</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stabdymą</w:t>
            </w:r>
            <w:proofErr w:type="spellEnd"/>
            <w:r>
              <w:t xml:space="preserve"> </w:t>
            </w:r>
            <w:proofErr w:type="spellStart"/>
            <w:r>
              <w:t>įformina</w:t>
            </w:r>
            <w:proofErr w:type="spellEnd"/>
            <w:r>
              <w:t xml:space="preserve"> </w:t>
            </w:r>
            <w:proofErr w:type="spellStart"/>
            <w:r>
              <w:t>rašytiniu</w:t>
            </w:r>
            <w:proofErr w:type="spellEnd"/>
            <w:r>
              <w:t xml:space="preserve"> </w:t>
            </w:r>
            <w:proofErr w:type="spellStart"/>
            <w:r>
              <w:t>susitarimu</w:t>
            </w:r>
            <w:proofErr w:type="spellEnd"/>
            <w:r>
              <w:t xml:space="preserve">, </w:t>
            </w:r>
            <w:proofErr w:type="spellStart"/>
            <w:r>
              <w:t>nurodant</w:t>
            </w:r>
            <w:proofErr w:type="spellEnd"/>
            <w:r>
              <w:t xml:space="preserve"> </w:t>
            </w:r>
            <w:proofErr w:type="spellStart"/>
            <w:r>
              <w:t>priežastis</w:t>
            </w:r>
            <w:proofErr w:type="spellEnd"/>
            <w:r>
              <w:t xml:space="preserve"> ir </w:t>
            </w:r>
            <w:proofErr w:type="spellStart"/>
            <w:r>
              <w:t>sustabdymo</w:t>
            </w:r>
            <w:proofErr w:type="spellEnd"/>
            <w:r>
              <w:t xml:space="preserve"> </w:t>
            </w:r>
            <w:proofErr w:type="spellStart"/>
            <w:r>
              <w:t>terminą</w:t>
            </w:r>
            <w:proofErr w:type="spellEnd"/>
            <w:r>
              <w:t xml:space="preserve">, </w:t>
            </w:r>
            <w:proofErr w:type="spellStart"/>
            <w:r>
              <w:t>bei</w:t>
            </w:r>
            <w:proofErr w:type="spellEnd"/>
            <w:r>
              <w:t xml:space="preserve"> </w:t>
            </w:r>
            <w:proofErr w:type="spellStart"/>
            <w:r>
              <w:t>pridedant</w:t>
            </w:r>
            <w:proofErr w:type="spellEnd"/>
            <w:r>
              <w:t xml:space="preserve"> </w:t>
            </w:r>
            <w:proofErr w:type="spellStart"/>
            <w:r>
              <w:t>dokumentus</w:t>
            </w:r>
            <w:proofErr w:type="spellEnd"/>
            <w:r>
              <w:t xml:space="preserve">, </w:t>
            </w:r>
            <w:proofErr w:type="spellStart"/>
            <w:r>
              <w:t>patvirtinančius</w:t>
            </w:r>
            <w:proofErr w:type="spellEnd"/>
            <w:r>
              <w:t xml:space="preserve"> </w:t>
            </w:r>
            <w:proofErr w:type="spellStart"/>
            <w:r>
              <w:t>sustabdymo</w:t>
            </w:r>
            <w:proofErr w:type="spellEnd"/>
            <w:r>
              <w:t xml:space="preserve"> </w:t>
            </w:r>
            <w:proofErr w:type="spellStart"/>
            <w:r>
              <w:t>pagrindą</w:t>
            </w:r>
            <w:proofErr w:type="spellEnd"/>
            <w:r>
              <w:t xml:space="preserve">, ir </w:t>
            </w:r>
            <w:proofErr w:type="spellStart"/>
            <w:r>
              <w:t>patvirtina</w:t>
            </w:r>
            <w:proofErr w:type="spellEnd"/>
            <w:r>
              <w:t xml:space="preserve"> </w:t>
            </w:r>
            <w:proofErr w:type="spellStart"/>
            <w:r>
              <w:t>Šalių</w:t>
            </w:r>
            <w:proofErr w:type="spellEnd"/>
            <w:r>
              <w:t xml:space="preserve"> </w:t>
            </w:r>
            <w:proofErr w:type="spellStart"/>
            <w:r>
              <w:t>įgaliotų</w:t>
            </w:r>
            <w:proofErr w:type="spellEnd"/>
            <w:r>
              <w:t xml:space="preserve"> </w:t>
            </w:r>
            <w:proofErr w:type="spellStart"/>
            <w:r>
              <w:t>atstovų</w:t>
            </w:r>
            <w:proofErr w:type="spellEnd"/>
            <w:r>
              <w:t xml:space="preserve"> </w:t>
            </w:r>
            <w:proofErr w:type="spellStart"/>
            <w:r>
              <w:t>parašais</w:t>
            </w:r>
            <w:proofErr w:type="spellEnd"/>
            <w:r>
              <w:t xml:space="preserve">. Tokie </w:t>
            </w:r>
            <w:proofErr w:type="spellStart"/>
            <w:r>
              <w:t>susitarimai</w:t>
            </w:r>
            <w:proofErr w:type="spellEnd"/>
            <w:r>
              <w:t xml:space="preserve"> </w:t>
            </w:r>
            <w:proofErr w:type="spellStart"/>
            <w:r>
              <w:t>yra</w:t>
            </w:r>
            <w:proofErr w:type="spellEnd"/>
            <w:r>
              <w:t xml:space="preserve"> </w:t>
            </w:r>
            <w:proofErr w:type="spellStart"/>
            <w:r>
              <w:t>neatskiriama</w:t>
            </w:r>
            <w:proofErr w:type="spellEnd"/>
            <w:r>
              <w:t xml:space="preserve"> </w:t>
            </w:r>
            <w:proofErr w:type="spellStart"/>
            <w:r>
              <w:t>Sutarties</w:t>
            </w:r>
            <w:proofErr w:type="spellEnd"/>
            <w:r>
              <w:t xml:space="preserve"> </w:t>
            </w:r>
            <w:proofErr w:type="spellStart"/>
            <w:r>
              <w:t>dalis</w:t>
            </w:r>
            <w:proofErr w:type="spellEnd"/>
            <w:r>
              <w:t>.</w:t>
            </w:r>
          </w:p>
        </w:tc>
        <w:tc>
          <w:tcPr>
            <w:tcW w:w="4518" w:type="dxa"/>
            <w:tcBorders>
              <w:left w:val="single" w:sz="4" w:space="0" w:color="auto"/>
              <w:right w:val="single" w:sz="4" w:space="0" w:color="auto"/>
            </w:tcBorders>
          </w:tcPr>
          <w:p w14:paraId="2FBB60F0" w14:textId="6C927097" w:rsidR="002E568E" w:rsidRDefault="002E568E" w:rsidP="002E568E">
            <w:r w:rsidRPr="004D762D">
              <w:rPr>
                <w:color w:val="000000"/>
                <w:szCs w:val="24"/>
              </w:rPr>
              <w:t>21.6. The Parties shall formalize the suspension of the performance of the contractual obligations by a written Contract, indicating the reasons and the term of the suspension, and attaching documents confirming the basis for the suspension, and shall confirm it with the signatures of the authorized representatives of the Parties. Such Contracts form an integral part of the Treaty.</w:t>
            </w:r>
          </w:p>
        </w:tc>
      </w:tr>
      <w:tr w:rsidR="002E568E" w14:paraId="7128A7F1" w14:textId="77777777" w:rsidTr="00466A6D">
        <w:tc>
          <w:tcPr>
            <w:tcW w:w="4338" w:type="dxa"/>
            <w:tcBorders>
              <w:left w:val="single" w:sz="4" w:space="0" w:color="auto"/>
              <w:right w:val="single" w:sz="4" w:space="0" w:color="auto"/>
            </w:tcBorders>
          </w:tcPr>
          <w:p w14:paraId="2BA5C184" w14:textId="77777777" w:rsidR="002E568E" w:rsidRDefault="002E568E" w:rsidP="002E568E">
            <w:r>
              <w:t>21.7. </w:t>
            </w:r>
            <w:proofErr w:type="spellStart"/>
            <w:r>
              <w:t>Sutartinių</w:t>
            </w:r>
            <w:proofErr w:type="spellEnd"/>
            <w:r>
              <w:t xml:space="preserve"> </w:t>
            </w:r>
            <w:proofErr w:type="spellStart"/>
            <w:r>
              <w:t>įsipareigojimų</w:t>
            </w:r>
            <w:proofErr w:type="spellEnd"/>
            <w:r>
              <w:t xml:space="preserve"> </w:t>
            </w:r>
            <w:proofErr w:type="spellStart"/>
            <w:r>
              <w:t>vykdymas</w:t>
            </w:r>
            <w:proofErr w:type="spellEnd"/>
            <w:r>
              <w:t xml:space="preserve"> </w:t>
            </w:r>
            <w:proofErr w:type="spellStart"/>
            <w:r>
              <w:t>stabdomas</w:t>
            </w:r>
            <w:proofErr w:type="spellEnd"/>
            <w:r>
              <w:t xml:space="preserve"> ne </w:t>
            </w:r>
            <w:proofErr w:type="spellStart"/>
            <w:r>
              <w:t>ilgesniam</w:t>
            </w:r>
            <w:proofErr w:type="spellEnd"/>
            <w:r>
              <w:t xml:space="preserve"> </w:t>
            </w:r>
            <w:proofErr w:type="spellStart"/>
            <w:r>
              <w:t>kaip</w:t>
            </w:r>
            <w:proofErr w:type="spellEnd"/>
            <w:r>
              <w:t xml:space="preserve"> </w:t>
            </w:r>
            <w:proofErr w:type="spellStart"/>
            <w:r>
              <w:t>konkrečios</w:t>
            </w:r>
            <w:proofErr w:type="spellEnd"/>
            <w:r>
              <w:t xml:space="preserve">, </w:t>
            </w:r>
            <w:proofErr w:type="spellStart"/>
            <w:r>
              <w:t>pagrįstos</w:t>
            </w:r>
            <w:proofErr w:type="spellEnd"/>
            <w:r>
              <w:t xml:space="preserve"> </w:t>
            </w:r>
            <w:proofErr w:type="spellStart"/>
            <w:r>
              <w:t>aplinkybės</w:t>
            </w:r>
            <w:proofErr w:type="spellEnd"/>
            <w:r>
              <w:t xml:space="preserve"> </w:t>
            </w:r>
            <w:proofErr w:type="spellStart"/>
            <w:r>
              <w:t>egzistavimo</w:t>
            </w:r>
            <w:proofErr w:type="spellEnd"/>
            <w:r>
              <w:t xml:space="preserve"> </w:t>
            </w:r>
            <w:proofErr w:type="spellStart"/>
            <w:r>
              <w:lastRenderedPageBreak/>
              <w:t>laikotarpiui</w:t>
            </w:r>
            <w:proofErr w:type="spellEnd"/>
            <w:r>
              <w:t>.</w:t>
            </w:r>
          </w:p>
        </w:tc>
        <w:tc>
          <w:tcPr>
            <w:tcW w:w="4518" w:type="dxa"/>
            <w:tcBorders>
              <w:left w:val="single" w:sz="4" w:space="0" w:color="auto"/>
              <w:right w:val="single" w:sz="4" w:space="0" w:color="auto"/>
            </w:tcBorders>
          </w:tcPr>
          <w:p w14:paraId="10FDBC2C" w14:textId="27AB4439" w:rsidR="002E568E" w:rsidRDefault="002E568E" w:rsidP="002E568E">
            <w:r w:rsidRPr="004D762D">
              <w:rPr>
                <w:color w:val="000000"/>
                <w:szCs w:val="24"/>
              </w:rPr>
              <w:lastRenderedPageBreak/>
              <w:t xml:space="preserve">21.7. The performance of contractual obligations shall be suspended for no longer than the period of existence of a specific, </w:t>
            </w:r>
            <w:r w:rsidRPr="004D762D">
              <w:rPr>
                <w:color w:val="000000"/>
                <w:szCs w:val="24"/>
              </w:rPr>
              <w:lastRenderedPageBreak/>
              <w:t>justified circumstance.</w:t>
            </w:r>
          </w:p>
        </w:tc>
      </w:tr>
      <w:tr w:rsidR="002E568E" w14:paraId="76290D40" w14:textId="77777777" w:rsidTr="00466A6D">
        <w:tc>
          <w:tcPr>
            <w:tcW w:w="4338" w:type="dxa"/>
            <w:tcBorders>
              <w:left w:val="single" w:sz="4" w:space="0" w:color="auto"/>
              <w:right w:val="single" w:sz="4" w:space="0" w:color="auto"/>
            </w:tcBorders>
          </w:tcPr>
          <w:p w14:paraId="3FBFBF16" w14:textId="77777777" w:rsidR="002E568E" w:rsidRDefault="002E568E" w:rsidP="002E568E">
            <w:r>
              <w:lastRenderedPageBreak/>
              <w:t>21.8. </w:t>
            </w:r>
            <w:proofErr w:type="spellStart"/>
            <w:r>
              <w:t>Šalys</w:t>
            </w:r>
            <w:proofErr w:type="spellEnd"/>
            <w:r>
              <w:t xml:space="preserve"> </w:t>
            </w:r>
            <w:proofErr w:type="spellStart"/>
            <w:r>
              <w:t>susitaria</w:t>
            </w:r>
            <w:proofErr w:type="spellEnd"/>
            <w:r>
              <w:t xml:space="preserve">, </w:t>
            </w:r>
            <w:proofErr w:type="spellStart"/>
            <w:r>
              <w:t>kad</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sustabdymo</w:t>
            </w:r>
            <w:proofErr w:type="spellEnd"/>
            <w:r>
              <w:t xml:space="preserve"> </w:t>
            </w:r>
            <w:proofErr w:type="spellStart"/>
            <w:r>
              <w:t>terminas</w:t>
            </w:r>
            <w:proofErr w:type="spellEnd"/>
            <w:r>
              <w:t xml:space="preserve"> į </w:t>
            </w:r>
            <w:proofErr w:type="spellStart"/>
            <w:r>
              <w:t>Sutarties</w:t>
            </w:r>
            <w:proofErr w:type="spellEnd"/>
            <w:r>
              <w:t xml:space="preserve"> </w:t>
            </w:r>
            <w:proofErr w:type="spellStart"/>
            <w:r>
              <w:t>vykdymo</w:t>
            </w:r>
            <w:proofErr w:type="spellEnd"/>
            <w:r>
              <w:t xml:space="preserve"> </w:t>
            </w:r>
            <w:proofErr w:type="spellStart"/>
            <w:r>
              <w:t>terminą</w:t>
            </w:r>
            <w:proofErr w:type="spellEnd"/>
            <w:r>
              <w:t xml:space="preserve"> </w:t>
            </w:r>
            <w:proofErr w:type="spellStart"/>
            <w:r>
              <w:t>nėra</w:t>
            </w:r>
            <w:proofErr w:type="spellEnd"/>
            <w:r>
              <w:t xml:space="preserve"> </w:t>
            </w:r>
            <w:proofErr w:type="spellStart"/>
            <w:r>
              <w:t>įskaičiuojamas</w:t>
            </w:r>
            <w:proofErr w:type="spellEnd"/>
            <w:r>
              <w:t xml:space="preserve">, jo </w:t>
            </w:r>
            <w:proofErr w:type="spellStart"/>
            <w:r>
              <w:t>metu</w:t>
            </w:r>
            <w:proofErr w:type="spellEnd"/>
            <w:r>
              <w:t xml:space="preserve"> </w:t>
            </w:r>
            <w:proofErr w:type="spellStart"/>
            <w:r>
              <w:t>sutartiniai</w:t>
            </w:r>
            <w:proofErr w:type="spellEnd"/>
            <w:r>
              <w:t xml:space="preserve"> </w:t>
            </w:r>
            <w:proofErr w:type="spellStart"/>
            <w:r>
              <w:t>įsipareigojimai</w:t>
            </w:r>
            <w:proofErr w:type="spellEnd"/>
            <w:r>
              <w:t xml:space="preserve"> </w:t>
            </w:r>
            <w:proofErr w:type="spellStart"/>
            <w:r>
              <w:t>nevykdomi</w:t>
            </w:r>
            <w:proofErr w:type="spellEnd"/>
            <w:r>
              <w:t xml:space="preserve"> ir </w:t>
            </w:r>
            <w:proofErr w:type="spellStart"/>
            <w:r>
              <w:t>už</w:t>
            </w:r>
            <w:proofErr w:type="spellEnd"/>
            <w:r>
              <w:t xml:space="preserve"> </w:t>
            </w:r>
            <w:proofErr w:type="spellStart"/>
            <w:r>
              <w:t>šį</w:t>
            </w:r>
            <w:proofErr w:type="spellEnd"/>
            <w:r>
              <w:t xml:space="preserve"> </w:t>
            </w:r>
            <w:proofErr w:type="spellStart"/>
            <w:r>
              <w:t>periodą</w:t>
            </w:r>
            <w:proofErr w:type="spellEnd"/>
            <w:r>
              <w:t xml:space="preserve"> </w:t>
            </w:r>
            <w:proofErr w:type="spellStart"/>
            <w:r>
              <w:t>Pirkėjas</w:t>
            </w:r>
            <w:proofErr w:type="spellEnd"/>
            <w:r>
              <w:t xml:space="preserve"> </w:t>
            </w:r>
            <w:proofErr w:type="spellStart"/>
            <w:r>
              <w:t>Tiekėjui</w:t>
            </w:r>
            <w:proofErr w:type="spellEnd"/>
            <w:r>
              <w:t xml:space="preserve"> </w:t>
            </w:r>
            <w:proofErr w:type="spellStart"/>
            <w:r>
              <w:t>nemoka</w:t>
            </w:r>
            <w:proofErr w:type="spellEnd"/>
            <w:r>
              <w:t xml:space="preserve"> </w:t>
            </w:r>
            <w:proofErr w:type="spellStart"/>
            <w:r>
              <w:t>jokių</w:t>
            </w:r>
            <w:proofErr w:type="spellEnd"/>
            <w:r>
              <w:t xml:space="preserve"> </w:t>
            </w:r>
            <w:proofErr w:type="spellStart"/>
            <w:r>
              <w:t>mokėjimų</w:t>
            </w:r>
            <w:proofErr w:type="spellEnd"/>
            <w:r>
              <w:t xml:space="preserve">, </w:t>
            </w:r>
            <w:proofErr w:type="spellStart"/>
            <w:r>
              <w:t>baudų</w:t>
            </w:r>
            <w:proofErr w:type="spellEnd"/>
            <w:r>
              <w:t xml:space="preserve"> </w:t>
            </w:r>
            <w:proofErr w:type="spellStart"/>
            <w:r>
              <w:t>ar</w:t>
            </w:r>
            <w:proofErr w:type="spellEnd"/>
            <w:r>
              <w:t xml:space="preserve"> </w:t>
            </w:r>
            <w:proofErr w:type="spellStart"/>
            <w:r>
              <w:t>prastovų</w:t>
            </w:r>
            <w:proofErr w:type="spellEnd"/>
            <w:r>
              <w:t>. </w:t>
            </w:r>
          </w:p>
        </w:tc>
        <w:tc>
          <w:tcPr>
            <w:tcW w:w="4518" w:type="dxa"/>
            <w:tcBorders>
              <w:left w:val="single" w:sz="4" w:space="0" w:color="auto"/>
              <w:right w:val="single" w:sz="4" w:space="0" w:color="auto"/>
            </w:tcBorders>
          </w:tcPr>
          <w:p w14:paraId="3A12969E" w14:textId="6C0AA27A" w:rsidR="002E568E" w:rsidRDefault="002E568E" w:rsidP="002E568E">
            <w:r w:rsidRPr="004D762D">
              <w:rPr>
                <w:color w:val="000000"/>
                <w:szCs w:val="24"/>
              </w:rPr>
              <w:t>21.8. The Parties agree that the term of suspension of the performance of contractual obligations shall not be included in the term of performance of the Contract, during which the contractual obligations shall not be fulfilled and the Buyer shall not pay any payments, fines or downtime to the Supplier for this period.</w:t>
            </w:r>
          </w:p>
        </w:tc>
      </w:tr>
      <w:tr w:rsidR="002E568E" w14:paraId="3F41635C" w14:textId="77777777" w:rsidTr="00466A6D">
        <w:tc>
          <w:tcPr>
            <w:tcW w:w="4338" w:type="dxa"/>
            <w:tcBorders>
              <w:left w:val="single" w:sz="4" w:space="0" w:color="auto"/>
              <w:right w:val="single" w:sz="4" w:space="0" w:color="auto"/>
            </w:tcBorders>
          </w:tcPr>
          <w:p w14:paraId="1FEE58FF" w14:textId="77777777" w:rsidR="002E568E" w:rsidRDefault="002E568E" w:rsidP="002E568E">
            <w:r>
              <w:t>21.9. </w:t>
            </w:r>
            <w:proofErr w:type="spellStart"/>
            <w:r>
              <w:t>Jeigu</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prievolių</w:t>
            </w:r>
            <w:proofErr w:type="spellEnd"/>
            <w:r>
              <w:t xml:space="preserve"> </w:t>
            </w:r>
            <w:proofErr w:type="spellStart"/>
            <w:r>
              <w:t>įvykdymo</w:t>
            </w:r>
            <w:proofErr w:type="spellEnd"/>
            <w:r>
              <w:t xml:space="preserve"> </w:t>
            </w:r>
            <w:proofErr w:type="spellStart"/>
            <w:r>
              <w:t>terminai</w:t>
            </w:r>
            <w:proofErr w:type="spellEnd"/>
            <w:r>
              <w:t xml:space="preserve"> </w:t>
            </w:r>
            <w:proofErr w:type="spellStart"/>
            <w:r>
              <w:t>buvo</w:t>
            </w:r>
            <w:proofErr w:type="spellEnd"/>
            <w:r>
              <w:t xml:space="preserve"> </w:t>
            </w:r>
            <w:proofErr w:type="spellStart"/>
            <w:r>
              <w:t>sustabdyti</w:t>
            </w:r>
            <w:proofErr w:type="spellEnd"/>
            <w:r>
              <w:t xml:space="preserve"> </w:t>
            </w:r>
            <w:proofErr w:type="spellStart"/>
            <w:r>
              <w:t>Sutartyje</w:t>
            </w:r>
            <w:proofErr w:type="spellEnd"/>
            <w:r>
              <w:t xml:space="preserve"> </w:t>
            </w:r>
            <w:proofErr w:type="spellStart"/>
            <w:r>
              <w:t>nustatytais</w:t>
            </w:r>
            <w:proofErr w:type="spellEnd"/>
            <w:r>
              <w:t xml:space="preserve"> </w:t>
            </w:r>
            <w:proofErr w:type="spellStart"/>
            <w:r>
              <w:t>pagrindais</w:t>
            </w:r>
            <w:proofErr w:type="spellEnd"/>
            <w:r>
              <w:t xml:space="preserve">, </w:t>
            </w:r>
            <w:proofErr w:type="spellStart"/>
            <w:r>
              <w:t>jie</w:t>
            </w:r>
            <w:proofErr w:type="spellEnd"/>
            <w:r>
              <w:t xml:space="preserve"> </w:t>
            </w:r>
            <w:proofErr w:type="spellStart"/>
            <w:r>
              <w:t>atnaujinami</w:t>
            </w:r>
            <w:proofErr w:type="spellEnd"/>
            <w:r>
              <w:t xml:space="preserve"> </w:t>
            </w:r>
            <w:proofErr w:type="spellStart"/>
            <w:r>
              <w:t>pasibaigus</w:t>
            </w:r>
            <w:proofErr w:type="spellEnd"/>
            <w:r>
              <w:t xml:space="preserve"> </w:t>
            </w:r>
            <w:proofErr w:type="spellStart"/>
            <w:r>
              <w:t>sustabdymą</w:t>
            </w:r>
            <w:proofErr w:type="spellEnd"/>
            <w:r>
              <w:t xml:space="preserve"> </w:t>
            </w:r>
            <w:proofErr w:type="spellStart"/>
            <w:r>
              <w:t>lėmusioms</w:t>
            </w:r>
            <w:proofErr w:type="spellEnd"/>
            <w:r>
              <w:t xml:space="preserve"> </w:t>
            </w:r>
            <w:proofErr w:type="spellStart"/>
            <w:r>
              <w:t>aplinkybėms</w:t>
            </w:r>
            <w:proofErr w:type="spellEnd"/>
            <w:r>
              <w:t xml:space="preserve"> </w:t>
            </w:r>
            <w:proofErr w:type="spellStart"/>
            <w:r>
              <w:t>arba</w:t>
            </w:r>
            <w:proofErr w:type="spellEnd"/>
            <w:r>
              <w:t xml:space="preserve"> </w:t>
            </w:r>
            <w:proofErr w:type="spellStart"/>
            <w:r>
              <w:t>Šalių</w:t>
            </w:r>
            <w:proofErr w:type="spellEnd"/>
            <w:r>
              <w:t xml:space="preserve"> </w:t>
            </w:r>
            <w:proofErr w:type="spellStart"/>
            <w:r>
              <w:t>susitarime</w:t>
            </w:r>
            <w:proofErr w:type="spellEnd"/>
            <w:r>
              <w:t xml:space="preserve"> </w:t>
            </w:r>
            <w:proofErr w:type="spellStart"/>
            <w:r>
              <w:t>nurodytam</w:t>
            </w:r>
            <w:proofErr w:type="spellEnd"/>
            <w:r>
              <w:t xml:space="preserve"> </w:t>
            </w:r>
            <w:proofErr w:type="spellStart"/>
            <w:r>
              <w:t>terminui</w:t>
            </w:r>
            <w:proofErr w:type="spellEnd"/>
            <w:r>
              <w:t xml:space="preserve">, </w:t>
            </w:r>
            <w:proofErr w:type="spellStart"/>
            <w:r>
              <w:t>priklausomai</w:t>
            </w:r>
            <w:proofErr w:type="spellEnd"/>
            <w:r>
              <w:t xml:space="preserve"> </w:t>
            </w:r>
            <w:proofErr w:type="spellStart"/>
            <w:r>
              <w:t>nuo</w:t>
            </w:r>
            <w:proofErr w:type="spellEnd"/>
            <w:r>
              <w:t xml:space="preserve"> to, </w:t>
            </w:r>
            <w:proofErr w:type="spellStart"/>
            <w:r>
              <w:t>kuris</w:t>
            </w:r>
            <w:proofErr w:type="spellEnd"/>
            <w:r>
              <w:t xml:space="preserve"> </w:t>
            </w:r>
            <w:proofErr w:type="spellStart"/>
            <w:r>
              <w:t>įvyksta</w:t>
            </w:r>
            <w:proofErr w:type="spellEnd"/>
            <w:r>
              <w:t xml:space="preserve"> </w:t>
            </w:r>
            <w:proofErr w:type="spellStart"/>
            <w:r>
              <w:t>anksčiau</w:t>
            </w:r>
            <w:proofErr w:type="spellEnd"/>
            <w:r>
              <w:t xml:space="preserve">. Tuo </w:t>
            </w:r>
            <w:proofErr w:type="spellStart"/>
            <w:r>
              <w:t>atveju</w:t>
            </w:r>
            <w:proofErr w:type="spellEnd"/>
            <w:r>
              <w:t xml:space="preserve">, </w:t>
            </w:r>
            <w:proofErr w:type="spellStart"/>
            <w:r>
              <w:t>jeigu</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prievolių</w:t>
            </w:r>
            <w:proofErr w:type="spellEnd"/>
            <w:r>
              <w:t xml:space="preserve"> </w:t>
            </w:r>
            <w:proofErr w:type="spellStart"/>
            <w:r>
              <w:t>įvykdymo</w:t>
            </w:r>
            <w:proofErr w:type="spellEnd"/>
            <w:r>
              <w:t xml:space="preserve"> </w:t>
            </w:r>
            <w:proofErr w:type="spellStart"/>
            <w:r>
              <w:t>terminai</w:t>
            </w:r>
            <w:proofErr w:type="spellEnd"/>
            <w:r>
              <w:t xml:space="preserve"> </w:t>
            </w:r>
            <w:proofErr w:type="spellStart"/>
            <w:r>
              <w:t>atnaujinami</w:t>
            </w:r>
            <w:proofErr w:type="spellEnd"/>
            <w:r>
              <w:t xml:space="preserve"> </w:t>
            </w:r>
            <w:proofErr w:type="spellStart"/>
            <w:r>
              <w:t>anksčiau</w:t>
            </w:r>
            <w:proofErr w:type="spellEnd"/>
            <w:r>
              <w:t xml:space="preserve"> </w:t>
            </w:r>
            <w:proofErr w:type="spellStart"/>
            <w:r>
              <w:t>negu</w:t>
            </w:r>
            <w:proofErr w:type="spellEnd"/>
            <w:r>
              <w:t xml:space="preserve"> </w:t>
            </w:r>
            <w:proofErr w:type="spellStart"/>
            <w:r>
              <w:t>pasibaigia</w:t>
            </w:r>
            <w:proofErr w:type="spellEnd"/>
            <w:r>
              <w:t xml:space="preserve"> </w:t>
            </w:r>
            <w:proofErr w:type="spellStart"/>
            <w:r>
              <w:t>Šalių</w:t>
            </w:r>
            <w:proofErr w:type="spellEnd"/>
            <w:r>
              <w:t xml:space="preserve"> </w:t>
            </w:r>
            <w:proofErr w:type="spellStart"/>
            <w:r>
              <w:t>susitarime</w:t>
            </w:r>
            <w:proofErr w:type="spellEnd"/>
            <w:r>
              <w:t xml:space="preserve"> </w:t>
            </w:r>
            <w:proofErr w:type="spellStart"/>
            <w:r>
              <w:t>nurodytas</w:t>
            </w:r>
            <w:proofErr w:type="spellEnd"/>
            <w:r>
              <w:t xml:space="preserve"> </w:t>
            </w:r>
            <w:proofErr w:type="spellStart"/>
            <w:r>
              <w:t>sustabdymo</w:t>
            </w:r>
            <w:proofErr w:type="spellEnd"/>
            <w:r>
              <w:t xml:space="preserve"> </w:t>
            </w:r>
            <w:proofErr w:type="spellStart"/>
            <w:r>
              <w:t>terminas</w:t>
            </w:r>
            <w:proofErr w:type="spellEnd"/>
            <w:r>
              <w:t xml:space="preserve">, </w:t>
            </w:r>
            <w:proofErr w:type="spellStart"/>
            <w:r>
              <w:t>Šalys</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prievolių</w:t>
            </w:r>
            <w:proofErr w:type="spellEnd"/>
            <w:r>
              <w:t xml:space="preserve"> </w:t>
            </w:r>
            <w:proofErr w:type="spellStart"/>
            <w:r>
              <w:t>įvykdymo</w:t>
            </w:r>
            <w:proofErr w:type="spellEnd"/>
            <w:r>
              <w:t xml:space="preserve"> </w:t>
            </w:r>
            <w:proofErr w:type="spellStart"/>
            <w:r>
              <w:t>terminų</w:t>
            </w:r>
            <w:proofErr w:type="spellEnd"/>
            <w:r>
              <w:t xml:space="preserve"> </w:t>
            </w:r>
            <w:proofErr w:type="spellStart"/>
            <w:r>
              <w:t>atnaujinimo</w:t>
            </w:r>
            <w:proofErr w:type="spellEnd"/>
            <w:r>
              <w:t xml:space="preserve"> </w:t>
            </w:r>
            <w:proofErr w:type="spellStart"/>
            <w:r>
              <w:t>datą</w:t>
            </w:r>
            <w:proofErr w:type="spellEnd"/>
            <w:r>
              <w:t xml:space="preserve"> </w:t>
            </w:r>
            <w:proofErr w:type="spellStart"/>
            <w:r>
              <w:t>įformina</w:t>
            </w:r>
            <w:proofErr w:type="spellEnd"/>
            <w:r>
              <w:t xml:space="preserve"> </w:t>
            </w:r>
            <w:proofErr w:type="spellStart"/>
            <w:r>
              <w:t>raštu</w:t>
            </w:r>
            <w:proofErr w:type="spellEnd"/>
            <w:r>
              <w:t>.</w:t>
            </w:r>
          </w:p>
        </w:tc>
        <w:tc>
          <w:tcPr>
            <w:tcW w:w="4518" w:type="dxa"/>
            <w:tcBorders>
              <w:left w:val="single" w:sz="4" w:space="0" w:color="auto"/>
              <w:right w:val="single" w:sz="4" w:space="0" w:color="auto"/>
            </w:tcBorders>
          </w:tcPr>
          <w:p w14:paraId="15D8F526" w14:textId="22F0E528" w:rsidR="002E568E" w:rsidRDefault="002E568E" w:rsidP="002E568E">
            <w:r w:rsidRPr="004D762D">
              <w:rPr>
                <w:color w:val="000000"/>
                <w:szCs w:val="24"/>
              </w:rPr>
              <w:t xml:space="preserve">21.9. If the deadlines for the performance of the obligations provided for in the Contract have been suspended on the grounds established in the Contract, they shall be renewed upon the expiry of the circumstances that led to the suspension or the term specified in the Contract of the Parties, whichever occurs earlier. </w:t>
            </w:r>
            <w:r w:rsidRPr="004D762D">
              <w:rPr>
                <w:rFonts w:eastAsia="Calibri"/>
                <w:kern w:val="2"/>
                <w:szCs w:val="24"/>
              </w:rPr>
              <w:t>In the event that the deadlines for the fulfilment of the obligations provided for in the Contract are renewed before the expiry of the suspension period specified in the Contract of the Parties, the Parties shall formalize the date of renewal of the deadlines for the fulfilment of the obligations provided for in the Contract in writing.</w:t>
            </w:r>
          </w:p>
        </w:tc>
      </w:tr>
      <w:tr w:rsidR="002E568E" w14:paraId="57144319" w14:textId="77777777" w:rsidTr="00466A6D">
        <w:tc>
          <w:tcPr>
            <w:tcW w:w="4338" w:type="dxa"/>
            <w:tcBorders>
              <w:left w:val="single" w:sz="4" w:space="0" w:color="auto"/>
              <w:right w:val="single" w:sz="4" w:space="0" w:color="auto"/>
            </w:tcBorders>
          </w:tcPr>
          <w:p w14:paraId="4A8D8EDF" w14:textId="77777777" w:rsidR="002E568E" w:rsidRDefault="002E568E" w:rsidP="002E568E">
            <w:r>
              <w:t>21.10. </w:t>
            </w:r>
            <w:proofErr w:type="spellStart"/>
            <w:r>
              <w:t>Atnaujinus</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neįvykdytų</w:t>
            </w:r>
            <w:proofErr w:type="spellEnd"/>
            <w:r>
              <w:t xml:space="preserve"> </w:t>
            </w:r>
            <w:proofErr w:type="spellStart"/>
            <w:r>
              <w:t>prievolių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įvykdymo</w:t>
            </w:r>
            <w:proofErr w:type="spellEnd"/>
            <w:r>
              <w:t xml:space="preserve"> </w:t>
            </w:r>
            <w:proofErr w:type="spellStart"/>
            <w:r>
              <w:t>terminai</w:t>
            </w:r>
            <w:proofErr w:type="spellEnd"/>
            <w:r>
              <w:t xml:space="preserve"> ir </w:t>
            </w:r>
            <w:proofErr w:type="spellStart"/>
            <w:r>
              <w:t>Sutarties</w:t>
            </w:r>
            <w:proofErr w:type="spellEnd"/>
            <w:r>
              <w:t xml:space="preserve"> </w:t>
            </w:r>
            <w:proofErr w:type="spellStart"/>
            <w:r>
              <w:t>galiojimas</w:t>
            </w:r>
            <w:proofErr w:type="spellEnd"/>
            <w:r>
              <w:t xml:space="preserve"> </w:t>
            </w:r>
            <w:proofErr w:type="spellStart"/>
            <w:r>
              <w:t>nukeliami</w:t>
            </w:r>
            <w:proofErr w:type="spellEnd"/>
            <w:r>
              <w:t xml:space="preserve"> </w:t>
            </w:r>
            <w:proofErr w:type="spellStart"/>
            <w:r>
              <w:t>tokiam</w:t>
            </w:r>
            <w:proofErr w:type="spellEnd"/>
            <w:r>
              <w:t xml:space="preserve"> </w:t>
            </w:r>
            <w:proofErr w:type="spellStart"/>
            <w:r>
              <w:t>terminui</w:t>
            </w:r>
            <w:proofErr w:type="spellEnd"/>
            <w:r>
              <w:t xml:space="preserve">, </w:t>
            </w:r>
            <w:proofErr w:type="spellStart"/>
            <w:r>
              <w:t>kiek</w:t>
            </w:r>
            <w:proofErr w:type="spellEnd"/>
            <w:r>
              <w:t xml:space="preserve"> </w:t>
            </w:r>
            <w:proofErr w:type="spellStart"/>
            <w:r>
              <w:t>buvo</w:t>
            </w:r>
            <w:proofErr w:type="spellEnd"/>
            <w:r>
              <w:t xml:space="preserve"> </w:t>
            </w:r>
            <w:proofErr w:type="spellStart"/>
            <w:r>
              <w:t>likę</w:t>
            </w:r>
            <w:proofErr w:type="spellEnd"/>
            <w:r>
              <w:t xml:space="preserve"> </w:t>
            </w:r>
            <w:proofErr w:type="spellStart"/>
            <w:r>
              <w:t>laiko</w:t>
            </w:r>
            <w:proofErr w:type="spellEnd"/>
            <w:r>
              <w:t xml:space="preserve"> </w:t>
            </w:r>
            <w:proofErr w:type="spellStart"/>
            <w:r>
              <w:t>jų</w:t>
            </w:r>
            <w:proofErr w:type="spellEnd"/>
            <w:r>
              <w:t xml:space="preserve"> </w:t>
            </w:r>
            <w:proofErr w:type="spellStart"/>
            <w:r>
              <w:t>įvykdymui</w:t>
            </w:r>
            <w:proofErr w:type="spellEnd"/>
            <w:r>
              <w:t xml:space="preserve"> (</w:t>
            </w:r>
            <w:proofErr w:type="spellStart"/>
            <w:r>
              <w:t>Sutarties</w:t>
            </w:r>
            <w:proofErr w:type="spellEnd"/>
            <w:r>
              <w:t xml:space="preserve"> </w:t>
            </w:r>
            <w:proofErr w:type="spellStart"/>
            <w:r>
              <w:t>galiojimui</w:t>
            </w:r>
            <w:proofErr w:type="spellEnd"/>
            <w:r>
              <w:t xml:space="preserve">) </w:t>
            </w:r>
            <w:proofErr w:type="spellStart"/>
            <w:r>
              <w:t>jų</w:t>
            </w:r>
            <w:proofErr w:type="spellEnd"/>
            <w:r>
              <w:t xml:space="preserve"> </w:t>
            </w:r>
            <w:proofErr w:type="spellStart"/>
            <w:r>
              <w:t>sustabdymo</w:t>
            </w:r>
            <w:proofErr w:type="spellEnd"/>
            <w:r>
              <w:t xml:space="preserve"> </w:t>
            </w:r>
            <w:proofErr w:type="spellStart"/>
            <w:r>
              <w:t>metu</w:t>
            </w:r>
            <w:proofErr w:type="spellEnd"/>
            <w:r>
              <w:t>. </w:t>
            </w:r>
          </w:p>
        </w:tc>
        <w:tc>
          <w:tcPr>
            <w:tcW w:w="4518" w:type="dxa"/>
            <w:tcBorders>
              <w:left w:val="single" w:sz="4" w:space="0" w:color="auto"/>
              <w:right w:val="single" w:sz="4" w:space="0" w:color="auto"/>
            </w:tcBorders>
          </w:tcPr>
          <w:p w14:paraId="33AEE1AC" w14:textId="5E60E864" w:rsidR="002E568E" w:rsidRDefault="002E568E" w:rsidP="002E568E">
            <w:r w:rsidRPr="004D762D">
              <w:rPr>
                <w:color w:val="000000"/>
                <w:szCs w:val="24"/>
              </w:rPr>
              <w:t>21.10. Upon resumption of the performance of the Contract, the terms of performance of the unfulfilled obligations (part thereof) and the validity of the Contract shall be postponed to the time limit for their performance (validity of the Contract) at the time of their suspension.</w:t>
            </w:r>
          </w:p>
        </w:tc>
      </w:tr>
      <w:tr w:rsidR="002E568E" w14:paraId="3F8F3F41" w14:textId="77777777" w:rsidTr="00466A6D">
        <w:tc>
          <w:tcPr>
            <w:tcW w:w="4338" w:type="dxa"/>
            <w:tcBorders>
              <w:left w:val="single" w:sz="4" w:space="0" w:color="auto"/>
              <w:bottom w:val="single" w:sz="4" w:space="0" w:color="auto"/>
              <w:right w:val="single" w:sz="4" w:space="0" w:color="auto"/>
            </w:tcBorders>
          </w:tcPr>
          <w:p w14:paraId="3F5EF817" w14:textId="77777777" w:rsidR="002E568E" w:rsidRDefault="002E568E" w:rsidP="002E568E">
            <w:r>
              <w:t xml:space="preserve">21.11. Jei </w:t>
            </w:r>
            <w:proofErr w:type="spellStart"/>
            <w:r>
              <w:t>sutartinių</w:t>
            </w:r>
            <w:proofErr w:type="spellEnd"/>
            <w:r>
              <w:t xml:space="preserve"> </w:t>
            </w:r>
            <w:proofErr w:type="spellStart"/>
            <w:r>
              <w:t>įsipareigojimų</w:t>
            </w:r>
            <w:proofErr w:type="spellEnd"/>
            <w:r>
              <w:t xml:space="preserve"> </w:t>
            </w:r>
            <w:proofErr w:type="spellStart"/>
            <w:r>
              <w:t>vykdymas</w:t>
            </w:r>
            <w:proofErr w:type="spellEnd"/>
            <w:r>
              <w:t xml:space="preserve"> </w:t>
            </w:r>
            <w:proofErr w:type="spellStart"/>
            <w:r>
              <w:t>buvo</w:t>
            </w:r>
            <w:proofErr w:type="spellEnd"/>
            <w:r>
              <w:t xml:space="preserve"> </w:t>
            </w:r>
            <w:proofErr w:type="spellStart"/>
            <w:r>
              <w:t>sustabdytas</w:t>
            </w:r>
            <w:proofErr w:type="spellEnd"/>
            <w:r>
              <w:t xml:space="preserve"> </w:t>
            </w:r>
            <w:proofErr w:type="spellStart"/>
            <w:r>
              <w:t>ilgesniam</w:t>
            </w:r>
            <w:proofErr w:type="spellEnd"/>
            <w:r>
              <w:t xml:space="preserve"> </w:t>
            </w:r>
            <w:proofErr w:type="spellStart"/>
            <w:r>
              <w:t>nei</w:t>
            </w:r>
            <w:proofErr w:type="spellEnd"/>
            <w:r>
              <w:t xml:space="preserve"> 3 (</w:t>
            </w:r>
            <w:proofErr w:type="spellStart"/>
            <w:r>
              <w:t>trijų</w:t>
            </w:r>
            <w:proofErr w:type="spellEnd"/>
            <w:r>
              <w:t xml:space="preserve">) </w:t>
            </w:r>
            <w:proofErr w:type="spellStart"/>
            <w:r>
              <w:t>mėnesių</w:t>
            </w:r>
            <w:proofErr w:type="spellEnd"/>
            <w:r>
              <w:t xml:space="preserve"> </w:t>
            </w:r>
            <w:proofErr w:type="spellStart"/>
            <w:r>
              <w:t>laikotarpiui</w:t>
            </w:r>
            <w:proofErr w:type="spellEnd"/>
            <w:r>
              <w:t xml:space="preserve">, </w:t>
            </w:r>
            <w:proofErr w:type="spellStart"/>
            <w:r>
              <w:t>praėjus</w:t>
            </w:r>
            <w:proofErr w:type="spellEnd"/>
            <w:r>
              <w:t xml:space="preserve"> </w:t>
            </w:r>
            <w:proofErr w:type="spellStart"/>
            <w:r>
              <w:t>šiam</w:t>
            </w:r>
            <w:proofErr w:type="spellEnd"/>
            <w:r>
              <w:t xml:space="preserve"> </w:t>
            </w:r>
            <w:proofErr w:type="spellStart"/>
            <w:r>
              <w:t>terminui</w:t>
            </w:r>
            <w:proofErr w:type="spellEnd"/>
            <w:r>
              <w:t xml:space="preserve">, </w:t>
            </w:r>
            <w:proofErr w:type="spellStart"/>
            <w:r>
              <w:t>viena</w:t>
            </w:r>
            <w:proofErr w:type="spellEnd"/>
            <w:r>
              <w:t xml:space="preserve"> </w:t>
            </w:r>
            <w:proofErr w:type="spellStart"/>
            <w:r>
              <w:t>Šalis</w:t>
            </w:r>
            <w:proofErr w:type="spellEnd"/>
            <w:r>
              <w:t xml:space="preserve"> </w:t>
            </w:r>
            <w:proofErr w:type="spellStart"/>
            <w:r>
              <w:t>gali</w:t>
            </w:r>
            <w:proofErr w:type="spellEnd"/>
            <w:r>
              <w:t xml:space="preserve"> </w:t>
            </w:r>
            <w:proofErr w:type="spellStart"/>
            <w:r>
              <w:t>rašytiniu</w:t>
            </w:r>
            <w:proofErr w:type="spellEnd"/>
            <w:r>
              <w:t xml:space="preserve"> </w:t>
            </w:r>
            <w:proofErr w:type="spellStart"/>
            <w:r>
              <w:t>pranešimu</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pareikalauti</w:t>
            </w:r>
            <w:proofErr w:type="spellEnd"/>
            <w:r>
              <w:t xml:space="preserve"> </w:t>
            </w:r>
            <w:proofErr w:type="spellStart"/>
            <w:r>
              <w:t>atnaujinti</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Šaliai</w:t>
            </w:r>
            <w:proofErr w:type="spellEnd"/>
            <w:r>
              <w:t xml:space="preserve"> be </w:t>
            </w:r>
            <w:proofErr w:type="spellStart"/>
            <w:r>
              <w:t>pagrįstų</w:t>
            </w:r>
            <w:proofErr w:type="spellEnd"/>
            <w:r>
              <w:t xml:space="preserve"> </w:t>
            </w:r>
            <w:proofErr w:type="spellStart"/>
            <w:r>
              <w:t>aplinkybių</w:t>
            </w:r>
            <w:proofErr w:type="spellEnd"/>
            <w:r>
              <w:t xml:space="preserve"> </w:t>
            </w:r>
            <w:proofErr w:type="spellStart"/>
            <w:r>
              <w:t>neatnaujinus</w:t>
            </w:r>
            <w:proofErr w:type="spellEnd"/>
            <w:r>
              <w:t xml:space="preserve"> </w:t>
            </w:r>
            <w:proofErr w:type="spellStart"/>
            <w:r>
              <w:t>Sutarties</w:t>
            </w:r>
            <w:proofErr w:type="spellEnd"/>
            <w:r>
              <w:t xml:space="preserve"> </w:t>
            </w:r>
            <w:proofErr w:type="spellStart"/>
            <w:r>
              <w:t>vykdymo</w:t>
            </w:r>
            <w:proofErr w:type="spellEnd"/>
            <w:r>
              <w:t xml:space="preserve"> per 10 (</w:t>
            </w:r>
            <w:proofErr w:type="spellStart"/>
            <w:r>
              <w:t>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lastRenderedPageBreak/>
              <w:t>atitinkamo</w:t>
            </w:r>
            <w:proofErr w:type="spellEnd"/>
            <w:r>
              <w:t xml:space="preserve"> </w:t>
            </w:r>
            <w:proofErr w:type="spellStart"/>
            <w:r>
              <w:t>kreipimosi</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gali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apie</w:t>
            </w:r>
            <w:proofErr w:type="spellEnd"/>
            <w:r>
              <w:t xml:space="preserve"> tai </w:t>
            </w:r>
            <w:proofErr w:type="spellStart"/>
            <w:r>
              <w:t>įspėjusi</w:t>
            </w:r>
            <w:proofErr w:type="spellEnd"/>
            <w:r>
              <w:t xml:space="preserve"> </w:t>
            </w:r>
            <w:proofErr w:type="spellStart"/>
            <w:r>
              <w:t>kitą</w:t>
            </w:r>
            <w:proofErr w:type="spellEnd"/>
            <w:r>
              <w:t xml:space="preserve"> </w:t>
            </w:r>
            <w:proofErr w:type="spellStart"/>
            <w:r>
              <w:t>Šalį</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dienų</w:t>
            </w:r>
            <w:proofErr w:type="spellEnd"/>
            <w:r>
              <w:t>. </w:t>
            </w:r>
          </w:p>
        </w:tc>
        <w:tc>
          <w:tcPr>
            <w:tcW w:w="4518" w:type="dxa"/>
            <w:tcBorders>
              <w:left w:val="single" w:sz="4" w:space="0" w:color="auto"/>
              <w:bottom w:val="single" w:sz="4" w:space="0" w:color="auto"/>
              <w:right w:val="single" w:sz="4" w:space="0" w:color="auto"/>
            </w:tcBorders>
          </w:tcPr>
          <w:p w14:paraId="3960544F" w14:textId="56CD4133" w:rsidR="002E568E" w:rsidRDefault="002E568E" w:rsidP="002E568E">
            <w:r w:rsidRPr="004D762D">
              <w:rPr>
                <w:color w:val="000000"/>
                <w:szCs w:val="24"/>
              </w:rPr>
              <w:lastRenderedPageBreak/>
              <w:t xml:space="preserve">21.11. If the performance of contractual obligations has been suspended for a period of more than 3 (three) months, after this period, one Party may request the other Party to resume the performance of the Contract by written notice. If a Party fails to resume the performance of the Contract within 10 (ten) days from the respective application without </w:t>
            </w:r>
            <w:r w:rsidRPr="004D762D">
              <w:rPr>
                <w:color w:val="000000"/>
                <w:szCs w:val="24"/>
              </w:rPr>
              <w:lastRenderedPageBreak/>
              <w:t>reasonable circumstances, the other Party may terminate the Contract after notifying the other Party thereof 10 (ten) days in advance.</w:t>
            </w:r>
          </w:p>
        </w:tc>
      </w:tr>
      <w:tr w:rsidR="002E568E" w14:paraId="1263DF4B" w14:textId="77777777" w:rsidTr="00466A6D">
        <w:tc>
          <w:tcPr>
            <w:tcW w:w="4338" w:type="dxa"/>
            <w:tcBorders>
              <w:top w:val="single" w:sz="4" w:space="0" w:color="auto"/>
              <w:left w:val="single" w:sz="4" w:space="0" w:color="auto"/>
              <w:right w:val="single" w:sz="4" w:space="0" w:color="auto"/>
            </w:tcBorders>
          </w:tcPr>
          <w:p w14:paraId="757A714F" w14:textId="77777777" w:rsidR="002E568E" w:rsidRDefault="002E568E" w:rsidP="002E568E">
            <w:r w:rsidRPr="00466A6D">
              <w:rPr>
                <w:b/>
                <w:bCs/>
                <w:caps/>
                <w:color w:val="000000"/>
                <w:szCs w:val="24"/>
              </w:rPr>
              <w:lastRenderedPageBreak/>
              <w:t>22.  SUTARTIES NUTRAUKIMAS</w:t>
            </w:r>
          </w:p>
        </w:tc>
        <w:tc>
          <w:tcPr>
            <w:tcW w:w="4518" w:type="dxa"/>
            <w:tcBorders>
              <w:top w:val="single" w:sz="4" w:space="0" w:color="auto"/>
              <w:left w:val="single" w:sz="4" w:space="0" w:color="auto"/>
              <w:right w:val="single" w:sz="4" w:space="0" w:color="auto"/>
            </w:tcBorders>
          </w:tcPr>
          <w:p w14:paraId="7559D596" w14:textId="18F50932" w:rsidR="002E568E" w:rsidRDefault="002E568E" w:rsidP="002E568E">
            <w:r>
              <w:rPr>
                <w:b/>
                <w:bCs/>
                <w:caps/>
                <w:color w:val="000000"/>
                <w:szCs w:val="24"/>
              </w:rPr>
              <w:t>22. TERMINATION OF THE Contract</w:t>
            </w:r>
          </w:p>
        </w:tc>
      </w:tr>
      <w:tr w:rsidR="002E568E" w14:paraId="2E0F09B4" w14:textId="77777777" w:rsidTr="00466A6D">
        <w:tc>
          <w:tcPr>
            <w:tcW w:w="4338" w:type="dxa"/>
            <w:tcBorders>
              <w:left w:val="single" w:sz="4" w:space="0" w:color="auto"/>
              <w:right w:val="single" w:sz="4" w:space="0" w:color="auto"/>
            </w:tcBorders>
          </w:tcPr>
          <w:p w14:paraId="1C7A0735" w14:textId="77777777" w:rsidR="002E568E" w:rsidRDefault="002E568E" w:rsidP="002E568E">
            <w:proofErr w:type="spellStart"/>
            <w:r>
              <w:t>Sutartis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nutraukiama</w:t>
            </w:r>
            <w:proofErr w:type="spellEnd"/>
            <w:r>
              <w:t xml:space="preserve"> VPĮ 90 </w:t>
            </w:r>
            <w:proofErr w:type="spellStart"/>
            <w:r>
              <w:t>straipsnyje</w:t>
            </w:r>
            <w:proofErr w:type="spellEnd"/>
            <w:r>
              <w:t xml:space="preserve"> ir </w:t>
            </w:r>
            <w:proofErr w:type="spellStart"/>
            <w:r>
              <w:t>Sutartyje</w:t>
            </w:r>
            <w:proofErr w:type="spellEnd"/>
            <w:r>
              <w:t xml:space="preserve"> </w:t>
            </w:r>
            <w:proofErr w:type="spellStart"/>
            <w:r>
              <w:t>numatytais</w:t>
            </w:r>
            <w:proofErr w:type="spellEnd"/>
            <w:r>
              <w:t xml:space="preserve"> </w:t>
            </w:r>
            <w:proofErr w:type="spellStart"/>
            <w:r>
              <w:t>atvejais</w:t>
            </w:r>
            <w:proofErr w:type="spellEnd"/>
            <w:r>
              <w:t xml:space="preserve">, </w:t>
            </w:r>
            <w:proofErr w:type="spellStart"/>
            <w:r>
              <w:t>įskaitant</w:t>
            </w:r>
            <w:proofErr w:type="spellEnd"/>
            <w:r>
              <w:t xml:space="preserve"> </w:t>
            </w:r>
            <w:proofErr w:type="spellStart"/>
            <w:r>
              <w:t>galimybę</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Šalių</w:t>
            </w:r>
            <w:proofErr w:type="spellEnd"/>
            <w:r>
              <w:t xml:space="preserve"> </w:t>
            </w:r>
            <w:proofErr w:type="spellStart"/>
            <w:r>
              <w:t>susitarimu</w:t>
            </w:r>
            <w:proofErr w:type="spellEnd"/>
            <w:r>
              <w:t>.</w:t>
            </w:r>
          </w:p>
        </w:tc>
        <w:tc>
          <w:tcPr>
            <w:tcW w:w="4518" w:type="dxa"/>
            <w:tcBorders>
              <w:left w:val="single" w:sz="4" w:space="0" w:color="auto"/>
              <w:right w:val="single" w:sz="4" w:space="0" w:color="auto"/>
            </w:tcBorders>
          </w:tcPr>
          <w:p w14:paraId="64E98273" w14:textId="77777777" w:rsidR="002E568E" w:rsidRDefault="002E568E" w:rsidP="002E568E">
            <w:pPr>
              <w:spacing w:line="257" w:lineRule="atLeast"/>
              <w:jc w:val="both"/>
              <w:rPr>
                <w:color w:val="000000"/>
                <w:szCs w:val="24"/>
              </w:rPr>
            </w:pPr>
            <w:r>
              <w:rPr>
                <w:color w:val="000000"/>
                <w:szCs w:val="24"/>
              </w:rPr>
              <w:t>The Contract may be terminated in the cases provided for in Article 90 of the LAW ON PUBLIC PROCUREMENT and the Contract, including the possibility of termination of the Contract by Contract of the Parties.</w:t>
            </w:r>
          </w:p>
          <w:p w14:paraId="10733042" w14:textId="0BCA2491" w:rsidR="002E568E" w:rsidRDefault="002E568E" w:rsidP="002E568E"/>
        </w:tc>
      </w:tr>
      <w:tr w:rsidR="002E568E" w14:paraId="71D866F2" w14:textId="77777777" w:rsidTr="00466A6D">
        <w:tc>
          <w:tcPr>
            <w:tcW w:w="4338" w:type="dxa"/>
            <w:tcBorders>
              <w:left w:val="single" w:sz="4" w:space="0" w:color="auto"/>
              <w:right w:val="single" w:sz="4" w:space="0" w:color="auto"/>
            </w:tcBorders>
          </w:tcPr>
          <w:p w14:paraId="11F3FAF0" w14:textId="77777777" w:rsidR="002E568E" w:rsidRDefault="002E568E" w:rsidP="002E568E">
            <w:r w:rsidRPr="00466A6D">
              <w:rPr>
                <w:b/>
                <w:bCs/>
                <w:color w:val="000000"/>
                <w:szCs w:val="24"/>
              </w:rPr>
              <w:t xml:space="preserve">22.1.  </w:t>
            </w:r>
            <w:proofErr w:type="spellStart"/>
            <w:r w:rsidRPr="00466A6D">
              <w:rPr>
                <w:b/>
                <w:bCs/>
                <w:color w:val="000000"/>
                <w:szCs w:val="24"/>
              </w:rPr>
              <w:t>Pretenzijos</w:t>
            </w:r>
            <w:proofErr w:type="spellEnd"/>
            <w:r w:rsidRPr="00466A6D">
              <w:rPr>
                <w:b/>
                <w:bCs/>
                <w:color w:val="000000"/>
                <w:szCs w:val="24"/>
              </w:rPr>
              <w:t xml:space="preserve"> </w:t>
            </w:r>
            <w:proofErr w:type="spellStart"/>
            <w:r w:rsidRPr="00466A6D">
              <w:rPr>
                <w:b/>
                <w:bCs/>
                <w:color w:val="000000"/>
                <w:szCs w:val="24"/>
              </w:rPr>
              <w:t>dėl</w:t>
            </w:r>
            <w:proofErr w:type="spellEnd"/>
            <w:r w:rsidRPr="00466A6D">
              <w:rPr>
                <w:b/>
                <w:bCs/>
                <w:color w:val="000000"/>
                <w:szCs w:val="24"/>
              </w:rPr>
              <w:t xml:space="preserve">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pažeidimų</w:t>
            </w:r>
            <w:proofErr w:type="spellEnd"/>
          </w:p>
        </w:tc>
        <w:tc>
          <w:tcPr>
            <w:tcW w:w="4518" w:type="dxa"/>
            <w:tcBorders>
              <w:left w:val="single" w:sz="4" w:space="0" w:color="auto"/>
              <w:right w:val="single" w:sz="4" w:space="0" w:color="auto"/>
            </w:tcBorders>
          </w:tcPr>
          <w:p w14:paraId="57EE73AC" w14:textId="2951F973" w:rsidR="002E568E" w:rsidRPr="00466A6D" w:rsidRDefault="002E568E" w:rsidP="002E568E">
            <w:pPr>
              <w:rPr>
                <w:b/>
                <w:bCs/>
                <w:color w:val="000000"/>
                <w:szCs w:val="24"/>
              </w:rPr>
            </w:pPr>
            <w:r>
              <w:rPr>
                <w:b/>
                <w:bCs/>
                <w:color w:val="000000"/>
                <w:szCs w:val="24"/>
              </w:rPr>
              <w:t>22.1. Claims for breaches of the Contract</w:t>
            </w:r>
          </w:p>
        </w:tc>
      </w:tr>
      <w:tr w:rsidR="002E568E" w14:paraId="1D0E6715" w14:textId="77777777" w:rsidTr="00466A6D">
        <w:tc>
          <w:tcPr>
            <w:tcW w:w="4338" w:type="dxa"/>
            <w:tcBorders>
              <w:left w:val="single" w:sz="4" w:space="0" w:color="auto"/>
              <w:right w:val="single" w:sz="4" w:space="0" w:color="auto"/>
            </w:tcBorders>
          </w:tcPr>
          <w:p w14:paraId="15F24D79" w14:textId="77777777" w:rsidR="002E568E" w:rsidRDefault="002E568E" w:rsidP="002E568E">
            <w:r>
              <w:t>22.1.1. </w:t>
            </w:r>
            <w:proofErr w:type="spellStart"/>
            <w:r>
              <w:t>Jeigu</w:t>
            </w:r>
            <w:proofErr w:type="spellEnd"/>
            <w:r>
              <w:t xml:space="preserve"> </w:t>
            </w:r>
            <w:proofErr w:type="spellStart"/>
            <w:r>
              <w:t>Šalis</w:t>
            </w:r>
            <w:proofErr w:type="spellEnd"/>
            <w:r>
              <w:t xml:space="preserve"> </w:t>
            </w:r>
            <w:proofErr w:type="spellStart"/>
            <w:r>
              <w:t>pažeidžia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pareikšti</w:t>
            </w:r>
            <w:proofErr w:type="spellEnd"/>
            <w:r>
              <w:t xml:space="preserve"> jai </w:t>
            </w:r>
            <w:proofErr w:type="spellStart"/>
            <w:r>
              <w:t>rašytinę</w:t>
            </w:r>
            <w:proofErr w:type="spellEnd"/>
            <w:r>
              <w:t xml:space="preserve"> </w:t>
            </w:r>
            <w:proofErr w:type="spellStart"/>
            <w:r>
              <w:t>pretenziją</w:t>
            </w:r>
            <w:proofErr w:type="spellEnd"/>
            <w:r>
              <w:t xml:space="preserve">, </w:t>
            </w:r>
            <w:proofErr w:type="spellStart"/>
            <w:r>
              <w:t>nurodyti</w:t>
            </w:r>
            <w:proofErr w:type="spellEnd"/>
            <w:r>
              <w:t xml:space="preserve">, </w:t>
            </w:r>
            <w:proofErr w:type="spellStart"/>
            <w:r>
              <w:t>kokią</w:t>
            </w:r>
            <w:proofErr w:type="spellEnd"/>
            <w:r>
              <w:t xml:space="preserve"> </w:t>
            </w:r>
            <w:proofErr w:type="spellStart"/>
            <w:r>
              <w:t>Sutarties</w:t>
            </w:r>
            <w:proofErr w:type="spellEnd"/>
            <w:r>
              <w:t xml:space="preserve"> </w:t>
            </w:r>
            <w:proofErr w:type="spellStart"/>
            <w:r>
              <w:t>ar</w:t>
            </w:r>
            <w:proofErr w:type="spellEnd"/>
            <w:r>
              <w:t xml:space="preserve">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nuostatą</w:t>
            </w:r>
            <w:proofErr w:type="spellEnd"/>
            <w:r>
              <w:t xml:space="preserve"> ir </w:t>
            </w:r>
            <w:proofErr w:type="spellStart"/>
            <w:r>
              <w:t>kokiu</w:t>
            </w:r>
            <w:proofErr w:type="spellEnd"/>
            <w:r>
              <w:t xml:space="preserve"> </w:t>
            </w:r>
            <w:proofErr w:type="spellStart"/>
            <w:r>
              <w:t>būdu</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pažeidė</w:t>
            </w:r>
            <w:proofErr w:type="spellEnd"/>
            <w:r>
              <w:t xml:space="preserve"> </w:t>
            </w:r>
            <w:proofErr w:type="spellStart"/>
            <w:r>
              <w:t>bei</w:t>
            </w:r>
            <w:proofErr w:type="spellEnd"/>
            <w:r>
              <w:t xml:space="preserve"> </w:t>
            </w:r>
            <w:proofErr w:type="spellStart"/>
            <w:r>
              <w:t>nustatyti</w:t>
            </w:r>
            <w:proofErr w:type="spellEnd"/>
            <w:r>
              <w:t xml:space="preserve"> </w:t>
            </w:r>
            <w:proofErr w:type="spellStart"/>
            <w:r>
              <w:t>protingą</w:t>
            </w:r>
            <w:proofErr w:type="spellEnd"/>
            <w:r>
              <w:t xml:space="preserve"> </w:t>
            </w:r>
            <w:proofErr w:type="spellStart"/>
            <w:r>
              <w:t>terminą</w:t>
            </w:r>
            <w:proofErr w:type="spellEnd"/>
            <w:r>
              <w:t xml:space="preserve"> </w:t>
            </w:r>
            <w:proofErr w:type="spellStart"/>
            <w:r>
              <w:t>ištaisyti</w:t>
            </w:r>
            <w:proofErr w:type="spellEnd"/>
            <w:r>
              <w:t xml:space="preserve"> </w:t>
            </w:r>
            <w:proofErr w:type="spellStart"/>
            <w:r>
              <w:t>pažeidimą</w:t>
            </w:r>
            <w:proofErr w:type="spellEnd"/>
            <w:r>
              <w:t>.</w:t>
            </w:r>
          </w:p>
        </w:tc>
        <w:tc>
          <w:tcPr>
            <w:tcW w:w="4518" w:type="dxa"/>
            <w:tcBorders>
              <w:left w:val="single" w:sz="4" w:space="0" w:color="auto"/>
              <w:right w:val="single" w:sz="4" w:space="0" w:color="auto"/>
            </w:tcBorders>
          </w:tcPr>
          <w:p w14:paraId="0B92E2AB" w14:textId="0FC1829C" w:rsidR="002E568E" w:rsidRDefault="002E568E" w:rsidP="002E568E">
            <w:r w:rsidRPr="000D3A14">
              <w:rPr>
                <w:color w:val="000000"/>
                <w:szCs w:val="24"/>
              </w:rPr>
              <w:t>22.1.1. If a Party violates the Contract or laws, regulations and other legal acts, the other Party shall have the right to make a written claim to it, to indicate what provision of the Contract or laws and other legal acts and in what manner the other Party has violated and to set a reasonable period of time to correct the violation.</w:t>
            </w:r>
          </w:p>
        </w:tc>
      </w:tr>
      <w:tr w:rsidR="002E568E" w14:paraId="0F40A5F3" w14:textId="77777777" w:rsidTr="00466A6D">
        <w:tc>
          <w:tcPr>
            <w:tcW w:w="4338" w:type="dxa"/>
            <w:tcBorders>
              <w:left w:val="single" w:sz="4" w:space="0" w:color="auto"/>
              <w:right w:val="single" w:sz="4" w:space="0" w:color="auto"/>
            </w:tcBorders>
          </w:tcPr>
          <w:p w14:paraId="4C954381" w14:textId="77777777" w:rsidR="002E568E" w:rsidRDefault="002E568E" w:rsidP="002E568E">
            <w:r>
              <w:t>22.1.2. </w:t>
            </w:r>
            <w:proofErr w:type="spellStart"/>
            <w:r>
              <w:t>Pretenziją</w:t>
            </w:r>
            <w:proofErr w:type="spellEnd"/>
            <w:r>
              <w:t xml:space="preserve"> </w:t>
            </w:r>
            <w:proofErr w:type="spellStart"/>
            <w:r>
              <w:t>gavusi</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nedelsdama</w:t>
            </w:r>
            <w:proofErr w:type="spellEnd"/>
            <w:r>
              <w:t xml:space="preserve">, bet ne </w:t>
            </w:r>
            <w:proofErr w:type="spellStart"/>
            <w:r>
              <w:t>vėliau</w:t>
            </w:r>
            <w:proofErr w:type="spellEnd"/>
            <w:r>
              <w:t xml:space="preserve"> </w:t>
            </w:r>
            <w:proofErr w:type="spellStart"/>
            <w:r>
              <w:t>nei</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atsakyti</w:t>
            </w:r>
            <w:proofErr w:type="spellEnd"/>
            <w:r>
              <w:t xml:space="preserve"> į </w:t>
            </w:r>
            <w:proofErr w:type="spellStart"/>
            <w:r>
              <w:t>pretenziją</w:t>
            </w:r>
            <w:proofErr w:type="spellEnd"/>
            <w:r>
              <w:t xml:space="preserve"> ir </w:t>
            </w:r>
            <w:proofErr w:type="spellStart"/>
            <w:r>
              <w:t>nurodyti</w:t>
            </w:r>
            <w:proofErr w:type="spellEnd"/>
            <w:r>
              <w:t xml:space="preserve">, </w:t>
            </w:r>
            <w:proofErr w:type="spellStart"/>
            <w:r>
              <w:t>kokių</w:t>
            </w:r>
            <w:proofErr w:type="spellEnd"/>
            <w:r>
              <w:t xml:space="preserve"> </w:t>
            </w:r>
            <w:proofErr w:type="spellStart"/>
            <w:r>
              <w:t>priemonių</w:t>
            </w:r>
            <w:proofErr w:type="spellEnd"/>
            <w:r>
              <w:t xml:space="preserve"> </w:t>
            </w:r>
            <w:proofErr w:type="spellStart"/>
            <w:r>
              <w:t>imsis</w:t>
            </w:r>
            <w:proofErr w:type="spellEnd"/>
            <w:r>
              <w:t xml:space="preserve"> </w:t>
            </w:r>
            <w:proofErr w:type="spellStart"/>
            <w:r>
              <w:t>siekdama</w:t>
            </w:r>
            <w:proofErr w:type="spellEnd"/>
            <w:r>
              <w:t xml:space="preserve"> </w:t>
            </w:r>
            <w:proofErr w:type="spellStart"/>
            <w:r>
              <w:t>ištaisyti</w:t>
            </w:r>
            <w:proofErr w:type="spellEnd"/>
            <w:r>
              <w:t xml:space="preserve"> </w:t>
            </w:r>
            <w:proofErr w:type="spellStart"/>
            <w:r>
              <w:t>pažeidimą</w:t>
            </w:r>
            <w:proofErr w:type="spellEnd"/>
            <w:r>
              <w:t xml:space="preserve"> per </w:t>
            </w:r>
            <w:proofErr w:type="spellStart"/>
            <w:r>
              <w:t>pretenzijoje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arba</w:t>
            </w:r>
            <w:proofErr w:type="spellEnd"/>
            <w:r>
              <w:t xml:space="preserve"> </w:t>
            </w:r>
            <w:proofErr w:type="spellStart"/>
            <w:r>
              <w:t>motyvuotai</w:t>
            </w:r>
            <w:proofErr w:type="spellEnd"/>
            <w:r>
              <w:t xml:space="preserve"> </w:t>
            </w:r>
            <w:proofErr w:type="spellStart"/>
            <w:r>
              <w:t>pasiūlyti</w:t>
            </w:r>
            <w:proofErr w:type="spellEnd"/>
            <w:r>
              <w:t xml:space="preserve"> </w:t>
            </w:r>
            <w:proofErr w:type="spellStart"/>
            <w:r>
              <w:t>kitą</w:t>
            </w:r>
            <w:proofErr w:type="spellEnd"/>
            <w:r>
              <w:t xml:space="preserve"> </w:t>
            </w:r>
            <w:proofErr w:type="spellStart"/>
            <w:r>
              <w:t>pagrįstą</w:t>
            </w:r>
            <w:proofErr w:type="spellEnd"/>
            <w:r>
              <w:t xml:space="preserve"> </w:t>
            </w:r>
            <w:proofErr w:type="spellStart"/>
            <w:r>
              <w:t>terminą</w:t>
            </w:r>
            <w:proofErr w:type="spellEnd"/>
            <w:r>
              <w:t>. </w:t>
            </w:r>
            <w:proofErr w:type="spellStart"/>
            <w:r>
              <w:t>Tiekėjo</w:t>
            </w:r>
            <w:proofErr w:type="spellEnd"/>
            <w:r>
              <w:t xml:space="preserve"> </w:t>
            </w:r>
            <w:proofErr w:type="spellStart"/>
            <w:r>
              <w:t>teisė</w:t>
            </w:r>
            <w:proofErr w:type="spellEnd"/>
            <w:r>
              <w:t xml:space="preserve"> </w:t>
            </w:r>
            <w:proofErr w:type="spellStart"/>
            <w:r>
              <w:t>siūlyti</w:t>
            </w:r>
            <w:proofErr w:type="spellEnd"/>
            <w:r>
              <w:t xml:space="preserve"> </w:t>
            </w:r>
            <w:proofErr w:type="spellStart"/>
            <w:r>
              <w:t>kitą</w:t>
            </w:r>
            <w:proofErr w:type="spellEnd"/>
            <w:r>
              <w:t xml:space="preserve"> </w:t>
            </w:r>
            <w:proofErr w:type="spellStart"/>
            <w:r>
              <w:t>terminą</w:t>
            </w:r>
            <w:proofErr w:type="spellEnd"/>
            <w:r>
              <w:t xml:space="preserve"> </w:t>
            </w:r>
            <w:proofErr w:type="spellStart"/>
            <w:r>
              <w:t>nelaikoma</w:t>
            </w:r>
            <w:proofErr w:type="spellEnd"/>
            <w:r>
              <w:t xml:space="preserve"> </w:t>
            </w:r>
            <w:proofErr w:type="spellStart"/>
            <w:r>
              <w:t>Pirkėjo</w:t>
            </w:r>
            <w:proofErr w:type="spellEnd"/>
            <w:r>
              <w:t xml:space="preserve"> </w:t>
            </w:r>
            <w:proofErr w:type="spellStart"/>
            <w:r>
              <w:t>pareiga</w:t>
            </w:r>
            <w:proofErr w:type="spellEnd"/>
            <w:r>
              <w:t xml:space="preserve"> </w:t>
            </w:r>
            <w:proofErr w:type="spellStart"/>
            <w:r>
              <w:t>tą</w:t>
            </w:r>
            <w:proofErr w:type="spellEnd"/>
            <w:r>
              <w:t xml:space="preserve"> </w:t>
            </w:r>
            <w:proofErr w:type="spellStart"/>
            <w:r>
              <w:t>terminą</w:t>
            </w:r>
            <w:proofErr w:type="spellEnd"/>
            <w:r>
              <w:t xml:space="preserve"> </w:t>
            </w:r>
            <w:proofErr w:type="spellStart"/>
            <w:r>
              <w:t>priimti</w:t>
            </w:r>
            <w:proofErr w:type="spellEnd"/>
            <w:r>
              <w:t xml:space="preserve">. </w:t>
            </w:r>
            <w:proofErr w:type="spellStart"/>
            <w:r>
              <w:t>Pretenziją</w:t>
            </w:r>
            <w:proofErr w:type="spellEnd"/>
            <w:r>
              <w:t xml:space="preserve"> </w:t>
            </w:r>
            <w:proofErr w:type="spellStart"/>
            <w:r>
              <w:t>gavusios</w:t>
            </w:r>
            <w:proofErr w:type="spellEnd"/>
            <w:r>
              <w:t xml:space="preserve"> </w:t>
            </w:r>
            <w:proofErr w:type="spellStart"/>
            <w:r>
              <w:t>Šalies</w:t>
            </w:r>
            <w:proofErr w:type="spellEnd"/>
            <w:r>
              <w:t xml:space="preserve"> </w:t>
            </w:r>
            <w:proofErr w:type="spellStart"/>
            <w:r>
              <w:t>pasiūlytasis</w:t>
            </w:r>
            <w:proofErr w:type="spellEnd"/>
            <w:r>
              <w:t xml:space="preserve"> </w:t>
            </w:r>
            <w:proofErr w:type="spellStart"/>
            <w:r>
              <w:t>terminas</w:t>
            </w:r>
            <w:proofErr w:type="spellEnd"/>
            <w:r>
              <w:t xml:space="preserve"> </w:t>
            </w:r>
            <w:proofErr w:type="spellStart"/>
            <w:r>
              <w:t>pakeičia</w:t>
            </w:r>
            <w:proofErr w:type="spellEnd"/>
            <w:r>
              <w:t xml:space="preserve"> </w:t>
            </w:r>
            <w:proofErr w:type="spellStart"/>
            <w:r>
              <w:t>terminą</w:t>
            </w:r>
            <w:proofErr w:type="spellEnd"/>
            <w:r>
              <w:t xml:space="preserve">, </w:t>
            </w:r>
            <w:proofErr w:type="spellStart"/>
            <w:r>
              <w:t>nurodytą</w:t>
            </w:r>
            <w:proofErr w:type="spellEnd"/>
            <w:r>
              <w:t xml:space="preserve"> </w:t>
            </w:r>
            <w:proofErr w:type="spellStart"/>
            <w:r>
              <w:t>pretenzijoje</w:t>
            </w:r>
            <w:proofErr w:type="spellEnd"/>
            <w:r>
              <w:t xml:space="preserve">, tik </w:t>
            </w:r>
            <w:proofErr w:type="spellStart"/>
            <w:r>
              <w:t>jeigu</w:t>
            </w:r>
            <w:proofErr w:type="spellEnd"/>
            <w:r>
              <w:t xml:space="preserve"> </w:t>
            </w:r>
            <w:proofErr w:type="spellStart"/>
            <w:r>
              <w:t>kita</w:t>
            </w:r>
            <w:proofErr w:type="spellEnd"/>
            <w:r>
              <w:t xml:space="preserve"> </w:t>
            </w:r>
            <w:proofErr w:type="spellStart"/>
            <w:r>
              <w:t>Šalis</w:t>
            </w:r>
            <w:proofErr w:type="spellEnd"/>
            <w:r>
              <w:t xml:space="preserve"> jį </w:t>
            </w:r>
            <w:proofErr w:type="spellStart"/>
            <w:r>
              <w:t>patvirtina</w:t>
            </w:r>
            <w:proofErr w:type="spellEnd"/>
            <w:r>
              <w:t>. </w:t>
            </w:r>
          </w:p>
        </w:tc>
        <w:tc>
          <w:tcPr>
            <w:tcW w:w="4518" w:type="dxa"/>
            <w:tcBorders>
              <w:left w:val="single" w:sz="4" w:space="0" w:color="auto"/>
              <w:right w:val="single" w:sz="4" w:space="0" w:color="auto"/>
            </w:tcBorders>
          </w:tcPr>
          <w:p w14:paraId="154B9285" w14:textId="0AD58794" w:rsidR="002E568E" w:rsidRDefault="002E568E" w:rsidP="002E568E">
            <w:r w:rsidRPr="000D3A14">
              <w:rPr>
                <w:color w:val="000000"/>
                <w:szCs w:val="24"/>
              </w:rPr>
              <w:t>22.1.2. The Party that has received the Claim must respond to the Claim immediately, but not later than within 5 (five) business days, and indicate what measures it will take to correct the violation within the time limit set in the Claim or propose another reasonable time limit. The right of the Supplier to offer another term shall not be considered the Buyer's obligation to accept that term. The term proposed by the Party receiving the claim shall replace the term specified in the claim only if the other Party approves it.</w:t>
            </w:r>
          </w:p>
        </w:tc>
      </w:tr>
      <w:tr w:rsidR="002E568E" w14:paraId="43B7BEC0" w14:textId="77777777" w:rsidTr="00466A6D">
        <w:tc>
          <w:tcPr>
            <w:tcW w:w="4338" w:type="dxa"/>
            <w:tcBorders>
              <w:left w:val="single" w:sz="4" w:space="0" w:color="auto"/>
              <w:right w:val="single" w:sz="4" w:space="0" w:color="auto"/>
            </w:tcBorders>
          </w:tcPr>
          <w:p w14:paraId="3E2B2681" w14:textId="77777777" w:rsidR="002E568E" w:rsidRDefault="002E568E" w:rsidP="002E568E">
            <w:r w:rsidRPr="00466A6D">
              <w:rPr>
                <w:b/>
                <w:bCs/>
                <w:color w:val="000000"/>
                <w:szCs w:val="24"/>
              </w:rPr>
              <w:t xml:space="preserve">22.2. 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nutraukimas</w:t>
            </w:r>
            <w:proofErr w:type="spellEnd"/>
            <w:r w:rsidRPr="00466A6D">
              <w:rPr>
                <w:b/>
                <w:bCs/>
                <w:color w:val="000000"/>
                <w:szCs w:val="24"/>
              </w:rPr>
              <w:t xml:space="preserve"> </w:t>
            </w:r>
            <w:proofErr w:type="spellStart"/>
            <w:r w:rsidRPr="00466A6D">
              <w:rPr>
                <w:b/>
                <w:bCs/>
                <w:color w:val="000000"/>
                <w:szCs w:val="24"/>
              </w:rPr>
              <w:t>Pirkėjo</w:t>
            </w:r>
            <w:proofErr w:type="spellEnd"/>
            <w:r w:rsidRPr="00466A6D">
              <w:rPr>
                <w:b/>
                <w:bCs/>
                <w:color w:val="000000"/>
                <w:szCs w:val="24"/>
              </w:rPr>
              <w:t xml:space="preserve"> </w:t>
            </w:r>
            <w:proofErr w:type="spellStart"/>
            <w:r w:rsidRPr="00466A6D">
              <w:rPr>
                <w:b/>
                <w:bCs/>
                <w:color w:val="000000"/>
                <w:szCs w:val="24"/>
              </w:rPr>
              <w:t>iniciatyva</w:t>
            </w:r>
            <w:proofErr w:type="spellEnd"/>
          </w:p>
        </w:tc>
        <w:tc>
          <w:tcPr>
            <w:tcW w:w="4518" w:type="dxa"/>
            <w:tcBorders>
              <w:left w:val="single" w:sz="4" w:space="0" w:color="auto"/>
              <w:right w:val="single" w:sz="4" w:space="0" w:color="auto"/>
            </w:tcBorders>
          </w:tcPr>
          <w:p w14:paraId="2FC5B281" w14:textId="77777777" w:rsidR="002E568E" w:rsidRPr="00466A6D" w:rsidRDefault="002E568E" w:rsidP="002E568E">
            <w:pPr>
              <w:rPr>
                <w:b/>
                <w:bCs/>
                <w:color w:val="000000"/>
                <w:szCs w:val="24"/>
              </w:rPr>
            </w:pPr>
            <w:r>
              <w:rPr>
                <w:b/>
                <w:bCs/>
                <w:color w:val="000000"/>
                <w:szCs w:val="24"/>
              </w:rPr>
              <w:t>22.2. Termination of the Contract at the initiative of the Buyer</w:t>
            </w:r>
          </w:p>
          <w:p w14:paraId="18710ACB" w14:textId="01BC4C3F" w:rsidR="002E568E" w:rsidRDefault="002E568E" w:rsidP="002E568E"/>
        </w:tc>
      </w:tr>
      <w:tr w:rsidR="002E568E" w14:paraId="38DD3306" w14:textId="77777777" w:rsidTr="00466A6D">
        <w:tc>
          <w:tcPr>
            <w:tcW w:w="4338" w:type="dxa"/>
            <w:tcBorders>
              <w:left w:val="single" w:sz="4" w:space="0" w:color="auto"/>
              <w:right w:val="single" w:sz="4" w:space="0" w:color="auto"/>
            </w:tcBorders>
          </w:tcPr>
          <w:p w14:paraId="7B1D9DA5" w14:textId="77777777" w:rsidR="002E568E" w:rsidRDefault="002E568E" w:rsidP="002E568E">
            <w:r>
              <w:t>22.2.1. </w:t>
            </w:r>
            <w:proofErr w:type="spellStart"/>
            <w:r>
              <w:t>Pirkėjas</w:t>
            </w:r>
            <w:proofErr w:type="spellEnd"/>
            <w:r>
              <w:t xml:space="preserve"> </w:t>
            </w:r>
            <w:proofErr w:type="spellStart"/>
            <w:r>
              <w:t>vienašališkai</w:t>
            </w:r>
            <w:proofErr w:type="spellEnd"/>
            <w:r>
              <w:t xml:space="preserve"> </w:t>
            </w:r>
            <w:proofErr w:type="spellStart"/>
            <w:r>
              <w:t>nutraukia</w:t>
            </w:r>
            <w:proofErr w:type="spellEnd"/>
            <w:r>
              <w:t xml:space="preserve"> </w:t>
            </w:r>
            <w:proofErr w:type="spellStart"/>
            <w:r>
              <w:lastRenderedPageBreak/>
              <w:t>Sutartį</w:t>
            </w:r>
            <w:proofErr w:type="spellEnd"/>
            <w:r>
              <w:t xml:space="preserve">, </w:t>
            </w:r>
            <w:proofErr w:type="spellStart"/>
            <w:r>
              <w:t>įspėjęs</w:t>
            </w:r>
            <w:proofErr w:type="spellEnd"/>
            <w:r>
              <w:t xml:space="preserve"> </w:t>
            </w:r>
            <w:proofErr w:type="spellStart"/>
            <w:r>
              <w:t>Tiekėją</w:t>
            </w:r>
            <w:proofErr w:type="spellEnd"/>
            <w:r>
              <w:t xml:space="preserve"> </w:t>
            </w:r>
            <w:proofErr w:type="spellStart"/>
            <w:r>
              <w:t>raštu</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5 (</w:t>
            </w:r>
            <w:proofErr w:type="spellStart"/>
            <w:r>
              <w:t>penkių</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 xml:space="preserve"> </w:t>
            </w:r>
            <w:proofErr w:type="spellStart"/>
            <w:r>
              <w:t>Tiekėjas</w:t>
            </w:r>
            <w:proofErr w:type="spellEnd"/>
            <w:r>
              <w:t xml:space="preserve"> </w:t>
            </w:r>
            <w:proofErr w:type="spellStart"/>
            <w:r>
              <w:t>padaro</w:t>
            </w:r>
            <w:proofErr w:type="spellEnd"/>
            <w:r>
              <w:t xml:space="preserve"> </w:t>
            </w:r>
            <w:proofErr w:type="spellStart"/>
            <w:r>
              <w:t>esminį</w:t>
            </w:r>
            <w:proofErr w:type="spellEnd"/>
            <w:r>
              <w:t xml:space="preserve"> </w:t>
            </w:r>
            <w:proofErr w:type="spellStart"/>
            <w:r>
              <w:t>Sutarties</w:t>
            </w:r>
            <w:proofErr w:type="spellEnd"/>
            <w:r>
              <w:t xml:space="preserve"> </w:t>
            </w:r>
            <w:proofErr w:type="spellStart"/>
            <w:r>
              <w:t>pažeidimą</w:t>
            </w:r>
            <w:proofErr w:type="spellEnd"/>
            <w:r>
              <w:t xml:space="preserve">, </w:t>
            </w:r>
            <w:proofErr w:type="spellStart"/>
            <w:r>
              <w:t>nurodytą</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t>pažeidimą</w:t>
            </w:r>
            <w:proofErr w:type="spellEnd"/>
            <w:r>
              <w:t xml:space="preserve">, </w:t>
            </w:r>
            <w:proofErr w:type="spellStart"/>
            <w:r>
              <w:t>kuris</w:t>
            </w:r>
            <w:proofErr w:type="spellEnd"/>
            <w:r>
              <w:t xml:space="preserve"> </w:t>
            </w:r>
            <w:proofErr w:type="spellStart"/>
            <w:r>
              <w:t>atitinka</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požymius</w:t>
            </w:r>
            <w:proofErr w:type="spellEnd"/>
            <w:r>
              <w:t xml:space="preserve">, </w:t>
            </w:r>
            <w:proofErr w:type="spellStart"/>
            <w:r>
              <w:t>nurodytus</w:t>
            </w:r>
            <w:proofErr w:type="spellEnd"/>
            <w:r>
              <w:t xml:space="preserve"> Lietuvos </w:t>
            </w:r>
            <w:proofErr w:type="spellStart"/>
            <w:r>
              <w:t>Respublikos</w:t>
            </w:r>
            <w:proofErr w:type="spellEnd"/>
            <w:r>
              <w:t xml:space="preserve"> </w:t>
            </w:r>
            <w:proofErr w:type="spellStart"/>
            <w:r>
              <w:t>civiliniame</w:t>
            </w:r>
            <w:proofErr w:type="spellEnd"/>
            <w:r>
              <w:t xml:space="preserve"> </w:t>
            </w:r>
            <w:proofErr w:type="spellStart"/>
            <w:r>
              <w:t>kodekse</w:t>
            </w:r>
            <w:proofErr w:type="spellEnd"/>
            <w:r>
              <w:t xml:space="preserve">, ir, </w:t>
            </w:r>
            <w:proofErr w:type="spellStart"/>
            <w:r>
              <w:t>gavęs</w:t>
            </w:r>
            <w:proofErr w:type="spellEnd"/>
            <w:r>
              <w:t xml:space="preserve"> </w:t>
            </w:r>
            <w:proofErr w:type="spellStart"/>
            <w:r>
              <w:t>Pirkėjo</w:t>
            </w:r>
            <w:proofErr w:type="spellEnd"/>
            <w:r>
              <w:t xml:space="preserve"> </w:t>
            </w:r>
            <w:proofErr w:type="spellStart"/>
            <w:r>
              <w:t>pretenziją</w:t>
            </w:r>
            <w:proofErr w:type="spellEnd"/>
            <w:r>
              <w:t xml:space="preserve">, per </w:t>
            </w:r>
            <w:proofErr w:type="spellStart"/>
            <w:r>
              <w:t>pretenzijoje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neištaiso</w:t>
            </w:r>
            <w:proofErr w:type="spellEnd"/>
            <w:r>
              <w:t xml:space="preserve"> </w:t>
            </w:r>
            <w:proofErr w:type="spellStart"/>
            <w:r>
              <w:t>pažeidimo</w:t>
            </w:r>
            <w:proofErr w:type="spellEnd"/>
            <w:r>
              <w:t>. </w:t>
            </w:r>
          </w:p>
        </w:tc>
        <w:tc>
          <w:tcPr>
            <w:tcW w:w="4518" w:type="dxa"/>
            <w:tcBorders>
              <w:left w:val="single" w:sz="4" w:space="0" w:color="auto"/>
              <w:right w:val="single" w:sz="4" w:space="0" w:color="auto"/>
            </w:tcBorders>
          </w:tcPr>
          <w:p w14:paraId="3A35B13D" w14:textId="755CED67" w:rsidR="002E568E" w:rsidRDefault="002E568E" w:rsidP="002E568E">
            <w:r w:rsidRPr="00342082">
              <w:rPr>
                <w:szCs w:val="24"/>
              </w:rPr>
              <w:lastRenderedPageBreak/>
              <w:t xml:space="preserve">22.2.1. The Buyer unilaterally terminates the </w:t>
            </w:r>
            <w:r w:rsidRPr="00342082">
              <w:rPr>
                <w:szCs w:val="24"/>
              </w:rPr>
              <w:lastRenderedPageBreak/>
              <w:t>Contract by notifying the Supplier in writing not less than 5 (five) days in advance, if the Supplier commits a material breach of the Contract specified in the Special Terms and Conditions or a breach of the Contract, which corresponds to the signs of a material breach of the Contract specified in the Civil Code of the Republic of Lithuania, and, upon receipt of the Buyer's claim, fails to correct the breach within the period specified in the claim.</w:t>
            </w:r>
          </w:p>
        </w:tc>
      </w:tr>
      <w:tr w:rsidR="002E568E" w14:paraId="06B371B8" w14:textId="77777777" w:rsidTr="00466A6D">
        <w:tc>
          <w:tcPr>
            <w:tcW w:w="4338" w:type="dxa"/>
            <w:tcBorders>
              <w:left w:val="single" w:sz="4" w:space="0" w:color="auto"/>
              <w:right w:val="single" w:sz="4" w:space="0" w:color="auto"/>
            </w:tcBorders>
          </w:tcPr>
          <w:p w14:paraId="18FB3A0F" w14:textId="77777777" w:rsidR="002E568E" w:rsidRDefault="002E568E" w:rsidP="002E568E">
            <w:r>
              <w:lastRenderedPageBreak/>
              <w:t>22.2.2. 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ar</w:t>
            </w:r>
            <w:proofErr w:type="spellEnd"/>
            <w:r>
              <w:t xml:space="preserve"> </w:t>
            </w:r>
            <w:proofErr w:type="spellStart"/>
            <w:r>
              <w:t>jos</w:t>
            </w:r>
            <w:proofErr w:type="spellEnd"/>
            <w:r>
              <w:t xml:space="preserve"> </w:t>
            </w:r>
            <w:proofErr w:type="spellStart"/>
            <w:r>
              <w:t>dalį</w:t>
            </w:r>
            <w:proofErr w:type="spellEnd"/>
            <w:r>
              <w:t xml:space="preserve"> </w:t>
            </w:r>
            <w:proofErr w:type="spellStart"/>
            <w:r>
              <w:t>raštu</w:t>
            </w:r>
            <w:proofErr w:type="spellEnd"/>
            <w:r>
              <w:t xml:space="preserve"> </w:t>
            </w:r>
            <w:proofErr w:type="spellStart"/>
            <w:r>
              <w:t>įspėjęs</w:t>
            </w:r>
            <w:proofErr w:type="spellEnd"/>
            <w:r>
              <w:t xml:space="preserve"> </w:t>
            </w:r>
            <w:proofErr w:type="spellStart"/>
            <w:r>
              <w:t>Tiekėją</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10 (</w:t>
            </w:r>
            <w:proofErr w:type="spellStart"/>
            <w:r>
              <w:t>dešimties</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 </w:t>
            </w:r>
          </w:p>
        </w:tc>
        <w:tc>
          <w:tcPr>
            <w:tcW w:w="4518" w:type="dxa"/>
            <w:tcBorders>
              <w:left w:val="single" w:sz="4" w:space="0" w:color="auto"/>
              <w:right w:val="single" w:sz="4" w:space="0" w:color="auto"/>
            </w:tcBorders>
          </w:tcPr>
          <w:p w14:paraId="78EF12DC" w14:textId="3D94F388" w:rsidR="002E568E" w:rsidRDefault="002E568E" w:rsidP="002E568E">
            <w:r w:rsidRPr="00342082">
              <w:rPr>
                <w:szCs w:val="24"/>
              </w:rPr>
              <w:t>22.2.2. The Buyer shall have the right to unilaterally terminate the Contract or part thereof by giving written notice to the Supplier in advance of at least 10 (ten) days, if:</w:t>
            </w:r>
          </w:p>
        </w:tc>
      </w:tr>
      <w:tr w:rsidR="002E568E" w14:paraId="236F29D2" w14:textId="77777777" w:rsidTr="00466A6D">
        <w:tc>
          <w:tcPr>
            <w:tcW w:w="4338" w:type="dxa"/>
            <w:tcBorders>
              <w:left w:val="single" w:sz="4" w:space="0" w:color="auto"/>
              <w:right w:val="single" w:sz="4" w:space="0" w:color="auto"/>
            </w:tcBorders>
          </w:tcPr>
          <w:p w14:paraId="2D1E539F" w14:textId="77777777" w:rsidR="002E568E" w:rsidRDefault="002E568E" w:rsidP="002E568E">
            <w:r>
              <w:t>22.2.2.1. </w:t>
            </w:r>
            <w:proofErr w:type="spellStart"/>
            <w:r>
              <w:t>Tiekėjui</w:t>
            </w:r>
            <w:proofErr w:type="spellEnd"/>
            <w:r>
              <w:t xml:space="preserve"> </w:t>
            </w:r>
            <w:proofErr w:type="spellStart"/>
            <w:r>
              <w:t>yra</w:t>
            </w:r>
            <w:proofErr w:type="spellEnd"/>
            <w:r>
              <w:t xml:space="preserve"> </w:t>
            </w:r>
            <w:proofErr w:type="spellStart"/>
            <w:r>
              <w:t>iškelta</w:t>
            </w:r>
            <w:proofErr w:type="spellEnd"/>
            <w:r>
              <w:t xml:space="preserve"> </w:t>
            </w:r>
            <w:proofErr w:type="spellStart"/>
            <w:r>
              <w:t>bankroto</w:t>
            </w:r>
            <w:proofErr w:type="spellEnd"/>
            <w:r>
              <w:t xml:space="preserve"> </w:t>
            </w:r>
            <w:proofErr w:type="spellStart"/>
            <w:r>
              <w:t>byla</w:t>
            </w:r>
            <w:proofErr w:type="spellEnd"/>
            <w:r>
              <w:t xml:space="preserve">, </w:t>
            </w:r>
            <w:proofErr w:type="spellStart"/>
            <w:r>
              <w:t>pradėtas</w:t>
            </w:r>
            <w:proofErr w:type="spellEnd"/>
            <w:r>
              <w:t xml:space="preserve"> </w:t>
            </w:r>
            <w:proofErr w:type="spellStart"/>
            <w:r>
              <w:t>bankroto</w:t>
            </w:r>
            <w:proofErr w:type="spellEnd"/>
            <w:r>
              <w:t xml:space="preserve"> </w:t>
            </w:r>
            <w:proofErr w:type="spellStart"/>
            <w:r>
              <w:t>procesas</w:t>
            </w:r>
            <w:proofErr w:type="spellEnd"/>
            <w:r>
              <w:t xml:space="preserve"> ne </w:t>
            </w:r>
            <w:proofErr w:type="spellStart"/>
            <w:r>
              <w:t>teismo</w:t>
            </w:r>
            <w:proofErr w:type="spellEnd"/>
            <w:r>
              <w:t xml:space="preserve"> </w:t>
            </w:r>
            <w:proofErr w:type="spellStart"/>
            <w:r>
              <w:t>tvarka</w:t>
            </w:r>
            <w:proofErr w:type="spellEnd"/>
            <w:r>
              <w:t xml:space="preserve">, </w:t>
            </w:r>
            <w:proofErr w:type="spellStart"/>
            <w:r>
              <w:t>jis</w:t>
            </w:r>
            <w:proofErr w:type="spellEnd"/>
            <w:r>
              <w:t xml:space="preserve"> </w:t>
            </w:r>
            <w:proofErr w:type="spellStart"/>
            <w:r>
              <w:t>tampa</w:t>
            </w:r>
            <w:proofErr w:type="spellEnd"/>
            <w:r>
              <w:t xml:space="preserve"> </w:t>
            </w:r>
            <w:proofErr w:type="spellStart"/>
            <w:r>
              <w:t>nemokus</w:t>
            </w:r>
            <w:proofErr w:type="spellEnd"/>
            <w:r>
              <w:t xml:space="preserve"> </w:t>
            </w:r>
            <w:proofErr w:type="spellStart"/>
            <w:r>
              <w:t>arba</w:t>
            </w:r>
            <w:proofErr w:type="spellEnd"/>
            <w:r>
              <w:t xml:space="preserve"> </w:t>
            </w:r>
            <w:proofErr w:type="spellStart"/>
            <w:r>
              <w:t>yra</w:t>
            </w:r>
            <w:proofErr w:type="spellEnd"/>
            <w:r>
              <w:t xml:space="preserve"> </w:t>
            </w:r>
            <w:proofErr w:type="spellStart"/>
            <w:r>
              <w:t>nemokumo</w:t>
            </w:r>
            <w:proofErr w:type="spellEnd"/>
            <w:r>
              <w:t xml:space="preserve"> </w:t>
            </w:r>
            <w:proofErr w:type="spellStart"/>
            <w:r>
              <w:t>tikimybė</w:t>
            </w:r>
            <w:proofErr w:type="spellEnd"/>
            <w:r>
              <w:t xml:space="preserve">, </w:t>
            </w:r>
            <w:proofErr w:type="spellStart"/>
            <w:r>
              <w:t>sustabdo</w:t>
            </w:r>
            <w:proofErr w:type="spellEnd"/>
            <w:r>
              <w:t xml:space="preserve"> </w:t>
            </w:r>
            <w:proofErr w:type="spellStart"/>
            <w:r>
              <w:t>ūkinę</w:t>
            </w:r>
            <w:proofErr w:type="spellEnd"/>
            <w:r>
              <w:t xml:space="preserve"> </w:t>
            </w:r>
            <w:proofErr w:type="spellStart"/>
            <w:r>
              <w:t>veiklą</w:t>
            </w:r>
            <w:proofErr w:type="spellEnd"/>
            <w:r>
              <w:t xml:space="preserve"> </w:t>
            </w:r>
            <w:proofErr w:type="spellStart"/>
            <w:r>
              <w:t>ar</w:t>
            </w:r>
            <w:proofErr w:type="spellEnd"/>
            <w:r>
              <w:t xml:space="preserve"> </w:t>
            </w:r>
            <w:proofErr w:type="spellStart"/>
            <w:r>
              <w:t>susidaro</w:t>
            </w:r>
            <w:proofErr w:type="spellEnd"/>
            <w:r>
              <w:t> </w:t>
            </w:r>
            <w:proofErr w:type="spellStart"/>
            <w:r>
              <w:t>įstatymuose</w:t>
            </w:r>
            <w:proofErr w:type="spellEnd"/>
            <w:r>
              <w:t xml:space="preserve"> ir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analogiška</w:t>
            </w:r>
            <w:proofErr w:type="spellEnd"/>
            <w:r>
              <w:t xml:space="preserve"> </w:t>
            </w:r>
            <w:proofErr w:type="spellStart"/>
            <w:r>
              <w:t>situacija</w:t>
            </w:r>
            <w:proofErr w:type="spellEnd"/>
            <w:r>
              <w:t>; </w:t>
            </w:r>
          </w:p>
        </w:tc>
        <w:tc>
          <w:tcPr>
            <w:tcW w:w="4518" w:type="dxa"/>
            <w:tcBorders>
              <w:left w:val="single" w:sz="4" w:space="0" w:color="auto"/>
              <w:right w:val="single" w:sz="4" w:space="0" w:color="auto"/>
            </w:tcBorders>
          </w:tcPr>
          <w:p w14:paraId="7F7AC1F1" w14:textId="01D76CFD" w:rsidR="002E568E" w:rsidRDefault="002E568E" w:rsidP="002E568E">
            <w:r w:rsidRPr="00342082">
              <w:rPr>
                <w:color w:val="000000"/>
                <w:szCs w:val="24"/>
              </w:rPr>
              <w:t>22.2.2.1. Bankruptcy proceedings have been initiated against the Supplier, bankruptcy proceedings have been initiated out of court, it becomes insolvent or there is a probability of insolvency, it suspends economic activity or an analogous situation arises in accordance with the procedure established in laws and other legal acts</w:t>
            </w:r>
            <w:r w:rsidRPr="00342082">
              <w:rPr>
                <w:color w:val="000000"/>
                <w:szCs w:val="24"/>
                <w:shd w:val="clear" w:color="auto" w:fill="FFFFFF"/>
              </w:rPr>
              <w:t xml:space="preserve">; </w:t>
            </w:r>
          </w:p>
        </w:tc>
      </w:tr>
      <w:tr w:rsidR="002E568E" w14:paraId="6B3AC56F" w14:textId="77777777" w:rsidTr="00466A6D">
        <w:tc>
          <w:tcPr>
            <w:tcW w:w="4338" w:type="dxa"/>
            <w:tcBorders>
              <w:left w:val="single" w:sz="4" w:space="0" w:color="auto"/>
              <w:right w:val="single" w:sz="4" w:space="0" w:color="auto"/>
            </w:tcBorders>
          </w:tcPr>
          <w:p w14:paraId="7AA42D16" w14:textId="77777777" w:rsidR="002E568E" w:rsidRDefault="002E568E" w:rsidP="002E568E">
            <w:r>
              <w:t>22.2.2.2. </w:t>
            </w:r>
            <w:proofErr w:type="spellStart"/>
            <w:r>
              <w:t>Tiekėjo</w:t>
            </w:r>
            <w:proofErr w:type="spellEnd"/>
            <w:r>
              <w:t xml:space="preserve"> </w:t>
            </w:r>
            <w:proofErr w:type="spellStart"/>
            <w:r>
              <w:t>padėtis</w:t>
            </w:r>
            <w:proofErr w:type="spellEnd"/>
            <w:r>
              <w:t xml:space="preserve"> </w:t>
            </w:r>
            <w:proofErr w:type="spellStart"/>
            <w:r>
              <w:t>pasikeičia</w:t>
            </w:r>
            <w:proofErr w:type="spellEnd"/>
            <w:r>
              <w:t xml:space="preserve"> ir </w:t>
            </w:r>
            <w:proofErr w:type="spellStart"/>
            <w:r>
              <w:t>jis</w:t>
            </w:r>
            <w:proofErr w:type="spellEnd"/>
            <w:r>
              <w:t xml:space="preserve"> </w:t>
            </w:r>
            <w:proofErr w:type="spellStart"/>
            <w:r>
              <w:t>atitinka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nustatytą</w:t>
            </w:r>
            <w:proofErr w:type="spellEnd"/>
            <w:r>
              <w:t xml:space="preserve"> </w:t>
            </w:r>
            <w:proofErr w:type="spellStart"/>
            <w:r>
              <w:t>pašalinimo</w:t>
            </w:r>
            <w:proofErr w:type="spellEnd"/>
            <w:r>
              <w:t xml:space="preserve"> </w:t>
            </w:r>
            <w:proofErr w:type="spellStart"/>
            <w:r>
              <w:t>pagrindą</w:t>
            </w:r>
            <w:proofErr w:type="spellEnd"/>
            <w:r>
              <w:t>;</w:t>
            </w:r>
          </w:p>
        </w:tc>
        <w:tc>
          <w:tcPr>
            <w:tcW w:w="4518" w:type="dxa"/>
            <w:tcBorders>
              <w:left w:val="single" w:sz="4" w:space="0" w:color="auto"/>
              <w:right w:val="single" w:sz="4" w:space="0" w:color="auto"/>
            </w:tcBorders>
          </w:tcPr>
          <w:p w14:paraId="07628FFE" w14:textId="0E8D3516" w:rsidR="002E568E" w:rsidRDefault="002E568E" w:rsidP="002E568E">
            <w:r w:rsidRPr="00342082">
              <w:rPr>
                <w:szCs w:val="24"/>
              </w:rPr>
              <w:t>22.2.2.2. The Supplier's position changes and it corresponds to the ground for exclusion established in the procurement documents;</w:t>
            </w:r>
          </w:p>
        </w:tc>
      </w:tr>
      <w:tr w:rsidR="002E568E" w14:paraId="73CBF4D5" w14:textId="77777777" w:rsidTr="00466A6D">
        <w:tc>
          <w:tcPr>
            <w:tcW w:w="4338" w:type="dxa"/>
            <w:tcBorders>
              <w:left w:val="single" w:sz="4" w:space="0" w:color="auto"/>
              <w:right w:val="single" w:sz="4" w:space="0" w:color="auto"/>
            </w:tcBorders>
          </w:tcPr>
          <w:p w14:paraId="48B51C13" w14:textId="77777777" w:rsidR="002E568E" w:rsidRDefault="002E568E" w:rsidP="002E568E">
            <w:r>
              <w:t>22.2.2.3. </w:t>
            </w:r>
            <w:proofErr w:type="spellStart"/>
            <w:r>
              <w:t>pasikeičia</w:t>
            </w:r>
            <w:proofErr w:type="spellEnd"/>
            <w:r>
              <w:t xml:space="preserve"> </w:t>
            </w:r>
            <w:proofErr w:type="spellStart"/>
            <w:r>
              <w:t>teisės</w:t>
            </w:r>
            <w:proofErr w:type="spellEnd"/>
            <w:r>
              <w:t xml:space="preserve"> </w:t>
            </w:r>
            <w:proofErr w:type="spellStart"/>
            <w:r>
              <w:t>aktai</w:t>
            </w:r>
            <w:proofErr w:type="spellEnd"/>
            <w:r>
              <w:t xml:space="preserve">, </w:t>
            </w:r>
            <w:proofErr w:type="spellStart"/>
            <w:r>
              <w:t>susiję</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objektu</w:t>
            </w:r>
            <w:proofErr w:type="spellEnd"/>
            <w:r>
              <w:t xml:space="preserve">, </w:t>
            </w:r>
            <w:proofErr w:type="spellStart"/>
            <w:r>
              <w:t>Sutarties</w:t>
            </w:r>
            <w:proofErr w:type="spellEnd"/>
            <w:r>
              <w:t xml:space="preserve"> </w:t>
            </w:r>
            <w:proofErr w:type="spellStart"/>
            <w:r>
              <w:t>vykdymu</w:t>
            </w:r>
            <w:proofErr w:type="spellEnd"/>
            <w:r>
              <w:t xml:space="preserve">, </w:t>
            </w:r>
            <w:proofErr w:type="spellStart"/>
            <w:r>
              <w:t>ar</w:t>
            </w:r>
            <w:proofErr w:type="spellEnd"/>
            <w:r>
              <w:t xml:space="preserve"> </w:t>
            </w:r>
            <w:proofErr w:type="spellStart"/>
            <w:r>
              <w:t>su</w:t>
            </w:r>
            <w:proofErr w:type="spellEnd"/>
            <w:r>
              <w:t xml:space="preserve"> </w:t>
            </w:r>
            <w:proofErr w:type="spellStart"/>
            <w:r>
              <w:t>Pirkėjo</w:t>
            </w:r>
            <w:proofErr w:type="spellEnd"/>
            <w:r>
              <w:t xml:space="preserve"> </w:t>
            </w:r>
            <w:proofErr w:type="spellStart"/>
            <w:r>
              <w:t>vykdoma</w:t>
            </w:r>
            <w:proofErr w:type="spellEnd"/>
            <w:r>
              <w:t xml:space="preserve"> </w:t>
            </w:r>
            <w:proofErr w:type="spellStart"/>
            <w:r>
              <w:t>veikla</w:t>
            </w:r>
            <w:proofErr w:type="spellEnd"/>
            <w:r>
              <w:t xml:space="preserve">, </w:t>
            </w:r>
            <w:proofErr w:type="spellStart"/>
            <w:r>
              <w:t>kuriai</w:t>
            </w:r>
            <w:proofErr w:type="spellEnd"/>
            <w:r>
              <w:t xml:space="preserve"> </w:t>
            </w:r>
            <w:proofErr w:type="spellStart"/>
            <w:r>
              <w:t>buvo</w:t>
            </w:r>
            <w:proofErr w:type="spellEnd"/>
            <w:r>
              <w:t xml:space="preserve"> </w:t>
            </w:r>
            <w:proofErr w:type="spellStart"/>
            <w:r>
              <w:t>sudaryta</w:t>
            </w:r>
            <w:proofErr w:type="spellEnd"/>
            <w:r>
              <w:t xml:space="preserve"> </w:t>
            </w:r>
            <w:proofErr w:type="spellStart"/>
            <w:r>
              <w:t>Sutartis</w:t>
            </w:r>
            <w:proofErr w:type="spellEnd"/>
            <w:r>
              <w:t xml:space="preserve">, ir </w:t>
            </w:r>
            <w:proofErr w:type="spellStart"/>
            <w:r>
              <w:t>dėl</w:t>
            </w:r>
            <w:proofErr w:type="spellEnd"/>
            <w:r>
              <w:t xml:space="preserve"> </w:t>
            </w:r>
            <w:proofErr w:type="spellStart"/>
            <w:r>
              <w:t>tokių</w:t>
            </w:r>
            <w:proofErr w:type="spellEnd"/>
            <w:r>
              <w:t xml:space="preserve"> </w:t>
            </w:r>
            <w:proofErr w:type="spellStart"/>
            <w:r>
              <w:t>pakeitimų</w:t>
            </w:r>
            <w:proofErr w:type="spellEnd"/>
            <w:r>
              <w:t xml:space="preserve"> </w:t>
            </w:r>
            <w:proofErr w:type="spellStart"/>
            <w:r>
              <w:t>Pirkėjas</w:t>
            </w:r>
            <w:proofErr w:type="spellEnd"/>
            <w:r>
              <w:t xml:space="preserve"> </w:t>
            </w:r>
            <w:proofErr w:type="spellStart"/>
            <w:r>
              <w:t>nusprendžia</w:t>
            </w:r>
            <w:proofErr w:type="spellEnd"/>
            <w:r>
              <w:t xml:space="preserve"> </w:t>
            </w:r>
            <w:proofErr w:type="spellStart"/>
            <w:r>
              <w:t>nutraukti</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6702DC57" w14:textId="07271483" w:rsidR="002E568E" w:rsidRDefault="002E568E" w:rsidP="002E568E">
            <w:r w:rsidRPr="00342082">
              <w:rPr>
                <w:szCs w:val="24"/>
              </w:rPr>
              <w:t xml:space="preserve">22.2.2.3. the </w:t>
            </w:r>
            <w:r w:rsidRPr="00342082">
              <w:rPr>
                <w:color w:val="000000"/>
                <w:szCs w:val="24"/>
              </w:rPr>
              <w:t xml:space="preserve">legal acts related to the object of the Contract, the performance of the Contract, or the activities carried out by the Buyer for which the Contract was concluded change, and due to such </w:t>
            </w:r>
            <w:proofErr w:type="gramStart"/>
            <w:r w:rsidRPr="00342082">
              <w:rPr>
                <w:color w:val="000000"/>
                <w:szCs w:val="24"/>
              </w:rPr>
              <w:t>changes</w:t>
            </w:r>
            <w:proofErr w:type="gramEnd"/>
            <w:r w:rsidRPr="00342082">
              <w:rPr>
                <w:color w:val="000000"/>
                <w:szCs w:val="24"/>
              </w:rPr>
              <w:t xml:space="preserve"> the Buyer decides to terminate the Contract;  </w:t>
            </w:r>
          </w:p>
        </w:tc>
      </w:tr>
      <w:tr w:rsidR="002E568E" w14:paraId="13F28DF5" w14:textId="77777777" w:rsidTr="00466A6D">
        <w:tc>
          <w:tcPr>
            <w:tcW w:w="4338" w:type="dxa"/>
            <w:tcBorders>
              <w:left w:val="single" w:sz="4" w:space="0" w:color="auto"/>
              <w:right w:val="single" w:sz="4" w:space="0" w:color="auto"/>
            </w:tcBorders>
          </w:tcPr>
          <w:p w14:paraId="727C798D" w14:textId="77777777" w:rsidR="002E568E" w:rsidRDefault="002E568E" w:rsidP="002E568E">
            <w:r>
              <w:t>22.2.2.4. </w:t>
            </w:r>
            <w:proofErr w:type="spellStart"/>
            <w:r>
              <w:t>Pirkėjas</w:t>
            </w:r>
            <w:proofErr w:type="spellEnd"/>
            <w:r>
              <w:t xml:space="preserve"> </w:t>
            </w:r>
            <w:proofErr w:type="spellStart"/>
            <w:r>
              <w:t>nusprendžia</w:t>
            </w:r>
            <w:proofErr w:type="spellEnd"/>
            <w:r>
              <w:t xml:space="preserve"> </w:t>
            </w:r>
            <w:proofErr w:type="spellStart"/>
            <w:r>
              <w:t>nebevykdyti</w:t>
            </w:r>
            <w:proofErr w:type="spellEnd"/>
            <w:r>
              <w:t xml:space="preserve"> </w:t>
            </w:r>
            <w:proofErr w:type="spellStart"/>
            <w:r>
              <w:t>veiklos</w:t>
            </w:r>
            <w:proofErr w:type="spellEnd"/>
            <w:r>
              <w:t xml:space="preserve">, </w:t>
            </w:r>
            <w:proofErr w:type="spellStart"/>
            <w:r>
              <w:t>kurios</w:t>
            </w:r>
            <w:proofErr w:type="spellEnd"/>
            <w:r>
              <w:t xml:space="preserve"> </w:t>
            </w:r>
            <w:proofErr w:type="spellStart"/>
            <w:r>
              <w:t>vykdymui</w:t>
            </w:r>
            <w:proofErr w:type="spellEnd"/>
            <w:r>
              <w:t xml:space="preserve"> Sutartimi </w:t>
            </w:r>
            <w:proofErr w:type="spellStart"/>
            <w:r>
              <w:t>įsigyjamos</w:t>
            </w:r>
            <w:proofErr w:type="spellEnd"/>
            <w:r>
              <w:t xml:space="preserve"> </w:t>
            </w:r>
            <w:proofErr w:type="spellStart"/>
            <w:r>
              <w:t>Prekės</w:t>
            </w:r>
            <w:proofErr w:type="spellEnd"/>
            <w:r>
              <w:t xml:space="preserve"> ir </w:t>
            </w:r>
            <w:proofErr w:type="spellStart"/>
            <w:r>
              <w:t>Sutarties</w:t>
            </w:r>
            <w:proofErr w:type="spellEnd"/>
            <w:r>
              <w:t xml:space="preserve"> </w:t>
            </w:r>
            <w:proofErr w:type="spellStart"/>
            <w:r>
              <w:t>poreikis</w:t>
            </w:r>
            <w:proofErr w:type="spellEnd"/>
            <w:r>
              <w:t xml:space="preserve"> </w:t>
            </w:r>
            <w:proofErr w:type="spellStart"/>
            <w:r>
              <w:t>išnyksta</w:t>
            </w:r>
            <w:proofErr w:type="spellEnd"/>
            <w:r>
              <w:t>; </w:t>
            </w:r>
          </w:p>
        </w:tc>
        <w:tc>
          <w:tcPr>
            <w:tcW w:w="4518" w:type="dxa"/>
            <w:tcBorders>
              <w:left w:val="single" w:sz="4" w:space="0" w:color="auto"/>
              <w:right w:val="single" w:sz="4" w:space="0" w:color="auto"/>
            </w:tcBorders>
          </w:tcPr>
          <w:p w14:paraId="2C4FFEE6" w14:textId="25E4B297" w:rsidR="002E568E" w:rsidRDefault="002E568E" w:rsidP="002E568E">
            <w:r w:rsidRPr="00342082">
              <w:rPr>
                <w:color w:val="000000"/>
                <w:szCs w:val="24"/>
              </w:rPr>
              <w:t>22.2.2.4. The Buyer decides to stop carrying out the activity for the performance of which the Goods purchased under the Contract and the need for the Contract disappears;</w:t>
            </w:r>
          </w:p>
        </w:tc>
      </w:tr>
      <w:tr w:rsidR="002E568E" w14:paraId="24E09F07" w14:textId="77777777" w:rsidTr="00466A6D">
        <w:tc>
          <w:tcPr>
            <w:tcW w:w="4338" w:type="dxa"/>
            <w:tcBorders>
              <w:left w:val="single" w:sz="4" w:space="0" w:color="auto"/>
              <w:right w:val="single" w:sz="4" w:space="0" w:color="auto"/>
            </w:tcBorders>
          </w:tcPr>
          <w:p w14:paraId="5B3C9FA8" w14:textId="77777777" w:rsidR="002E568E" w:rsidRDefault="002E568E" w:rsidP="002E568E">
            <w:r>
              <w:t>22.2.2.5. </w:t>
            </w:r>
            <w:proofErr w:type="spellStart"/>
            <w:r>
              <w:t>Pirkėjo</w:t>
            </w:r>
            <w:proofErr w:type="spellEnd"/>
            <w:r>
              <w:t xml:space="preserve"> </w:t>
            </w:r>
            <w:proofErr w:type="spellStart"/>
            <w:r>
              <w:t>valdymo</w:t>
            </w:r>
            <w:proofErr w:type="spellEnd"/>
            <w:r>
              <w:t xml:space="preserve"> </w:t>
            </w:r>
            <w:proofErr w:type="spellStart"/>
            <w:r>
              <w:t>organas</w:t>
            </w:r>
            <w:proofErr w:type="spellEnd"/>
            <w:r>
              <w:t xml:space="preserve"> </w:t>
            </w:r>
            <w:proofErr w:type="spellStart"/>
            <w:r>
              <w:t>priima</w:t>
            </w:r>
            <w:proofErr w:type="spellEnd"/>
            <w:r>
              <w:t xml:space="preserve"> </w:t>
            </w:r>
            <w:proofErr w:type="spellStart"/>
            <w:r>
              <w:t>sprendimą</w:t>
            </w:r>
            <w:proofErr w:type="spellEnd"/>
            <w:r>
              <w:t xml:space="preserve">, </w:t>
            </w:r>
            <w:proofErr w:type="spellStart"/>
            <w:r>
              <w:t>dėl</w:t>
            </w:r>
            <w:proofErr w:type="spellEnd"/>
            <w:r>
              <w:t xml:space="preserve"> </w:t>
            </w:r>
            <w:proofErr w:type="spellStart"/>
            <w:r>
              <w:t>kurio</w:t>
            </w:r>
            <w:proofErr w:type="spellEnd"/>
            <w:r>
              <w:t xml:space="preserve"> </w:t>
            </w:r>
            <w:proofErr w:type="spellStart"/>
            <w:r>
              <w:t>Sutarties</w:t>
            </w:r>
            <w:proofErr w:type="spellEnd"/>
            <w:r>
              <w:t xml:space="preserve"> </w:t>
            </w:r>
            <w:proofErr w:type="spellStart"/>
            <w:r>
              <w:t>poreikis</w:t>
            </w:r>
            <w:proofErr w:type="spellEnd"/>
            <w:r>
              <w:t xml:space="preserve"> </w:t>
            </w:r>
            <w:proofErr w:type="spellStart"/>
            <w:r>
              <w:lastRenderedPageBreak/>
              <w:t>išnyksta</w:t>
            </w:r>
            <w:proofErr w:type="spellEnd"/>
            <w:r>
              <w:t>; </w:t>
            </w:r>
          </w:p>
        </w:tc>
        <w:tc>
          <w:tcPr>
            <w:tcW w:w="4518" w:type="dxa"/>
            <w:tcBorders>
              <w:left w:val="single" w:sz="4" w:space="0" w:color="auto"/>
              <w:right w:val="single" w:sz="4" w:space="0" w:color="auto"/>
            </w:tcBorders>
          </w:tcPr>
          <w:p w14:paraId="3FC5DDF4" w14:textId="1FD32CD7" w:rsidR="002E568E" w:rsidRDefault="002E568E" w:rsidP="002E568E">
            <w:r w:rsidRPr="00342082">
              <w:rPr>
                <w:color w:val="000000"/>
                <w:szCs w:val="24"/>
              </w:rPr>
              <w:lastRenderedPageBreak/>
              <w:t xml:space="preserve">22.2.2.5. The Buyer's Management Body adopts a decision due to which the need for </w:t>
            </w:r>
            <w:r w:rsidRPr="00342082">
              <w:rPr>
                <w:color w:val="000000"/>
                <w:szCs w:val="24"/>
              </w:rPr>
              <w:lastRenderedPageBreak/>
              <w:t>the Contract disappears;</w:t>
            </w:r>
          </w:p>
        </w:tc>
      </w:tr>
      <w:tr w:rsidR="002E568E" w14:paraId="48C84DA6" w14:textId="77777777" w:rsidTr="00466A6D">
        <w:tc>
          <w:tcPr>
            <w:tcW w:w="4338" w:type="dxa"/>
            <w:tcBorders>
              <w:left w:val="single" w:sz="4" w:space="0" w:color="auto"/>
              <w:right w:val="single" w:sz="4" w:space="0" w:color="auto"/>
            </w:tcBorders>
          </w:tcPr>
          <w:p w14:paraId="58418AA9" w14:textId="77777777" w:rsidR="002E568E" w:rsidRDefault="002E568E" w:rsidP="002E568E">
            <w:r>
              <w:lastRenderedPageBreak/>
              <w:t>22.2.2.6. </w:t>
            </w:r>
            <w:proofErr w:type="spellStart"/>
            <w:r>
              <w:t>pasikeičia</w:t>
            </w:r>
            <w:proofErr w:type="spellEnd"/>
            <w:r>
              <w:t xml:space="preserve"> (</w:t>
            </w:r>
            <w:proofErr w:type="spellStart"/>
            <w:r>
              <w:t>pablogėja</w:t>
            </w:r>
            <w:proofErr w:type="spellEnd"/>
            <w:r>
              <w:t xml:space="preserve">) </w:t>
            </w:r>
            <w:proofErr w:type="spellStart"/>
            <w:r>
              <w:t>Pirkėjo</w:t>
            </w:r>
            <w:proofErr w:type="spellEnd"/>
            <w:r>
              <w:t xml:space="preserve"> </w:t>
            </w:r>
            <w:proofErr w:type="spellStart"/>
            <w:r>
              <w:t>finansinė</w:t>
            </w:r>
            <w:proofErr w:type="spellEnd"/>
            <w:r>
              <w:t xml:space="preserve"> </w:t>
            </w:r>
            <w:proofErr w:type="spellStart"/>
            <w:r>
              <w:t>padėtis</w:t>
            </w:r>
            <w:proofErr w:type="spellEnd"/>
            <w:r>
              <w:t xml:space="preserve"> </w:t>
            </w:r>
            <w:proofErr w:type="spellStart"/>
            <w:r>
              <w:t>ar</w:t>
            </w:r>
            <w:proofErr w:type="spellEnd"/>
            <w:r>
              <w:t xml:space="preserve"> </w:t>
            </w:r>
            <w:proofErr w:type="spellStart"/>
            <w:r>
              <w:t>Pirkėjas</w:t>
            </w:r>
            <w:proofErr w:type="spellEnd"/>
            <w:r>
              <w:t xml:space="preserve"> </w:t>
            </w:r>
            <w:proofErr w:type="spellStart"/>
            <w:r>
              <w:t>negauna</w:t>
            </w:r>
            <w:proofErr w:type="spellEnd"/>
            <w:r>
              <w:t xml:space="preserve"> </w:t>
            </w:r>
            <w:proofErr w:type="spellStart"/>
            <w:r>
              <w:t>arba</w:t>
            </w:r>
            <w:proofErr w:type="spellEnd"/>
            <w:r>
              <w:t xml:space="preserve"> </w:t>
            </w:r>
            <w:proofErr w:type="spellStart"/>
            <w:r>
              <w:t>netenka</w:t>
            </w:r>
            <w:proofErr w:type="spellEnd"/>
            <w:r>
              <w:t xml:space="preserve"> </w:t>
            </w:r>
            <w:proofErr w:type="spellStart"/>
            <w:r>
              <w:t>finansavimo</w:t>
            </w:r>
            <w:proofErr w:type="spellEnd"/>
            <w:r>
              <w:t xml:space="preserve"> ir </w:t>
            </w:r>
            <w:proofErr w:type="spellStart"/>
            <w:r>
              <w:t>dėl</w:t>
            </w:r>
            <w:proofErr w:type="spellEnd"/>
            <w:r>
              <w:t xml:space="preserve"> </w:t>
            </w:r>
            <w:proofErr w:type="spellStart"/>
            <w:r>
              <w:t>šios</w:t>
            </w:r>
            <w:proofErr w:type="spellEnd"/>
            <w:r>
              <w:t xml:space="preserve"> </w:t>
            </w:r>
            <w:proofErr w:type="spellStart"/>
            <w:r>
              <w:t>priežasties</w:t>
            </w:r>
            <w:proofErr w:type="spellEnd"/>
            <w:r>
              <w:t xml:space="preserve"> </w:t>
            </w:r>
            <w:proofErr w:type="spellStart"/>
            <w:r>
              <w:t>nusprendžia</w:t>
            </w:r>
            <w:proofErr w:type="spellEnd"/>
            <w:r>
              <w:t xml:space="preserve"> </w:t>
            </w:r>
            <w:proofErr w:type="spellStart"/>
            <w:r>
              <w:t>nutraukti</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65715B4C" w14:textId="6265B9D6" w:rsidR="002E568E" w:rsidRDefault="002E568E" w:rsidP="002E568E">
            <w:r w:rsidRPr="00342082">
              <w:rPr>
                <w:color w:val="000000"/>
                <w:szCs w:val="24"/>
              </w:rPr>
              <w:t>22.2.2.6. the Buyer's financial situation changes (deteriorates) or the Buyer does not receive or loses financing and for this reason decides to terminate the Contract;</w:t>
            </w:r>
          </w:p>
        </w:tc>
      </w:tr>
      <w:tr w:rsidR="002E568E" w14:paraId="595E9517" w14:textId="77777777" w:rsidTr="00466A6D">
        <w:tc>
          <w:tcPr>
            <w:tcW w:w="4338" w:type="dxa"/>
            <w:tcBorders>
              <w:left w:val="single" w:sz="4" w:space="0" w:color="auto"/>
              <w:right w:val="single" w:sz="4" w:space="0" w:color="auto"/>
            </w:tcBorders>
          </w:tcPr>
          <w:p w14:paraId="4757A761" w14:textId="77777777" w:rsidR="002E568E" w:rsidRDefault="002E568E" w:rsidP="002E568E">
            <w:r>
              <w:t>22.2.2.7. </w:t>
            </w:r>
            <w:proofErr w:type="spellStart"/>
            <w:r>
              <w:t>keičiasi</w:t>
            </w:r>
            <w:proofErr w:type="spellEnd"/>
            <w:r>
              <w:t xml:space="preserve"> </w:t>
            </w:r>
            <w:proofErr w:type="spellStart"/>
            <w:r>
              <w:t>Pirkėjo</w:t>
            </w:r>
            <w:proofErr w:type="spellEnd"/>
            <w:r>
              <w:t xml:space="preserve"> </w:t>
            </w:r>
            <w:proofErr w:type="spellStart"/>
            <w:r>
              <w:t>organizacinė</w:t>
            </w:r>
            <w:proofErr w:type="spellEnd"/>
            <w:r>
              <w:t xml:space="preserve"> </w:t>
            </w:r>
            <w:proofErr w:type="spellStart"/>
            <w:r>
              <w:t>struktūra</w:t>
            </w:r>
            <w:proofErr w:type="spellEnd"/>
            <w:r>
              <w:t xml:space="preserve"> – </w:t>
            </w:r>
            <w:proofErr w:type="spellStart"/>
            <w:r>
              <w:t>juridinis</w:t>
            </w:r>
            <w:proofErr w:type="spellEnd"/>
            <w:r>
              <w:t xml:space="preserve"> </w:t>
            </w:r>
            <w:proofErr w:type="spellStart"/>
            <w:r>
              <w:t>statusas</w:t>
            </w:r>
            <w:proofErr w:type="spellEnd"/>
            <w:r>
              <w:t xml:space="preserve">, </w:t>
            </w:r>
            <w:proofErr w:type="spellStart"/>
            <w:r>
              <w:t>pobūdis</w:t>
            </w:r>
            <w:proofErr w:type="spellEnd"/>
            <w:r>
              <w:t xml:space="preserve"> </w:t>
            </w:r>
            <w:proofErr w:type="spellStart"/>
            <w:r>
              <w:t>ar</w:t>
            </w:r>
            <w:proofErr w:type="spellEnd"/>
            <w:r>
              <w:t xml:space="preserve"> </w:t>
            </w:r>
            <w:proofErr w:type="spellStart"/>
            <w:r>
              <w:t>valdymo</w:t>
            </w:r>
            <w:proofErr w:type="spellEnd"/>
            <w:r>
              <w:t xml:space="preserve"> </w:t>
            </w:r>
            <w:proofErr w:type="spellStart"/>
            <w:r>
              <w:t>struktūra</w:t>
            </w:r>
            <w:proofErr w:type="spellEnd"/>
            <w:r>
              <w:t xml:space="preserve"> ir tai </w:t>
            </w:r>
            <w:proofErr w:type="spellStart"/>
            <w:r>
              <w:t>gali</w:t>
            </w:r>
            <w:proofErr w:type="spellEnd"/>
            <w:r>
              <w:t xml:space="preserve"> </w:t>
            </w:r>
            <w:proofErr w:type="spellStart"/>
            <w:r>
              <w:t>turėti</w:t>
            </w:r>
            <w:proofErr w:type="spellEnd"/>
            <w:r>
              <w:t xml:space="preserve"> </w:t>
            </w:r>
            <w:proofErr w:type="spellStart"/>
            <w:r>
              <w:t>įtakos</w:t>
            </w:r>
            <w:proofErr w:type="spellEnd"/>
            <w:r>
              <w:t xml:space="preserve"> </w:t>
            </w:r>
            <w:proofErr w:type="spellStart"/>
            <w:r>
              <w:t>tinkamam</w:t>
            </w:r>
            <w:proofErr w:type="spellEnd"/>
            <w:r>
              <w:t xml:space="preserve"> </w:t>
            </w:r>
            <w:proofErr w:type="spellStart"/>
            <w:r>
              <w:t>Sutarties</w:t>
            </w:r>
            <w:proofErr w:type="spellEnd"/>
            <w:r>
              <w:t xml:space="preserve"> </w:t>
            </w:r>
            <w:proofErr w:type="spellStart"/>
            <w:r>
              <w:t>įvykdymui</w:t>
            </w:r>
            <w:proofErr w:type="spellEnd"/>
            <w:r>
              <w:t xml:space="preserve"> </w:t>
            </w:r>
            <w:proofErr w:type="spellStart"/>
            <w:r>
              <w:t>arba</w:t>
            </w:r>
            <w:proofErr w:type="spellEnd"/>
            <w:r>
              <w:t xml:space="preserve"> </w:t>
            </w:r>
            <w:proofErr w:type="spellStart"/>
            <w:r>
              <w:t>Sutarties</w:t>
            </w:r>
            <w:proofErr w:type="spellEnd"/>
            <w:r>
              <w:t xml:space="preserve"> </w:t>
            </w:r>
            <w:proofErr w:type="spellStart"/>
            <w:r>
              <w:t>poreikiui</w:t>
            </w:r>
            <w:proofErr w:type="spellEnd"/>
            <w:r>
              <w:t>; </w:t>
            </w:r>
          </w:p>
        </w:tc>
        <w:tc>
          <w:tcPr>
            <w:tcW w:w="4518" w:type="dxa"/>
            <w:tcBorders>
              <w:left w:val="single" w:sz="4" w:space="0" w:color="auto"/>
              <w:right w:val="single" w:sz="4" w:space="0" w:color="auto"/>
            </w:tcBorders>
          </w:tcPr>
          <w:p w14:paraId="08BD186C" w14:textId="09B54FB1" w:rsidR="002E568E" w:rsidRDefault="002E568E" w:rsidP="002E568E">
            <w:r w:rsidRPr="00342082">
              <w:rPr>
                <w:szCs w:val="24"/>
              </w:rPr>
              <w:t xml:space="preserve">22.2.2.7. the Buyer's </w:t>
            </w:r>
            <w:proofErr w:type="spellStart"/>
            <w:r w:rsidRPr="00342082">
              <w:rPr>
                <w:szCs w:val="24"/>
              </w:rPr>
              <w:t>organisational</w:t>
            </w:r>
            <w:proofErr w:type="spellEnd"/>
            <w:r w:rsidRPr="00342082">
              <w:rPr>
                <w:szCs w:val="24"/>
              </w:rPr>
              <w:t xml:space="preserve"> structure – legal status, nature or management structure – changes and this may affect the proper performance of the Contract or the need for the Contract;</w:t>
            </w:r>
          </w:p>
        </w:tc>
      </w:tr>
      <w:tr w:rsidR="002E568E" w14:paraId="128AF1F3" w14:textId="77777777" w:rsidTr="00466A6D">
        <w:tc>
          <w:tcPr>
            <w:tcW w:w="4338" w:type="dxa"/>
            <w:tcBorders>
              <w:left w:val="single" w:sz="4" w:space="0" w:color="auto"/>
              <w:right w:val="single" w:sz="4" w:space="0" w:color="auto"/>
            </w:tcBorders>
          </w:tcPr>
          <w:p w14:paraId="1C8A737E" w14:textId="77777777" w:rsidR="002E568E" w:rsidRDefault="002E568E" w:rsidP="002E568E">
            <w:r>
              <w:t>22.2.2.8. </w:t>
            </w:r>
            <w:proofErr w:type="spellStart"/>
            <w:r>
              <w:t>nebelieka</w:t>
            </w:r>
            <w:proofErr w:type="spellEnd"/>
            <w:r>
              <w:t xml:space="preserve"> </w:t>
            </w:r>
            <w:proofErr w:type="spellStart"/>
            <w:r>
              <w:t>perkamų</w:t>
            </w:r>
            <w:proofErr w:type="spellEnd"/>
            <w:r>
              <w:t xml:space="preserve"> </w:t>
            </w:r>
            <w:proofErr w:type="spellStart"/>
            <w:r>
              <w:t>Prekių</w:t>
            </w:r>
            <w:proofErr w:type="spellEnd"/>
            <w:r>
              <w:t xml:space="preserve"> </w:t>
            </w:r>
            <w:proofErr w:type="spellStart"/>
            <w:r>
              <w:t>poreikio</w:t>
            </w:r>
            <w:proofErr w:type="spellEnd"/>
            <w:r>
              <w:t>; </w:t>
            </w:r>
          </w:p>
        </w:tc>
        <w:tc>
          <w:tcPr>
            <w:tcW w:w="4518" w:type="dxa"/>
            <w:tcBorders>
              <w:left w:val="single" w:sz="4" w:space="0" w:color="auto"/>
              <w:right w:val="single" w:sz="4" w:space="0" w:color="auto"/>
            </w:tcBorders>
          </w:tcPr>
          <w:p w14:paraId="067D5DFA" w14:textId="3460B90E" w:rsidR="002E568E" w:rsidRDefault="002E568E" w:rsidP="002E568E">
            <w:r w:rsidRPr="00342082">
              <w:rPr>
                <w:color w:val="000000"/>
                <w:szCs w:val="24"/>
              </w:rPr>
              <w:t>22.2.2.8. there is no longer any need for the purchased Goods;</w:t>
            </w:r>
          </w:p>
        </w:tc>
      </w:tr>
      <w:tr w:rsidR="002E568E" w14:paraId="1D3DB883" w14:textId="77777777" w:rsidTr="00466A6D">
        <w:tc>
          <w:tcPr>
            <w:tcW w:w="4338" w:type="dxa"/>
            <w:tcBorders>
              <w:left w:val="single" w:sz="4" w:space="0" w:color="auto"/>
              <w:right w:val="single" w:sz="4" w:space="0" w:color="auto"/>
            </w:tcBorders>
          </w:tcPr>
          <w:p w14:paraId="7770BE9B" w14:textId="77777777" w:rsidR="002E568E" w:rsidRDefault="002E568E" w:rsidP="002E568E">
            <w:r>
              <w:t>22.2.2.9. </w:t>
            </w:r>
            <w:proofErr w:type="spellStart"/>
            <w:r>
              <w:t>Pirkėjas</w:t>
            </w:r>
            <w:proofErr w:type="spellEnd"/>
            <w:r>
              <w:t xml:space="preserve"> </w:t>
            </w:r>
            <w:proofErr w:type="spellStart"/>
            <w:r>
              <w:t>iš</w:t>
            </w:r>
            <w:proofErr w:type="spellEnd"/>
            <w:r>
              <w:t xml:space="preserve"> </w:t>
            </w:r>
            <w:proofErr w:type="spellStart"/>
            <w:r>
              <w:t>pirkimų</w:t>
            </w:r>
            <w:proofErr w:type="spellEnd"/>
            <w:r>
              <w:t xml:space="preserve"> </w:t>
            </w:r>
            <w:proofErr w:type="spellStart"/>
            <w:r>
              <w:t>priežiūrą</w:t>
            </w:r>
            <w:proofErr w:type="spellEnd"/>
            <w:r>
              <w:t xml:space="preserve"> </w:t>
            </w:r>
            <w:proofErr w:type="spellStart"/>
            <w:r>
              <w:t>atliekančių</w:t>
            </w:r>
            <w:proofErr w:type="spellEnd"/>
            <w:r>
              <w:t xml:space="preserve"> </w:t>
            </w:r>
            <w:proofErr w:type="spellStart"/>
            <w:r>
              <w:t>institucijų</w:t>
            </w:r>
            <w:proofErr w:type="spellEnd"/>
            <w:r>
              <w:t xml:space="preserve"> </w:t>
            </w:r>
            <w:proofErr w:type="spellStart"/>
            <w:r>
              <w:t>gauna</w:t>
            </w:r>
            <w:proofErr w:type="spellEnd"/>
            <w:r>
              <w:t xml:space="preserve"> </w:t>
            </w:r>
            <w:proofErr w:type="spellStart"/>
            <w:r>
              <w:t>nurodymą</w:t>
            </w:r>
            <w:proofErr w:type="spellEnd"/>
            <w:r>
              <w:t xml:space="preserve"> </w:t>
            </w:r>
            <w:proofErr w:type="spellStart"/>
            <w:r>
              <w:t>ar</w:t>
            </w:r>
            <w:proofErr w:type="spellEnd"/>
            <w:r>
              <w:t xml:space="preserve"> </w:t>
            </w:r>
            <w:proofErr w:type="spellStart"/>
            <w:r>
              <w:t>rekomendaciją</w:t>
            </w:r>
            <w:proofErr w:type="spellEnd"/>
            <w:r>
              <w:t xml:space="preserve"> </w:t>
            </w:r>
            <w:proofErr w:type="spellStart"/>
            <w:r>
              <w:t>nutraukti</w:t>
            </w:r>
            <w:proofErr w:type="spellEnd"/>
            <w:r>
              <w:t xml:space="preserve"> </w:t>
            </w:r>
            <w:proofErr w:type="spellStart"/>
            <w:r>
              <w:t>Sutartį</w:t>
            </w:r>
            <w:proofErr w:type="spellEnd"/>
            <w:r>
              <w:t>;</w:t>
            </w:r>
          </w:p>
        </w:tc>
        <w:tc>
          <w:tcPr>
            <w:tcW w:w="4518" w:type="dxa"/>
            <w:tcBorders>
              <w:left w:val="single" w:sz="4" w:space="0" w:color="auto"/>
              <w:right w:val="single" w:sz="4" w:space="0" w:color="auto"/>
            </w:tcBorders>
          </w:tcPr>
          <w:p w14:paraId="3B4D3D84" w14:textId="36138C27" w:rsidR="002E568E" w:rsidRDefault="002E568E" w:rsidP="002E568E">
            <w:r w:rsidRPr="00342082">
              <w:rPr>
                <w:color w:val="000000"/>
                <w:szCs w:val="24"/>
              </w:rPr>
              <w:t>22.2.2.9. The Buyer receives an instruction or recommendation to terminate the Contract from the procurement supervision institutions;</w:t>
            </w:r>
          </w:p>
        </w:tc>
      </w:tr>
      <w:tr w:rsidR="002E568E" w14:paraId="33655817" w14:textId="77777777" w:rsidTr="00466A6D">
        <w:tc>
          <w:tcPr>
            <w:tcW w:w="4338" w:type="dxa"/>
            <w:tcBorders>
              <w:left w:val="single" w:sz="4" w:space="0" w:color="auto"/>
              <w:right w:val="single" w:sz="4" w:space="0" w:color="auto"/>
            </w:tcBorders>
          </w:tcPr>
          <w:p w14:paraId="63DC3EF9" w14:textId="77777777" w:rsidR="002E568E" w:rsidRDefault="002E568E" w:rsidP="002E568E">
            <w:r>
              <w:t>22.2.2.10. </w:t>
            </w:r>
            <w:proofErr w:type="spellStart"/>
            <w:r>
              <w:t>Tiekėjas</w:t>
            </w:r>
            <w:proofErr w:type="spellEnd"/>
            <w:r>
              <w:t xml:space="preserve"> </w:t>
            </w:r>
            <w:proofErr w:type="spellStart"/>
            <w:r>
              <w:t>vėluoja</w:t>
            </w:r>
            <w:proofErr w:type="spellEnd"/>
            <w:r>
              <w:t xml:space="preserve"> </w:t>
            </w:r>
            <w:proofErr w:type="spellStart"/>
            <w:r>
              <w:t>pateikti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pratęsimą</w:t>
            </w:r>
            <w:proofErr w:type="spellEnd"/>
            <w:r>
              <w:t xml:space="preserve"> </w:t>
            </w:r>
            <w:proofErr w:type="spellStart"/>
            <w:r>
              <w:t>ilgiau</w:t>
            </w:r>
            <w:proofErr w:type="spellEnd"/>
            <w:r>
              <w:t xml:space="preserve"> </w:t>
            </w:r>
            <w:proofErr w:type="spellStart"/>
            <w:r>
              <w:t>kaip</w:t>
            </w:r>
            <w:proofErr w:type="spellEnd"/>
            <w:r>
              <w:t xml:space="preserve">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paskutinio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arba</w:t>
            </w:r>
            <w:proofErr w:type="spellEnd"/>
            <w:r>
              <w:t xml:space="preserve"> </w:t>
            </w:r>
            <w:proofErr w:type="spellStart"/>
            <w:r>
              <w:t>atsisako</w:t>
            </w:r>
            <w:proofErr w:type="spellEnd"/>
            <w:r>
              <w:t xml:space="preserve"> jį </w:t>
            </w:r>
            <w:proofErr w:type="spellStart"/>
            <w:r>
              <w:t>pateikti</w:t>
            </w:r>
            <w:proofErr w:type="spellEnd"/>
            <w:r>
              <w:t>;</w:t>
            </w:r>
          </w:p>
        </w:tc>
        <w:tc>
          <w:tcPr>
            <w:tcW w:w="4518" w:type="dxa"/>
            <w:tcBorders>
              <w:left w:val="single" w:sz="4" w:space="0" w:color="auto"/>
              <w:right w:val="single" w:sz="4" w:space="0" w:color="auto"/>
            </w:tcBorders>
          </w:tcPr>
          <w:p w14:paraId="1368B7F1" w14:textId="0BC85921" w:rsidR="002E568E" w:rsidRDefault="002E568E" w:rsidP="002E568E">
            <w:r w:rsidRPr="00342082">
              <w:rPr>
                <w:color w:val="000000"/>
                <w:szCs w:val="24"/>
              </w:rPr>
              <w:t>22.2.2.10. The Supplier is late in submitting the extension of the Contract Performance Assurance for more than 10 (ten) business days from the expiry of the last term of the Contract Performance Assurance or refuses to submit it;</w:t>
            </w:r>
          </w:p>
        </w:tc>
      </w:tr>
      <w:tr w:rsidR="002E568E" w14:paraId="0B50A063" w14:textId="77777777" w:rsidTr="00466A6D">
        <w:tc>
          <w:tcPr>
            <w:tcW w:w="4338" w:type="dxa"/>
            <w:tcBorders>
              <w:left w:val="single" w:sz="4" w:space="0" w:color="auto"/>
              <w:right w:val="single" w:sz="4" w:space="0" w:color="auto"/>
            </w:tcBorders>
          </w:tcPr>
          <w:p w14:paraId="51F14564" w14:textId="77777777" w:rsidR="002E568E" w:rsidRDefault="002E568E" w:rsidP="002E568E">
            <w:r>
              <w:t>22.2.2.11. </w:t>
            </w:r>
            <w:proofErr w:type="spellStart"/>
            <w:r>
              <w:t>Tiekėjas</w:t>
            </w:r>
            <w:proofErr w:type="spellEnd"/>
            <w:r>
              <w:t xml:space="preserve"> </w:t>
            </w:r>
            <w:proofErr w:type="spellStart"/>
            <w:r>
              <w:t>atsisako</w:t>
            </w:r>
            <w:proofErr w:type="spellEnd"/>
            <w:r>
              <w:t xml:space="preserve"> </w:t>
            </w:r>
            <w:proofErr w:type="spellStart"/>
            <w:r>
              <w:t>pašalinti</w:t>
            </w:r>
            <w:proofErr w:type="spellEnd"/>
            <w:r>
              <w:t xml:space="preserve"> </w:t>
            </w:r>
            <w:proofErr w:type="spellStart"/>
            <w:r>
              <w:t>arba</w:t>
            </w:r>
            <w:proofErr w:type="spellEnd"/>
            <w:r>
              <w:t xml:space="preserve"> </w:t>
            </w:r>
            <w:proofErr w:type="spellStart"/>
            <w:r>
              <w:t>nepašalina</w:t>
            </w:r>
            <w:proofErr w:type="spellEnd"/>
            <w:r>
              <w:t xml:space="preserve"> </w:t>
            </w:r>
            <w:proofErr w:type="spellStart"/>
            <w:r>
              <w:t>Prekių</w:t>
            </w:r>
            <w:proofErr w:type="spellEnd"/>
            <w:r>
              <w:t xml:space="preserve"> </w:t>
            </w:r>
            <w:proofErr w:type="spellStart"/>
            <w:r>
              <w:t>trūkumų</w:t>
            </w:r>
            <w:proofErr w:type="spellEnd"/>
            <w:r>
              <w:t xml:space="preserve"> per </w:t>
            </w:r>
            <w:proofErr w:type="spellStart"/>
            <w:r>
              <w:t>Pirkėjo</w:t>
            </w:r>
            <w:proofErr w:type="spellEnd"/>
            <w:r>
              <w:t xml:space="preserve"> </w:t>
            </w:r>
            <w:proofErr w:type="spellStart"/>
            <w:r>
              <w:t>nustatytus</w:t>
            </w:r>
            <w:proofErr w:type="spellEnd"/>
            <w:r>
              <w:t xml:space="preserve"> </w:t>
            </w:r>
            <w:proofErr w:type="spellStart"/>
            <w:r>
              <w:t>protingus</w:t>
            </w:r>
            <w:proofErr w:type="spellEnd"/>
            <w:r>
              <w:t xml:space="preserve"> terminus;</w:t>
            </w:r>
          </w:p>
        </w:tc>
        <w:tc>
          <w:tcPr>
            <w:tcW w:w="4518" w:type="dxa"/>
            <w:tcBorders>
              <w:left w:val="single" w:sz="4" w:space="0" w:color="auto"/>
              <w:right w:val="single" w:sz="4" w:space="0" w:color="auto"/>
            </w:tcBorders>
          </w:tcPr>
          <w:p w14:paraId="300001C5" w14:textId="22E2980E" w:rsidR="002E568E" w:rsidRDefault="002E568E" w:rsidP="002E568E">
            <w:r w:rsidRPr="00342082">
              <w:rPr>
                <w:color w:val="000000"/>
                <w:szCs w:val="24"/>
              </w:rPr>
              <w:t>22.2.2.11. The Supplier refuses to eliminate or does not eliminate the defects of the Goods within the reasonable time limits set by the Buyer;</w:t>
            </w:r>
          </w:p>
        </w:tc>
      </w:tr>
      <w:tr w:rsidR="002E568E" w14:paraId="7A2CFDCB" w14:textId="77777777" w:rsidTr="00466A6D">
        <w:tc>
          <w:tcPr>
            <w:tcW w:w="4338" w:type="dxa"/>
            <w:tcBorders>
              <w:left w:val="single" w:sz="4" w:space="0" w:color="auto"/>
              <w:right w:val="single" w:sz="4" w:space="0" w:color="auto"/>
            </w:tcBorders>
          </w:tcPr>
          <w:p w14:paraId="2F25A3D3" w14:textId="77777777" w:rsidR="002E568E" w:rsidRDefault="002E568E" w:rsidP="002E568E">
            <w:r>
              <w:t>22.2.2.12. </w:t>
            </w:r>
            <w:proofErr w:type="spellStart"/>
            <w:r>
              <w:t>Tiekėjas</w:t>
            </w:r>
            <w:proofErr w:type="spellEnd"/>
            <w:r>
              <w:t xml:space="preserve"> </w:t>
            </w:r>
            <w:proofErr w:type="spellStart"/>
            <w:r>
              <w:t>pažeidžia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ir per </w:t>
            </w:r>
            <w:proofErr w:type="spellStart"/>
            <w:r>
              <w:t>Pirkėjo</w:t>
            </w:r>
            <w:proofErr w:type="spellEnd"/>
            <w:r>
              <w:t xml:space="preserve"> </w:t>
            </w:r>
            <w:proofErr w:type="spellStart"/>
            <w:r>
              <w:t>rašytinėje</w:t>
            </w:r>
            <w:proofErr w:type="spellEnd"/>
            <w:r>
              <w:t xml:space="preserve"> </w:t>
            </w:r>
            <w:proofErr w:type="spellStart"/>
            <w:r>
              <w:t>pretenzijoje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neištaiso</w:t>
            </w:r>
            <w:proofErr w:type="spellEnd"/>
            <w:r>
              <w:t xml:space="preserve"> </w:t>
            </w:r>
            <w:proofErr w:type="spellStart"/>
            <w:r>
              <w:t>pažeidimo</w:t>
            </w:r>
            <w:proofErr w:type="spellEnd"/>
            <w:r>
              <w:t>;</w:t>
            </w:r>
          </w:p>
        </w:tc>
        <w:tc>
          <w:tcPr>
            <w:tcW w:w="4518" w:type="dxa"/>
            <w:tcBorders>
              <w:left w:val="single" w:sz="4" w:space="0" w:color="auto"/>
              <w:right w:val="single" w:sz="4" w:space="0" w:color="auto"/>
            </w:tcBorders>
          </w:tcPr>
          <w:p w14:paraId="520A8F6C" w14:textId="3BF6AB6D" w:rsidR="002E568E" w:rsidRDefault="002E568E" w:rsidP="002E568E">
            <w:r w:rsidRPr="00342082">
              <w:rPr>
                <w:color w:val="000000"/>
                <w:szCs w:val="24"/>
              </w:rPr>
              <w:t>22.2.2.12. The Supplier violates the Contract or laws and regulations and fails to correct the breach within the time period specified in the Buyer's written claim;</w:t>
            </w:r>
          </w:p>
        </w:tc>
      </w:tr>
      <w:tr w:rsidR="002E568E" w14:paraId="51841481" w14:textId="77777777" w:rsidTr="00466A6D">
        <w:tc>
          <w:tcPr>
            <w:tcW w:w="4338" w:type="dxa"/>
            <w:tcBorders>
              <w:left w:val="single" w:sz="4" w:space="0" w:color="auto"/>
              <w:right w:val="single" w:sz="4" w:space="0" w:color="auto"/>
            </w:tcBorders>
          </w:tcPr>
          <w:p w14:paraId="2B11539A" w14:textId="77777777" w:rsidR="002E568E" w:rsidRDefault="002E568E" w:rsidP="002E568E">
            <w:r>
              <w:t xml:space="preserve">22.2.2.13. Lietuvos </w:t>
            </w:r>
            <w:proofErr w:type="spellStart"/>
            <w:r>
              <w:t>Respublikos</w:t>
            </w:r>
            <w:proofErr w:type="spellEnd"/>
            <w:r>
              <w:t xml:space="preserve"> </w:t>
            </w:r>
            <w:proofErr w:type="spellStart"/>
            <w:r>
              <w:t>Vyriausybė</w:t>
            </w:r>
            <w:proofErr w:type="spellEnd"/>
            <w:r>
              <w:t xml:space="preserve"> </w:t>
            </w:r>
            <w:proofErr w:type="spellStart"/>
            <w:r>
              <w:t>Nacionaliniam</w:t>
            </w:r>
            <w:proofErr w:type="spellEnd"/>
            <w:r>
              <w:t xml:space="preserve"> </w:t>
            </w:r>
            <w:proofErr w:type="spellStart"/>
            <w:r>
              <w:t>saugumui</w:t>
            </w:r>
            <w:proofErr w:type="spellEnd"/>
            <w:r>
              <w:t xml:space="preserve"> </w:t>
            </w:r>
            <w:proofErr w:type="spellStart"/>
            <w:r>
              <w:t>užtikrinti</w:t>
            </w:r>
            <w:proofErr w:type="spellEnd"/>
            <w:r>
              <w:t xml:space="preserve"> </w:t>
            </w:r>
            <w:proofErr w:type="spellStart"/>
            <w:r>
              <w:t>svarbių</w:t>
            </w:r>
            <w:proofErr w:type="spellEnd"/>
            <w:r>
              <w:t xml:space="preserve"> </w:t>
            </w:r>
            <w:proofErr w:type="spellStart"/>
            <w:r>
              <w:t>objektų</w:t>
            </w:r>
            <w:proofErr w:type="spellEnd"/>
            <w:r>
              <w:t xml:space="preserve"> </w:t>
            </w:r>
            <w:proofErr w:type="spellStart"/>
            <w:r>
              <w:t>apsaugos</w:t>
            </w:r>
            <w:proofErr w:type="spellEnd"/>
            <w:r>
              <w:t xml:space="preserve"> </w:t>
            </w:r>
            <w:proofErr w:type="spellStart"/>
            <w:r>
              <w:t>įstatymo</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priima</w:t>
            </w:r>
            <w:proofErr w:type="spellEnd"/>
            <w:r>
              <w:t xml:space="preserve"> </w:t>
            </w:r>
            <w:proofErr w:type="spellStart"/>
            <w:r>
              <w:t>sprendimą</w:t>
            </w:r>
            <w:proofErr w:type="spellEnd"/>
            <w:r>
              <w:t xml:space="preserve">, </w:t>
            </w:r>
            <w:proofErr w:type="spellStart"/>
            <w:r>
              <w:t>patvirtinantį</w:t>
            </w:r>
            <w:proofErr w:type="spellEnd"/>
            <w:r>
              <w:t xml:space="preserve">, </w:t>
            </w:r>
            <w:proofErr w:type="spellStart"/>
            <w:r>
              <w:t>kad</w:t>
            </w:r>
            <w:proofErr w:type="spellEnd"/>
            <w:r>
              <w:t xml:space="preserve"> </w:t>
            </w:r>
            <w:proofErr w:type="spellStart"/>
            <w:r>
              <w:t>Sutartis</w:t>
            </w:r>
            <w:proofErr w:type="spellEnd"/>
            <w:r>
              <w:t xml:space="preserve"> </w:t>
            </w:r>
            <w:proofErr w:type="spellStart"/>
            <w:r>
              <w:t>neatitinka</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interesų</w:t>
            </w:r>
            <w:proofErr w:type="spellEnd"/>
            <w:r>
              <w:t xml:space="preserve"> (</w:t>
            </w:r>
            <w:proofErr w:type="spellStart"/>
            <w:r>
              <w:t>taikoma</w:t>
            </w:r>
            <w:proofErr w:type="spellEnd"/>
            <w:r>
              <w:t xml:space="preserve">, </w:t>
            </w:r>
            <w:proofErr w:type="spellStart"/>
            <w:r>
              <w:t>jeigu</w:t>
            </w:r>
            <w:proofErr w:type="spellEnd"/>
            <w:r>
              <w:t xml:space="preserve"> </w:t>
            </w:r>
            <w:proofErr w:type="spellStart"/>
            <w:r>
              <w:t>Pirkėjas</w:t>
            </w:r>
            <w:proofErr w:type="spellEnd"/>
            <w:r>
              <w:t xml:space="preserve"> </w:t>
            </w:r>
            <w:proofErr w:type="spellStart"/>
            <w:r>
              <w:t>veikia</w:t>
            </w:r>
            <w:proofErr w:type="spellEnd"/>
            <w:r>
              <w:t xml:space="preserve"> </w:t>
            </w:r>
            <w:proofErr w:type="spellStart"/>
            <w:r>
              <w:t>srityse</w:t>
            </w:r>
            <w:proofErr w:type="spellEnd"/>
            <w:r>
              <w:t xml:space="preserve">, </w:t>
            </w:r>
            <w:proofErr w:type="spellStart"/>
            <w:r>
              <w:t>kurios</w:t>
            </w:r>
            <w:proofErr w:type="spellEnd"/>
            <w:r>
              <w:t xml:space="preserve"> </w:t>
            </w:r>
            <w:proofErr w:type="spellStart"/>
            <w:r>
              <w:t>laikomos</w:t>
            </w:r>
            <w:proofErr w:type="spellEnd"/>
            <w:r>
              <w:t xml:space="preserve"> </w:t>
            </w:r>
            <w:proofErr w:type="spellStart"/>
            <w:r>
              <w:t>nacionaliniam</w:t>
            </w:r>
            <w:proofErr w:type="spellEnd"/>
            <w:r>
              <w:t xml:space="preserve"> </w:t>
            </w:r>
            <w:proofErr w:type="spellStart"/>
            <w:r>
              <w:t>saugumui</w:t>
            </w:r>
            <w:proofErr w:type="spellEnd"/>
            <w:r>
              <w:t xml:space="preserve"> </w:t>
            </w:r>
            <w:proofErr w:type="spellStart"/>
            <w:r>
              <w:t>užtikrinti</w:t>
            </w:r>
            <w:proofErr w:type="spellEnd"/>
            <w:r>
              <w:t xml:space="preserve"> </w:t>
            </w:r>
            <w:proofErr w:type="spellStart"/>
            <w:r>
              <w:t>strategiškai</w:t>
            </w:r>
            <w:proofErr w:type="spellEnd"/>
            <w:r>
              <w:t xml:space="preserve"> </w:t>
            </w:r>
            <w:proofErr w:type="spellStart"/>
            <w:r>
              <w:t>svarbių</w:t>
            </w:r>
            <w:proofErr w:type="spellEnd"/>
            <w:r>
              <w:t xml:space="preserve"> </w:t>
            </w:r>
            <w:proofErr w:type="spellStart"/>
            <w:r>
              <w:lastRenderedPageBreak/>
              <w:t>ūkio</w:t>
            </w:r>
            <w:proofErr w:type="spellEnd"/>
            <w:r>
              <w:t xml:space="preserve"> </w:t>
            </w:r>
            <w:proofErr w:type="spellStart"/>
            <w:r>
              <w:t>sektorių</w:t>
            </w:r>
            <w:proofErr w:type="spellEnd"/>
            <w:r>
              <w:t xml:space="preserve"> </w:t>
            </w:r>
            <w:proofErr w:type="spellStart"/>
            <w:r>
              <w:t>dalimi</w:t>
            </w:r>
            <w:proofErr w:type="spellEnd"/>
            <w:r>
              <w:t xml:space="preserve">, </w:t>
            </w:r>
            <w:proofErr w:type="spellStart"/>
            <w:r>
              <w:t>ar</w:t>
            </w:r>
            <w:proofErr w:type="spellEnd"/>
            <w:r>
              <w:t xml:space="preserve"> </w:t>
            </w:r>
            <w:proofErr w:type="spellStart"/>
            <w:r>
              <w:t>yra</w:t>
            </w:r>
            <w:proofErr w:type="spellEnd"/>
            <w:r>
              <w:t xml:space="preserve"> </w:t>
            </w:r>
            <w:proofErr w:type="spellStart"/>
            <w:r>
              <w:t>laikomas</w:t>
            </w:r>
            <w:proofErr w:type="spellEnd"/>
            <w:r>
              <w:t xml:space="preserve"> </w:t>
            </w:r>
            <w:proofErr w:type="spellStart"/>
            <w:r>
              <w:t>esminiu</w:t>
            </w:r>
            <w:proofErr w:type="spellEnd"/>
            <w:r>
              <w:t xml:space="preserve"> </w:t>
            </w:r>
            <w:proofErr w:type="spellStart"/>
            <w:r>
              <w:t>subjektu</w:t>
            </w:r>
            <w:proofErr w:type="spellEnd"/>
            <w:r>
              <w:t>);</w:t>
            </w:r>
          </w:p>
        </w:tc>
        <w:tc>
          <w:tcPr>
            <w:tcW w:w="4518" w:type="dxa"/>
            <w:tcBorders>
              <w:left w:val="single" w:sz="4" w:space="0" w:color="auto"/>
              <w:right w:val="single" w:sz="4" w:space="0" w:color="auto"/>
            </w:tcBorders>
          </w:tcPr>
          <w:p w14:paraId="52C1025A" w14:textId="116E9B69" w:rsidR="002E568E" w:rsidRDefault="002E568E" w:rsidP="002E568E">
            <w:r w:rsidRPr="00342082">
              <w:rPr>
                <w:rFonts w:eastAsia="Calibri"/>
                <w:kern w:val="2"/>
                <w:szCs w:val="24"/>
              </w:rPr>
              <w:lastRenderedPageBreak/>
              <w:t xml:space="preserve">22.2.2.13. The Government of the Republic of Lithuania shall, in accordance with the procedure established by the Law on the Protection of Objects Important to Ensure National Security, adopt a decision confirming that the Contract does not comply with the interests of national security (applicable if the Buyer operates in areas </w:t>
            </w:r>
            <w:r w:rsidRPr="00342082">
              <w:rPr>
                <w:rFonts w:eastAsia="Calibri"/>
                <w:kern w:val="2"/>
                <w:szCs w:val="24"/>
              </w:rPr>
              <w:lastRenderedPageBreak/>
              <w:t>which are considered part of economic sectors strategically important for ensuring national security, or is considered an essential entity);</w:t>
            </w:r>
          </w:p>
        </w:tc>
      </w:tr>
      <w:tr w:rsidR="002E568E" w14:paraId="56643106" w14:textId="77777777" w:rsidTr="00466A6D">
        <w:tc>
          <w:tcPr>
            <w:tcW w:w="4338" w:type="dxa"/>
            <w:tcBorders>
              <w:left w:val="single" w:sz="4" w:space="0" w:color="auto"/>
              <w:right w:val="single" w:sz="4" w:space="0" w:color="auto"/>
            </w:tcBorders>
          </w:tcPr>
          <w:p w14:paraId="53138296" w14:textId="77777777" w:rsidR="002E568E" w:rsidRDefault="002E568E" w:rsidP="002E568E">
            <w:r>
              <w:lastRenderedPageBreak/>
              <w:t>22.2.2.14. </w:t>
            </w:r>
            <w:proofErr w:type="spellStart"/>
            <w:r>
              <w:t>paaiškėja</w:t>
            </w:r>
            <w:proofErr w:type="spellEnd"/>
            <w:r>
              <w:t xml:space="preserve"> VPĮ 37 </w:t>
            </w:r>
            <w:proofErr w:type="spellStart"/>
            <w:r>
              <w:t>straipsnio</w:t>
            </w:r>
            <w:proofErr w:type="spellEnd"/>
            <w:r>
              <w:t xml:space="preserve"> 8 </w:t>
            </w:r>
            <w:proofErr w:type="spellStart"/>
            <w:r>
              <w:t>dalyje</w:t>
            </w:r>
            <w:proofErr w:type="spellEnd"/>
            <w:r>
              <w:t xml:space="preserve"> ir (</w:t>
            </w:r>
            <w:proofErr w:type="spellStart"/>
            <w:r>
              <w:t>ar</w:t>
            </w:r>
            <w:proofErr w:type="spellEnd"/>
            <w:r>
              <w:t>) 47 </w:t>
            </w:r>
            <w:proofErr w:type="spellStart"/>
            <w:r>
              <w:t>straipsnio</w:t>
            </w:r>
            <w:proofErr w:type="spellEnd"/>
            <w:r>
              <w:t xml:space="preserve"> 8 </w:t>
            </w:r>
            <w:proofErr w:type="spellStart"/>
            <w:r>
              <w:t>dalyje</w:t>
            </w:r>
            <w:proofErr w:type="spellEnd"/>
            <w:r>
              <w:t xml:space="preserve"> </w:t>
            </w:r>
            <w:proofErr w:type="spellStart"/>
            <w:r>
              <w:t>nurodytos</w:t>
            </w:r>
            <w:proofErr w:type="spellEnd"/>
            <w:r>
              <w:t xml:space="preserve"> </w:t>
            </w:r>
            <w:proofErr w:type="spellStart"/>
            <w:r>
              <w:t>aplinkybės</w:t>
            </w:r>
            <w:proofErr w:type="spellEnd"/>
            <w:r>
              <w:t>.</w:t>
            </w:r>
          </w:p>
        </w:tc>
        <w:tc>
          <w:tcPr>
            <w:tcW w:w="4518" w:type="dxa"/>
            <w:tcBorders>
              <w:left w:val="single" w:sz="4" w:space="0" w:color="auto"/>
              <w:right w:val="single" w:sz="4" w:space="0" w:color="auto"/>
            </w:tcBorders>
          </w:tcPr>
          <w:p w14:paraId="2E8599A6" w14:textId="2D981024" w:rsidR="002E568E" w:rsidRDefault="002E568E" w:rsidP="002E568E">
            <w:r w:rsidRPr="00342082">
              <w:rPr>
                <w:rFonts w:eastAsia="Calibri"/>
                <w:kern w:val="2"/>
                <w:szCs w:val="24"/>
              </w:rPr>
              <w:t>22.2.2.14. the circumstances specified in Article 37(8) and/or Article 47(8) of the LAW ON PUBLIC PROCUREMENT become clear.</w:t>
            </w:r>
          </w:p>
        </w:tc>
      </w:tr>
      <w:tr w:rsidR="002E568E" w14:paraId="2DA0BDD0" w14:textId="77777777" w:rsidTr="00466A6D">
        <w:tc>
          <w:tcPr>
            <w:tcW w:w="4338" w:type="dxa"/>
            <w:tcBorders>
              <w:left w:val="single" w:sz="4" w:space="0" w:color="auto"/>
              <w:right w:val="single" w:sz="4" w:space="0" w:color="auto"/>
            </w:tcBorders>
          </w:tcPr>
          <w:p w14:paraId="5CB9841A" w14:textId="77777777" w:rsidR="002E568E" w:rsidRDefault="002E568E" w:rsidP="002E568E">
            <w:r>
              <w:t xml:space="preserve">22.2.3. </w:t>
            </w:r>
            <w:proofErr w:type="spellStart"/>
            <w:r>
              <w:t>Sutartis</w:t>
            </w:r>
            <w:proofErr w:type="spellEnd"/>
            <w:r>
              <w:t xml:space="preserve"> </w:t>
            </w:r>
            <w:proofErr w:type="spellStart"/>
            <w:r>
              <w:t>laikoma</w:t>
            </w:r>
            <w:proofErr w:type="spellEnd"/>
            <w:r>
              <w:t xml:space="preserve"> </w:t>
            </w:r>
            <w:proofErr w:type="spellStart"/>
            <w:r>
              <w:t>niekine</w:t>
            </w:r>
            <w:proofErr w:type="spellEnd"/>
            <w:r>
              <w:t xml:space="preserve"> ir </w:t>
            </w:r>
            <w:proofErr w:type="spellStart"/>
            <w:r>
              <w:t>negaliojančia</w:t>
            </w:r>
            <w:proofErr w:type="spellEnd"/>
            <w:r>
              <w:t xml:space="preserve">, </w:t>
            </w:r>
            <w:proofErr w:type="spellStart"/>
            <w:r>
              <w:t>jei</w:t>
            </w:r>
            <w:proofErr w:type="spellEnd"/>
            <w:r>
              <w:t xml:space="preserve"> </w:t>
            </w:r>
            <w:proofErr w:type="spellStart"/>
            <w:r>
              <w:t>nustatoma</w:t>
            </w:r>
            <w:proofErr w:type="spellEnd"/>
            <w:r>
              <w:t xml:space="preserve">, </w:t>
            </w:r>
            <w:proofErr w:type="spellStart"/>
            <w:r>
              <w:t>kad</w:t>
            </w:r>
            <w:proofErr w:type="spellEnd"/>
            <w:r>
              <w:t xml:space="preserve"> </w:t>
            </w:r>
            <w:proofErr w:type="spellStart"/>
            <w:r>
              <w:t>Sutarties</w:t>
            </w:r>
            <w:proofErr w:type="spellEnd"/>
            <w:r>
              <w:t xml:space="preserve"> </w:t>
            </w:r>
            <w:proofErr w:type="spellStart"/>
            <w:r>
              <w:t>vykdymas</w:t>
            </w:r>
            <w:proofErr w:type="spellEnd"/>
            <w:r>
              <w:t xml:space="preserve"> </w:t>
            </w:r>
            <w:proofErr w:type="spellStart"/>
            <w:r>
              <w:t>prieštarauja</w:t>
            </w:r>
            <w:proofErr w:type="spellEnd"/>
            <w:r>
              <w:t xml:space="preserve"> Lietuvos </w:t>
            </w:r>
            <w:proofErr w:type="spellStart"/>
            <w:r>
              <w:t>Respublikoje</w:t>
            </w:r>
            <w:proofErr w:type="spellEnd"/>
            <w:r>
              <w:t xml:space="preserve"> </w:t>
            </w:r>
            <w:proofErr w:type="spellStart"/>
            <w:r>
              <w:t>įgyvendinamoms</w:t>
            </w:r>
            <w:proofErr w:type="spellEnd"/>
            <w:r>
              <w:t xml:space="preserve"> </w:t>
            </w:r>
            <w:proofErr w:type="spellStart"/>
            <w:r>
              <w:t>privalomoms</w:t>
            </w:r>
            <w:proofErr w:type="spellEnd"/>
            <w:r>
              <w:t xml:space="preserve"> </w:t>
            </w:r>
            <w:proofErr w:type="spellStart"/>
            <w:r>
              <w:t>tarptautinėms</w:t>
            </w:r>
            <w:proofErr w:type="spellEnd"/>
            <w:r>
              <w:t xml:space="preserve"> </w:t>
            </w:r>
            <w:proofErr w:type="spellStart"/>
            <w:r>
              <w:t>sankcijoms</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Sankcijų</w:t>
            </w:r>
            <w:proofErr w:type="spellEnd"/>
            <w:r>
              <w:t xml:space="preserve"> </w:t>
            </w:r>
            <w:proofErr w:type="spellStart"/>
            <w:r>
              <w:t>įstatyme</w:t>
            </w:r>
            <w:proofErr w:type="spellEnd"/>
            <w:r>
              <w:t xml:space="preserve"> ir </w:t>
            </w:r>
            <w:proofErr w:type="spellStart"/>
            <w:r>
              <w:t>kituose</w:t>
            </w:r>
            <w:proofErr w:type="spellEnd"/>
            <w:r>
              <w:t xml:space="preserve"> </w:t>
            </w:r>
            <w:proofErr w:type="spellStart"/>
            <w:r>
              <w:t>tarptautiniuose</w:t>
            </w:r>
            <w:proofErr w:type="spellEnd"/>
            <w:r>
              <w:t xml:space="preserve">, Europos Sąjungos ir Lietuvos </w:t>
            </w:r>
            <w:proofErr w:type="spellStart"/>
            <w:r>
              <w:t>Respublikos</w:t>
            </w:r>
            <w:proofErr w:type="spellEnd"/>
            <w:r>
              <w:t xml:space="preserve"> </w:t>
            </w:r>
            <w:proofErr w:type="spellStart"/>
            <w:r>
              <w:t>teisės</w:t>
            </w:r>
            <w:proofErr w:type="spellEnd"/>
            <w:r>
              <w:t xml:space="preserve"> </w:t>
            </w:r>
            <w:proofErr w:type="spellStart"/>
            <w:r>
              <w:t>aktuose</w:t>
            </w:r>
            <w:proofErr w:type="spellEnd"/>
            <w:r>
              <w:t xml:space="preserve"> (bent </w:t>
            </w:r>
            <w:proofErr w:type="spellStart"/>
            <w:r>
              <w:t>vienai</w:t>
            </w:r>
            <w:proofErr w:type="spellEnd"/>
            <w:r>
              <w:t xml:space="preserve"> </w:t>
            </w:r>
            <w:proofErr w:type="spellStart"/>
            <w:r>
              <w:t>iš</w:t>
            </w:r>
            <w:proofErr w:type="spellEnd"/>
            <w:r>
              <w:t xml:space="preserve"> </w:t>
            </w:r>
            <w:proofErr w:type="spellStart"/>
            <w:r>
              <w:t>taikomų</w:t>
            </w:r>
            <w:proofErr w:type="spellEnd"/>
            <w:r>
              <w:t xml:space="preserve"> </w:t>
            </w:r>
            <w:proofErr w:type="spellStart"/>
            <w:r>
              <w:t>sankcijų</w:t>
            </w:r>
            <w:proofErr w:type="spellEnd"/>
            <w:r>
              <w:t xml:space="preserve">). </w:t>
            </w:r>
            <w:proofErr w:type="spellStart"/>
            <w:r>
              <w:t>Sutarties</w:t>
            </w:r>
            <w:proofErr w:type="spellEnd"/>
            <w:r>
              <w:t xml:space="preserve"> </w:t>
            </w:r>
            <w:proofErr w:type="spellStart"/>
            <w:r>
              <w:t>negaliojimo</w:t>
            </w:r>
            <w:proofErr w:type="spellEnd"/>
            <w:r>
              <w:t xml:space="preserve"> </w:t>
            </w:r>
            <w:proofErr w:type="spellStart"/>
            <w:r>
              <w:t>momentas</w:t>
            </w:r>
            <w:proofErr w:type="spellEnd"/>
            <w:r>
              <w:t xml:space="preserve"> </w:t>
            </w:r>
            <w:proofErr w:type="spellStart"/>
            <w:r>
              <w:t>nustatomas</w:t>
            </w:r>
            <w:proofErr w:type="spellEnd"/>
            <w:r>
              <w:t xml:space="preserve"> </w:t>
            </w:r>
            <w:proofErr w:type="spellStart"/>
            <w:r>
              <w:t>vadovaujantis</w:t>
            </w:r>
            <w:proofErr w:type="spellEnd"/>
            <w:r>
              <w:t xml:space="preserve"> </w:t>
            </w:r>
            <w:proofErr w:type="spellStart"/>
            <w:r>
              <w:t>minėtu</w:t>
            </w:r>
            <w:proofErr w:type="spellEnd"/>
            <w:r>
              <w:t xml:space="preserve"> </w:t>
            </w:r>
            <w:proofErr w:type="spellStart"/>
            <w:r>
              <w:t>įstatymu</w:t>
            </w:r>
            <w:proofErr w:type="spellEnd"/>
            <w:r>
              <w:t>. </w:t>
            </w:r>
          </w:p>
        </w:tc>
        <w:tc>
          <w:tcPr>
            <w:tcW w:w="4518" w:type="dxa"/>
            <w:tcBorders>
              <w:left w:val="single" w:sz="4" w:space="0" w:color="auto"/>
              <w:right w:val="single" w:sz="4" w:space="0" w:color="auto"/>
            </w:tcBorders>
          </w:tcPr>
          <w:p w14:paraId="540DB9E1" w14:textId="214B37D2" w:rsidR="002E568E" w:rsidRDefault="002E568E" w:rsidP="002E568E">
            <w:r w:rsidRPr="00342082">
              <w:rPr>
                <w:color w:val="000000"/>
                <w:szCs w:val="24"/>
              </w:rPr>
              <w:t>22.2.3. The Contract shall be considered null and void if it is established that the performance of the Contract is contrary to the mandatory international sanctions implemented in the Republic of Lithuania, as defined in the Law on Sanctions and other international, European Union and Republic of Lithuania legal acts (at least one of the applicable sanctions). The moment of invalidity of the contract is determined in accordance with the said law.</w:t>
            </w:r>
          </w:p>
        </w:tc>
      </w:tr>
      <w:tr w:rsidR="002E568E" w14:paraId="6F9014C4" w14:textId="77777777" w:rsidTr="00466A6D">
        <w:tc>
          <w:tcPr>
            <w:tcW w:w="4338" w:type="dxa"/>
            <w:tcBorders>
              <w:left w:val="single" w:sz="4" w:space="0" w:color="auto"/>
              <w:right w:val="single" w:sz="4" w:space="0" w:color="auto"/>
            </w:tcBorders>
          </w:tcPr>
          <w:p w14:paraId="0A9E9C92" w14:textId="77777777" w:rsidR="002E568E" w:rsidRDefault="002E568E" w:rsidP="002E568E">
            <w:r>
              <w:t>22.2.4. </w:t>
            </w:r>
            <w:proofErr w:type="spellStart"/>
            <w:r>
              <w:t>Pirkėjas</w:t>
            </w:r>
            <w:proofErr w:type="spellEnd"/>
            <w:r>
              <w:t xml:space="preserve">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dienas</w:t>
            </w:r>
            <w:proofErr w:type="spellEnd"/>
            <w:r>
              <w:t xml:space="preserve">, </w:t>
            </w:r>
            <w:proofErr w:type="spellStart"/>
            <w:r>
              <w:t>vienašališkai</w:t>
            </w:r>
            <w:proofErr w:type="spellEnd"/>
            <w:r>
              <w:t xml:space="preserve"> </w:t>
            </w:r>
            <w:proofErr w:type="spellStart"/>
            <w:r>
              <w:t>nutraukia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sustabdo</w:t>
            </w:r>
            <w:proofErr w:type="spellEnd"/>
            <w:r>
              <w:t xml:space="preserve"> </w:t>
            </w:r>
            <w:proofErr w:type="spellStart"/>
            <w:r>
              <w:t>jos</w:t>
            </w:r>
            <w:proofErr w:type="spellEnd"/>
            <w:r>
              <w:t xml:space="preserve"> </w:t>
            </w:r>
            <w:proofErr w:type="spellStart"/>
            <w:r>
              <w:t>vykdymą</w:t>
            </w:r>
            <w:proofErr w:type="spellEnd"/>
            <w:r>
              <w:t xml:space="preserve"> </w:t>
            </w:r>
            <w:proofErr w:type="spellStart"/>
            <w:r>
              <w:t>privalomų</w:t>
            </w:r>
            <w:proofErr w:type="spellEnd"/>
            <w:r>
              <w:t xml:space="preserve"> </w:t>
            </w:r>
            <w:proofErr w:type="spellStart"/>
            <w:r>
              <w:t>tarptautinių</w:t>
            </w:r>
            <w:proofErr w:type="spellEnd"/>
            <w:r>
              <w:t xml:space="preserve"> </w:t>
            </w:r>
            <w:proofErr w:type="spellStart"/>
            <w:r>
              <w:t>sankcijų</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Sankcijų</w:t>
            </w:r>
            <w:proofErr w:type="spellEnd"/>
            <w:r>
              <w:t xml:space="preserve"> </w:t>
            </w:r>
            <w:proofErr w:type="spellStart"/>
            <w:r>
              <w:t>įstatyme</w:t>
            </w:r>
            <w:proofErr w:type="spellEnd"/>
            <w:r>
              <w:t xml:space="preserve"> ir </w:t>
            </w:r>
            <w:proofErr w:type="spellStart"/>
            <w:r>
              <w:t>kituose</w:t>
            </w:r>
            <w:proofErr w:type="spellEnd"/>
            <w:r>
              <w:t xml:space="preserve"> </w:t>
            </w:r>
            <w:proofErr w:type="spellStart"/>
            <w:r>
              <w:t>tarptautiniuose</w:t>
            </w:r>
            <w:proofErr w:type="spellEnd"/>
            <w:r>
              <w:t xml:space="preserve">, Europos Sąjungos ir Lietuvos </w:t>
            </w:r>
            <w:proofErr w:type="spellStart"/>
            <w:r>
              <w:t>Respublikos</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įgyvendinimo</w:t>
            </w:r>
            <w:proofErr w:type="spellEnd"/>
            <w:r>
              <w:t xml:space="preserve"> </w:t>
            </w:r>
            <w:proofErr w:type="spellStart"/>
            <w:r>
              <w:t>laikotarpiui</w:t>
            </w:r>
            <w:proofErr w:type="spellEnd"/>
            <w:r>
              <w:t xml:space="preserve">, </w:t>
            </w:r>
            <w:proofErr w:type="spellStart"/>
            <w:r>
              <w:t>apie</w:t>
            </w:r>
            <w:proofErr w:type="spellEnd"/>
            <w:r>
              <w:t xml:space="preserve"> tai </w:t>
            </w:r>
            <w:proofErr w:type="spellStart"/>
            <w:r>
              <w:t>įspėjęs</w:t>
            </w:r>
            <w:proofErr w:type="spellEnd"/>
            <w:r>
              <w:t xml:space="preserve"> </w:t>
            </w:r>
            <w:proofErr w:type="spellStart"/>
            <w:r>
              <w:t>Tiekėją</w:t>
            </w:r>
            <w:proofErr w:type="spellEnd"/>
            <w:r>
              <w:t xml:space="preserve"> </w:t>
            </w:r>
            <w:proofErr w:type="spellStart"/>
            <w:r>
              <w:t>raštu</w:t>
            </w:r>
            <w:proofErr w:type="spellEnd"/>
            <w:r>
              <w:t xml:space="preserve">, </w:t>
            </w:r>
            <w:proofErr w:type="spellStart"/>
            <w:r>
              <w:t>jei</w:t>
            </w:r>
            <w:proofErr w:type="spellEnd"/>
            <w:r>
              <w:t xml:space="preserve"> </w:t>
            </w:r>
            <w:proofErr w:type="spellStart"/>
            <w:r>
              <w:t>Sutartis</w:t>
            </w:r>
            <w:proofErr w:type="spellEnd"/>
            <w:r>
              <w:t xml:space="preserve"> </w:t>
            </w:r>
            <w:proofErr w:type="spellStart"/>
            <w:r>
              <w:t>įsigaliojo</w:t>
            </w:r>
            <w:proofErr w:type="spellEnd"/>
            <w:r>
              <w:t xml:space="preserve"> </w:t>
            </w:r>
            <w:proofErr w:type="spellStart"/>
            <w:r>
              <w:t>iki</w:t>
            </w:r>
            <w:proofErr w:type="spellEnd"/>
            <w:r>
              <w:t xml:space="preserve"> </w:t>
            </w:r>
            <w:proofErr w:type="spellStart"/>
            <w:r>
              <w:t>šių</w:t>
            </w:r>
            <w:proofErr w:type="spellEnd"/>
            <w:r>
              <w:t xml:space="preserve"> </w:t>
            </w:r>
            <w:proofErr w:type="spellStart"/>
            <w:r>
              <w:t>tarptautinių</w:t>
            </w:r>
            <w:proofErr w:type="spellEnd"/>
            <w:r>
              <w:t xml:space="preserve"> </w:t>
            </w:r>
            <w:proofErr w:type="spellStart"/>
            <w:r>
              <w:t>sankcijų</w:t>
            </w:r>
            <w:proofErr w:type="spellEnd"/>
            <w:r>
              <w:t xml:space="preserve"> Lietuvos </w:t>
            </w:r>
            <w:proofErr w:type="spellStart"/>
            <w:r>
              <w:t>Respublikoje</w:t>
            </w:r>
            <w:proofErr w:type="spellEnd"/>
            <w:r>
              <w:t xml:space="preserve"> </w:t>
            </w:r>
            <w:proofErr w:type="spellStart"/>
            <w:r>
              <w:t>įgyvendinimo</w:t>
            </w:r>
            <w:proofErr w:type="spellEnd"/>
            <w:r>
              <w:t xml:space="preserve"> </w:t>
            </w:r>
            <w:proofErr w:type="spellStart"/>
            <w:r>
              <w:t>nustatymo</w:t>
            </w:r>
            <w:proofErr w:type="spellEnd"/>
            <w:r>
              <w:t xml:space="preserve">. </w:t>
            </w:r>
            <w:proofErr w:type="spellStart"/>
            <w:r>
              <w:t>Draudžiama</w:t>
            </w:r>
            <w:proofErr w:type="spellEnd"/>
            <w:r>
              <w:t xml:space="preserve"> </w:t>
            </w:r>
            <w:proofErr w:type="spellStart"/>
            <w:r>
              <w:t>prisiimti</w:t>
            </w:r>
            <w:proofErr w:type="spellEnd"/>
            <w:r>
              <w:t xml:space="preserve"> </w:t>
            </w:r>
            <w:proofErr w:type="spellStart"/>
            <w:r>
              <w:t>naujas</w:t>
            </w:r>
            <w:proofErr w:type="spellEnd"/>
            <w:r>
              <w:t xml:space="preserve"> </w:t>
            </w:r>
            <w:proofErr w:type="spellStart"/>
            <w:r>
              <w:t>prievoles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kurių</w:t>
            </w:r>
            <w:proofErr w:type="spellEnd"/>
            <w:r>
              <w:t xml:space="preserve"> </w:t>
            </w:r>
            <w:proofErr w:type="spellStart"/>
            <w:r>
              <w:t>vykdymas</w:t>
            </w:r>
            <w:proofErr w:type="spellEnd"/>
            <w:r>
              <w:t xml:space="preserve"> </w:t>
            </w:r>
            <w:proofErr w:type="spellStart"/>
            <w:r>
              <w:t>prieštarautų</w:t>
            </w:r>
            <w:proofErr w:type="spellEnd"/>
            <w:r>
              <w:t xml:space="preserve"> Lietuvos </w:t>
            </w:r>
            <w:proofErr w:type="spellStart"/>
            <w:r>
              <w:t>Respublikoje</w:t>
            </w:r>
            <w:proofErr w:type="spellEnd"/>
            <w:r>
              <w:t xml:space="preserve"> </w:t>
            </w:r>
            <w:proofErr w:type="spellStart"/>
            <w:r>
              <w:t>įgyvendinamoms</w:t>
            </w:r>
            <w:proofErr w:type="spellEnd"/>
            <w:r>
              <w:t xml:space="preserve"> </w:t>
            </w:r>
            <w:proofErr w:type="spellStart"/>
            <w:r>
              <w:t>tarptautinėms</w:t>
            </w:r>
            <w:proofErr w:type="spellEnd"/>
            <w:r>
              <w:t xml:space="preserve"> </w:t>
            </w:r>
            <w:proofErr w:type="spellStart"/>
            <w:r>
              <w:t>sankcijoms</w:t>
            </w:r>
            <w:proofErr w:type="spellEnd"/>
            <w:r>
              <w:t>. </w:t>
            </w:r>
          </w:p>
        </w:tc>
        <w:tc>
          <w:tcPr>
            <w:tcW w:w="4518" w:type="dxa"/>
            <w:tcBorders>
              <w:left w:val="single" w:sz="4" w:space="0" w:color="auto"/>
              <w:right w:val="single" w:sz="4" w:space="0" w:color="auto"/>
            </w:tcBorders>
          </w:tcPr>
          <w:p w14:paraId="01E955E0" w14:textId="3E18952D" w:rsidR="002E568E" w:rsidRDefault="002E568E" w:rsidP="002E568E">
            <w:r w:rsidRPr="00342082">
              <w:rPr>
                <w:color w:val="000000"/>
                <w:szCs w:val="24"/>
              </w:rPr>
              <w:t>22.2.4. The Buyer shall immediately, but not later than within 5 (five) days, unilaterally terminate the Contract or suspend its execution for the period of implementation of mandatory international sanctions, as defined in the Law on Sanctions and other international, European Union and Republic of Lithuania legal acts, after notifying the Supplier thereof in writing, if the Contract entered into force before the establishment of the implementation of these international sanctions in the Republic of Lithuania. It is prohibited to assume new obligations under the Treaty, the fulfilment of which would be contrary to the international sanctions implemented in the Republic of Lithuania.</w:t>
            </w:r>
          </w:p>
        </w:tc>
      </w:tr>
      <w:tr w:rsidR="002E568E" w14:paraId="1FBC32CC" w14:textId="77777777" w:rsidTr="00466A6D">
        <w:tc>
          <w:tcPr>
            <w:tcW w:w="4338" w:type="dxa"/>
            <w:tcBorders>
              <w:left w:val="single" w:sz="4" w:space="0" w:color="auto"/>
              <w:right w:val="single" w:sz="4" w:space="0" w:color="auto"/>
            </w:tcBorders>
          </w:tcPr>
          <w:p w14:paraId="05798B5C" w14:textId="77777777" w:rsidR="002E568E" w:rsidRDefault="002E568E" w:rsidP="002E568E">
            <w:r>
              <w:t xml:space="preserve">22.2.5. Jei </w:t>
            </w:r>
            <w:proofErr w:type="spellStart"/>
            <w:r>
              <w:t>Sutartis</w:t>
            </w:r>
            <w:proofErr w:type="spellEnd"/>
            <w:r>
              <w:t xml:space="preserve"> </w:t>
            </w:r>
            <w:proofErr w:type="spellStart"/>
            <w:r>
              <w:t>nutraukiama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ar</w:t>
            </w:r>
            <w:proofErr w:type="spellEnd"/>
            <w:r>
              <w:t xml:space="preserve"> </w:t>
            </w:r>
            <w:proofErr w:type="spellStart"/>
            <w:r>
              <w:t>Tiekėjui</w:t>
            </w:r>
            <w:proofErr w:type="spellEnd"/>
            <w:r>
              <w:t xml:space="preserve"> </w:t>
            </w:r>
            <w:proofErr w:type="spellStart"/>
            <w:r>
              <w:t>nepagrįstai</w:t>
            </w:r>
            <w:proofErr w:type="spellEnd"/>
            <w:r>
              <w:t xml:space="preserve"> </w:t>
            </w:r>
            <w:proofErr w:type="spellStart"/>
            <w:r>
              <w:t>nutraukus</w:t>
            </w:r>
            <w:proofErr w:type="spellEnd"/>
            <w:r>
              <w:t xml:space="preserve"> </w:t>
            </w:r>
            <w:proofErr w:type="spellStart"/>
            <w:r>
              <w:t>Sutarties</w:t>
            </w:r>
            <w:proofErr w:type="spellEnd"/>
            <w:r>
              <w:t xml:space="preserve"> </w:t>
            </w:r>
            <w:proofErr w:type="spellStart"/>
            <w:r>
              <w:t>vykdymą</w:t>
            </w:r>
            <w:proofErr w:type="spellEnd"/>
            <w:r>
              <w:t xml:space="preserve"> ne </w:t>
            </w:r>
            <w:proofErr w:type="spellStart"/>
            <w:r>
              <w:t>Sutartyje</w:t>
            </w:r>
            <w:proofErr w:type="spellEnd"/>
            <w:r>
              <w:t xml:space="preserve"> </w:t>
            </w:r>
            <w:proofErr w:type="spellStart"/>
            <w:r>
              <w:t>nustatyta</w:t>
            </w:r>
            <w:proofErr w:type="spellEnd"/>
            <w:r>
              <w:t xml:space="preserve"> </w:t>
            </w:r>
            <w:proofErr w:type="spellStart"/>
            <w:r>
              <w:t>tvarka</w:t>
            </w:r>
            <w:proofErr w:type="spellEnd"/>
            <w:r>
              <w:t xml:space="preserve">, ir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nėra</w:t>
            </w:r>
            <w:proofErr w:type="spellEnd"/>
            <w:r>
              <w:t xml:space="preserve"> </w:t>
            </w:r>
            <w:proofErr w:type="spellStart"/>
            <w:r>
              <w:t>numatyta</w:t>
            </w:r>
            <w:proofErr w:type="spellEnd"/>
            <w:r>
              <w:t xml:space="preserve">, </w:t>
            </w:r>
            <w:proofErr w:type="spellStart"/>
            <w:r>
              <w:t>kad</w:t>
            </w:r>
            <w:proofErr w:type="spellEnd"/>
            <w:r>
              <w:t xml:space="preserve"> </w:t>
            </w:r>
            <w:proofErr w:type="spellStart"/>
            <w:r>
              <w:t>tinkamas</w:t>
            </w:r>
            <w:proofErr w:type="spellEnd"/>
            <w:r>
              <w:t xml:space="preserve"> </w:t>
            </w:r>
            <w:proofErr w:type="spellStart"/>
            <w:r>
              <w:t>Sutarties</w:t>
            </w:r>
            <w:proofErr w:type="spellEnd"/>
            <w:r>
              <w:t xml:space="preserve"> </w:t>
            </w:r>
            <w:proofErr w:type="spellStart"/>
            <w:r>
              <w:t>įvykdymas</w:t>
            </w:r>
            <w:proofErr w:type="spellEnd"/>
            <w:r>
              <w:t xml:space="preserve"> </w:t>
            </w:r>
            <w:proofErr w:type="spellStart"/>
            <w:r>
              <w:t>yra</w:t>
            </w:r>
            <w:proofErr w:type="spellEnd"/>
            <w:r>
              <w:t xml:space="preserve"> </w:t>
            </w:r>
            <w:proofErr w:type="spellStart"/>
            <w:r>
              <w:lastRenderedPageBreak/>
              <w:t>užtikrinamas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baudą</w:t>
            </w:r>
            <w:proofErr w:type="spellEnd"/>
            <w:r>
              <w:t xml:space="preserve"> ir </w:t>
            </w:r>
            <w:proofErr w:type="spellStart"/>
            <w:r>
              <w:t>atlyginti</w:t>
            </w:r>
            <w:proofErr w:type="spellEnd"/>
            <w:r>
              <w:t xml:space="preserve"> </w:t>
            </w:r>
            <w:proofErr w:type="spellStart"/>
            <w:r>
              <w:t>nuostolius</w:t>
            </w:r>
            <w:proofErr w:type="spellEnd"/>
            <w:r>
              <w:t xml:space="preserve">, </w:t>
            </w:r>
            <w:proofErr w:type="spellStart"/>
            <w:r>
              <w:t>susijusius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nutraukimu</w:t>
            </w:r>
            <w:proofErr w:type="spellEnd"/>
            <w:r>
              <w:t xml:space="preserve">.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numatyta</w:t>
            </w:r>
            <w:proofErr w:type="spellEnd"/>
            <w:r>
              <w:t xml:space="preserve">, </w:t>
            </w:r>
            <w:proofErr w:type="spellStart"/>
            <w:r>
              <w:t>kad</w:t>
            </w:r>
            <w:proofErr w:type="spellEnd"/>
            <w:r>
              <w:t xml:space="preserve"> </w:t>
            </w:r>
            <w:proofErr w:type="spellStart"/>
            <w:r>
              <w:t>tinkamas</w:t>
            </w:r>
            <w:proofErr w:type="spellEnd"/>
            <w:r>
              <w:t xml:space="preserve"> </w:t>
            </w:r>
            <w:proofErr w:type="spellStart"/>
            <w:r>
              <w:t>Sutarties</w:t>
            </w:r>
            <w:proofErr w:type="spellEnd"/>
            <w:r>
              <w:t xml:space="preserve"> </w:t>
            </w:r>
            <w:proofErr w:type="spellStart"/>
            <w:r>
              <w:t>įvykdymas</w:t>
            </w:r>
            <w:proofErr w:type="spellEnd"/>
            <w:r>
              <w:t xml:space="preserve"> </w:t>
            </w:r>
            <w:proofErr w:type="spellStart"/>
            <w:r>
              <w:t>yra</w:t>
            </w:r>
            <w:proofErr w:type="spellEnd"/>
            <w:r>
              <w:t xml:space="preserve"> </w:t>
            </w:r>
            <w:proofErr w:type="spellStart"/>
            <w:r>
              <w:t>užtikrinamas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Pirkėjui</w:t>
            </w:r>
            <w:proofErr w:type="spellEnd"/>
            <w:r>
              <w:t xml:space="preserve"> </w:t>
            </w:r>
            <w:proofErr w:type="spellStart"/>
            <w:r>
              <w:t>sumokėti</w:t>
            </w:r>
            <w:proofErr w:type="spellEnd"/>
            <w:r>
              <w:t xml:space="preserve"> </w:t>
            </w:r>
            <w:proofErr w:type="spellStart"/>
            <w:r>
              <w:t>likusią</w:t>
            </w:r>
            <w:proofErr w:type="spellEnd"/>
            <w:r>
              <w:t xml:space="preserve"> </w:t>
            </w:r>
            <w:proofErr w:type="spellStart"/>
            <w:r>
              <w:t>dalį</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baudos</w:t>
            </w:r>
            <w:proofErr w:type="spellEnd"/>
            <w:r>
              <w:t xml:space="preserve"> ir </w:t>
            </w:r>
            <w:proofErr w:type="spellStart"/>
            <w:r>
              <w:t>atlyginti</w:t>
            </w:r>
            <w:proofErr w:type="spellEnd"/>
            <w:r>
              <w:t xml:space="preserve"> </w:t>
            </w:r>
            <w:proofErr w:type="spellStart"/>
            <w:r>
              <w:t>nuostolius</w:t>
            </w:r>
            <w:proofErr w:type="spellEnd"/>
            <w:r>
              <w:t xml:space="preserve">, </w:t>
            </w:r>
            <w:proofErr w:type="spellStart"/>
            <w:r>
              <w:t>susijusius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nutraukimu</w:t>
            </w:r>
            <w:proofErr w:type="spellEnd"/>
            <w:r>
              <w:t xml:space="preserve">, </w:t>
            </w:r>
            <w:proofErr w:type="spellStart"/>
            <w:r>
              <w:t>kiek</w:t>
            </w:r>
            <w:proofErr w:type="spellEnd"/>
            <w:r>
              <w:t xml:space="preserve"> </w:t>
            </w:r>
            <w:proofErr w:type="spellStart"/>
            <w:r>
              <w:t>jų</w:t>
            </w:r>
            <w:proofErr w:type="spellEnd"/>
            <w:r>
              <w:t xml:space="preserve"> </w:t>
            </w:r>
            <w:proofErr w:type="spellStart"/>
            <w:r>
              <w:t>nepadengia</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Pirkėjui</w:t>
            </w:r>
            <w:proofErr w:type="spellEnd"/>
            <w:r>
              <w:t xml:space="preserve"> </w:t>
            </w:r>
            <w:proofErr w:type="spellStart"/>
            <w:r>
              <w:t>pareiškus</w:t>
            </w:r>
            <w:proofErr w:type="spellEnd"/>
            <w:r>
              <w:t xml:space="preserve"> </w:t>
            </w:r>
            <w:proofErr w:type="spellStart"/>
            <w:r>
              <w:t>reikalavimą</w:t>
            </w:r>
            <w:proofErr w:type="spellEnd"/>
            <w:r>
              <w:t xml:space="preserve"> </w:t>
            </w:r>
            <w:proofErr w:type="spellStart"/>
            <w:r>
              <w:t>atlyginti</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baudos</w:t>
            </w:r>
            <w:proofErr w:type="spellEnd"/>
            <w:r>
              <w:t xml:space="preserve"> </w:t>
            </w:r>
            <w:proofErr w:type="spellStart"/>
            <w:r>
              <w:t>suma</w:t>
            </w:r>
            <w:proofErr w:type="spellEnd"/>
            <w:r>
              <w:t xml:space="preserve"> </w:t>
            </w:r>
            <w:proofErr w:type="spellStart"/>
            <w:r>
              <w:t>įskaitoma</w:t>
            </w:r>
            <w:proofErr w:type="spellEnd"/>
            <w:r>
              <w:t xml:space="preserve"> į </w:t>
            </w:r>
            <w:proofErr w:type="spellStart"/>
            <w:r>
              <w:t>nuostolių</w:t>
            </w:r>
            <w:proofErr w:type="spellEnd"/>
            <w:r>
              <w:t xml:space="preserve"> </w:t>
            </w:r>
            <w:proofErr w:type="spellStart"/>
            <w:r>
              <w:t>atlyginimą</w:t>
            </w:r>
            <w:proofErr w:type="spellEnd"/>
            <w:r>
              <w:t>. </w:t>
            </w:r>
          </w:p>
        </w:tc>
        <w:tc>
          <w:tcPr>
            <w:tcW w:w="4518" w:type="dxa"/>
            <w:tcBorders>
              <w:left w:val="single" w:sz="4" w:space="0" w:color="auto"/>
              <w:right w:val="single" w:sz="4" w:space="0" w:color="auto"/>
            </w:tcBorders>
          </w:tcPr>
          <w:p w14:paraId="22E3FF0C" w14:textId="6BAB9CA2" w:rsidR="002E568E" w:rsidRDefault="002E568E" w:rsidP="002E568E">
            <w:r w:rsidRPr="00342082">
              <w:rPr>
                <w:color w:val="000000"/>
                <w:szCs w:val="24"/>
              </w:rPr>
              <w:lastRenderedPageBreak/>
              <w:t xml:space="preserve">22.2.5. If the Contract is terminated due to a material breach of the Contract by the Supplier or if the Supplier unreasonably terminates the performance of the Contract outside the procedure established in the Contract, and if the Special Terms and </w:t>
            </w:r>
            <w:r w:rsidRPr="00342082">
              <w:rPr>
                <w:color w:val="000000"/>
                <w:szCs w:val="24"/>
              </w:rPr>
              <w:lastRenderedPageBreak/>
              <w:t>Conditions do not provide that the proper performance of the Contract is ensured by ensuring the performance of the Contract, the Supplier undertakes to pay the Buyer a fine in the amount specified in the Special Terms and Conditions and compensate for the losses related to the termination of the Contract. If the Special Terms and Conditions provide that the proper performance of the Contract is ensured by ensuring the performance of the Contract, the Supplier undertakes to pay the Buyer the remaining part of the penalty in the amount specified in the Special Terms and Conditions and to compensate for the losses related to the termination of the Contract to the extent that they are not covered by the performance assurance of the Contract. If the buyer makes a claim for compensation for the losses incurred, the amount of the fine is credited to the damages.</w:t>
            </w:r>
          </w:p>
        </w:tc>
      </w:tr>
      <w:tr w:rsidR="002E568E" w14:paraId="6CF1D4F7" w14:textId="77777777" w:rsidTr="00466A6D">
        <w:tc>
          <w:tcPr>
            <w:tcW w:w="4338" w:type="dxa"/>
            <w:tcBorders>
              <w:left w:val="single" w:sz="4" w:space="0" w:color="auto"/>
              <w:right w:val="single" w:sz="4" w:space="0" w:color="auto"/>
            </w:tcBorders>
          </w:tcPr>
          <w:p w14:paraId="11F581DF" w14:textId="77777777" w:rsidR="002E568E" w:rsidRDefault="002E568E" w:rsidP="002E568E">
            <w:r>
              <w:lastRenderedPageBreak/>
              <w:t>22.2.6. 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ir </w:t>
            </w:r>
            <w:proofErr w:type="spellStart"/>
            <w:r>
              <w:t>kitais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jei</w:t>
            </w:r>
            <w:proofErr w:type="spellEnd"/>
            <w:r>
              <w:t xml:space="preserve"> </w:t>
            </w:r>
            <w:proofErr w:type="spellStart"/>
            <w:r>
              <w:t>taikoma</w:t>
            </w:r>
            <w:proofErr w:type="spellEnd"/>
            <w:r>
              <w:t xml:space="preserve">) ir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įtvirtintais</w:t>
            </w:r>
            <w:proofErr w:type="spellEnd"/>
            <w:r>
              <w:t xml:space="preserve"> </w:t>
            </w:r>
            <w:proofErr w:type="spellStart"/>
            <w:r>
              <w:t>atvejais</w:t>
            </w:r>
            <w:proofErr w:type="spellEnd"/>
            <w:r>
              <w:t>. </w:t>
            </w:r>
          </w:p>
        </w:tc>
        <w:tc>
          <w:tcPr>
            <w:tcW w:w="4518" w:type="dxa"/>
            <w:tcBorders>
              <w:left w:val="single" w:sz="4" w:space="0" w:color="auto"/>
              <w:right w:val="single" w:sz="4" w:space="0" w:color="auto"/>
            </w:tcBorders>
          </w:tcPr>
          <w:p w14:paraId="1283FF9D" w14:textId="1E9A6298" w:rsidR="002E568E" w:rsidRDefault="002E568E" w:rsidP="002E568E">
            <w:r w:rsidRPr="00342082">
              <w:rPr>
                <w:color w:val="000000"/>
                <w:szCs w:val="24"/>
              </w:rPr>
              <w:t>22.2.6. The Buyer has the right to unilaterally terminate the Contract in other cases established in the Special Terms (if applicable) and laws and other legal acts.</w:t>
            </w:r>
          </w:p>
        </w:tc>
      </w:tr>
      <w:tr w:rsidR="002E568E" w14:paraId="2AF2300C" w14:textId="77777777" w:rsidTr="00466A6D">
        <w:tc>
          <w:tcPr>
            <w:tcW w:w="4338" w:type="dxa"/>
            <w:tcBorders>
              <w:left w:val="single" w:sz="4" w:space="0" w:color="auto"/>
              <w:right w:val="single" w:sz="4" w:space="0" w:color="auto"/>
            </w:tcBorders>
          </w:tcPr>
          <w:p w14:paraId="14840B02" w14:textId="77777777" w:rsidR="002E568E" w:rsidRDefault="002E568E" w:rsidP="002E568E">
            <w:r>
              <w:t>22.2.7. </w:t>
            </w:r>
            <w:proofErr w:type="spellStart"/>
            <w:r>
              <w:t>Sutartis</w:t>
            </w:r>
            <w:proofErr w:type="spellEnd"/>
            <w:r>
              <w:t xml:space="preserve"> </w:t>
            </w:r>
            <w:proofErr w:type="spellStart"/>
            <w:r>
              <w:t>laikoma</w:t>
            </w:r>
            <w:proofErr w:type="spellEnd"/>
            <w:r>
              <w:t xml:space="preserve"> </w:t>
            </w:r>
            <w:proofErr w:type="spellStart"/>
            <w:r>
              <w:t>nutraukta</w:t>
            </w:r>
            <w:proofErr w:type="spellEnd"/>
            <w:r>
              <w:t xml:space="preserve"> </w:t>
            </w:r>
            <w:proofErr w:type="spellStart"/>
            <w:r>
              <w:t>kitą</w:t>
            </w:r>
            <w:proofErr w:type="spellEnd"/>
            <w:r>
              <w:t xml:space="preserve"> </w:t>
            </w:r>
            <w:proofErr w:type="spellStart"/>
            <w:r>
              <w:t>dieną</w:t>
            </w:r>
            <w:proofErr w:type="spellEnd"/>
            <w:r>
              <w:t xml:space="preserve"> po to, kai </w:t>
            </w:r>
            <w:proofErr w:type="spellStart"/>
            <w:r>
              <w:t>pasibaigia</w:t>
            </w:r>
            <w:proofErr w:type="spellEnd"/>
            <w:r>
              <w:t xml:space="preserve"> </w:t>
            </w:r>
            <w:proofErr w:type="spellStart"/>
            <w:r>
              <w:t>įspėjimo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terminas</w:t>
            </w:r>
            <w:proofErr w:type="spellEnd"/>
            <w:r>
              <w:t>.  </w:t>
            </w:r>
          </w:p>
        </w:tc>
        <w:tc>
          <w:tcPr>
            <w:tcW w:w="4518" w:type="dxa"/>
            <w:tcBorders>
              <w:left w:val="single" w:sz="4" w:space="0" w:color="auto"/>
              <w:right w:val="single" w:sz="4" w:space="0" w:color="auto"/>
            </w:tcBorders>
          </w:tcPr>
          <w:p w14:paraId="28A70832" w14:textId="5BEB547F" w:rsidR="002E568E" w:rsidRDefault="002E568E" w:rsidP="002E568E">
            <w:r w:rsidRPr="00342082">
              <w:rPr>
                <w:color w:val="000000"/>
                <w:szCs w:val="24"/>
              </w:rPr>
              <w:t>22.2.7. The Contract shall be deemed terminated on the day following the expiry of the notice period for the termination of the Contract.</w:t>
            </w:r>
          </w:p>
        </w:tc>
      </w:tr>
      <w:tr w:rsidR="002E568E" w14:paraId="7D3D886D" w14:textId="77777777" w:rsidTr="00466A6D">
        <w:tc>
          <w:tcPr>
            <w:tcW w:w="4338" w:type="dxa"/>
            <w:tcBorders>
              <w:left w:val="single" w:sz="4" w:space="0" w:color="auto"/>
              <w:right w:val="single" w:sz="4" w:space="0" w:color="auto"/>
            </w:tcBorders>
          </w:tcPr>
          <w:p w14:paraId="2829F395" w14:textId="77777777" w:rsidR="002E568E" w:rsidRDefault="002E568E" w:rsidP="002E568E">
            <w:r>
              <w:t xml:space="preserve">22.2.8. Tais </w:t>
            </w:r>
            <w:proofErr w:type="spellStart"/>
            <w:r>
              <w:t>atvejais</w:t>
            </w:r>
            <w:proofErr w:type="spellEnd"/>
            <w:r>
              <w:t xml:space="preserve">, kai </w:t>
            </w:r>
            <w:proofErr w:type="spellStart"/>
            <w:r>
              <w:t>Tiekėjas</w:t>
            </w:r>
            <w:proofErr w:type="spellEnd"/>
            <w:r>
              <w:t xml:space="preserve"> </w:t>
            </w:r>
            <w:proofErr w:type="spellStart"/>
            <w:r>
              <w:t>pašalina</w:t>
            </w:r>
            <w:proofErr w:type="spellEnd"/>
            <w:r>
              <w:t xml:space="preserve"> </w:t>
            </w:r>
            <w:proofErr w:type="spellStart"/>
            <w:r>
              <w:t>pažeidimą</w:t>
            </w:r>
            <w:proofErr w:type="spellEnd"/>
            <w:r>
              <w:t xml:space="preserve"> </w:t>
            </w:r>
            <w:proofErr w:type="spellStart"/>
            <w:r>
              <w:t>ar</w:t>
            </w:r>
            <w:proofErr w:type="spellEnd"/>
            <w:r>
              <w:t xml:space="preserve"> </w:t>
            </w:r>
            <w:proofErr w:type="spellStart"/>
            <w:r>
              <w:t>išnyksta</w:t>
            </w:r>
            <w:proofErr w:type="spellEnd"/>
            <w:r>
              <w:t xml:space="preserve"> </w:t>
            </w:r>
            <w:proofErr w:type="spellStart"/>
            <w:r>
              <w:t>aplinkybės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xml:space="preserve">, </w:t>
            </w:r>
            <w:proofErr w:type="spellStart"/>
            <w:r>
              <w:t>Sutartis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nutraukiama</w:t>
            </w:r>
            <w:proofErr w:type="spellEnd"/>
            <w:r>
              <w:t xml:space="preserve"> ir </w:t>
            </w:r>
            <w:proofErr w:type="spellStart"/>
            <w:r>
              <w:t>įspėjimas</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netenka</w:t>
            </w:r>
            <w:proofErr w:type="spellEnd"/>
            <w:r>
              <w:t xml:space="preserve"> </w:t>
            </w:r>
            <w:proofErr w:type="spellStart"/>
            <w:r>
              <w:t>galios</w:t>
            </w:r>
            <w:proofErr w:type="spellEnd"/>
            <w:r>
              <w:t xml:space="preserve">, </w:t>
            </w:r>
            <w:proofErr w:type="spellStart"/>
            <w:r>
              <w:t>jei</w:t>
            </w:r>
            <w:proofErr w:type="spellEnd"/>
            <w:r>
              <w:t xml:space="preserve"> </w:t>
            </w:r>
            <w:proofErr w:type="spellStart"/>
            <w:r>
              <w:t>Tiekėjas</w:t>
            </w:r>
            <w:proofErr w:type="spellEnd"/>
            <w:r>
              <w:t xml:space="preserve"> </w:t>
            </w:r>
            <w:proofErr w:type="spellStart"/>
            <w:r>
              <w:t>pateikia</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pažeidimo</w:t>
            </w:r>
            <w:proofErr w:type="spellEnd"/>
            <w:r>
              <w:t xml:space="preserve"> </w:t>
            </w:r>
            <w:proofErr w:type="spellStart"/>
            <w:r>
              <w:t>pašalinimą</w:t>
            </w:r>
            <w:proofErr w:type="spellEnd"/>
            <w:r>
              <w:t xml:space="preserve"> </w:t>
            </w:r>
            <w:proofErr w:type="spellStart"/>
            <w:r>
              <w:t>ar</w:t>
            </w:r>
            <w:proofErr w:type="spellEnd"/>
            <w:r>
              <w:t xml:space="preserve"> </w:t>
            </w:r>
            <w:proofErr w:type="spellStart"/>
            <w:r>
              <w:t>išnykusias</w:t>
            </w:r>
            <w:proofErr w:type="spellEnd"/>
            <w:r>
              <w:t xml:space="preserve"> </w:t>
            </w:r>
            <w:proofErr w:type="spellStart"/>
            <w:r>
              <w:t>aplinkybes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w:t>
            </w:r>
          </w:p>
        </w:tc>
        <w:tc>
          <w:tcPr>
            <w:tcW w:w="4518" w:type="dxa"/>
            <w:tcBorders>
              <w:left w:val="single" w:sz="4" w:space="0" w:color="auto"/>
              <w:right w:val="single" w:sz="4" w:space="0" w:color="auto"/>
            </w:tcBorders>
          </w:tcPr>
          <w:p w14:paraId="6C726FF2" w14:textId="48CD38C6" w:rsidR="002E568E" w:rsidRDefault="002E568E" w:rsidP="002E568E">
            <w:r w:rsidRPr="00342082">
              <w:rPr>
                <w:szCs w:val="24"/>
              </w:rPr>
              <w:t xml:space="preserve">22.2.8. In cases where the Supplier remedies the breach or the circumstances that led to the initiation of the termination procedure cease to exist, the Contract may not be terminated and the notice of termination of the Contract shall cease to be valid if the Supplier </w:t>
            </w:r>
            <w:r w:rsidRPr="00342082">
              <w:rPr>
                <w:rFonts w:eastAsia="Calibri"/>
                <w:kern w:val="2"/>
                <w:szCs w:val="24"/>
              </w:rPr>
              <w:t>provides information about the elimination of the breach or the extinction of circumstances that led to the initiation of the termination procedure</w:t>
            </w:r>
            <w:r w:rsidRPr="00342082">
              <w:rPr>
                <w:szCs w:val="24"/>
              </w:rPr>
              <w:t xml:space="preserve">. </w:t>
            </w:r>
          </w:p>
        </w:tc>
      </w:tr>
      <w:tr w:rsidR="002E568E" w14:paraId="44068135" w14:textId="77777777" w:rsidTr="00466A6D">
        <w:tc>
          <w:tcPr>
            <w:tcW w:w="4338" w:type="dxa"/>
            <w:tcBorders>
              <w:left w:val="single" w:sz="4" w:space="0" w:color="auto"/>
              <w:right w:val="single" w:sz="4" w:space="0" w:color="auto"/>
            </w:tcBorders>
          </w:tcPr>
          <w:p w14:paraId="3CA7C4FE" w14:textId="77777777" w:rsidR="002E568E" w:rsidRDefault="002E568E" w:rsidP="002E568E">
            <w:r w:rsidRPr="00466A6D">
              <w:rPr>
                <w:b/>
                <w:bCs/>
                <w:color w:val="000000"/>
                <w:szCs w:val="24"/>
              </w:rPr>
              <w:t xml:space="preserve">22.3. 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nutraukimas</w:t>
            </w:r>
            <w:proofErr w:type="spellEnd"/>
            <w:r w:rsidRPr="00466A6D">
              <w:rPr>
                <w:b/>
                <w:bCs/>
                <w:color w:val="000000"/>
                <w:szCs w:val="24"/>
              </w:rPr>
              <w:t xml:space="preserve"> </w:t>
            </w:r>
            <w:proofErr w:type="spellStart"/>
            <w:r w:rsidRPr="00466A6D">
              <w:rPr>
                <w:b/>
                <w:bCs/>
                <w:color w:val="000000"/>
                <w:szCs w:val="24"/>
              </w:rPr>
              <w:t>Tiekėjo</w:t>
            </w:r>
            <w:proofErr w:type="spellEnd"/>
            <w:r w:rsidRPr="00466A6D">
              <w:rPr>
                <w:b/>
                <w:bCs/>
                <w:color w:val="000000"/>
                <w:szCs w:val="24"/>
              </w:rPr>
              <w:t xml:space="preserve"> </w:t>
            </w:r>
            <w:proofErr w:type="spellStart"/>
            <w:r w:rsidRPr="00466A6D">
              <w:rPr>
                <w:b/>
                <w:bCs/>
                <w:color w:val="000000"/>
                <w:szCs w:val="24"/>
              </w:rPr>
              <w:t>iniciatyva</w:t>
            </w:r>
            <w:proofErr w:type="spellEnd"/>
          </w:p>
        </w:tc>
        <w:tc>
          <w:tcPr>
            <w:tcW w:w="4518" w:type="dxa"/>
            <w:tcBorders>
              <w:left w:val="single" w:sz="4" w:space="0" w:color="auto"/>
              <w:right w:val="single" w:sz="4" w:space="0" w:color="auto"/>
            </w:tcBorders>
          </w:tcPr>
          <w:p w14:paraId="761358ED" w14:textId="77777777" w:rsidR="002E568E" w:rsidRPr="00466A6D" w:rsidRDefault="002E568E" w:rsidP="002E568E">
            <w:pPr>
              <w:rPr>
                <w:b/>
                <w:bCs/>
                <w:color w:val="000000"/>
                <w:szCs w:val="24"/>
              </w:rPr>
            </w:pPr>
            <w:r>
              <w:rPr>
                <w:b/>
                <w:bCs/>
                <w:color w:val="000000"/>
                <w:szCs w:val="24"/>
              </w:rPr>
              <w:t>22.3. Termination of the Contract at the Supplier's Initiative</w:t>
            </w:r>
          </w:p>
          <w:p w14:paraId="0B3D26CF" w14:textId="6B2E9B93" w:rsidR="002E568E" w:rsidRDefault="002E568E" w:rsidP="002E568E"/>
        </w:tc>
      </w:tr>
      <w:tr w:rsidR="002E568E" w14:paraId="6F59262D" w14:textId="77777777" w:rsidTr="00466A6D">
        <w:tc>
          <w:tcPr>
            <w:tcW w:w="4338" w:type="dxa"/>
            <w:tcBorders>
              <w:left w:val="single" w:sz="4" w:space="0" w:color="auto"/>
              <w:right w:val="single" w:sz="4" w:space="0" w:color="auto"/>
            </w:tcBorders>
          </w:tcPr>
          <w:p w14:paraId="489795F6" w14:textId="77777777" w:rsidR="002E568E" w:rsidRDefault="002E568E" w:rsidP="002E568E">
            <w:r>
              <w:lastRenderedPageBreak/>
              <w:t>22.3.1. 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įspėjęs</w:t>
            </w:r>
            <w:proofErr w:type="spellEnd"/>
            <w:r>
              <w:t xml:space="preserve"> </w:t>
            </w:r>
            <w:proofErr w:type="spellStart"/>
            <w:r>
              <w:t>Pirkėją</w:t>
            </w:r>
            <w:proofErr w:type="spellEnd"/>
            <w:r>
              <w:t xml:space="preserve"> </w:t>
            </w:r>
            <w:proofErr w:type="spellStart"/>
            <w:r>
              <w:t>raštu</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30 (</w:t>
            </w:r>
            <w:proofErr w:type="spellStart"/>
            <w:r>
              <w:t>trisdešimties</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 xml:space="preserve"> </w:t>
            </w:r>
            <w:proofErr w:type="spellStart"/>
            <w:r>
              <w:t>Pirkėjas</w:t>
            </w:r>
            <w:proofErr w:type="spellEnd"/>
            <w:r>
              <w:t xml:space="preserve"> </w:t>
            </w:r>
            <w:proofErr w:type="spellStart"/>
            <w:r>
              <w:t>pažeidžia</w:t>
            </w:r>
            <w:proofErr w:type="spellEnd"/>
            <w:r>
              <w:t xml:space="preserve"> </w:t>
            </w:r>
            <w:proofErr w:type="spellStart"/>
            <w:r>
              <w:t>atsiskaitymo</w:t>
            </w:r>
            <w:proofErr w:type="spellEnd"/>
            <w:r>
              <w:t xml:space="preserve"> </w:t>
            </w:r>
            <w:proofErr w:type="spellStart"/>
            <w:r>
              <w:t>su</w:t>
            </w:r>
            <w:proofErr w:type="spellEnd"/>
            <w:r>
              <w:t xml:space="preserve"> </w:t>
            </w:r>
            <w:proofErr w:type="spellStart"/>
            <w:r>
              <w:t>Tiekėju</w:t>
            </w:r>
            <w:proofErr w:type="spellEnd"/>
            <w:r>
              <w:t xml:space="preserve"> terminus (</w:t>
            </w:r>
            <w:proofErr w:type="spellStart"/>
            <w:r>
              <w:t>išskyrus</w:t>
            </w:r>
            <w:proofErr w:type="spellEnd"/>
            <w:r>
              <w:t xml:space="preserve"> </w:t>
            </w:r>
            <w:proofErr w:type="spellStart"/>
            <w:r>
              <w:t>atvejus</w:t>
            </w:r>
            <w:proofErr w:type="spellEnd"/>
            <w:r>
              <w:t xml:space="preserve">, kai </w:t>
            </w:r>
            <w:proofErr w:type="spellStart"/>
            <w:r>
              <w:t>Pirkėjas</w:t>
            </w:r>
            <w:proofErr w:type="spellEnd"/>
            <w:r>
              <w:t xml:space="preserve"> </w:t>
            </w:r>
            <w:proofErr w:type="spellStart"/>
            <w:r>
              <w:t>naudojasi</w:t>
            </w:r>
            <w:proofErr w:type="spellEnd"/>
            <w:r>
              <w:t xml:space="preserve"> </w:t>
            </w:r>
            <w:proofErr w:type="spellStart"/>
            <w:r>
              <w:t>savo</w:t>
            </w:r>
            <w:proofErr w:type="spellEnd"/>
            <w:r>
              <w:t xml:space="preserve"> </w:t>
            </w:r>
            <w:proofErr w:type="spellStart"/>
            <w:r>
              <w:t>teise</w:t>
            </w:r>
            <w:proofErr w:type="spellEnd"/>
            <w:r>
              <w:t xml:space="preserve"> </w:t>
            </w:r>
            <w:proofErr w:type="spellStart"/>
            <w:r>
              <w:t>sulaikyti</w:t>
            </w:r>
            <w:proofErr w:type="spellEnd"/>
            <w:r>
              <w:t xml:space="preserve"> </w:t>
            </w:r>
            <w:proofErr w:type="spellStart"/>
            <w:r>
              <w:t>mokėjimus</w:t>
            </w:r>
            <w:proofErr w:type="spellEnd"/>
            <w:r>
              <w:t xml:space="preserve">), ir </w:t>
            </w:r>
            <w:proofErr w:type="spellStart"/>
            <w:r>
              <w:t>Pirkėjo</w:t>
            </w:r>
            <w:proofErr w:type="spellEnd"/>
            <w:r>
              <w:t xml:space="preserve"> </w:t>
            </w:r>
            <w:proofErr w:type="spellStart"/>
            <w:r>
              <w:t>skola</w:t>
            </w:r>
            <w:proofErr w:type="spellEnd"/>
            <w:r>
              <w:t xml:space="preserve"> </w:t>
            </w:r>
            <w:proofErr w:type="spellStart"/>
            <w:r>
              <w:t>Tiekėjui</w:t>
            </w:r>
            <w:proofErr w:type="spellEnd"/>
            <w:r>
              <w:t xml:space="preserve"> </w:t>
            </w:r>
            <w:proofErr w:type="spellStart"/>
            <w:r>
              <w:t>viršija</w:t>
            </w:r>
            <w:proofErr w:type="spellEnd"/>
            <w:r>
              <w:t xml:space="preserve"> 20 (</w:t>
            </w:r>
            <w:proofErr w:type="spellStart"/>
            <w:r>
              <w:t>dvidešimt</w:t>
            </w:r>
            <w:proofErr w:type="spellEnd"/>
            <w:r>
              <w:t xml:space="preserve">) proc. </w:t>
            </w:r>
            <w:proofErr w:type="spellStart"/>
            <w:r>
              <w:t>Pradinės</w:t>
            </w:r>
            <w:proofErr w:type="spellEnd"/>
            <w:r>
              <w:t xml:space="preserve"> </w:t>
            </w:r>
            <w:proofErr w:type="spellStart"/>
            <w:r>
              <w:t>sutarties</w:t>
            </w:r>
            <w:proofErr w:type="spellEnd"/>
            <w:r>
              <w:t xml:space="preserve"> </w:t>
            </w:r>
            <w:proofErr w:type="spellStart"/>
            <w:r>
              <w:t>vertės</w:t>
            </w:r>
            <w:proofErr w:type="spellEnd"/>
            <w:r>
              <w:t xml:space="preserve"> ir </w:t>
            </w:r>
            <w:proofErr w:type="spellStart"/>
            <w:r>
              <w:t>Pirkėjas</w:t>
            </w:r>
            <w:proofErr w:type="spellEnd"/>
            <w:r>
              <w:t xml:space="preserve">, </w:t>
            </w:r>
            <w:proofErr w:type="spellStart"/>
            <w:r>
              <w:t>gavęs</w:t>
            </w:r>
            <w:proofErr w:type="spellEnd"/>
            <w:r>
              <w:t xml:space="preserve"> </w:t>
            </w:r>
            <w:proofErr w:type="spellStart"/>
            <w:r>
              <w:t>Tiekėjo</w:t>
            </w:r>
            <w:proofErr w:type="spellEnd"/>
            <w:r>
              <w:t xml:space="preserve"> </w:t>
            </w:r>
            <w:proofErr w:type="spellStart"/>
            <w:r>
              <w:t>pretenziją</w:t>
            </w:r>
            <w:proofErr w:type="spellEnd"/>
            <w:r>
              <w:t>, per 30 (</w:t>
            </w:r>
            <w:proofErr w:type="spellStart"/>
            <w:r>
              <w:t>trisdešimt</w:t>
            </w:r>
            <w:proofErr w:type="spellEnd"/>
            <w:r>
              <w:t xml:space="preserve">) </w:t>
            </w:r>
            <w:proofErr w:type="spellStart"/>
            <w:r>
              <w:t>dienų</w:t>
            </w:r>
            <w:proofErr w:type="spellEnd"/>
            <w:r>
              <w:t xml:space="preserve"> </w:t>
            </w:r>
            <w:proofErr w:type="spellStart"/>
            <w:r>
              <w:t>nesumoka</w:t>
            </w:r>
            <w:proofErr w:type="spellEnd"/>
            <w:r>
              <w:t xml:space="preserve"> </w:t>
            </w:r>
            <w:proofErr w:type="spellStart"/>
            <w:r>
              <w:t>Tiekėjui</w:t>
            </w:r>
            <w:proofErr w:type="spellEnd"/>
            <w:r>
              <w:t xml:space="preserve"> </w:t>
            </w:r>
            <w:proofErr w:type="spellStart"/>
            <w:r>
              <w:t>mokėtinų</w:t>
            </w:r>
            <w:proofErr w:type="spellEnd"/>
            <w:r>
              <w:t xml:space="preserve"> </w:t>
            </w:r>
            <w:proofErr w:type="spellStart"/>
            <w:r>
              <w:t>sumų</w:t>
            </w:r>
            <w:proofErr w:type="spellEnd"/>
            <w:r>
              <w:t>. </w:t>
            </w:r>
          </w:p>
        </w:tc>
        <w:tc>
          <w:tcPr>
            <w:tcW w:w="4518" w:type="dxa"/>
            <w:tcBorders>
              <w:left w:val="single" w:sz="4" w:space="0" w:color="auto"/>
              <w:right w:val="single" w:sz="4" w:space="0" w:color="auto"/>
            </w:tcBorders>
          </w:tcPr>
          <w:p w14:paraId="7A60D1AF" w14:textId="3B04C9E1" w:rsidR="002E568E" w:rsidRDefault="002E568E" w:rsidP="002E568E">
            <w:r w:rsidRPr="003C3981">
              <w:rPr>
                <w:color w:val="000000"/>
                <w:szCs w:val="24"/>
              </w:rPr>
              <w:t>22.3.1. The Supplier shall have the right to unilaterally terminate the Contract by notifying the Buyer in writing not less than 30 (thirty) days in advance, if the Buyer violates the terms of settlement with the Supplier (except for cases when the Buyer exercises its right to withhold payments) and the Buyer's debt to the Supplier exceeds 20 (twenty) percent. The initial contract values and the Buyer, upon receipt of the Supplier's claim, shall not pay the amounts payable to the Supplier within 30 (thirty) days.</w:t>
            </w:r>
          </w:p>
        </w:tc>
      </w:tr>
      <w:tr w:rsidR="002E568E" w14:paraId="47223DA0" w14:textId="77777777" w:rsidTr="00466A6D">
        <w:tc>
          <w:tcPr>
            <w:tcW w:w="4338" w:type="dxa"/>
            <w:tcBorders>
              <w:left w:val="single" w:sz="4" w:space="0" w:color="auto"/>
              <w:right w:val="single" w:sz="4" w:space="0" w:color="auto"/>
            </w:tcBorders>
          </w:tcPr>
          <w:p w14:paraId="4A1A7313" w14:textId="77777777" w:rsidR="002E568E" w:rsidRDefault="002E568E" w:rsidP="002E568E">
            <w:r>
              <w:t>22.3.2. 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įspėjęs</w:t>
            </w:r>
            <w:proofErr w:type="spellEnd"/>
            <w:r>
              <w:t xml:space="preserve"> </w:t>
            </w:r>
            <w:proofErr w:type="spellStart"/>
            <w:r>
              <w:t>Pirkėją</w:t>
            </w:r>
            <w:proofErr w:type="spellEnd"/>
            <w:r>
              <w:t xml:space="preserve"> </w:t>
            </w:r>
            <w:proofErr w:type="spellStart"/>
            <w:r>
              <w:t>raštu</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10 (</w:t>
            </w:r>
            <w:proofErr w:type="spellStart"/>
            <w:r>
              <w:t>dešimties</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w:t>
            </w:r>
          </w:p>
        </w:tc>
        <w:tc>
          <w:tcPr>
            <w:tcW w:w="4518" w:type="dxa"/>
            <w:tcBorders>
              <w:left w:val="single" w:sz="4" w:space="0" w:color="auto"/>
              <w:right w:val="single" w:sz="4" w:space="0" w:color="auto"/>
            </w:tcBorders>
          </w:tcPr>
          <w:p w14:paraId="73BD7AF0" w14:textId="3CA04795" w:rsidR="002E568E" w:rsidRDefault="002E568E" w:rsidP="002E568E">
            <w:r w:rsidRPr="003C3981">
              <w:rPr>
                <w:color w:val="000000"/>
                <w:szCs w:val="24"/>
              </w:rPr>
              <w:t>22.3.2. The Supplier has the right to unilaterally terminate the Contract by notifying the Buyer in writing not less than 10 (ten) days if:</w:t>
            </w:r>
          </w:p>
        </w:tc>
      </w:tr>
      <w:tr w:rsidR="002E568E" w14:paraId="075A6E81" w14:textId="77777777" w:rsidTr="00466A6D">
        <w:tc>
          <w:tcPr>
            <w:tcW w:w="4338" w:type="dxa"/>
            <w:tcBorders>
              <w:left w:val="single" w:sz="4" w:space="0" w:color="auto"/>
              <w:right w:val="single" w:sz="4" w:space="0" w:color="auto"/>
            </w:tcBorders>
          </w:tcPr>
          <w:p w14:paraId="07A30775" w14:textId="77777777" w:rsidR="002E568E" w:rsidRDefault="002E568E" w:rsidP="002E568E">
            <w:r>
              <w:t>22.3.2.1. </w:t>
            </w:r>
            <w:proofErr w:type="spellStart"/>
            <w:r>
              <w:t>Pirkėjui</w:t>
            </w:r>
            <w:proofErr w:type="spellEnd"/>
            <w:r>
              <w:t xml:space="preserve"> </w:t>
            </w:r>
            <w:proofErr w:type="spellStart"/>
            <w:r>
              <w:t>yra</w:t>
            </w:r>
            <w:proofErr w:type="spellEnd"/>
            <w:r>
              <w:t xml:space="preserve"> </w:t>
            </w:r>
            <w:proofErr w:type="spellStart"/>
            <w:r>
              <w:t>iškelta</w:t>
            </w:r>
            <w:proofErr w:type="spellEnd"/>
            <w:r>
              <w:t xml:space="preserve"> </w:t>
            </w:r>
            <w:proofErr w:type="spellStart"/>
            <w:r>
              <w:t>bankroto</w:t>
            </w:r>
            <w:proofErr w:type="spellEnd"/>
            <w:r>
              <w:t xml:space="preserve"> </w:t>
            </w:r>
            <w:proofErr w:type="spellStart"/>
            <w:r>
              <w:t>byla</w:t>
            </w:r>
            <w:proofErr w:type="spellEnd"/>
            <w:r>
              <w:t xml:space="preserve">, </w:t>
            </w:r>
            <w:proofErr w:type="spellStart"/>
            <w:r>
              <w:t>pradėtas</w:t>
            </w:r>
            <w:proofErr w:type="spellEnd"/>
            <w:r>
              <w:t xml:space="preserve"> </w:t>
            </w:r>
            <w:proofErr w:type="spellStart"/>
            <w:r>
              <w:t>procesas</w:t>
            </w:r>
            <w:proofErr w:type="spellEnd"/>
            <w:r>
              <w:t xml:space="preserve"> </w:t>
            </w:r>
            <w:proofErr w:type="spellStart"/>
            <w:r>
              <w:t>dėl</w:t>
            </w:r>
            <w:proofErr w:type="spellEnd"/>
            <w:r>
              <w:t xml:space="preserve"> </w:t>
            </w:r>
            <w:proofErr w:type="spellStart"/>
            <w:r>
              <w:t>bankroto</w:t>
            </w:r>
            <w:proofErr w:type="spellEnd"/>
            <w:r>
              <w:t xml:space="preserve"> ne </w:t>
            </w:r>
            <w:proofErr w:type="spellStart"/>
            <w:r>
              <w:t>teismo</w:t>
            </w:r>
            <w:proofErr w:type="spellEnd"/>
            <w:r>
              <w:t xml:space="preserve"> </w:t>
            </w:r>
            <w:proofErr w:type="spellStart"/>
            <w:r>
              <w:t>tvarka</w:t>
            </w:r>
            <w:proofErr w:type="spellEnd"/>
            <w:r>
              <w:t xml:space="preserve">, </w:t>
            </w:r>
            <w:proofErr w:type="spellStart"/>
            <w:r>
              <w:t>jis</w:t>
            </w:r>
            <w:proofErr w:type="spellEnd"/>
            <w:r>
              <w:t xml:space="preserve"> </w:t>
            </w:r>
            <w:proofErr w:type="spellStart"/>
            <w:r>
              <w:t>tampa</w:t>
            </w:r>
            <w:proofErr w:type="spellEnd"/>
            <w:r>
              <w:t xml:space="preserve"> </w:t>
            </w:r>
            <w:proofErr w:type="spellStart"/>
            <w:r>
              <w:t>nemokus</w:t>
            </w:r>
            <w:proofErr w:type="spellEnd"/>
            <w:r>
              <w:t xml:space="preserve"> </w:t>
            </w:r>
            <w:proofErr w:type="spellStart"/>
            <w:r>
              <w:t>arba</w:t>
            </w:r>
            <w:proofErr w:type="spellEnd"/>
            <w:r>
              <w:t xml:space="preserve"> </w:t>
            </w:r>
            <w:proofErr w:type="spellStart"/>
            <w:r>
              <w:t>yra</w:t>
            </w:r>
            <w:proofErr w:type="spellEnd"/>
            <w:r>
              <w:t xml:space="preserve"> </w:t>
            </w:r>
            <w:proofErr w:type="spellStart"/>
            <w:r>
              <w:t>nemokumo</w:t>
            </w:r>
            <w:proofErr w:type="spellEnd"/>
            <w:r>
              <w:t xml:space="preserve"> </w:t>
            </w:r>
            <w:proofErr w:type="spellStart"/>
            <w:r>
              <w:t>tikimybė</w:t>
            </w:r>
            <w:proofErr w:type="spellEnd"/>
            <w:r>
              <w:t xml:space="preserve">, </w:t>
            </w:r>
            <w:proofErr w:type="spellStart"/>
            <w:r>
              <w:t>Pirkėjas</w:t>
            </w:r>
            <w:proofErr w:type="spellEnd"/>
            <w:r>
              <w:t xml:space="preserve"> </w:t>
            </w:r>
            <w:proofErr w:type="spellStart"/>
            <w:r>
              <w:t>sustabdo</w:t>
            </w:r>
            <w:proofErr w:type="spellEnd"/>
            <w:r>
              <w:t xml:space="preserve"> </w:t>
            </w:r>
            <w:proofErr w:type="spellStart"/>
            <w:r>
              <w:t>veiklą</w:t>
            </w:r>
            <w:proofErr w:type="spellEnd"/>
            <w:r>
              <w:t xml:space="preserve">, </w:t>
            </w:r>
            <w:proofErr w:type="spellStart"/>
            <w:r>
              <w:t>arba</w:t>
            </w:r>
            <w:proofErr w:type="spellEnd"/>
            <w:r>
              <w:t xml:space="preserve"> </w:t>
            </w:r>
            <w:proofErr w:type="spellStart"/>
            <w:r>
              <w:t>įstatymuose</w:t>
            </w:r>
            <w:proofErr w:type="spellEnd"/>
            <w:r>
              <w:t xml:space="preserve"> ir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numatyta</w:t>
            </w:r>
            <w:proofErr w:type="spellEnd"/>
            <w:r>
              <w:t xml:space="preserve"> </w:t>
            </w:r>
            <w:proofErr w:type="spellStart"/>
            <w:r>
              <w:t>tvarka</w:t>
            </w:r>
            <w:proofErr w:type="spellEnd"/>
            <w:r>
              <w:t xml:space="preserve"> </w:t>
            </w:r>
            <w:proofErr w:type="spellStart"/>
            <w:r>
              <w:t>susidaro</w:t>
            </w:r>
            <w:proofErr w:type="spellEnd"/>
            <w:r>
              <w:t xml:space="preserve"> </w:t>
            </w:r>
            <w:proofErr w:type="spellStart"/>
            <w:r>
              <w:t>analogiška</w:t>
            </w:r>
            <w:proofErr w:type="spellEnd"/>
            <w:r>
              <w:t xml:space="preserve"> </w:t>
            </w:r>
            <w:proofErr w:type="spellStart"/>
            <w:r>
              <w:t>situacija</w:t>
            </w:r>
            <w:proofErr w:type="spellEnd"/>
            <w:r>
              <w:t>;</w:t>
            </w:r>
          </w:p>
        </w:tc>
        <w:tc>
          <w:tcPr>
            <w:tcW w:w="4518" w:type="dxa"/>
            <w:tcBorders>
              <w:left w:val="single" w:sz="4" w:space="0" w:color="auto"/>
              <w:right w:val="single" w:sz="4" w:space="0" w:color="auto"/>
            </w:tcBorders>
          </w:tcPr>
          <w:p w14:paraId="1461CF4D" w14:textId="15F5BEC3" w:rsidR="002E568E" w:rsidRDefault="002E568E" w:rsidP="002E568E">
            <w:r w:rsidRPr="003C3981">
              <w:rPr>
                <w:color w:val="000000"/>
                <w:szCs w:val="24"/>
              </w:rPr>
              <w:t>22.3.2.1. Bankruptcy proceedings have been initiated against the Buyer, out-of-court bankruptcy proceedings have been initiated, the Buyer becomes insolvent or there is a probability of insolvency, the Buyer suspends its activities, or an analogous situation arises in accordance with the procedure provided for in laws and other legal acts;</w:t>
            </w:r>
          </w:p>
        </w:tc>
      </w:tr>
      <w:tr w:rsidR="002E568E" w14:paraId="5FD42093" w14:textId="77777777" w:rsidTr="00466A6D">
        <w:tc>
          <w:tcPr>
            <w:tcW w:w="4338" w:type="dxa"/>
            <w:tcBorders>
              <w:left w:val="single" w:sz="4" w:space="0" w:color="auto"/>
              <w:right w:val="single" w:sz="4" w:space="0" w:color="auto"/>
            </w:tcBorders>
          </w:tcPr>
          <w:p w14:paraId="334E00D0" w14:textId="77777777" w:rsidR="002E568E" w:rsidRDefault="002E568E" w:rsidP="002E568E">
            <w:r>
              <w:t>22.3.2.2. </w:t>
            </w:r>
            <w:proofErr w:type="spellStart"/>
            <w:r>
              <w:t>Pirkėjas</w:t>
            </w:r>
            <w:proofErr w:type="spellEnd"/>
            <w:r>
              <w:t xml:space="preserve"> </w:t>
            </w:r>
            <w:proofErr w:type="spellStart"/>
            <w:r>
              <w:t>pažeidžia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ir per </w:t>
            </w:r>
            <w:proofErr w:type="spellStart"/>
            <w:r>
              <w:t>Tiekėjo</w:t>
            </w:r>
            <w:proofErr w:type="spellEnd"/>
            <w:r>
              <w:t xml:space="preserve"> </w:t>
            </w:r>
            <w:proofErr w:type="spellStart"/>
            <w:r>
              <w:t>rašytinėje</w:t>
            </w:r>
            <w:proofErr w:type="spellEnd"/>
            <w:r>
              <w:t xml:space="preserve"> </w:t>
            </w:r>
            <w:proofErr w:type="spellStart"/>
            <w:r>
              <w:t>pretenzijoje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neištaiso</w:t>
            </w:r>
            <w:proofErr w:type="spellEnd"/>
            <w:r>
              <w:t xml:space="preserve"> </w:t>
            </w:r>
            <w:proofErr w:type="spellStart"/>
            <w:r>
              <w:t>pažeidimo</w:t>
            </w:r>
            <w:proofErr w:type="spellEnd"/>
            <w:r>
              <w:t xml:space="preserve">, </w:t>
            </w:r>
            <w:proofErr w:type="spellStart"/>
            <w:r>
              <w:t>išskyrus</w:t>
            </w:r>
            <w:proofErr w:type="spellEnd"/>
            <w:r>
              <w:t xml:space="preserve"> </w:t>
            </w:r>
            <w:proofErr w:type="spellStart"/>
            <w:r>
              <w:t>Bendrųjų</w:t>
            </w:r>
            <w:proofErr w:type="spellEnd"/>
            <w:r>
              <w:t xml:space="preserve"> </w:t>
            </w:r>
            <w:proofErr w:type="spellStart"/>
            <w:r>
              <w:t>sąlygų</w:t>
            </w:r>
            <w:proofErr w:type="spellEnd"/>
            <w:r>
              <w:t> 22.3.1 </w:t>
            </w:r>
            <w:proofErr w:type="spellStart"/>
            <w:r>
              <w:t>punkte</w:t>
            </w:r>
            <w:proofErr w:type="spellEnd"/>
            <w:r>
              <w:t xml:space="preserve"> </w:t>
            </w:r>
            <w:proofErr w:type="spellStart"/>
            <w:r>
              <w:t>nustatytą</w:t>
            </w:r>
            <w:proofErr w:type="spellEnd"/>
            <w:r>
              <w:t xml:space="preserve"> </w:t>
            </w:r>
            <w:proofErr w:type="spellStart"/>
            <w:r>
              <w:t>atvejį</w:t>
            </w:r>
            <w:proofErr w:type="spellEnd"/>
            <w:r>
              <w:t>. </w:t>
            </w:r>
          </w:p>
        </w:tc>
        <w:tc>
          <w:tcPr>
            <w:tcW w:w="4518" w:type="dxa"/>
            <w:tcBorders>
              <w:left w:val="single" w:sz="4" w:space="0" w:color="auto"/>
              <w:right w:val="single" w:sz="4" w:space="0" w:color="auto"/>
            </w:tcBorders>
          </w:tcPr>
          <w:p w14:paraId="5281FD02" w14:textId="20461715" w:rsidR="002E568E" w:rsidRDefault="002E568E" w:rsidP="002E568E">
            <w:r w:rsidRPr="003C3981">
              <w:rPr>
                <w:color w:val="000000"/>
                <w:szCs w:val="24"/>
              </w:rPr>
              <w:t>22.3.2.2. The Buyer violates the Contract or laws and other legal acts and fails to correct the breach within the time period specified in the Supplier's written claim, except in the case specified in clause 22.3.1 of the General Conditions.</w:t>
            </w:r>
          </w:p>
        </w:tc>
      </w:tr>
      <w:tr w:rsidR="002E568E" w14:paraId="6EA8EF75" w14:textId="77777777" w:rsidTr="00466A6D">
        <w:tc>
          <w:tcPr>
            <w:tcW w:w="4338" w:type="dxa"/>
            <w:tcBorders>
              <w:left w:val="single" w:sz="4" w:space="0" w:color="auto"/>
              <w:right w:val="single" w:sz="4" w:space="0" w:color="auto"/>
            </w:tcBorders>
          </w:tcPr>
          <w:p w14:paraId="67F281FD" w14:textId="77777777" w:rsidR="002E568E" w:rsidRDefault="002E568E" w:rsidP="002E568E">
            <w:r>
              <w:t>22.3.3. </w:t>
            </w:r>
            <w:proofErr w:type="spellStart"/>
            <w:r>
              <w:t>Jeigu</w:t>
            </w:r>
            <w:proofErr w:type="spellEnd"/>
            <w:r>
              <w:t xml:space="preserve"> </w:t>
            </w:r>
            <w:proofErr w:type="spellStart"/>
            <w:r>
              <w:t>Bendrųjų</w:t>
            </w:r>
            <w:proofErr w:type="spellEnd"/>
            <w:r>
              <w:t xml:space="preserve"> </w:t>
            </w:r>
            <w:proofErr w:type="spellStart"/>
            <w:r>
              <w:t>sąlygų</w:t>
            </w:r>
            <w:proofErr w:type="spellEnd"/>
            <w:r>
              <w:t> 22.3.1 </w:t>
            </w:r>
            <w:proofErr w:type="spellStart"/>
            <w:r>
              <w:t>punkte</w:t>
            </w:r>
            <w:proofErr w:type="spellEnd"/>
            <w:r>
              <w:t xml:space="preserve"> </w:t>
            </w:r>
            <w:proofErr w:type="spellStart"/>
            <w:r>
              <w:t>nurodytos</w:t>
            </w:r>
            <w:proofErr w:type="spellEnd"/>
            <w:r>
              <w:t xml:space="preserve"> </w:t>
            </w:r>
            <w:proofErr w:type="spellStart"/>
            <w:r>
              <w:t>aplinkybės</w:t>
            </w:r>
            <w:proofErr w:type="spellEnd"/>
            <w:r>
              <w:t xml:space="preserve"> </w:t>
            </w:r>
            <w:proofErr w:type="spellStart"/>
            <w:r>
              <w:t>yra</w:t>
            </w:r>
            <w:proofErr w:type="spellEnd"/>
            <w:r>
              <w:t xml:space="preserve"> </w:t>
            </w:r>
            <w:proofErr w:type="spellStart"/>
            <w:r>
              <w:t>susijusios</w:t>
            </w:r>
            <w:proofErr w:type="spellEnd"/>
            <w:r>
              <w:t xml:space="preserve"> tik </w:t>
            </w:r>
            <w:proofErr w:type="spellStart"/>
            <w:r>
              <w:t>su</w:t>
            </w:r>
            <w:proofErr w:type="spellEnd"/>
            <w:r>
              <w:t xml:space="preserve"> </w:t>
            </w:r>
            <w:proofErr w:type="spellStart"/>
            <w:r>
              <w:t>atskira</w:t>
            </w:r>
            <w:proofErr w:type="spellEnd"/>
            <w:r>
              <w:t xml:space="preserve"> </w:t>
            </w:r>
            <w:proofErr w:type="spellStart"/>
            <w:r>
              <w:t>dalimi</w:t>
            </w:r>
            <w:proofErr w:type="spellEnd"/>
            <w:r>
              <w:t xml:space="preserve"> </w:t>
            </w:r>
            <w:proofErr w:type="spellStart"/>
            <w:r>
              <w:t>arba</w:t>
            </w:r>
            <w:proofErr w:type="spellEnd"/>
            <w:r>
              <w:t xml:space="preserve"> </w:t>
            </w:r>
            <w:proofErr w:type="spellStart"/>
            <w:r>
              <w:t>atskiru</w:t>
            </w:r>
            <w:proofErr w:type="spellEnd"/>
            <w:r>
              <w:t xml:space="preserve"> </w:t>
            </w:r>
            <w:proofErr w:type="spellStart"/>
            <w:r>
              <w:t>Susitarimu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nutraukti</w:t>
            </w:r>
            <w:proofErr w:type="spellEnd"/>
            <w:r>
              <w:t xml:space="preserve"> </w:t>
            </w:r>
            <w:proofErr w:type="spellStart"/>
            <w:r>
              <w:t>Sutartį</w:t>
            </w:r>
            <w:proofErr w:type="spellEnd"/>
            <w:r>
              <w:t xml:space="preserve"> tik </w:t>
            </w:r>
            <w:proofErr w:type="spellStart"/>
            <w:r>
              <w:t>tos</w:t>
            </w:r>
            <w:proofErr w:type="spellEnd"/>
            <w:r>
              <w:t xml:space="preserve"> </w:t>
            </w:r>
            <w:proofErr w:type="spellStart"/>
            <w:r>
              <w:t>dalies</w:t>
            </w:r>
            <w:proofErr w:type="spellEnd"/>
            <w:r>
              <w:t xml:space="preserve"> </w:t>
            </w:r>
            <w:proofErr w:type="spellStart"/>
            <w:r>
              <w:t>atžvilgiu</w:t>
            </w:r>
            <w:proofErr w:type="spellEnd"/>
            <w:r>
              <w:t xml:space="preserve"> </w:t>
            </w:r>
            <w:proofErr w:type="spellStart"/>
            <w:r>
              <w:t>arba</w:t>
            </w:r>
            <w:proofErr w:type="spellEnd"/>
            <w:r>
              <w:t xml:space="preserve"> </w:t>
            </w:r>
            <w:proofErr w:type="spellStart"/>
            <w:r>
              <w:t>nutraukti</w:t>
            </w:r>
            <w:proofErr w:type="spellEnd"/>
            <w:r>
              <w:t xml:space="preserve"> tik </w:t>
            </w:r>
            <w:proofErr w:type="spellStart"/>
            <w:r>
              <w:t>tokį</w:t>
            </w:r>
            <w:proofErr w:type="spellEnd"/>
            <w:r>
              <w:t xml:space="preserve"> </w:t>
            </w:r>
            <w:proofErr w:type="spellStart"/>
            <w:r>
              <w:t>Susitarimą</w:t>
            </w:r>
            <w:proofErr w:type="spellEnd"/>
            <w:r>
              <w:t>. </w:t>
            </w:r>
          </w:p>
        </w:tc>
        <w:tc>
          <w:tcPr>
            <w:tcW w:w="4518" w:type="dxa"/>
            <w:tcBorders>
              <w:left w:val="single" w:sz="4" w:space="0" w:color="auto"/>
              <w:right w:val="single" w:sz="4" w:space="0" w:color="auto"/>
            </w:tcBorders>
          </w:tcPr>
          <w:p w14:paraId="5D71B7E7" w14:textId="0AEEABC2" w:rsidR="002E568E" w:rsidRDefault="002E568E" w:rsidP="002E568E">
            <w:r w:rsidRPr="003C3981">
              <w:rPr>
                <w:color w:val="000000"/>
                <w:szCs w:val="24"/>
              </w:rPr>
              <w:t>22.3.3. If the circumstances specified in clause 22.3.1 of the General Terms and Conditions relate only to a separate part or a separate Contract, the Supplier shall have the right to terminate the Contract only in respect of that part or to terminate only such Contract.</w:t>
            </w:r>
          </w:p>
        </w:tc>
      </w:tr>
      <w:tr w:rsidR="002E568E" w14:paraId="19EF8036" w14:textId="77777777" w:rsidTr="00466A6D">
        <w:tc>
          <w:tcPr>
            <w:tcW w:w="4338" w:type="dxa"/>
            <w:tcBorders>
              <w:left w:val="single" w:sz="4" w:space="0" w:color="auto"/>
              <w:right w:val="single" w:sz="4" w:space="0" w:color="auto"/>
            </w:tcBorders>
          </w:tcPr>
          <w:p w14:paraId="61F753D6" w14:textId="77777777" w:rsidR="002E568E" w:rsidRDefault="002E568E" w:rsidP="002E568E">
            <w:r>
              <w:t>22.3.4. 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lastRenderedPageBreak/>
              <w:t>nutraukti</w:t>
            </w:r>
            <w:proofErr w:type="spellEnd"/>
            <w:r>
              <w:t xml:space="preserve"> </w:t>
            </w:r>
            <w:proofErr w:type="spellStart"/>
            <w:r>
              <w:t>Sutartį</w:t>
            </w:r>
            <w:proofErr w:type="spellEnd"/>
            <w:r>
              <w:t xml:space="preserve"> ir </w:t>
            </w:r>
            <w:proofErr w:type="spellStart"/>
            <w:r>
              <w:t>kitais</w:t>
            </w:r>
            <w:proofErr w:type="spellEnd"/>
            <w:r>
              <w:t xml:space="preserve">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įtvirtintais</w:t>
            </w:r>
            <w:proofErr w:type="spellEnd"/>
            <w:r>
              <w:t xml:space="preserve"> </w:t>
            </w:r>
            <w:proofErr w:type="spellStart"/>
            <w:r>
              <w:t>atvejais</w:t>
            </w:r>
            <w:proofErr w:type="spellEnd"/>
            <w:r>
              <w:t>. </w:t>
            </w:r>
          </w:p>
        </w:tc>
        <w:tc>
          <w:tcPr>
            <w:tcW w:w="4518" w:type="dxa"/>
            <w:tcBorders>
              <w:left w:val="single" w:sz="4" w:space="0" w:color="auto"/>
              <w:right w:val="single" w:sz="4" w:space="0" w:color="auto"/>
            </w:tcBorders>
          </w:tcPr>
          <w:p w14:paraId="68582E27" w14:textId="0AE8FA32" w:rsidR="002E568E" w:rsidRDefault="002E568E" w:rsidP="002E568E">
            <w:r w:rsidRPr="003C3981">
              <w:rPr>
                <w:color w:val="000000"/>
                <w:szCs w:val="24"/>
              </w:rPr>
              <w:lastRenderedPageBreak/>
              <w:t xml:space="preserve">22.3.4. The Supplier has the right to </w:t>
            </w:r>
            <w:r w:rsidRPr="003C3981">
              <w:rPr>
                <w:color w:val="000000"/>
                <w:szCs w:val="24"/>
              </w:rPr>
              <w:lastRenderedPageBreak/>
              <w:t>unilaterally terminate the Contract in other cases established by laws and other legal acts.</w:t>
            </w:r>
          </w:p>
        </w:tc>
      </w:tr>
      <w:tr w:rsidR="002E568E" w14:paraId="5C0B0522" w14:textId="77777777" w:rsidTr="00466A6D">
        <w:tc>
          <w:tcPr>
            <w:tcW w:w="4338" w:type="dxa"/>
            <w:tcBorders>
              <w:left w:val="single" w:sz="4" w:space="0" w:color="auto"/>
              <w:right w:val="single" w:sz="4" w:space="0" w:color="auto"/>
            </w:tcBorders>
          </w:tcPr>
          <w:p w14:paraId="14165CA1" w14:textId="77777777" w:rsidR="002E568E" w:rsidRDefault="002E568E" w:rsidP="002E568E">
            <w:r>
              <w:lastRenderedPageBreak/>
              <w:t xml:space="preserve">22.3.5. Jei </w:t>
            </w:r>
            <w:proofErr w:type="spellStart"/>
            <w:r>
              <w:t>Sutartis</w:t>
            </w:r>
            <w:proofErr w:type="spellEnd"/>
            <w:r>
              <w:t xml:space="preserve"> </w:t>
            </w:r>
            <w:proofErr w:type="spellStart"/>
            <w:r>
              <w:t>nutraukiama</w:t>
            </w:r>
            <w:proofErr w:type="spellEnd"/>
            <w:r>
              <w:t xml:space="preserve"> </w:t>
            </w:r>
            <w:proofErr w:type="spellStart"/>
            <w:r>
              <w:t>dėl</w:t>
            </w:r>
            <w:proofErr w:type="spellEnd"/>
            <w:r>
              <w:t xml:space="preserve"> </w:t>
            </w:r>
            <w:proofErr w:type="spellStart"/>
            <w:r>
              <w:t>Pirkėjo</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ar</w:t>
            </w:r>
            <w:proofErr w:type="spellEnd"/>
            <w:r>
              <w:t xml:space="preserve"> </w:t>
            </w:r>
            <w:proofErr w:type="spellStart"/>
            <w:r>
              <w:t>Pirkėjui</w:t>
            </w:r>
            <w:proofErr w:type="spellEnd"/>
            <w:r>
              <w:t xml:space="preserve"> </w:t>
            </w:r>
            <w:proofErr w:type="spellStart"/>
            <w:r>
              <w:t>nepagrįstai</w:t>
            </w:r>
            <w:proofErr w:type="spellEnd"/>
            <w:r>
              <w:t xml:space="preserve"> </w:t>
            </w:r>
            <w:proofErr w:type="spellStart"/>
            <w:r>
              <w:t>nutraukus</w:t>
            </w:r>
            <w:proofErr w:type="spellEnd"/>
            <w:r>
              <w:t xml:space="preserve"> </w:t>
            </w:r>
            <w:proofErr w:type="spellStart"/>
            <w:r>
              <w:t>Sutarties</w:t>
            </w:r>
            <w:proofErr w:type="spellEnd"/>
            <w:r>
              <w:t xml:space="preserve"> </w:t>
            </w:r>
            <w:proofErr w:type="spellStart"/>
            <w:r>
              <w:t>vykdymą</w:t>
            </w:r>
            <w:proofErr w:type="spellEnd"/>
            <w:r>
              <w:t xml:space="preserve"> ne </w:t>
            </w:r>
            <w:proofErr w:type="spellStart"/>
            <w:r>
              <w:t>Sutartyje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Pirkėjas</w:t>
            </w:r>
            <w:proofErr w:type="spellEnd"/>
            <w:r>
              <w:t xml:space="preserve"> </w:t>
            </w:r>
            <w:proofErr w:type="spellStart"/>
            <w:r>
              <w:t>įsipareigoja</w:t>
            </w:r>
            <w:proofErr w:type="spellEnd"/>
            <w:r>
              <w:t xml:space="preserve"> </w:t>
            </w:r>
            <w:proofErr w:type="spellStart"/>
            <w:r>
              <w:t>sumokėti</w:t>
            </w:r>
            <w:proofErr w:type="spellEnd"/>
            <w:r>
              <w:t xml:space="preserve"> </w:t>
            </w:r>
            <w:proofErr w:type="spellStart"/>
            <w:r>
              <w:t>Tiekėjui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baudą</w:t>
            </w:r>
            <w:proofErr w:type="spellEnd"/>
            <w:r>
              <w:t xml:space="preserve"> ir </w:t>
            </w:r>
            <w:proofErr w:type="spellStart"/>
            <w:r>
              <w:t>atlyginti</w:t>
            </w:r>
            <w:proofErr w:type="spellEnd"/>
            <w:r>
              <w:t xml:space="preserve"> </w:t>
            </w:r>
            <w:proofErr w:type="spellStart"/>
            <w:r>
              <w:t>nuostolius</w:t>
            </w:r>
            <w:proofErr w:type="spellEnd"/>
            <w:r>
              <w:t xml:space="preserve">, </w:t>
            </w:r>
            <w:proofErr w:type="spellStart"/>
            <w:r>
              <w:t>susijusius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nutraukimu</w:t>
            </w:r>
            <w:proofErr w:type="spellEnd"/>
            <w:r>
              <w:t>.</w:t>
            </w:r>
          </w:p>
        </w:tc>
        <w:tc>
          <w:tcPr>
            <w:tcW w:w="4518" w:type="dxa"/>
            <w:tcBorders>
              <w:left w:val="single" w:sz="4" w:space="0" w:color="auto"/>
              <w:right w:val="single" w:sz="4" w:space="0" w:color="auto"/>
            </w:tcBorders>
          </w:tcPr>
          <w:p w14:paraId="38EC4B21" w14:textId="0975F9CA" w:rsidR="002E568E" w:rsidRDefault="002E568E" w:rsidP="002E568E">
            <w:r w:rsidRPr="003C3981">
              <w:rPr>
                <w:color w:val="000000"/>
                <w:szCs w:val="24"/>
              </w:rPr>
              <w:t>22.3.5. If the Contract is terminated due to the Buyer's material breach of the Contract or if the Buyer unreasonably terminates the performance of the Contract outside the procedure established in the Contract, the Buyer undertakes to pay the Supplier a penalty in the amount specified in the Special Terms and Conditions and to compensate for the losses related to the termination of the Contract.</w:t>
            </w:r>
          </w:p>
        </w:tc>
      </w:tr>
      <w:tr w:rsidR="002E568E" w14:paraId="24EE4255" w14:textId="77777777" w:rsidTr="00466A6D">
        <w:tc>
          <w:tcPr>
            <w:tcW w:w="4338" w:type="dxa"/>
            <w:tcBorders>
              <w:left w:val="single" w:sz="4" w:space="0" w:color="auto"/>
              <w:right w:val="single" w:sz="4" w:space="0" w:color="auto"/>
            </w:tcBorders>
          </w:tcPr>
          <w:p w14:paraId="2DD0C285" w14:textId="77777777" w:rsidR="002E568E" w:rsidRDefault="002E568E" w:rsidP="002E568E">
            <w:r>
              <w:t>22.3.6. </w:t>
            </w:r>
            <w:proofErr w:type="spellStart"/>
            <w:r>
              <w:t>Sutartis</w:t>
            </w:r>
            <w:proofErr w:type="spellEnd"/>
            <w:r>
              <w:t xml:space="preserve"> </w:t>
            </w:r>
            <w:proofErr w:type="spellStart"/>
            <w:r>
              <w:t>laikoma</w:t>
            </w:r>
            <w:proofErr w:type="spellEnd"/>
            <w:r>
              <w:t xml:space="preserve"> </w:t>
            </w:r>
            <w:proofErr w:type="spellStart"/>
            <w:r>
              <w:t>nutraukta</w:t>
            </w:r>
            <w:proofErr w:type="spellEnd"/>
            <w:r>
              <w:t xml:space="preserve"> </w:t>
            </w:r>
            <w:proofErr w:type="spellStart"/>
            <w:r>
              <w:t>kitą</w:t>
            </w:r>
            <w:proofErr w:type="spellEnd"/>
            <w:r>
              <w:t xml:space="preserve"> </w:t>
            </w:r>
            <w:proofErr w:type="spellStart"/>
            <w:r>
              <w:t>dieną</w:t>
            </w:r>
            <w:proofErr w:type="spellEnd"/>
            <w:r>
              <w:t xml:space="preserve"> po to, kai </w:t>
            </w:r>
            <w:proofErr w:type="spellStart"/>
            <w:r>
              <w:t>pasibaigia</w:t>
            </w:r>
            <w:proofErr w:type="spellEnd"/>
            <w:r>
              <w:t xml:space="preserve"> </w:t>
            </w:r>
            <w:proofErr w:type="spellStart"/>
            <w:r>
              <w:t>įspėjimo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terminas</w:t>
            </w:r>
            <w:proofErr w:type="spellEnd"/>
            <w:r>
              <w:t>. </w:t>
            </w:r>
          </w:p>
        </w:tc>
        <w:tc>
          <w:tcPr>
            <w:tcW w:w="4518" w:type="dxa"/>
            <w:tcBorders>
              <w:left w:val="single" w:sz="4" w:space="0" w:color="auto"/>
              <w:right w:val="single" w:sz="4" w:space="0" w:color="auto"/>
            </w:tcBorders>
          </w:tcPr>
          <w:p w14:paraId="3CC321A3" w14:textId="26BAC1EC" w:rsidR="002E568E" w:rsidRDefault="002E568E" w:rsidP="002E568E">
            <w:r w:rsidRPr="003C3981">
              <w:rPr>
                <w:color w:val="000000"/>
                <w:szCs w:val="24"/>
              </w:rPr>
              <w:t>22.3.6. The Contract shall be deemed terminated on the day following the expiry of the notice period for the termination of the Contract.</w:t>
            </w:r>
          </w:p>
        </w:tc>
      </w:tr>
      <w:tr w:rsidR="002E568E" w14:paraId="27AE4B36" w14:textId="77777777" w:rsidTr="00466A6D">
        <w:tc>
          <w:tcPr>
            <w:tcW w:w="4338" w:type="dxa"/>
            <w:tcBorders>
              <w:left w:val="single" w:sz="4" w:space="0" w:color="auto"/>
              <w:right w:val="single" w:sz="4" w:space="0" w:color="auto"/>
            </w:tcBorders>
          </w:tcPr>
          <w:p w14:paraId="637381BB" w14:textId="77777777" w:rsidR="002E568E" w:rsidRDefault="002E568E" w:rsidP="002E568E">
            <w:r>
              <w:t xml:space="preserve">22.3.7. Tais </w:t>
            </w:r>
            <w:proofErr w:type="spellStart"/>
            <w:r>
              <w:t>atvejais</w:t>
            </w:r>
            <w:proofErr w:type="spellEnd"/>
            <w:r>
              <w:t xml:space="preserve">, kai per </w:t>
            </w:r>
            <w:proofErr w:type="spellStart"/>
            <w:r>
              <w:t>įspėjimo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terminą</w:t>
            </w:r>
            <w:proofErr w:type="spellEnd"/>
            <w:r>
              <w:t xml:space="preserve"> </w:t>
            </w:r>
            <w:proofErr w:type="spellStart"/>
            <w:r>
              <w:t>Pirkėjas</w:t>
            </w:r>
            <w:proofErr w:type="spellEnd"/>
            <w:r>
              <w:t xml:space="preserve"> </w:t>
            </w:r>
            <w:proofErr w:type="spellStart"/>
            <w:r>
              <w:t>pašalina</w:t>
            </w:r>
            <w:proofErr w:type="spellEnd"/>
            <w:r>
              <w:t xml:space="preserve"> </w:t>
            </w:r>
            <w:proofErr w:type="spellStart"/>
            <w:r>
              <w:t>pažeidimą</w:t>
            </w:r>
            <w:proofErr w:type="spellEnd"/>
            <w:r>
              <w:t xml:space="preserve"> </w:t>
            </w:r>
            <w:proofErr w:type="spellStart"/>
            <w:r>
              <w:t>arba</w:t>
            </w:r>
            <w:proofErr w:type="spellEnd"/>
            <w:r>
              <w:t xml:space="preserve"> </w:t>
            </w:r>
            <w:proofErr w:type="spellStart"/>
            <w:r>
              <w:t>išnyksta</w:t>
            </w:r>
            <w:proofErr w:type="spellEnd"/>
            <w:r>
              <w:t xml:space="preserve"> </w:t>
            </w:r>
            <w:proofErr w:type="spellStart"/>
            <w:r>
              <w:t>aplinkybės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xml:space="preserve">, </w:t>
            </w:r>
            <w:proofErr w:type="spellStart"/>
            <w:r>
              <w:t>Sutartis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nutraukiama</w:t>
            </w:r>
            <w:proofErr w:type="spellEnd"/>
            <w:r>
              <w:t xml:space="preserve"> ir </w:t>
            </w:r>
            <w:proofErr w:type="spellStart"/>
            <w:r>
              <w:t>įspėjimas</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netenka</w:t>
            </w:r>
            <w:proofErr w:type="spellEnd"/>
            <w:r>
              <w:t xml:space="preserve"> </w:t>
            </w:r>
            <w:proofErr w:type="spellStart"/>
            <w:r>
              <w:t>galios</w:t>
            </w:r>
            <w:proofErr w:type="spellEnd"/>
            <w:r>
              <w:t xml:space="preserve">, </w:t>
            </w:r>
            <w:proofErr w:type="spellStart"/>
            <w:r>
              <w:t>jei</w:t>
            </w:r>
            <w:proofErr w:type="spellEnd"/>
            <w:r>
              <w:t xml:space="preserve"> </w:t>
            </w:r>
            <w:proofErr w:type="spellStart"/>
            <w:r>
              <w:t>Pirkėjas</w:t>
            </w:r>
            <w:proofErr w:type="spellEnd"/>
            <w:r>
              <w:t xml:space="preserve"> </w:t>
            </w:r>
            <w:proofErr w:type="spellStart"/>
            <w:r>
              <w:t>pateikia</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pažeidimo</w:t>
            </w:r>
            <w:proofErr w:type="spellEnd"/>
            <w:r>
              <w:t xml:space="preserve"> </w:t>
            </w:r>
            <w:proofErr w:type="spellStart"/>
            <w:r>
              <w:t>pašalinimą</w:t>
            </w:r>
            <w:proofErr w:type="spellEnd"/>
            <w:r>
              <w:t xml:space="preserve"> </w:t>
            </w:r>
            <w:proofErr w:type="spellStart"/>
            <w:r>
              <w:t>ar</w:t>
            </w:r>
            <w:proofErr w:type="spellEnd"/>
            <w:r>
              <w:t xml:space="preserve"> </w:t>
            </w:r>
            <w:proofErr w:type="spellStart"/>
            <w:r>
              <w:t>išnykusias</w:t>
            </w:r>
            <w:proofErr w:type="spellEnd"/>
            <w:r>
              <w:t xml:space="preserve"> </w:t>
            </w:r>
            <w:proofErr w:type="spellStart"/>
            <w:r>
              <w:t>aplinkybes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w:t>
            </w:r>
          </w:p>
        </w:tc>
        <w:tc>
          <w:tcPr>
            <w:tcW w:w="4518" w:type="dxa"/>
            <w:tcBorders>
              <w:left w:val="single" w:sz="4" w:space="0" w:color="auto"/>
              <w:right w:val="single" w:sz="4" w:space="0" w:color="auto"/>
            </w:tcBorders>
          </w:tcPr>
          <w:p w14:paraId="6144CE61" w14:textId="677020DE" w:rsidR="002E568E" w:rsidRDefault="002E568E" w:rsidP="002E568E">
            <w:r w:rsidRPr="003C3981">
              <w:rPr>
                <w:color w:val="000000"/>
                <w:szCs w:val="24"/>
              </w:rPr>
              <w:t>22.3.7. In cases where the Buyer eliminates the breach within the notice period of termination of the Contract or the circumstances due to which the termination procedure was initiated cease to exist, the Contract may not be terminated and the notice of termination of the Contract shall cease to be valid if the Buyer provides information about the elimination of the breach or the extinction of circumstances due to which the termination procedure was initiated.</w:t>
            </w:r>
          </w:p>
        </w:tc>
      </w:tr>
      <w:tr w:rsidR="002E568E" w14:paraId="52CBCA0F" w14:textId="77777777" w:rsidTr="00466A6D">
        <w:tc>
          <w:tcPr>
            <w:tcW w:w="4338" w:type="dxa"/>
            <w:tcBorders>
              <w:left w:val="single" w:sz="4" w:space="0" w:color="auto"/>
              <w:right w:val="single" w:sz="4" w:space="0" w:color="auto"/>
            </w:tcBorders>
          </w:tcPr>
          <w:p w14:paraId="648826A4" w14:textId="77777777" w:rsidR="002E568E" w:rsidRDefault="002E568E" w:rsidP="002E568E">
            <w:r w:rsidRPr="00466A6D">
              <w:rPr>
                <w:b/>
                <w:bCs/>
                <w:color w:val="000000"/>
                <w:szCs w:val="24"/>
              </w:rPr>
              <w:t xml:space="preserve">22.4.  </w:t>
            </w:r>
            <w:proofErr w:type="spellStart"/>
            <w:r w:rsidRPr="00466A6D">
              <w:rPr>
                <w:b/>
                <w:bCs/>
                <w:color w:val="000000"/>
                <w:szCs w:val="24"/>
              </w:rPr>
              <w:t>Šalių</w:t>
            </w:r>
            <w:proofErr w:type="spellEnd"/>
            <w:r w:rsidRPr="00466A6D">
              <w:rPr>
                <w:b/>
                <w:bCs/>
                <w:color w:val="000000"/>
                <w:szCs w:val="24"/>
              </w:rPr>
              <w:t xml:space="preserve"> </w:t>
            </w:r>
            <w:proofErr w:type="spellStart"/>
            <w:r w:rsidRPr="00466A6D">
              <w:rPr>
                <w:b/>
                <w:bCs/>
                <w:color w:val="000000"/>
                <w:szCs w:val="24"/>
              </w:rPr>
              <w:t>teisės</w:t>
            </w:r>
            <w:proofErr w:type="spellEnd"/>
            <w:r w:rsidRPr="00466A6D">
              <w:rPr>
                <w:b/>
                <w:bCs/>
                <w:color w:val="000000"/>
                <w:szCs w:val="24"/>
              </w:rPr>
              <w:t xml:space="preserve"> ir </w:t>
            </w:r>
            <w:proofErr w:type="spellStart"/>
            <w:r w:rsidRPr="00466A6D">
              <w:rPr>
                <w:b/>
                <w:bCs/>
                <w:color w:val="000000"/>
                <w:szCs w:val="24"/>
              </w:rPr>
              <w:t>pareigos</w:t>
            </w:r>
            <w:proofErr w:type="spellEnd"/>
            <w:r w:rsidRPr="00466A6D">
              <w:rPr>
                <w:b/>
                <w:bCs/>
                <w:color w:val="000000"/>
                <w:szCs w:val="24"/>
              </w:rPr>
              <w:t xml:space="preserve">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nutraukimo</w:t>
            </w:r>
            <w:proofErr w:type="spellEnd"/>
            <w:r w:rsidRPr="00466A6D">
              <w:rPr>
                <w:b/>
                <w:bCs/>
                <w:color w:val="000000"/>
                <w:szCs w:val="24"/>
              </w:rPr>
              <w:t xml:space="preserve"> </w:t>
            </w:r>
            <w:proofErr w:type="spellStart"/>
            <w:r w:rsidRPr="00466A6D">
              <w:rPr>
                <w:b/>
                <w:bCs/>
                <w:color w:val="000000"/>
                <w:szCs w:val="24"/>
              </w:rPr>
              <w:t>atveju</w:t>
            </w:r>
            <w:proofErr w:type="spellEnd"/>
          </w:p>
        </w:tc>
        <w:tc>
          <w:tcPr>
            <w:tcW w:w="4518" w:type="dxa"/>
            <w:tcBorders>
              <w:left w:val="single" w:sz="4" w:space="0" w:color="auto"/>
              <w:right w:val="single" w:sz="4" w:space="0" w:color="auto"/>
            </w:tcBorders>
          </w:tcPr>
          <w:p w14:paraId="55CA5B7B" w14:textId="77777777" w:rsidR="002E568E" w:rsidRPr="00466A6D" w:rsidRDefault="002E568E" w:rsidP="002E568E">
            <w:pPr>
              <w:rPr>
                <w:b/>
                <w:bCs/>
                <w:color w:val="000000"/>
                <w:szCs w:val="24"/>
              </w:rPr>
            </w:pPr>
            <w:r>
              <w:rPr>
                <w:b/>
                <w:bCs/>
                <w:color w:val="000000"/>
                <w:szCs w:val="24"/>
              </w:rPr>
              <w:t>22.4. Rights and obligations of the parties in the event of termination of the Contract</w:t>
            </w:r>
          </w:p>
          <w:p w14:paraId="563F3B1E" w14:textId="34EBD154" w:rsidR="002E568E" w:rsidRDefault="002E568E" w:rsidP="002E568E"/>
        </w:tc>
      </w:tr>
      <w:tr w:rsidR="002E568E" w14:paraId="0B388095" w14:textId="77777777" w:rsidTr="00466A6D">
        <w:tc>
          <w:tcPr>
            <w:tcW w:w="4338" w:type="dxa"/>
            <w:tcBorders>
              <w:left w:val="single" w:sz="4" w:space="0" w:color="auto"/>
              <w:right w:val="single" w:sz="4" w:space="0" w:color="auto"/>
            </w:tcBorders>
          </w:tcPr>
          <w:p w14:paraId="6F138B52" w14:textId="77777777" w:rsidR="002E568E" w:rsidRDefault="002E568E" w:rsidP="002E568E">
            <w:r>
              <w:t>22.4.1. </w:t>
            </w:r>
            <w:proofErr w:type="spellStart"/>
            <w:r>
              <w:t>Sutarties</w:t>
            </w:r>
            <w:proofErr w:type="spellEnd"/>
            <w:r>
              <w:t xml:space="preserve"> </w:t>
            </w:r>
            <w:proofErr w:type="spellStart"/>
            <w:r>
              <w:t>nutraukimas</w:t>
            </w:r>
            <w:proofErr w:type="spellEnd"/>
            <w:r>
              <w:t xml:space="preserve"> </w:t>
            </w:r>
            <w:proofErr w:type="spellStart"/>
            <w:r>
              <w:t>neturi</w:t>
            </w:r>
            <w:proofErr w:type="spellEnd"/>
            <w:r>
              <w:t xml:space="preserve"> </w:t>
            </w:r>
            <w:proofErr w:type="spellStart"/>
            <w:r>
              <w:t>įtakos</w:t>
            </w:r>
            <w:proofErr w:type="spellEnd"/>
            <w:r>
              <w:t xml:space="preserve"> </w:t>
            </w:r>
            <w:proofErr w:type="spellStart"/>
            <w:r>
              <w:t>ginčų</w:t>
            </w:r>
            <w:proofErr w:type="spellEnd"/>
            <w:r>
              <w:t xml:space="preserve"> </w:t>
            </w:r>
            <w:proofErr w:type="spellStart"/>
            <w:r>
              <w:t>nagrinėjimo</w:t>
            </w:r>
            <w:proofErr w:type="spellEnd"/>
            <w:r>
              <w:t xml:space="preserve"> </w:t>
            </w:r>
            <w:proofErr w:type="spellStart"/>
            <w:r>
              <w:t>tvarką</w:t>
            </w:r>
            <w:proofErr w:type="spellEnd"/>
            <w:r>
              <w:t xml:space="preserve"> </w:t>
            </w:r>
            <w:proofErr w:type="spellStart"/>
            <w:r>
              <w:t>nustatančių</w:t>
            </w:r>
            <w:proofErr w:type="spellEnd"/>
            <w:r>
              <w:t xml:space="preserve"> </w:t>
            </w:r>
            <w:proofErr w:type="spellStart"/>
            <w:r>
              <w:t>Sutarties</w:t>
            </w:r>
            <w:proofErr w:type="spellEnd"/>
            <w:r>
              <w:t xml:space="preserve"> </w:t>
            </w:r>
            <w:proofErr w:type="spellStart"/>
            <w:r>
              <w:t>sąlygų</w:t>
            </w:r>
            <w:proofErr w:type="spellEnd"/>
            <w:r>
              <w:t xml:space="preserve"> ir </w:t>
            </w:r>
            <w:proofErr w:type="spellStart"/>
            <w:r>
              <w:t>kitų</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kurios</w:t>
            </w:r>
            <w:proofErr w:type="spellEnd"/>
            <w:r>
              <w:t xml:space="preserve"> </w:t>
            </w:r>
            <w:proofErr w:type="spellStart"/>
            <w:r>
              <w:t>pagal</w:t>
            </w:r>
            <w:proofErr w:type="spellEnd"/>
            <w:r>
              <w:t xml:space="preserve"> </w:t>
            </w:r>
            <w:proofErr w:type="spellStart"/>
            <w:r>
              <w:t>savo</w:t>
            </w:r>
            <w:proofErr w:type="spellEnd"/>
            <w:r>
              <w:t xml:space="preserve"> </w:t>
            </w:r>
            <w:proofErr w:type="spellStart"/>
            <w:r>
              <w:t>esmę</w:t>
            </w:r>
            <w:proofErr w:type="spellEnd"/>
            <w:r>
              <w:t xml:space="preserve"> </w:t>
            </w:r>
            <w:proofErr w:type="spellStart"/>
            <w:r>
              <w:t>lieka</w:t>
            </w:r>
            <w:proofErr w:type="spellEnd"/>
            <w:r>
              <w:t xml:space="preserve"> </w:t>
            </w:r>
            <w:proofErr w:type="spellStart"/>
            <w:r>
              <w:t>galioti</w:t>
            </w:r>
            <w:proofErr w:type="spellEnd"/>
            <w:r>
              <w:t xml:space="preserve"> ir po </w:t>
            </w:r>
            <w:proofErr w:type="spellStart"/>
            <w:r>
              <w:t>Sutarties</w:t>
            </w:r>
            <w:proofErr w:type="spellEnd"/>
            <w:r>
              <w:t xml:space="preserve"> </w:t>
            </w:r>
            <w:proofErr w:type="spellStart"/>
            <w:r>
              <w:t>nutraukimo</w:t>
            </w:r>
            <w:proofErr w:type="spellEnd"/>
            <w:r>
              <w:t xml:space="preserve">, </w:t>
            </w:r>
            <w:proofErr w:type="spellStart"/>
            <w:r>
              <w:t>galiojimui</w:t>
            </w:r>
            <w:proofErr w:type="spellEnd"/>
            <w:r>
              <w:t>. </w:t>
            </w:r>
          </w:p>
        </w:tc>
        <w:tc>
          <w:tcPr>
            <w:tcW w:w="4518" w:type="dxa"/>
            <w:tcBorders>
              <w:left w:val="single" w:sz="4" w:space="0" w:color="auto"/>
              <w:right w:val="single" w:sz="4" w:space="0" w:color="auto"/>
            </w:tcBorders>
          </w:tcPr>
          <w:p w14:paraId="5BD4BBE1" w14:textId="48F59AF5" w:rsidR="002E568E" w:rsidRDefault="002E568E" w:rsidP="002E568E">
            <w:r w:rsidRPr="00C74242">
              <w:rPr>
                <w:color w:val="000000"/>
                <w:szCs w:val="24"/>
              </w:rPr>
              <w:t>22.4.1. Termination of the Contract shall not affect the validity of the terms and conditions of the Contract establishing the procedure for the settlement of disputes and other terms of the Contract, which, in their essence, remain in force even after the termination of the Contract.</w:t>
            </w:r>
          </w:p>
        </w:tc>
      </w:tr>
      <w:tr w:rsidR="002E568E" w14:paraId="1CB75E7E" w14:textId="77777777" w:rsidTr="00466A6D">
        <w:tc>
          <w:tcPr>
            <w:tcW w:w="4338" w:type="dxa"/>
            <w:tcBorders>
              <w:left w:val="single" w:sz="4" w:space="0" w:color="auto"/>
              <w:right w:val="single" w:sz="4" w:space="0" w:color="auto"/>
            </w:tcBorders>
          </w:tcPr>
          <w:p w14:paraId="11A97F71" w14:textId="77777777" w:rsidR="002E568E" w:rsidRDefault="002E568E" w:rsidP="002E568E">
            <w:r>
              <w:lastRenderedPageBreak/>
              <w:t>22.4.2. </w:t>
            </w:r>
            <w:proofErr w:type="spellStart"/>
            <w:r>
              <w:t>Nutraukus</w:t>
            </w:r>
            <w:proofErr w:type="spellEnd"/>
            <w:r>
              <w:t xml:space="preserve"> Sutartį, </w:t>
            </w:r>
            <w:proofErr w:type="spellStart"/>
            <w:r>
              <w:t>Šalys</w:t>
            </w:r>
            <w:proofErr w:type="spellEnd"/>
            <w:r>
              <w:t xml:space="preserve"> </w:t>
            </w:r>
            <w:proofErr w:type="spellStart"/>
            <w:r>
              <w:t>privalo</w:t>
            </w:r>
            <w:proofErr w:type="spellEnd"/>
            <w:r>
              <w:t>: </w:t>
            </w:r>
          </w:p>
        </w:tc>
        <w:tc>
          <w:tcPr>
            <w:tcW w:w="4518" w:type="dxa"/>
            <w:tcBorders>
              <w:left w:val="single" w:sz="4" w:space="0" w:color="auto"/>
              <w:right w:val="single" w:sz="4" w:space="0" w:color="auto"/>
            </w:tcBorders>
          </w:tcPr>
          <w:p w14:paraId="2E8AC514" w14:textId="5B5DEFE3" w:rsidR="002E568E" w:rsidRDefault="002E568E" w:rsidP="002E568E">
            <w:r w:rsidRPr="00C74242">
              <w:rPr>
                <w:color w:val="000000"/>
                <w:szCs w:val="24"/>
              </w:rPr>
              <w:t>22.4.2. Upon termination of the Contract, the Parties must:</w:t>
            </w:r>
          </w:p>
        </w:tc>
      </w:tr>
      <w:tr w:rsidR="002E568E" w14:paraId="69B3D6B2" w14:textId="77777777" w:rsidTr="00466A6D">
        <w:tc>
          <w:tcPr>
            <w:tcW w:w="4338" w:type="dxa"/>
            <w:tcBorders>
              <w:left w:val="single" w:sz="4" w:space="0" w:color="auto"/>
              <w:right w:val="single" w:sz="4" w:space="0" w:color="auto"/>
            </w:tcBorders>
          </w:tcPr>
          <w:p w14:paraId="41B0D387" w14:textId="77777777" w:rsidR="002E568E" w:rsidRDefault="002E568E" w:rsidP="002E568E">
            <w:r>
              <w:t>22.4.2.1. </w:t>
            </w:r>
            <w:proofErr w:type="spellStart"/>
            <w:r>
              <w:t>įsitikinti</w:t>
            </w:r>
            <w:proofErr w:type="spellEnd"/>
            <w:r>
              <w:t xml:space="preserve">, jog </w:t>
            </w:r>
            <w:proofErr w:type="spellStart"/>
            <w:r>
              <w:t>iki</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dienos</w:t>
            </w:r>
            <w:proofErr w:type="spellEnd"/>
            <w:r>
              <w:t xml:space="preserve"> </w:t>
            </w:r>
            <w:proofErr w:type="spellStart"/>
            <w:r>
              <w:t>pristatytos</w:t>
            </w:r>
            <w:proofErr w:type="spellEnd"/>
            <w:r>
              <w:t xml:space="preserve"> </w:t>
            </w:r>
            <w:proofErr w:type="spellStart"/>
            <w:r>
              <w:t>Prekės</w:t>
            </w:r>
            <w:proofErr w:type="spellEnd"/>
            <w:r>
              <w:t xml:space="preserve"> ir </w:t>
            </w:r>
            <w:proofErr w:type="spellStart"/>
            <w:r>
              <w:t>kiti</w:t>
            </w:r>
            <w:proofErr w:type="spellEnd"/>
            <w:r>
              <w:t xml:space="preserve"> </w:t>
            </w:r>
            <w:proofErr w:type="spellStart"/>
            <w:r>
              <w:t>atlikti</w:t>
            </w:r>
            <w:proofErr w:type="spellEnd"/>
            <w:r>
              <w:t xml:space="preserve"> </w:t>
            </w:r>
            <w:proofErr w:type="spellStart"/>
            <w:r>
              <w:t>veiksmai</w:t>
            </w:r>
            <w:proofErr w:type="spellEnd"/>
            <w:r>
              <w:t xml:space="preserve"> </w:t>
            </w:r>
            <w:proofErr w:type="spellStart"/>
            <w:r>
              <w:t>atitinka</w:t>
            </w:r>
            <w:proofErr w:type="spellEnd"/>
            <w:r>
              <w:t xml:space="preserve"> </w:t>
            </w:r>
            <w:proofErr w:type="spellStart"/>
            <w:r>
              <w:t>Sutarties</w:t>
            </w:r>
            <w:proofErr w:type="spellEnd"/>
            <w:r>
              <w:t xml:space="preserve"> </w:t>
            </w:r>
            <w:proofErr w:type="spellStart"/>
            <w:r>
              <w:t>reikalavimus</w:t>
            </w:r>
            <w:proofErr w:type="spellEnd"/>
            <w:r>
              <w:t xml:space="preserve"> ir </w:t>
            </w:r>
            <w:proofErr w:type="spellStart"/>
            <w:r>
              <w:t>Šalys</w:t>
            </w:r>
            <w:proofErr w:type="spellEnd"/>
            <w:r>
              <w:t xml:space="preserve"> </w:t>
            </w:r>
            <w:proofErr w:type="spellStart"/>
            <w:r>
              <w:t>dėl</w:t>
            </w:r>
            <w:proofErr w:type="spellEnd"/>
            <w:r>
              <w:t xml:space="preserve"> to </w:t>
            </w:r>
            <w:proofErr w:type="spellStart"/>
            <w:r>
              <w:t>viena</w:t>
            </w:r>
            <w:proofErr w:type="spellEnd"/>
            <w:r>
              <w:t xml:space="preserve"> </w:t>
            </w:r>
            <w:proofErr w:type="spellStart"/>
            <w:r>
              <w:t>kitai</w:t>
            </w:r>
            <w:proofErr w:type="spellEnd"/>
            <w:r>
              <w:t xml:space="preserve"> </w:t>
            </w:r>
            <w:proofErr w:type="spellStart"/>
            <w:r>
              <w:t>nebereikš</w:t>
            </w:r>
            <w:proofErr w:type="spellEnd"/>
            <w:r>
              <w:t xml:space="preserve"> </w:t>
            </w:r>
            <w:proofErr w:type="spellStart"/>
            <w:r>
              <w:t>pretenzijų</w:t>
            </w:r>
            <w:proofErr w:type="spellEnd"/>
            <w:r>
              <w:t>; </w:t>
            </w:r>
          </w:p>
        </w:tc>
        <w:tc>
          <w:tcPr>
            <w:tcW w:w="4518" w:type="dxa"/>
            <w:tcBorders>
              <w:left w:val="single" w:sz="4" w:space="0" w:color="auto"/>
              <w:right w:val="single" w:sz="4" w:space="0" w:color="auto"/>
            </w:tcBorders>
          </w:tcPr>
          <w:p w14:paraId="37AFAE05" w14:textId="585222FB" w:rsidR="002E568E" w:rsidRDefault="002E568E" w:rsidP="002E568E">
            <w:r w:rsidRPr="00C74242">
              <w:rPr>
                <w:color w:val="000000"/>
                <w:szCs w:val="24"/>
              </w:rPr>
              <w:t>22.4.2.1. to make sure that the Goods delivered before the date of termination of the Contract and other actions performed comply with the requirements of the Contract and the Parties will no longer make any claims against each other as a result;</w:t>
            </w:r>
          </w:p>
        </w:tc>
      </w:tr>
      <w:tr w:rsidR="002E568E" w14:paraId="1E68FCF2" w14:textId="77777777" w:rsidTr="00466A6D">
        <w:tc>
          <w:tcPr>
            <w:tcW w:w="4338" w:type="dxa"/>
            <w:tcBorders>
              <w:left w:val="single" w:sz="4" w:space="0" w:color="auto"/>
              <w:right w:val="single" w:sz="4" w:space="0" w:color="auto"/>
            </w:tcBorders>
          </w:tcPr>
          <w:p w14:paraId="3340658C" w14:textId="77777777" w:rsidR="002E568E" w:rsidRDefault="002E568E" w:rsidP="002E568E">
            <w:r>
              <w:t>22.4.2.2. </w:t>
            </w:r>
            <w:proofErr w:type="spellStart"/>
            <w:r>
              <w:t>atsiskaityti</w:t>
            </w:r>
            <w:proofErr w:type="spellEnd"/>
            <w:r>
              <w:t xml:space="preserve"> </w:t>
            </w:r>
            <w:proofErr w:type="spellStart"/>
            <w:r>
              <w:t>už</w:t>
            </w:r>
            <w:proofErr w:type="spellEnd"/>
            <w:r>
              <w:t xml:space="preserve"> </w:t>
            </w:r>
            <w:proofErr w:type="spellStart"/>
            <w:r>
              <w:t>iki</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pristatytas</w:t>
            </w:r>
            <w:proofErr w:type="spellEnd"/>
            <w:r>
              <w:t xml:space="preserve"> </w:t>
            </w:r>
            <w:proofErr w:type="spellStart"/>
            <w:r>
              <w:t>Prekes</w:t>
            </w:r>
            <w:proofErr w:type="spellEnd"/>
            <w:r>
              <w:t xml:space="preserve">, </w:t>
            </w:r>
            <w:proofErr w:type="spellStart"/>
            <w:r>
              <w:t>atitinkančias</w:t>
            </w:r>
            <w:proofErr w:type="spellEnd"/>
            <w:r>
              <w:t xml:space="preserve"> </w:t>
            </w:r>
            <w:proofErr w:type="spellStart"/>
            <w:r>
              <w:t>Sutarties</w:t>
            </w:r>
            <w:proofErr w:type="spellEnd"/>
            <w:r>
              <w:t xml:space="preserve"> </w:t>
            </w:r>
            <w:proofErr w:type="spellStart"/>
            <w:r>
              <w:t>reikalavimus</w:t>
            </w:r>
            <w:proofErr w:type="spellEnd"/>
            <w:r>
              <w:t>; </w:t>
            </w:r>
          </w:p>
        </w:tc>
        <w:tc>
          <w:tcPr>
            <w:tcW w:w="4518" w:type="dxa"/>
            <w:tcBorders>
              <w:left w:val="single" w:sz="4" w:space="0" w:color="auto"/>
              <w:right w:val="single" w:sz="4" w:space="0" w:color="auto"/>
            </w:tcBorders>
          </w:tcPr>
          <w:p w14:paraId="48848181" w14:textId="53A0C4FB" w:rsidR="002E568E" w:rsidRDefault="002E568E" w:rsidP="002E568E">
            <w:r w:rsidRPr="00C74242">
              <w:rPr>
                <w:color w:val="000000"/>
                <w:szCs w:val="24"/>
              </w:rPr>
              <w:t>22.4.2.2. to pay for the Goods delivered before the termination of the Contract, which meet the requirements of the Contract;</w:t>
            </w:r>
          </w:p>
        </w:tc>
      </w:tr>
      <w:tr w:rsidR="002E568E" w14:paraId="0B015E2D" w14:textId="77777777" w:rsidTr="00466A6D">
        <w:tc>
          <w:tcPr>
            <w:tcW w:w="4338" w:type="dxa"/>
            <w:tcBorders>
              <w:left w:val="single" w:sz="4" w:space="0" w:color="auto"/>
              <w:bottom w:val="single" w:sz="4" w:space="0" w:color="auto"/>
              <w:right w:val="single" w:sz="4" w:space="0" w:color="auto"/>
            </w:tcBorders>
          </w:tcPr>
          <w:p w14:paraId="3CBC838A" w14:textId="77777777" w:rsidR="002E568E" w:rsidRDefault="002E568E" w:rsidP="002E568E">
            <w:r>
              <w:t>22.4.2.3. per 10 (</w:t>
            </w:r>
            <w:proofErr w:type="spellStart"/>
            <w:r>
              <w:t>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ar</w:t>
            </w:r>
            <w:proofErr w:type="spellEnd"/>
            <w:r>
              <w:t xml:space="preserve"> </w:t>
            </w:r>
            <w:proofErr w:type="spellStart"/>
            <w:r>
              <w:t>Susitarimo</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sudarymo</w:t>
            </w:r>
            <w:proofErr w:type="spellEnd"/>
            <w:r>
              <w:t xml:space="preserve"> </w:t>
            </w:r>
            <w:proofErr w:type="spellStart"/>
            <w:r>
              <w:t>dienos</w:t>
            </w:r>
            <w:proofErr w:type="spellEnd"/>
            <w:r>
              <w:t> </w:t>
            </w:r>
            <w:proofErr w:type="spellStart"/>
            <w:r>
              <w:t>perduoti</w:t>
            </w:r>
            <w:proofErr w:type="spellEnd"/>
            <w:r>
              <w:t xml:space="preserve"> </w:t>
            </w:r>
            <w:proofErr w:type="spellStart"/>
            <w:r>
              <w:t>viena</w:t>
            </w:r>
            <w:proofErr w:type="spellEnd"/>
            <w:r>
              <w:t xml:space="preserve"> </w:t>
            </w:r>
            <w:proofErr w:type="spellStart"/>
            <w:r>
              <w:t>kitai</w:t>
            </w:r>
            <w:proofErr w:type="spellEnd"/>
            <w:r>
              <w:t xml:space="preserve"> </w:t>
            </w:r>
            <w:proofErr w:type="spellStart"/>
            <w:r>
              <w:t>visus</w:t>
            </w:r>
            <w:proofErr w:type="spellEnd"/>
            <w:r>
              <w:t xml:space="preserve"> </w:t>
            </w:r>
            <w:proofErr w:type="spellStart"/>
            <w:r>
              <w:t>dokumentus</w:t>
            </w:r>
            <w:proofErr w:type="spellEnd"/>
            <w:r>
              <w:t xml:space="preserve">, </w:t>
            </w:r>
            <w:proofErr w:type="spellStart"/>
            <w:r>
              <w:t>kuriuos</w:t>
            </w:r>
            <w:proofErr w:type="spellEnd"/>
            <w:r>
              <w:t xml:space="preserve"> </w:t>
            </w:r>
            <w:proofErr w:type="spellStart"/>
            <w:r>
              <w:t>buvo</w:t>
            </w:r>
            <w:proofErr w:type="spellEnd"/>
            <w:r>
              <w:t xml:space="preserve"> </w:t>
            </w:r>
            <w:proofErr w:type="spellStart"/>
            <w:r>
              <w:t>būtina</w:t>
            </w:r>
            <w:proofErr w:type="spellEnd"/>
            <w:r>
              <w:t xml:space="preserve"> </w:t>
            </w:r>
            <w:proofErr w:type="spellStart"/>
            <w:r>
              <w:t>perduoti</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nuostatas</w:t>
            </w:r>
            <w:proofErr w:type="spellEnd"/>
            <w:r>
              <w:t>. </w:t>
            </w:r>
          </w:p>
        </w:tc>
        <w:tc>
          <w:tcPr>
            <w:tcW w:w="4518" w:type="dxa"/>
            <w:tcBorders>
              <w:left w:val="single" w:sz="4" w:space="0" w:color="auto"/>
              <w:bottom w:val="single" w:sz="4" w:space="0" w:color="auto"/>
              <w:right w:val="single" w:sz="4" w:space="0" w:color="auto"/>
            </w:tcBorders>
          </w:tcPr>
          <w:p w14:paraId="270F24BE" w14:textId="1087B085" w:rsidR="002E568E" w:rsidRDefault="002E568E" w:rsidP="002E568E">
            <w:r w:rsidRPr="00C74242">
              <w:rPr>
                <w:color w:val="000000"/>
                <w:szCs w:val="24"/>
              </w:rPr>
              <w:t>22.4.2.3. within 10 (ten) days from the date of receipt of the notice of termination of the Contract or the date of conclusion of the Contract on termination of the Contract, to hand over to each other all documents that were necessary to be handed over in accordance with the provisions of the Contract.</w:t>
            </w:r>
          </w:p>
        </w:tc>
      </w:tr>
      <w:tr w:rsidR="002E568E" w14:paraId="4B238E65" w14:textId="77777777" w:rsidTr="00466A6D">
        <w:tc>
          <w:tcPr>
            <w:tcW w:w="4338" w:type="dxa"/>
            <w:tcBorders>
              <w:top w:val="single" w:sz="4" w:space="0" w:color="auto"/>
              <w:left w:val="single" w:sz="4" w:space="0" w:color="auto"/>
              <w:right w:val="single" w:sz="4" w:space="0" w:color="auto"/>
            </w:tcBorders>
          </w:tcPr>
          <w:p w14:paraId="4E868CF5" w14:textId="77777777" w:rsidR="002E568E" w:rsidRDefault="002E568E" w:rsidP="002E568E">
            <w:r w:rsidRPr="00466A6D">
              <w:rPr>
                <w:b/>
                <w:bCs/>
                <w:caps/>
                <w:color w:val="000000"/>
                <w:szCs w:val="24"/>
              </w:rPr>
              <w:t>23.  PREKIŲ MODELIO AR GAMINTOJO KEITIMAS</w:t>
            </w:r>
          </w:p>
        </w:tc>
        <w:tc>
          <w:tcPr>
            <w:tcW w:w="4518" w:type="dxa"/>
            <w:tcBorders>
              <w:top w:val="single" w:sz="4" w:space="0" w:color="auto"/>
              <w:left w:val="single" w:sz="4" w:space="0" w:color="auto"/>
              <w:right w:val="single" w:sz="4" w:space="0" w:color="auto"/>
            </w:tcBorders>
          </w:tcPr>
          <w:p w14:paraId="0EB991AE" w14:textId="77777777" w:rsidR="002E568E" w:rsidRPr="00466A6D" w:rsidRDefault="002E568E" w:rsidP="002E568E">
            <w:pPr>
              <w:rPr>
                <w:b/>
                <w:bCs/>
                <w:caps/>
                <w:color w:val="000000"/>
                <w:szCs w:val="24"/>
              </w:rPr>
            </w:pPr>
            <w:r>
              <w:rPr>
                <w:b/>
                <w:bCs/>
                <w:caps/>
                <w:color w:val="000000"/>
                <w:szCs w:val="24"/>
              </w:rPr>
              <w:t>23. CHANGE OF PRODUCT MODEL OR MANUFACTURER</w:t>
            </w:r>
          </w:p>
          <w:p w14:paraId="1ADA7E14" w14:textId="43CF9CA7" w:rsidR="002E568E" w:rsidRDefault="002E568E" w:rsidP="002E568E"/>
        </w:tc>
      </w:tr>
      <w:tr w:rsidR="002E568E" w14:paraId="29F391EA" w14:textId="77777777" w:rsidTr="00466A6D">
        <w:tc>
          <w:tcPr>
            <w:tcW w:w="4338" w:type="dxa"/>
            <w:tcBorders>
              <w:left w:val="single" w:sz="4" w:space="0" w:color="auto"/>
              <w:right w:val="single" w:sz="4" w:space="0" w:color="auto"/>
            </w:tcBorders>
          </w:tcPr>
          <w:p w14:paraId="2E1A9D52" w14:textId="77777777" w:rsidR="002E568E" w:rsidRDefault="002E568E" w:rsidP="002E568E">
            <w:r>
              <w:t>23.1. 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keisti</w:t>
            </w:r>
            <w:proofErr w:type="spellEnd"/>
            <w:r>
              <w:t xml:space="preserve"> </w:t>
            </w:r>
            <w:proofErr w:type="spellStart"/>
            <w:r>
              <w:t>Prekių</w:t>
            </w:r>
            <w:proofErr w:type="spellEnd"/>
            <w:r>
              <w:t xml:space="preserve"> </w:t>
            </w:r>
            <w:proofErr w:type="spellStart"/>
            <w:r>
              <w:t>modelį</w:t>
            </w:r>
            <w:proofErr w:type="spellEnd"/>
            <w:r>
              <w:t xml:space="preserve"> ir (</w:t>
            </w:r>
            <w:proofErr w:type="spellStart"/>
            <w:r>
              <w:t>ar</w:t>
            </w:r>
            <w:proofErr w:type="spellEnd"/>
            <w:r>
              <w:t xml:space="preserve">) </w:t>
            </w:r>
            <w:proofErr w:type="spellStart"/>
            <w:r>
              <w:t>gamintoją</w:t>
            </w:r>
            <w:proofErr w:type="spellEnd"/>
            <w:r>
              <w:t xml:space="preserve">, </w:t>
            </w:r>
            <w:proofErr w:type="spellStart"/>
            <w:r>
              <w:t>jei</w:t>
            </w:r>
            <w:proofErr w:type="spellEnd"/>
            <w:r>
              <w:t xml:space="preserve"> </w:t>
            </w:r>
            <w:proofErr w:type="spellStart"/>
            <w:r>
              <w:t>yra</w:t>
            </w:r>
            <w:proofErr w:type="spellEnd"/>
            <w:r>
              <w:t xml:space="preserve"> </w:t>
            </w:r>
            <w:proofErr w:type="spellStart"/>
            <w:r>
              <w:t>visos</w:t>
            </w:r>
            <w:proofErr w:type="spellEnd"/>
            <w:r>
              <w:t xml:space="preserve"> </w:t>
            </w:r>
            <w:proofErr w:type="spellStart"/>
            <w:r>
              <w:t>toliau</w:t>
            </w:r>
            <w:proofErr w:type="spellEnd"/>
            <w:r>
              <w:t xml:space="preserve"> </w:t>
            </w:r>
            <w:proofErr w:type="spellStart"/>
            <w:r>
              <w:t>nurodytos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4E122A74" w14:textId="1EA387B4" w:rsidR="002E568E" w:rsidRDefault="002E568E" w:rsidP="002E568E">
            <w:r w:rsidRPr="00BB6D71">
              <w:rPr>
                <w:caps/>
                <w:color w:val="000000"/>
                <w:szCs w:val="24"/>
              </w:rPr>
              <w:t xml:space="preserve">23.1. </w:t>
            </w:r>
            <w:r w:rsidRPr="00BB6D71">
              <w:rPr>
                <w:color w:val="000000"/>
                <w:szCs w:val="24"/>
              </w:rPr>
              <w:t>The Supplier has the right to change the model and/or manufacturer of the Goods, provided that all of the following conditions are met:</w:t>
            </w:r>
          </w:p>
        </w:tc>
      </w:tr>
      <w:tr w:rsidR="002E568E" w14:paraId="69871F70" w14:textId="77777777" w:rsidTr="00466A6D">
        <w:tc>
          <w:tcPr>
            <w:tcW w:w="4338" w:type="dxa"/>
            <w:tcBorders>
              <w:left w:val="single" w:sz="4" w:space="0" w:color="auto"/>
              <w:right w:val="single" w:sz="4" w:space="0" w:color="auto"/>
            </w:tcBorders>
          </w:tcPr>
          <w:p w14:paraId="00317575" w14:textId="77777777" w:rsidR="002E568E" w:rsidRDefault="002E568E" w:rsidP="002E568E">
            <w:r>
              <w:t>23.1.1. </w:t>
            </w:r>
            <w:proofErr w:type="spellStart"/>
            <w:r>
              <w:t>jei</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nurodytos</w:t>
            </w:r>
            <w:proofErr w:type="spellEnd"/>
            <w:r>
              <w:t xml:space="preserve"> </w:t>
            </w:r>
            <w:proofErr w:type="spellStart"/>
            <w:r>
              <w:t>Prekės</w:t>
            </w:r>
            <w:proofErr w:type="spellEnd"/>
            <w:r>
              <w:t xml:space="preserve"> </w:t>
            </w:r>
            <w:proofErr w:type="spellStart"/>
            <w:r>
              <w:t>nebegaminamos</w:t>
            </w:r>
            <w:proofErr w:type="spellEnd"/>
            <w:r>
              <w:t xml:space="preserve"> </w:t>
            </w:r>
            <w:proofErr w:type="spellStart"/>
            <w:r>
              <w:t>ar</w:t>
            </w:r>
            <w:proofErr w:type="spellEnd"/>
            <w:r>
              <w:t xml:space="preserve"> </w:t>
            </w:r>
            <w:proofErr w:type="spellStart"/>
            <w:r>
              <w:t>iš</w:t>
            </w:r>
            <w:proofErr w:type="spellEnd"/>
            <w:r>
              <w:t xml:space="preserve"> </w:t>
            </w:r>
            <w:proofErr w:type="spellStart"/>
            <w:r>
              <w:t>esmės</w:t>
            </w:r>
            <w:proofErr w:type="spellEnd"/>
            <w:r>
              <w:t xml:space="preserve"> </w:t>
            </w:r>
            <w:proofErr w:type="spellStart"/>
            <w:r>
              <w:t>sutriko</w:t>
            </w:r>
            <w:proofErr w:type="spellEnd"/>
            <w:r>
              <w:t xml:space="preserve"> </w:t>
            </w:r>
            <w:proofErr w:type="spellStart"/>
            <w:r>
              <w:t>jų</w:t>
            </w:r>
            <w:proofErr w:type="spellEnd"/>
            <w:r>
              <w:t xml:space="preserve"> </w:t>
            </w:r>
            <w:proofErr w:type="spellStart"/>
            <w:r>
              <w:t>tiekimas</w:t>
            </w:r>
            <w:proofErr w:type="spellEnd"/>
            <w:r>
              <w:t xml:space="preserve"> ir </w:t>
            </w:r>
            <w:proofErr w:type="spellStart"/>
            <w:r>
              <w:t>gautas</w:t>
            </w:r>
            <w:proofErr w:type="spellEnd"/>
            <w:r>
              <w:t xml:space="preserve"> </w:t>
            </w:r>
            <w:proofErr w:type="spellStart"/>
            <w:r>
              <w:t>gamintojo</w:t>
            </w:r>
            <w:proofErr w:type="spellEnd"/>
            <w:r>
              <w:t xml:space="preserve"> </w:t>
            </w:r>
            <w:proofErr w:type="spellStart"/>
            <w:r>
              <w:t>patvirtinimas</w:t>
            </w:r>
            <w:proofErr w:type="spellEnd"/>
            <w:r>
              <w:t xml:space="preserve"> ir (</w:t>
            </w:r>
            <w:proofErr w:type="spellStart"/>
            <w:r>
              <w:t>ar</w:t>
            </w:r>
            <w:proofErr w:type="spellEnd"/>
            <w:r>
              <w:t xml:space="preserve">) </w:t>
            </w:r>
            <w:proofErr w:type="spellStart"/>
            <w:r>
              <w:t>Prekės</w:t>
            </w:r>
            <w:proofErr w:type="spellEnd"/>
            <w:r>
              <w:t xml:space="preserve">, </w:t>
            </w:r>
            <w:proofErr w:type="spellStart"/>
            <w:r>
              <w:t>jų</w:t>
            </w:r>
            <w:proofErr w:type="spellEnd"/>
            <w:r>
              <w:t xml:space="preserve"> </w:t>
            </w:r>
            <w:proofErr w:type="spellStart"/>
            <w:r>
              <w:t>gamintojas</w:t>
            </w:r>
            <w:proofErr w:type="spellEnd"/>
            <w:r>
              <w:t xml:space="preserve"> </w:t>
            </w:r>
            <w:proofErr w:type="spellStart"/>
            <w:r>
              <w:t>kelia</w:t>
            </w:r>
            <w:proofErr w:type="spellEnd"/>
            <w:r>
              <w:t xml:space="preserve"> </w:t>
            </w:r>
            <w:proofErr w:type="spellStart"/>
            <w:r>
              <w:t>grėsmę</w:t>
            </w:r>
            <w:proofErr w:type="spellEnd"/>
            <w:r>
              <w:t xml:space="preserve"> </w:t>
            </w:r>
            <w:proofErr w:type="spellStart"/>
            <w:r>
              <w:t>nacionaliniam</w:t>
            </w:r>
            <w:proofErr w:type="spellEnd"/>
            <w:r>
              <w:t xml:space="preserve"> </w:t>
            </w:r>
            <w:proofErr w:type="spellStart"/>
            <w:r>
              <w:t>saugumui</w:t>
            </w:r>
            <w:proofErr w:type="spellEnd"/>
            <w:r>
              <w:t xml:space="preserve"> ir (</w:t>
            </w:r>
            <w:proofErr w:type="spellStart"/>
            <w:r>
              <w:t>ar</w:t>
            </w:r>
            <w:proofErr w:type="spellEnd"/>
            <w:r>
              <w:t xml:space="preserve">) </w:t>
            </w:r>
            <w:proofErr w:type="spellStart"/>
            <w:r>
              <w:t>Prekių</w:t>
            </w:r>
            <w:proofErr w:type="spellEnd"/>
            <w:r>
              <w:t xml:space="preserve"> </w:t>
            </w:r>
            <w:proofErr w:type="spellStart"/>
            <w:r>
              <w:t>tiekimas</w:t>
            </w:r>
            <w:proofErr w:type="spellEnd"/>
            <w:r>
              <w:t xml:space="preserve"> </w:t>
            </w:r>
            <w:proofErr w:type="spellStart"/>
            <w:r>
              <w:t>prieštarauja</w:t>
            </w:r>
            <w:proofErr w:type="spellEnd"/>
            <w:r>
              <w:t xml:space="preserve"> Lietuvos </w:t>
            </w:r>
            <w:proofErr w:type="spellStart"/>
            <w:r>
              <w:t>Respublikoje</w:t>
            </w:r>
            <w:proofErr w:type="spellEnd"/>
            <w:r>
              <w:t xml:space="preserve"> </w:t>
            </w:r>
            <w:proofErr w:type="spellStart"/>
            <w:r>
              <w:t>įgyvendinamoms</w:t>
            </w:r>
            <w:proofErr w:type="spellEnd"/>
            <w:r>
              <w:t xml:space="preserve"> </w:t>
            </w:r>
            <w:proofErr w:type="spellStart"/>
            <w:r>
              <w:t>privalomoms</w:t>
            </w:r>
            <w:proofErr w:type="spellEnd"/>
            <w:r>
              <w:t xml:space="preserve"> </w:t>
            </w:r>
            <w:proofErr w:type="spellStart"/>
            <w:r>
              <w:t>tarptautinėms</w:t>
            </w:r>
            <w:proofErr w:type="spellEnd"/>
            <w:r>
              <w:t xml:space="preserve"> </w:t>
            </w:r>
            <w:proofErr w:type="spellStart"/>
            <w:r>
              <w:t>sankcijoms</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Sankcijų</w:t>
            </w:r>
            <w:proofErr w:type="spellEnd"/>
            <w:r>
              <w:t xml:space="preserve"> </w:t>
            </w:r>
            <w:proofErr w:type="spellStart"/>
            <w:r>
              <w:t>įstatyme</w:t>
            </w:r>
            <w:proofErr w:type="spellEnd"/>
            <w:r>
              <w:t xml:space="preserve"> ir (</w:t>
            </w:r>
            <w:proofErr w:type="spellStart"/>
            <w:r>
              <w:t>ar</w:t>
            </w:r>
            <w:proofErr w:type="spellEnd"/>
            <w:r>
              <w:t xml:space="preserve">) </w:t>
            </w:r>
            <w:proofErr w:type="spellStart"/>
            <w:r>
              <w:t>Prekės</w:t>
            </w:r>
            <w:proofErr w:type="spellEnd"/>
            <w:r>
              <w:t xml:space="preserve">, </w:t>
            </w:r>
            <w:proofErr w:type="spellStart"/>
            <w:r>
              <w:t>jų</w:t>
            </w:r>
            <w:proofErr w:type="spellEnd"/>
            <w:r>
              <w:t xml:space="preserve"> </w:t>
            </w:r>
            <w:proofErr w:type="spellStart"/>
            <w:r>
              <w:t>sudedamosios</w:t>
            </w:r>
            <w:proofErr w:type="spellEnd"/>
            <w:r>
              <w:t xml:space="preserve"> </w:t>
            </w:r>
            <w:proofErr w:type="spellStart"/>
            <w:r>
              <w:t>dalys</w:t>
            </w:r>
            <w:proofErr w:type="spellEnd"/>
            <w:r>
              <w:t xml:space="preserve"> </w:t>
            </w:r>
            <w:proofErr w:type="spellStart"/>
            <w:r>
              <w:t>ar</w:t>
            </w:r>
            <w:proofErr w:type="spellEnd"/>
            <w:r>
              <w:t xml:space="preserve"> (ir) </w:t>
            </w:r>
            <w:proofErr w:type="spellStart"/>
            <w:r>
              <w:t>gamintojas</w:t>
            </w:r>
            <w:proofErr w:type="spellEnd"/>
            <w:r>
              <w:t xml:space="preserve"> </w:t>
            </w:r>
            <w:proofErr w:type="spellStart"/>
            <w:r>
              <w:t>neatitinka</w:t>
            </w:r>
            <w:proofErr w:type="spellEnd"/>
            <w:r>
              <w:t xml:space="preserve"> VPĮ 45 </w:t>
            </w:r>
            <w:proofErr w:type="spellStart"/>
            <w:r>
              <w:t>straipsnio</w:t>
            </w:r>
            <w:proofErr w:type="spellEnd"/>
            <w:r>
              <w:t> 21 </w:t>
            </w:r>
            <w:proofErr w:type="spellStart"/>
            <w:r>
              <w:t>dalies</w:t>
            </w:r>
            <w:proofErr w:type="spellEnd"/>
            <w:r>
              <w:t> </w:t>
            </w:r>
            <w:proofErr w:type="spellStart"/>
            <w:r>
              <w:t>nuostatų</w:t>
            </w:r>
            <w:proofErr w:type="spellEnd"/>
            <w:r>
              <w:t>;</w:t>
            </w:r>
          </w:p>
        </w:tc>
        <w:tc>
          <w:tcPr>
            <w:tcW w:w="4518" w:type="dxa"/>
            <w:tcBorders>
              <w:left w:val="single" w:sz="4" w:space="0" w:color="auto"/>
              <w:right w:val="single" w:sz="4" w:space="0" w:color="auto"/>
            </w:tcBorders>
          </w:tcPr>
          <w:p w14:paraId="0473CCDE" w14:textId="5F6EA2F7" w:rsidR="002E568E" w:rsidRDefault="002E568E" w:rsidP="002E568E">
            <w:r w:rsidRPr="00BB6D71">
              <w:rPr>
                <w:szCs w:val="24"/>
              </w:rPr>
              <w:t xml:space="preserve">23.1.1. if the Goods specified in the Supplier's offer are no longer produced or their supply has been substantially disrupted and the manufacturer's approval and/or the Goods have been obtained, their manufacturer poses a threat to national security and/or the supply of the Goods contradicts the mandatory international sanctions implemented in the Republic of Lithuania, as defined in the Law on Sanctions and/or the Goods, their components and/or the manufacturer does not comply with the </w:t>
            </w:r>
            <w:r w:rsidRPr="00BB6D71">
              <w:rPr>
                <w:szCs w:val="24"/>
              </w:rPr>
              <w:lastRenderedPageBreak/>
              <w:t>provisions of Paragraph 21 of Article 45 of the LAW ON PUBLIC PROCUREMENT;</w:t>
            </w:r>
          </w:p>
        </w:tc>
      </w:tr>
      <w:tr w:rsidR="002E568E" w14:paraId="16106804" w14:textId="77777777" w:rsidTr="00466A6D">
        <w:tc>
          <w:tcPr>
            <w:tcW w:w="4338" w:type="dxa"/>
            <w:tcBorders>
              <w:left w:val="single" w:sz="4" w:space="0" w:color="auto"/>
              <w:right w:val="single" w:sz="4" w:space="0" w:color="auto"/>
            </w:tcBorders>
          </w:tcPr>
          <w:p w14:paraId="7FCDFC23" w14:textId="77777777" w:rsidR="002E568E" w:rsidRDefault="002E568E" w:rsidP="002E568E">
            <w:r>
              <w:lastRenderedPageBreak/>
              <w:t>23.1.2. </w:t>
            </w:r>
            <w:proofErr w:type="spellStart"/>
            <w:r>
              <w:t>jei</w:t>
            </w:r>
            <w:proofErr w:type="spellEnd"/>
            <w:r>
              <w:t xml:space="preserve"> </w:t>
            </w:r>
            <w:proofErr w:type="spellStart"/>
            <w:r>
              <w:t>keičiamos</w:t>
            </w:r>
            <w:proofErr w:type="spellEnd"/>
            <w:r>
              <w:t xml:space="preserve"> </w:t>
            </w:r>
            <w:proofErr w:type="spellStart"/>
            <w:r>
              <w:t>Prekės</w:t>
            </w:r>
            <w:proofErr w:type="spellEnd"/>
            <w:r>
              <w:t xml:space="preserve"> </w:t>
            </w:r>
            <w:proofErr w:type="spellStart"/>
            <w:r>
              <w:t>visiškai</w:t>
            </w:r>
            <w:proofErr w:type="spellEnd"/>
            <w:r>
              <w:t xml:space="preserve"> </w:t>
            </w:r>
            <w:proofErr w:type="spellStart"/>
            <w:r>
              <w:t>atitinka</w:t>
            </w:r>
            <w:proofErr w:type="spellEnd"/>
            <w:r>
              <w:t xml:space="preserve"> </w:t>
            </w:r>
            <w:proofErr w:type="spellStart"/>
            <w:r>
              <w:t>visus</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reikalavimus</w:t>
            </w:r>
            <w:proofErr w:type="spellEnd"/>
            <w:r>
              <w:t xml:space="preserve">, </w:t>
            </w:r>
            <w:proofErr w:type="spellStart"/>
            <w:r>
              <w:t>yra</w:t>
            </w:r>
            <w:proofErr w:type="spellEnd"/>
            <w:r>
              <w:t xml:space="preserve"> ne </w:t>
            </w:r>
            <w:proofErr w:type="spellStart"/>
            <w:r>
              <w:t>prastesnės</w:t>
            </w:r>
            <w:proofErr w:type="spellEnd"/>
            <w:r>
              <w:t xml:space="preserve">, o </w:t>
            </w:r>
            <w:proofErr w:type="spellStart"/>
            <w:r>
              <w:t>lygiavertės</w:t>
            </w:r>
            <w:proofErr w:type="spellEnd"/>
            <w:r>
              <w:t xml:space="preserve"> </w:t>
            </w:r>
            <w:proofErr w:type="spellStart"/>
            <w:r>
              <w:t>ar</w:t>
            </w:r>
            <w:proofErr w:type="spellEnd"/>
            <w:r>
              <w:t xml:space="preserve"> </w:t>
            </w:r>
            <w:proofErr w:type="spellStart"/>
            <w:r>
              <w:t>geresnės</w:t>
            </w:r>
            <w:proofErr w:type="spellEnd"/>
            <w:r>
              <w:t xml:space="preserve"> </w:t>
            </w:r>
            <w:proofErr w:type="spellStart"/>
            <w:r>
              <w:t>kokybės</w:t>
            </w:r>
            <w:proofErr w:type="spellEnd"/>
            <w:r>
              <w:t xml:space="preserve"> </w:t>
            </w:r>
            <w:proofErr w:type="spellStart"/>
            <w:r>
              <w:t>nei</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nurodytos</w:t>
            </w:r>
            <w:proofErr w:type="spellEnd"/>
            <w:r>
              <w:t xml:space="preserve"> </w:t>
            </w:r>
            <w:proofErr w:type="spellStart"/>
            <w:r>
              <w:t>Prekės</w:t>
            </w:r>
            <w:proofErr w:type="spellEnd"/>
            <w:r>
              <w:t xml:space="preserve"> ir </w:t>
            </w:r>
            <w:proofErr w:type="spellStart"/>
            <w:r>
              <w:t>Tiekėjas</w:t>
            </w:r>
            <w:proofErr w:type="spellEnd"/>
            <w:r>
              <w:t xml:space="preserve"> </w:t>
            </w:r>
            <w:proofErr w:type="spellStart"/>
            <w:r>
              <w:t>pateikia</w:t>
            </w:r>
            <w:proofErr w:type="spellEnd"/>
            <w:r>
              <w:t xml:space="preserve"> tai </w:t>
            </w:r>
            <w:proofErr w:type="spellStart"/>
            <w:r>
              <w:t>patvirtinančius</w:t>
            </w:r>
            <w:proofErr w:type="spellEnd"/>
            <w:r>
              <w:t xml:space="preserve"> </w:t>
            </w:r>
            <w:proofErr w:type="spellStart"/>
            <w:r>
              <w:t>dokumentus</w:t>
            </w:r>
            <w:proofErr w:type="spellEnd"/>
            <w:r>
              <w:t xml:space="preserve">. </w:t>
            </w:r>
            <w:proofErr w:type="spellStart"/>
            <w:r>
              <w:t>Jeigu</w:t>
            </w:r>
            <w:proofErr w:type="spellEnd"/>
            <w:r>
              <w:t xml:space="preserve"> </w:t>
            </w:r>
            <w:proofErr w:type="spellStart"/>
            <w:r>
              <w:t>pirkimo</w:t>
            </w:r>
            <w:proofErr w:type="spellEnd"/>
            <w:r>
              <w:t xml:space="preserve"> </w:t>
            </w:r>
            <w:proofErr w:type="spellStart"/>
            <w:r>
              <w:t>procedūrų</w:t>
            </w:r>
            <w:proofErr w:type="spellEnd"/>
            <w:r>
              <w:t xml:space="preserve"> </w:t>
            </w:r>
            <w:proofErr w:type="spellStart"/>
            <w:r>
              <w:t>metu</w:t>
            </w:r>
            <w:proofErr w:type="spellEnd"/>
            <w:r>
              <w:t xml:space="preserve"> </w:t>
            </w:r>
            <w:proofErr w:type="spellStart"/>
            <w:r>
              <w:t>Tiekėjas</w:t>
            </w:r>
            <w:proofErr w:type="spellEnd"/>
            <w:r>
              <w:t xml:space="preserve"> </w:t>
            </w:r>
            <w:proofErr w:type="spellStart"/>
            <w:r>
              <w:t>buvo</w:t>
            </w:r>
            <w:proofErr w:type="spellEnd"/>
            <w:r>
              <w:t xml:space="preserve"> </w:t>
            </w:r>
            <w:proofErr w:type="spellStart"/>
            <w:r>
              <w:t>pateikęs</w:t>
            </w:r>
            <w:proofErr w:type="spellEnd"/>
            <w:r>
              <w:t xml:space="preserve"> </w:t>
            </w:r>
            <w:proofErr w:type="spellStart"/>
            <w:r>
              <w:t>Prekių</w:t>
            </w:r>
            <w:proofErr w:type="spellEnd"/>
            <w:r>
              <w:t xml:space="preserve"> </w:t>
            </w:r>
            <w:proofErr w:type="spellStart"/>
            <w:r>
              <w:t>pavyzdžius</w:t>
            </w:r>
            <w:proofErr w:type="spellEnd"/>
            <w:r>
              <w:t xml:space="preserve">, </w:t>
            </w:r>
            <w:proofErr w:type="spellStart"/>
            <w:r>
              <w:t>pristatomos</w:t>
            </w:r>
            <w:proofErr w:type="spellEnd"/>
            <w:r>
              <w:t xml:space="preserve"> </w:t>
            </w:r>
            <w:proofErr w:type="spellStart"/>
            <w:r>
              <w:t>Prekės</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prastesnės</w:t>
            </w:r>
            <w:proofErr w:type="spellEnd"/>
            <w:r>
              <w:t xml:space="preserve"> </w:t>
            </w:r>
            <w:proofErr w:type="spellStart"/>
            <w:r>
              <w:t>kokybės</w:t>
            </w:r>
            <w:proofErr w:type="spellEnd"/>
            <w:r>
              <w:t xml:space="preserve"> </w:t>
            </w:r>
            <w:proofErr w:type="spellStart"/>
            <w:r>
              <w:t>nei</w:t>
            </w:r>
            <w:proofErr w:type="spellEnd"/>
            <w:r>
              <w:t xml:space="preserve"> </w:t>
            </w:r>
            <w:proofErr w:type="spellStart"/>
            <w:r>
              <w:t>pateikti</w:t>
            </w:r>
            <w:proofErr w:type="spellEnd"/>
            <w:r>
              <w:t xml:space="preserve"> </w:t>
            </w:r>
            <w:proofErr w:type="spellStart"/>
            <w:r>
              <w:t>pavyzdžiai</w:t>
            </w:r>
            <w:proofErr w:type="spellEnd"/>
            <w:r>
              <w:t>;</w:t>
            </w:r>
          </w:p>
        </w:tc>
        <w:tc>
          <w:tcPr>
            <w:tcW w:w="4518" w:type="dxa"/>
            <w:tcBorders>
              <w:left w:val="single" w:sz="4" w:space="0" w:color="auto"/>
              <w:right w:val="single" w:sz="4" w:space="0" w:color="auto"/>
            </w:tcBorders>
          </w:tcPr>
          <w:p w14:paraId="1C4ECCB8" w14:textId="5CE42072" w:rsidR="002E568E" w:rsidRDefault="002E568E" w:rsidP="002E568E">
            <w:r w:rsidRPr="00BB6D71">
              <w:rPr>
                <w:color w:val="000000"/>
                <w:szCs w:val="24"/>
              </w:rPr>
              <w:t>23.1.2. if the replaced Goods fully comply with all the requirements of the procurement documents, are not inferior, but of equivalent or better quality than the Goods specified in the Supplier's offer, and the Supplier shall provide documents confirming this. If the Supplier has provided samples of the Goods during the procurement procedures, the delivered Goods must be of no lower quality than the samples provided;</w:t>
            </w:r>
          </w:p>
        </w:tc>
      </w:tr>
      <w:tr w:rsidR="002E568E" w14:paraId="6D8D069C" w14:textId="77777777" w:rsidTr="00466A6D">
        <w:tc>
          <w:tcPr>
            <w:tcW w:w="4338" w:type="dxa"/>
            <w:tcBorders>
              <w:left w:val="single" w:sz="4" w:space="0" w:color="auto"/>
              <w:right w:val="single" w:sz="4" w:space="0" w:color="auto"/>
            </w:tcBorders>
          </w:tcPr>
          <w:p w14:paraId="0E732BA3" w14:textId="77777777" w:rsidR="002E568E" w:rsidRDefault="002E568E" w:rsidP="002E568E">
            <w:r>
              <w:t>23.1.3. </w:t>
            </w:r>
            <w:proofErr w:type="spellStart"/>
            <w:r>
              <w:t>jei</w:t>
            </w:r>
            <w:proofErr w:type="spellEnd"/>
            <w:r>
              <w:t xml:space="preserve"> </w:t>
            </w:r>
            <w:proofErr w:type="spellStart"/>
            <w:r>
              <w:t>Tiekėjas</w:t>
            </w:r>
            <w:proofErr w:type="spellEnd"/>
            <w:r>
              <w:t xml:space="preserve">, ne </w:t>
            </w:r>
            <w:proofErr w:type="spellStart"/>
            <w:r>
              <w:t>vėliau</w:t>
            </w:r>
            <w:proofErr w:type="spellEnd"/>
            <w:r>
              <w:t xml:space="preserve"> </w:t>
            </w:r>
            <w:proofErr w:type="spellStart"/>
            <w:r>
              <w:t>kaip</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dienų</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Prekių</w:t>
            </w:r>
            <w:proofErr w:type="spellEnd"/>
            <w:r>
              <w:t xml:space="preserve"> </w:t>
            </w:r>
            <w:proofErr w:type="spellStart"/>
            <w:r>
              <w:t>keitimo</w:t>
            </w:r>
            <w:proofErr w:type="spellEnd"/>
            <w:r>
              <w:t xml:space="preserve">, </w:t>
            </w:r>
            <w:proofErr w:type="spellStart"/>
            <w:r>
              <w:t>pateikė</w:t>
            </w:r>
            <w:proofErr w:type="spellEnd"/>
            <w:r>
              <w:t xml:space="preserve"> </w:t>
            </w:r>
            <w:proofErr w:type="spellStart"/>
            <w:r>
              <w:t>Pirkėjui</w:t>
            </w:r>
            <w:proofErr w:type="spellEnd"/>
            <w:r>
              <w:t xml:space="preserve"> </w:t>
            </w:r>
            <w:proofErr w:type="spellStart"/>
            <w:r>
              <w:t>rašytinį</w:t>
            </w:r>
            <w:proofErr w:type="spellEnd"/>
            <w:r>
              <w:t xml:space="preserve"> </w:t>
            </w:r>
            <w:proofErr w:type="spellStart"/>
            <w:r>
              <w:t>prašymą</w:t>
            </w:r>
            <w:proofErr w:type="spellEnd"/>
            <w:r>
              <w:t xml:space="preserve"> </w:t>
            </w:r>
            <w:proofErr w:type="spellStart"/>
            <w:r>
              <w:t>su</w:t>
            </w:r>
            <w:proofErr w:type="spellEnd"/>
            <w:r>
              <w:t xml:space="preserve"> </w:t>
            </w:r>
            <w:proofErr w:type="spellStart"/>
            <w:r>
              <w:t>keitimą</w:t>
            </w:r>
            <w:proofErr w:type="spellEnd"/>
            <w:r>
              <w:t xml:space="preserve"> </w:t>
            </w:r>
            <w:proofErr w:type="spellStart"/>
            <w:r>
              <w:t>pagrindžiančiais</w:t>
            </w:r>
            <w:proofErr w:type="spellEnd"/>
            <w:r>
              <w:t xml:space="preserve"> </w:t>
            </w:r>
            <w:proofErr w:type="spellStart"/>
            <w:r>
              <w:t>dokumentais</w:t>
            </w:r>
            <w:proofErr w:type="spellEnd"/>
            <w:r>
              <w:t xml:space="preserve"> </w:t>
            </w:r>
            <w:proofErr w:type="spellStart"/>
            <w:r>
              <w:t>bei</w:t>
            </w:r>
            <w:proofErr w:type="spellEnd"/>
            <w:r>
              <w:t xml:space="preserve"> </w:t>
            </w:r>
            <w:proofErr w:type="spellStart"/>
            <w:r>
              <w:t>gavo</w:t>
            </w:r>
            <w:proofErr w:type="spellEnd"/>
            <w:r>
              <w:t xml:space="preserve"> </w:t>
            </w:r>
            <w:proofErr w:type="spellStart"/>
            <w:r>
              <w:t>Pirkėjo</w:t>
            </w:r>
            <w:proofErr w:type="spellEnd"/>
            <w:r>
              <w:t xml:space="preserve"> </w:t>
            </w:r>
            <w:proofErr w:type="spellStart"/>
            <w:r>
              <w:t>rašytinį</w:t>
            </w:r>
            <w:proofErr w:type="spellEnd"/>
            <w:r>
              <w:t xml:space="preserve"> </w:t>
            </w:r>
            <w:proofErr w:type="spellStart"/>
            <w:r>
              <w:t>sutikimą</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nesutikti</w:t>
            </w:r>
            <w:proofErr w:type="spellEnd"/>
            <w:r>
              <w:t xml:space="preserve"> </w:t>
            </w:r>
            <w:proofErr w:type="spellStart"/>
            <w:r>
              <w:t>su</w:t>
            </w:r>
            <w:proofErr w:type="spellEnd"/>
            <w:r>
              <w:t xml:space="preserve"> </w:t>
            </w:r>
            <w:proofErr w:type="spellStart"/>
            <w:r>
              <w:t>Prekės</w:t>
            </w:r>
            <w:proofErr w:type="spellEnd"/>
            <w:r>
              <w:t xml:space="preserve"> </w:t>
            </w:r>
            <w:proofErr w:type="spellStart"/>
            <w:r>
              <w:t>keitimu</w:t>
            </w:r>
            <w:proofErr w:type="spellEnd"/>
            <w:r>
              <w:t xml:space="preserve"> ir </w:t>
            </w:r>
            <w:proofErr w:type="spellStart"/>
            <w:r>
              <w:t>turi</w:t>
            </w:r>
            <w:proofErr w:type="spellEnd"/>
            <w:r>
              <w:t xml:space="preserve"> </w:t>
            </w:r>
            <w:proofErr w:type="spellStart"/>
            <w:r>
              <w:t>teisę</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jei</w:t>
            </w:r>
            <w:proofErr w:type="spellEnd"/>
            <w:r>
              <w:t xml:space="preserve"> </w:t>
            </w:r>
            <w:proofErr w:type="spellStart"/>
            <w:r>
              <w:t>Tiekėjas</w:t>
            </w:r>
            <w:proofErr w:type="spellEnd"/>
            <w:r>
              <w:t xml:space="preserve"> </w:t>
            </w:r>
            <w:proofErr w:type="spellStart"/>
            <w:r>
              <w:t>nepateikė</w:t>
            </w:r>
            <w:proofErr w:type="spellEnd"/>
            <w:r>
              <w:t xml:space="preserve"> </w:t>
            </w:r>
            <w:proofErr w:type="spellStart"/>
            <w:r>
              <w:t>įrodymų</w:t>
            </w:r>
            <w:proofErr w:type="spellEnd"/>
            <w:r>
              <w:t xml:space="preserve"> </w:t>
            </w:r>
            <w:proofErr w:type="spellStart"/>
            <w:r>
              <w:t>ar</w:t>
            </w:r>
            <w:proofErr w:type="spellEnd"/>
            <w:r>
              <w:t xml:space="preserve"> </w:t>
            </w:r>
            <w:proofErr w:type="spellStart"/>
            <w:r>
              <w:t>jų</w:t>
            </w:r>
            <w:proofErr w:type="spellEnd"/>
            <w:r>
              <w:t xml:space="preserve"> </w:t>
            </w:r>
            <w:proofErr w:type="spellStart"/>
            <w:r>
              <w:t>pateikimas</w:t>
            </w:r>
            <w:proofErr w:type="spellEnd"/>
            <w:r>
              <w:t xml:space="preserve"> </w:t>
            </w:r>
            <w:proofErr w:type="spellStart"/>
            <w:r>
              <w:t>nepagrindžia</w:t>
            </w:r>
            <w:proofErr w:type="spellEnd"/>
            <w:r>
              <w:t xml:space="preserve"> </w:t>
            </w:r>
            <w:proofErr w:type="spellStart"/>
            <w:r>
              <w:t>keičiamos</w:t>
            </w:r>
            <w:proofErr w:type="spellEnd"/>
            <w:r>
              <w:t xml:space="preserve"> </w:t>
            </w:r>
            <w:proofErr w:type="spellStart"/>
            <w:r>
              <w:t>Prekės</w:t>
            </w:r>
            <w:proofErr w:type="spellEnd"/>
            <w:r>
              <w:t xml:space="preserve"> </w:t>
            </w:r>
            <w:proofErr w:type="spellStart"/>
            <w:r>
              <w:t>atitikimo</w:t>
            </w:r>
            <w:proofErr w:type="spellEnd"/>
            <w:r>
              <w:t xml:space="preserve"> </w:t>
            </w:r>
            <w:proofErr w:type="spellStart"/>
            <w:r>
              <w:t>pirkimo</w:t>
            </w:r>
            <w:proofErr w:type="spellEnd"/>
            <w:r>
              <w:t xml:space="preserve"> </w:t>
            </w:r>
            <w:proofErr w:type="spellStart"/>
            <w:r>
              <w:t>dokumentams</w:t>
            </w:r>
            <w:proofErr w:type="spellEnd"/>
            <w:r>
              <w:t xml:space="preserve"> ir </w:t>
            </w:r>
            <w:proofErr w:type="spellStart"/>
            <w:r>
              <w:t>lygiavertiškumo</w:t>
            </w:r>
            <w:proofErr w:type="spellEnd"/>
            <w:r>
              <w:t xml:space="preserve"> </w:t>
            </w:r>
            <w:proofErr w:type="spellStart"/>
            <w:r>
              <w:t>ar</w:t>
            </w:r>
            <w:proofErr w:type="spellEnd"/>
            <w:r>
              <w:t xml:space="preserve"> </w:t>
            </w:r>
            <w:proofErr w:type="spellStart"/>
            <w:r>
              <w:t>geresnės</w:t>
            </w:r>
            <w:proofErr w:type="spellEnd"/>
            <w:r>
              <w:t xml:space="preserve"> </w:t>
            </w:r>
            <w:proofErr w:type="spellStart"/>
            <w:r>
              <w:t>kokybės</w:t>
            </w:r>
            <w:proofErr w:type="spellEnd"/>
            <w:r>
              <w:t xml:space="preserve"> </w:t>
            </w:r>
            <w:proofErr w:type="spellStart"/>
            <w:r>
              <w:t>nei</w:t>
            </w:r>
            <w:proofErr w:type="spellEnd"/>
            <w:r>
              <w:t xml:space="preserve"> </w:t>
            </w:r>
            <w:proofErr w:type="spellStart"/>
            <w:r>
              <w:t>Sutartyje</w:t>
            </w:r>
            <w:proofErr w:type="spellEnd"/>
            <w:r>
              <w:t xml:space="preserve"> </w:t>
            </w:r>
            <w:proofErr w:type="spellStart"/>
            <w:r>
              <w:t>nurodytos</w:t>
            </w:r>
            <w:proofErr w:type="spellEnd"/>
            <w:r>
              <w:t xml:space="preserve"> </w:t>
            </w:r>
            <w:proofErr w:type="spellStart"/>
            <w:r>
              <w:t>Prekės</w:t>
            </w:r>
            <w:proofErr w:type="spellEnd"/>
            <w:r>
              <w:t>;</w:t>
            </w:r>
          </w:p>
        </w:tc>
        <w:tc>
          <w:tcPr>
            <w:tcW w:w="4518" w:type="dxa"/>
            <w:tcBorders>
              <w:left w:val="single" w:sz="4" w:space="0" w:color="auto"/>
              <w:right w:val="single" w:sz="4" w:space="0" w:color="auto"/>
            </w:tcBorders>
          </w:tcPr>
          <w:p w14:paraId="735DB8F2" w14:textId="225E3494" w:rsidR="002E568E" w:rsidRDefault="002E568E" w:rsidP="002E568E">
            <w:r w:rsidRPr="00BB6D71">
              <w:rPr>
                <w:color w:val="000000"/>
                <w:szCs w:val="24"/>
              </w:rPr>
              <w:t xml:space="preserve">23.1.3. if the Supplier, no later than 10 (ten) days prior to the intended exchange of the Goods, has submitted a written request to the Buyer with the documents justifying the change and has received the written consent of the Buyer. The Buyer has the right to disagree with the replacement of the Goods and has the right to terminate the Contract if the Supplier has not provided evidence or the submission thereof does not substantiate the conformity of the replaced Goods with the purchase documents </w:t>
            </w:r>
            <w:r w:rsidRPr="00BB6D71">
              <w:rPr>
                <w:color w:val="000000"/>
                <w:szCs w:val="24"/>
                <w:shd w:val="clear" w:color="auto" w:fill="FFFFFF"/>
              </w:rPr>
              <w:t>and their equivalence or better quality than the Goods specified in the Contract</w:t>
            </w:r>
            <w:r w:rsidRPr="00BB6D71">
              <w:rPr>
                <w:color w:val="000000"/>
                <w:szCs w:val="24"/>
              </w:rPr>
              <w:t>;</w:t>
            </w:r>
          </w:p>
        </w:tc>
      </w:tr>
      <w:tr w:rsidR="002E568E" w14:paraId="1A152DDE" w14:textId="77777777" w:rsidTr="00466A6D">
        <w:tc>
          <w:tcPr>
            <w:tcW w:w="4338" w:type="dxa"/>
            <w:tcBorders>
              <w:left w:val="single" w:sz="4" w:space="0" w:color="auto"/>
              <w:right w:val="single" w:sz="4" w:space="0" w:color="auto"/>
            </w:tcBorders>
          </w:tcPr>
          <w:p w14:paraId="564381B0" w14:textId="77777777" w:rsidR="002E568E" w:rsidRDefault="002E568E" w:rsidP="002E568E">
            <w:r>
              <w:t>23.1.4. </w:t>
            </w:r>
            <w:proofErr w:type="spellStart"/>
            <w:r>
              <w:t>Šalys</w:t>
            </w:r>
            <w:proofErr w:type="spellEnd"/>
            <w:r>
              <w:t xml:space="preserve"> </w:t>
            </w:r>
            <w:proofErr w:type="spellStart"/>
            <w:r>
              <w:t>sudarė</w:t>
            </w:r>
            <w:proofErr w:type="spellEnd"/>
            <w:r>
              <w:t xml:space="preserve"> </w:t>
            </w:r>
            <w:proofErr w:type="spellStart"/>
            <w:r>
              <w:t>rašytinį</w:t>
            </w:r>
            <w:proofErr w:type="spellEnd"/>
            <w:r>
              <w:t xml:space="preserve"> </w:t>
            </w:r>
            <w:proofErr w:type="spellStart"/>
            <w:r>
              <w:t>Susitarimą</w:t>
            </w:r>
            <w:proofErr w:type="spellEnd"/>
            <w:r>
              <w:t xml:space="preserve"> </w:t>
            </w:r>
            <w:proofErr w:type="spellStart"/>
            <w:r>
              <w:t>prie</w:t>
            </w:r>
            <w:proofErr w:type="spellEnd"/>
            <w:r>
              <w:t xml:space="preserve"> </w:t>
            </w:r>
            <w:proofErr w:type="spellStart"/>
            <w:r>
              <w:t>Sutarties</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keitimo</w:t>
            </w:r>
            <w:proofErr w:type="spellEnd"/>
            <w:r>
              <w:t>.</w:t>
            </w:r>
          </w:p>
        </w:tc>
        <w:tc>
          <w:tcPr>
            <w:tcW w:w="4518" w:type="dxa"/>
            <w:tcBorders>
              <w:left w:val="single" w:sz="4" w:space="0" w:color="auto"/>
              <w:right w:val="single" w:sz="4" w:space="0" w:color="auto"/>
            </w:tcBorders>
          </w:tcPr>
          <w:p w14:paraId="76D30FE1" w14:textId="28541173" w:rsidR="002E568E" w:rsidRDefault="002E568E" w:rsidP="002E568E">
            <w:r w:rsidRPr="00BB6D71">
              <w:rPr>
                <w:color w:val="000000"/>
                <w:szCs w:val="24"/>
              </w:rPr>
              <w:t xml:space="preserve">23.1.4. The Parties have entered into a written </w:t>
            </w:r>
            <w:r w:rsidR="006636EE" w:rsidRPr="006636EE">
              <w:rPr>
                <w:color w:val="000000"/>
                <w:szCs w:val="24"/>
              </w:rPr>
              <w:t>Amendment </w:t>
            </w:r>
            <w:r w:rsidRPr="00BB6D71">
              <w:rPr>
                <w:color w:val="000000"/>
                <w:szCs w:val="24"/>
              </w:rPr>
              <w:t>to the Contract on the exchange of Goods.</w:t>
            </w:r>
          </w:p>
        </w:tc>
      </w:tr>
      <w:tr w:rsidR="002E568E" w14:paraId="6FF365FE" w14:textId="77777777" w:rsidTr="00466A6D">
        <w:tc>
          <w:tcPr>
            <w:tcW w:w="4338" w:type="dxa"/>
            <w:tcBorders>
              <w:left w:val="single" w:sz="4" w:space="0" w:color="auto"/>
              <w:bottom w:val="single" w:sz="4" w:space="0" w:color="auto"/>
              <w:right w:val="single" w:sz="4" w:space="0" w:color="auto"/>
            </w:tcBorders>
          </w:tcPr>
          <w:p w14:paraId="398D4C54" w14:textId="77777777" w:rsidR="002E568E" w:rsidRDefault="002E568E" w:rsidP="002E568E">
            <w:r>
              <w:t>23.2. </w:t>
            </w:r>
            <w:proofErr w:type="spellStart"/>
            <w:r>
              <w:t>Šiame</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skyriuje</w:t>
            </w:r>
            <w:proofErr w:type="spellEnd"/>
            <w:r>
              <w:t xml:space="preserve"> </w:t>
            </w:r>
            <w:proofErr w:type="spellStart"/>
            <w:r>
              <w:t>nurodytu</w:t>
            </w:r>
            <w:proofErr w:type="spellEnd"/>
            <w:r>
              <w:t xml:space="preserve"> </w:t>
            </w:r>
            <w:proofErr w:type="spellStart"/>
            <w:r>
              <w:t>atveju</w:t>
            </w:r>
            <w:proofErr w:type="spellEnd"/>
            <w:r>
              <w:t xml:space="preserve"> </w:t>
            </w:r>
            <w:proofErr w:type="spellStart"/>
            <w:r>
              <w:t>Prekės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pristatytos</w:t>
            </w:r>
            <w:proofErr w:type="spellEnd"/>
            <w:r>
              <w:t xml:space="preserve"> </w:t>
            </w:r>
            <w:proofErr w:type="spellStart"/>
            <w:r>
              <w:t>už</w:t>
            </w:r>
            <w:proofErr w:type="spellEnd"/>
            <w:r>
              <w:t xml:space="preserve"> ne </w:t>
            </w:r>
            <w:proofErr w:type="spellStart"/>
            <w:r>
              <w:t>didesnę</w:t>
            </w:r>
            <w:proofErr w:type="spellEnd"/>
            <w:r>
              <w:t xml:space="preserve"> </w:t>
            </w:r>
            <w:proofErr w:type="spellStart"/>
            <w:r>
              <w:t>nei</w:t>
            </w:r>
            <w:proofErr w:type="spellEnd"/>
            <w:r>
              <w:t xml:space="preserve"> </w:t>
            </w:r>
            <w:proofErr w:type="spellStart"/>
            <w:r>
              <w:t>pasiūlyme</w:t>
            </w:r>
            <w:proofErr w:type="spellEnd"/>
            <w:r>
              <w:t xml:space="preserve"> </w:t>
            </w:r>
            <w:proofErr w:type="spellStart"/>
            <w:r>
              <w:t>nurodytą</w:t>
            </w:r>
            <w:proofErr w:type="spellEnd"/>
            <w:r>
              <w:t xml:space="preserve"> </w:t>
            </w:r>
            <w:proofErr w:type="spellStart"/>
            <w:r>
              <w:t>kainą</w:t>
            </w:r>
            <w:proofErr w:type="spellEnd"/>
            <w:r>
              <w:t>.</w:t>
            </w:r>
          </w:p>
        </w:tc>
        <w:tc>
          <w:tcPr>
            <w:tcW w:w="4518" w:type="dxa"/>
            <w:tcBorders>
              <w:left w:val="single" w:sz="4" w:space="0" w:color="auto"/>
              <w:bottom w:val="single" w:sz="4" w:space="0" w:color="auto"/>
              <w:right w:val="single" w:sz="4" w:space="0" w:color="auto"/>
            </w:tcBorders>
          </w:tcPr>
          <w:p w14:paraId="7CB61292" w14:textId="19930457" w:rsidR="002E568E" w:rsidRDefault="002E568E" w:rsidP="002E568E">
            <w:r w:rsidRPr="00BB6D71">
              <w:rPr>
                <w:color w:val="000000"/>
                <w:szCs w:val="24"/>
              </w:rPr>
              <w:t>23.2. In the case specified in this section of the General Terms and Conditions, the Goods must be delivered for a price not exceeding the price specified in the offer.</w:t>
            </w:r>
          </w:p>
        </w:tc>
      </w:tr>
      <w:tr w:rsidR="002E568E" w14:paraId="053C1F62" w14:textId="77777777" w:rsidTr="00466A6D">
        <w:tc>
          <w:tcPr>
            <w:tcW w:w="4338" w:type="dxa"/>
            <w:tcBorders>
              <w:top w:val="single" w:sz="4" w:space="0" w:color="auto"/>
              <w:left w:val="single" w:sz="4" w:space="0" w:color="auto"/>
              <w:right w:val="single" w:sz="4" w:space="0" w:color="auto"/>
            </w:tcBorders>
          </w:tcPr>
          <w:p w14:paraId="679CC452" w14:textId="77777777" w:rsidR="002E568E" w:rsidRDefault="002E568E" w:rsidP="002E568E">
            <w:r w:rsidRPr="00466A6D">
              <w:rPr>
                <w:b/>
                <w:bCs/>
                <w:caps/>
                <w:color w:val="000000"/>
                <w:szCs w:val="24"/>
              </w:rPr>
              <w:t>24.  BENDRAVIMO TVARKA IR KALBA</w:t>
            </w:r>
          </w:p>
        </w:tc>
        <w:tc>
          <w:tcPr>
            <w:tcW w:w="4518" w:type="dxa"/>
            <w:tcBorders>
              <w:top w:val="single" w:sz="4" w:space="0" w:color="auto"/>
              <w:left w:val="single" w:sz="4" w:space="0" w:color="auto"/>
              <w:right w:val="single" w:sz="4" w:space="0" w:color="auto"/>
            </w:tcBorders>
          </w:tcPr>
          <w:p w14:paraId="00C394F8" w14:textId="77777777" w:rsidR="002E568E" w:rsidRPr="00466A6D" w:rsidRDefault="002E568E" w:rsidP="002E568E">
            <w:pPr>
              <w:rPr>
                <w:b/>
                <w:bCs/>
                <w:caps/>
                <w:color w:val="000000"/>
                <w:szCs w:val="24"/>
              </w:rPr>
            </w:pPr>
            <w:r>
              <w:rPr>
                <w:b/>
                <w:bCs/>
                <w:caps/>
                <w:color w:val="000000"/>
                <w:szCs w:val="24"/>
              </w:rPr>
              <w:t>24. ORDER AND LANGUAGE OF COMMUNICATION</w:t>
            </w:r>
          </w:p>
          <w:p w14:paraId="04247228" w14:textId="62F8E059" w:rsidR="002E568E" w:rsidRDefault="002E568E" w:rsidP="002E568E"/>
        </w:tc>
      </w:tr>
      <w:tr w:rsidR="002E568E" w14:paraId="284B70EA" w14:textId="77777777" w:rsidTr="00466A6D">
        <w:tc>
          <w:tcPr>
            <w:tcW w:w="4338" w:type="dxa"/>
            <w:tcBorders>
              <w:left w:val="single" w:sz="4" w:space="0" w:color="auto"/>
              <w:right w:val="single" w:sz="4" w:space="0" w:color="auto"/>
            </w:tcBorders>
          </w:tcPr>
          <w:p w14:paraId="6E8CA494" w14:textId="77777777" w:rsidR="002E568E" w:rsidRDefault="002E568E" w:rsidP="002E568E">
            <w:r>
              <w:t>24.1. </w:t>
            </w:r>
            <w:proofErr w:type="spellStart"/>
            <w:r>
              <w:t>Sutartis</w:t>
            </w:r>
            <w:proofErr w:type="spellEnd"/>
            <w:r>
              <w:t xml:space="preserve"> </w:t>
            </w:r>
            <w:proofErr w:type="spellStart"/>
            <w:r>
              <w:t>sudaroma</w:t>
            </w:r>
            <w:proofErr w:type="spellEnd"/>
            <w:r>
              <w:t xml:space="preserve"> </w:t>
            </w:r>
            <w:proofErr w:type="spellStart"/>
            <w:r>
              <w:t>lietuvių</w:t>
            </w:r>
            <w:proofErr w:type="spellEnd"/>
            <w:r>
              <w:t xml:space="preserve"> </w:t>
            </w:r>
            <w:proofErr w:type="spellStart"/>
            <w:r>
              <w:t>kalba</w:t>
            </w:r>
            <w:proofErr w:type="spellEnd"/>
            <w:r>
              <w:t xml:space="preserve">. Jeigu Sutartis ar kuris nors ją sudarantis </w:t>
            </w:r>
            <w:r>
              <w:lastRenderedPageBreak/>
              <w:t>dokumentas sudaromas kita kalba arba išverčiamas į kitą kalbą, visais atvejais autentišku laikomas tik lietuvių kalba parengtas Sutarties tekstas (jei yra neatitikimų, pirmenybė teikiama lietuvių kalba parengtam tekstui).</w:t>
            </w:r>
          </w:p>
        </w:tc>
        <w:tc>
          <w:tcPr>
            <w:tcW w:w="4518" w:type="dxa"/>
            <w:tcBorders>
              <w:left w:val="single" w:sz="4" w:space="0" w:color="auto"/>
              <w:right w:val="single" w:sz="4" w:space="0" w:color="auto"/>
            </w:tcBorders>
          </w:tcPr>
          <w:p w14:paraId="2492A187" w14:textId="2F2D0D05" w:rsidR="002E568E" w:rsidRDefault="002E568E" w:rsidP="002E568E">
            <w:r w:rsidRPr="00DC736E">
              <w:rPr>
                <w:color w:val="000000"/>
                <w:szCs w:val="24"/>
              </w:rPr>
              <w:lastRenderedPageBreak/>
              <w:t xml:space="preserve">24.1. The Contract shall be concluded in Lithuanian. If the Contract or any of its </w:t>
            </w:r>
            <w:r w:rsidRPr="00DC736E">
              <w:rPr>
                <w:color w:val="000000"/>
                <w:szCs w:val="24"/>
              </w:rPr>
              <w:lastRenderedPageBreak/>
              <w:t xml:space="preserve">constituent documents are drawn up in another language or translated into another language, in all cases </w:t>
            </w:r>
            <w:r w:rsidRPr="00DC736E">
              <w:rPr>
                <w:color w:val="000000"/>
                <w:szCs w:val="24"/>
                <w:shd w:val="clear" w:color="auto" w:fill="FFFFFF"/>
              </w:rPr>
              <w:t>only the text of the Contract prepared in Lithuanian shall be considered authentic (if there are discrepancies, the text prepared in Lithuanian shall prevail).</w:t>
            </w:r>
          </w:p>
        </w:tc>
      </w:tr>
      <w:tr w:rsidR="002E568E" w14:paraId="53BBCBDF" w14:textId="77777777" w:rsidTr="00466A6D">
        <w:tc>
          <w:tcPr>
            <w:tcW w:w="4338" w:type="dxa"/>
            <w:tcBorders>
              <w:left w:val="single" w:sz="4" w:space="0" w:color="auto"/>
              <w:right w:val="single" w:sz="4" w:space="0" w:color="auto"/>
            </w:tcBorders>
          </w:tcPr>
          <w:p w14:paraId="713795AD" w14:textId="77777777" w:rsidR="002E568E" w:rsidRDefault="002E568E" w:rsidP="002E568E">
            <w: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4518" w:type="dxa"/>
            <w:tcBorders>
              <w:left w:val="single" w:sz="4" w:space="0" w:color="auto"/>
              <w:right w:val="single" w:sz="4" w:space="0" w:color="auto"/>
            </w:tcBorders>
          </w:tcPr>
          <w:p w14:paraId="7C75F16D" w14:textId="6F9498F0" w:rsidR="002E568E" w:rsidRDefault="002E568E" w:rsidP="002E568E">
            <w:r w:rsidRPr="00DC736E">
              <w:rPr>
                <w:color w:val="000000"/>
                <w:szCs w:val="24"/>
              </w:rPr>
              <w:t>24.2. If a Party notifies the other Party of its new contact details, then after the other Party receives such notification, it must send all notices and information sent under the Contract in accordance with the new contact details. If a Party fails to notify of a change in contact details or until the other Party receives such notification, sending a notification in accordance with the last contact details known to the Party shall be deemed appropriate.</w:t>
            </w:r>
          </w:p>
        </w:tc>
      </w:tr>
      <w:tr w:rsidR="002E568E" w14:paraId="4A0E5D73" w14:textId="77777777" w:rsidTr="00466A6D">
        <w:tc>
          <w:tcPr>
            <w:tcW w:w="4338" w:type="dxa"/>
            <w:tcBorders>
              <w:left w:val="single" w:sz="4" w:space="0" w:color="auto"/>
              <w:right w:val="single" w:sz="4" w:space="0" w:color="auto"/>
            </w:tcBorders>
          </w:tcPr>
          <w:p w14:paraId="66890BCB" w14:textId="77777777" w:rsidR="002E568E" w:rsidRDefault="002E568E" w:rsidP="002E568E">
            <w:r>
              <w:t>24.3. Jeigu pranešimas yra įteikiamas asmeniškai arba siunčiamas paštu ar per kurjerį, jis turi būti įteikiamas pasirašytinai ir laikomas gautu gavimo patvirtinime nurodytą dieną.</w:t>
            </w:r>
          </w:p>
        </w:tc>
        <w:tc>
          <w:tcPr>
            <w:tcW w:w="4518" w:type="dxa"/>
            <w:tcBorders>
              <w:left w:val="single" w:sz="4" w:space="0" w:color="auto"/>
              <w:right w:val="single" w:sz="4" w:space="0" w:color="auto"/>
            </w:tcBorders>
          </w:tcPr>
          <w:p w14:paraId="32964629" w14:textId="78C91D31" w:rsidR="002E568E" w:rsidRDefault="002E568E" w:rsidP="002E568E">
            <w:r w:rsidRPr="00DC736E">
              <w:rPr>
                <w:color w:val="000000"/>
                <w:szCs w:val="24"/>
              </w:rPr>
              <w:t>24.3. If the notice is served in person or sent by post or courier, it must be delivered with a signature and shall be deemed to have been received on the date specified in the acknowledgement of receipt.</w:t>
            </w:r>
          </w:p>
        </w:tc>
      </w:tr>
      <w:tr w:rsidR="002E568E" w14:paraId="5B8C51E8" w14:textId="77777777" w:rsidTr="00466A6D">
        <w:tc>
          <w:tcPr>
            <w:tcW w:w="4338" w:type="dxa"/>
            <w:tcBorders>
              <w:left w:val="single" w:sz="4" w:space="0" w:color="auto"/>
              <w:right w:val="single" w:sz="4" w:space="0" w:color="auto"/>
            </w:tcBorders>
          </w:tcPr>
          <w:p w14:paraId="2423D45A" w14:textId="77777777" w:rsidR="002E568E" w:rsidRDefault="002E568E" w:rsidP="002E568E">
            <w:r>
              <w:t>24.4. Jeigu pranešimas siunčiamas el. paštu, laikoma, kad Šalis jį gavo kitą darbo dieną.</w:t>
            </w:r>
          </w:p>
        </w:tc>
        <w:tc>
          <w:tcPr>
            <w:tcW w:w="4518" w:type="dxa"/>
            <w:tcBorders>
              <w:left w:val="single" w:sz="4" w:space="0" w:color="auto"/>
              <w:right w:val="single" w:sz="4" w:space="0" w:color="auto"/>
            </w:tcBorders>
          </w:tcPr>
          <w:p w14:paraId="0D9656CB" w14:textId="69841886" w:rsidR="002E568E" w:rsidRDefault="002E568E" w:rsidP="002E568E">
            <w:r w:rsidRPr="00DC736E">
              <w:rPr>
                <w:color w:val="000000"/>
                <w:szCs w:val="24"/>
              </w:rPr>
              <w:t>24.4. If the notification is sent by e-mail, it shall be deemed to have been received by the Party on the next business day.</w:t>
            </w:r>
          </w:p>
        </w:tc>
      </w:tr>
      <w:tr w:rsidR="002E568E" w14:paraId="58B74718" w14:textId="77777777" w:rsidTr="00466A6D">
        <w:tc>
          <w:tcPr>
            <w:tcW w:w="4338" w:type="dxa"/>
            <w:tcBorders>
              <w:left w:val="single" w:sz="4" w:space="0" w:color="auto"/>
              <w:bottom w:val="single" w:sz="4" w:space="0" w:color="auto"/>
              <w:right w:val="single" w:sz="4" w:space="0" w:color="auto"/>
            </w:tcBorders>
          </w:tcPr>
          <w:p w14:paraId="312F18E9" w14:textId="77777777" w:rsidR="002E568E" w:rsidRDefault="002E568E" w:rsidP="002E568E">
            <w:r>
              <w:t>24.5. Jeigu pranešimas siunčiamas keliais skirtingais būdais, laikoma, kad gavėjas jį gavo tada, kai jis gavo pirmesnįjį pranešimą.</w:t>
            </w:r>
          </w:p>
        </w:tc>
        <w:tc>
          <w:tcPr>
            <w:tcW w:w="4518" w:type="dxa"/>
            <w:tcBorders>
              <w:left w:val="single" w:sz="4" w:space="0" w:color="auto"/>
              <w:bottom w:val="single" w:sz="4" w:space="0" w:color="auto"/>
              <w:right w:val="single" w:sz="4" w:space="0" w:color="auto"/>
            </w:tcBorders>
          </w:tcPr>
          <w:p w14:paraId="76DB5E22" w14:textId="24F5F326" w:rsidR="002E568E" w:rsidRDefault="002E568E" w:rsidP="002E568E">
            <w:r w:rsidRPr="00DC736E">
              <w:rPr>
                <w:color w:val="000000"/>
                <w:szCs w:val="24"/>
              </w:rPr>
              <w:t>24.5. If a message is sent in several different ways, the recipient shall be deemed to have received it when he received the previous message.</w:t>
            </w:r>
          </w:p>
        </w:tc>
      </w:tr>
      <w:tr w:rsidR="002E568E" w14:paraId="57EC8561" w14:textId="77777777" w:rsidTr="00466A6D">
        <w:tc>
          <w:tcPr>
            <w:tcW w:w="4338" w:type="dxa"/>
            <w:tcBorders>
              <w:top w:val="single" w:sz="4" w:space="0" w:color="auto"/>
              <w:left w:val="single" w:sz="4" w:space="0" w:color="auto"/>
              <w:right w:val="single" w:sz="4" w:space="0" w:color="auto"/>
            </w:tcBorders>
          </w:tcPr>
          <w:p w14:paraId="0A2F5098" w14:textId="77777777" w:rsidR="002E568E" w:rsidRDefault="002E568E" w:rsidP="002E568E">
            <w:r w:rsidRPr="00466A6D">
              <w:rPr>
                <w:b/>
                <w:bCs/>
                <w:caps/>
                <w:color w:val="000000"/>
                <w:szCs w:val="24"/>
              </w:rPr>
              <w:t>25.  PRETENZIJOS IR GINČŲ SPRENDIMAS</w:t>
            </w:r>
          </w:p>
        </w:tc>
        <w:tc>
          <w:tcPr>
            <w:tcW w:w="4518" w:type="dxa"/>
            <w:tcBorders>
              <w:top w:val="single" w:sz="4" w:space="0" w:color="auto"/>
              <w:left w:val="single" w:sz="4" w:space="0" w:color="auto"/>
              <w:right w:val="single" w:sz="4" w:space="0" w:color="auto"/>
            </w:tcBorders>
          </w:tcPr>
          <w:p w14:paraId="5A178D2C" w14:textId="77777777" w:rsidR="002E568E" w:rsidRPr="00466A6D" w:rsidRDefault="002E568E" w:rsidP="002E568E">
            <w:pPr>
              <w:rPr>
                <w:b/>
                <w:bCs/>
                <w:caps/>
                <w:color w:val="000000"/>
                <w:szCs w:val="24"/>
              </w:rPr>
            </w:pPr>
            <w:r>
              <w:rPr>
                <w:b/>
                <w:bCs/>
                <w:caps/>
                <w:color w:val="000000"/>
                <w:szCs w:val="24"/>
              </w:rPr>
              <w:t>25. CLAIMS AND DISPUTE RESOLUTION</w:t>
            </w:r>
          </w:p>
          <w:p w14:paraId="543387C5" w14:textId="12EAF076" w:rsidR="002E568E" w:rsidRDefault="002E568E" w:rsidP="002E568E"/>
        </w:tc>
      </w:tr>
      <w:tr w:rsidR="002E568E" w14:paraId="77F558A0" w14:textId="77777777" w:rsidTr="00466A6D">
        <w:tc>
          <w:tcPr>
            <w:tcW w:w="4338" w:type="dxa"/>
            <w:tcBorders>
              <w:left w:val="single" w:sz="4" w:space="0" w:color="auto"/>
              <w:right w:val="single" w:sz="4" w:space="0" w:color="auto"/>
            </w:tcBorders>
          </w:tcPr>
          <w:p w14:paraId="27C5BAE6" w14:textId="77777777" w:rsidR="002E568E" w:rsidRDefault="002E568E" w:rsidP="002E568E">
            <w:r>
              <w:t>25.1. Bet kokie ginčai, nesutarimai ar reikalavimai, kylantys iš Sutarties arba susiję su Sutartimi, jos pažeidimu, nutraukimu ar galiojimu, visų pirma privalo būti sprendžiami derybomis tarp Šalių vadovų arba jų įgaliotų asmenų.</w:t>
            </w:r>
          </w:p>
        </w:tc>
        <w:tc>
          <w:tcPr>
            <w:tcW w:w="4518" w:type="dxa"/>
            <w:tcBorders>
              <w:left w:val="single" w:sz="4" w:space="0" w:color="auto"/>
              <w:right w:val="single" w:sz="4" w:space="0" w:color="auto"/>
            </w:tcBorders>
          </w:tcPr>
          <w:p w14:paraId="679FC92B" w14:textId="4B47D4E4" w:rsidR="002E568E" w:rsidRDefault="002E568E" w:rsidP="002E568E">
            <w:r w:rsidRPr="00A63B8B">
              <w:rPr>
                <w:color w:val="000000"/>
                <w:szCs w:val="24"/>
              </w:rPr>
              <w:t xml:space="preserve">25.1. Any disputes, </w:t>
            </w:r>
            <w:r w:rsidRPr="00466A6D">
              <w:rPr>
                <w:color w:val="000000"/>
                <w:szCs w:val="24"/>
              </w:rPr>
              <w:t>controversies</w:t>
            </w:r>
            <w:r w:rsidRPr="00A63B8B">
              <w:rPr>
                <w:color w:val="000000"/>
                <w:szCs w:val="24"/>
              </w:rPr>
              <w:t xml:space="preserve"> or claims arising out of the Contract or relating to the Contract, its breach, termination or validity must, in particular, be resolved by negotiations between the heads of the Parties or their authorized persons.</w:t>
            </w:r>
          </w:p>
        </w:tc>
      </w:tr>
      <w:tr w:rsidR="002E568E" w14:paraId="159703E1" w14:textId="77777777" w:rsidTr="00466A6D">
        <w:tc>
          <w:tcPr>
            <w:tcW w:w="4338" w:type="dxa"/>
            <w:tcBorders>
              <w:left w:val="single" w:sz="4" w:space="0" w:color="auto"/>
              <w:right w:val="single" w:sz="4" w:space="0" w:color="auto"/>
            </w:tcBorders>
          </w:tcPr>
          <w:p w14:paraId="1A55E272" w14:textId="77777777" w:rsidR="002E568E" w:rsidRDefault="002E568E" w:rsidP="002E568E">
            <w: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4518" w:type="dxa"/>
            <w:tcBorders>
              <w:left w:val="single" w:sz="4" w:space="0" w:color="auto"/>
              <w:right w:val="single" w:sz="4" w:space="0" w:color="auto"/>
            </w:tcBorders>
          </w:tcPr>
          <w:p w14:paraId="6BDCEDAD" w14:textId="12803C89" w:rsidR="002E568E" w:rsidRDefault="002E568E" w:rsidP="002E568E">
            <w:r w:rsidRPr="00A63B8B">
              <w:rPr>
                <w:color w:val="000000"/>
                <w:szCs w:val="24"/>
              </w:rPr>
              <w:t xml:space="preserve">25.2. If the Parties fail to resolve the dispute by negotiation, then such dispute, </w:t>
            </w:r>
            <w:r w:rsidRPr="00466A6D">
              <w:rPr>
                <w:color w:val="000000"/>
                <w:szCs w:val="24"/>
              </w:rPr>
              <w:t>controversies</w:t>
            </w:r>
            <w:r w:rsidRPr="00A63B8B">
              <w:rPr>
                <w:color w:val="000000"/>
                <w:szCs w:val="24"/>
              </w:rPr>
              <w:t xml:space="preserve"> or claim arising out of or related to this Contract or its breach, termination or invalidity shall be finally resolved in the courts of the Republic of Lithuania in accordance with the procedure established in the laws of the Republic of Lithuania.</w:t>
            </w:r>
          </w:p>
        </w:tc>
      </w:tr>
      <w:tr w:rsidR="002E568E" w14:paraId="54793FC1" w14:textId="77777777" w:rsidTr="00466A6D">
        <w:tc>
          <w:tcPr>
            <w:tcW w:w="4338" w:type="dxa"/>
            <w:tcBorders>
              <w:left w:val="single" w:sz="4" w:space="0" w:color="auto"/>
              <w:bottom w:val="single" w:sz="4" w:space="0" w:color="auto"/>
              <w:right w:val="single" w:sz="4" w:space="0" w:color="auto"/>
            </w:tcBorders>
          </w:tcPr>
          <w:p w14:paraId="5D7C964B" w14:textId="77777777" w:rsidR="002E568E" w:rsidRDefault="002E568E" w:rsidP="002E568E">
            <w:r>
              <w:t>25.3. Kilę ginčai nesudaro pagrindo Šalims atsisakyti vykdyti savo prievoles pagal Sutartį.</w:t>
            </w:r>
          </w:p>
        </w:tc>
        <w:tc>
          <w:tcPr>
            <w:tcW w:w="4518" w:type="dxa"/>
            <w:tcBorders>
              <w:left w:val="single" w:sz="4" w:space="0" w:color="auto"/>
              <w:bottom w:val="single" w:sz="4" w:space="0" w:color="auto"/>
              <w:right w:val="single" w:sz="4" w:space="0" w:color="auto"/>
            </w:tcBorders>
          </w:tcPr>
          <w:p w14:paraId="0F9EA6FF" w14:textId="33BCF4E4" w:rsidR="002E568E" w:rsidRDefault="002E568E" w:rsidP="002E568E">
            <w:r w:rsidRPr="00A63B8B">
              <w:rPr>
                <w:color w:val="000000"/>
                <w:szCs w:val="24"/>
              </w:rPr>
              <w:t>25.3. The disputes that have arisen shall not constitute grounds for the Parties to refuse to perform their obligations under the Contract.</w:t>
            </w:r>
          </w:p>
        </w:tc>
      </w:tr>
      <w:tr w:rsidR="002E568E" w14:paraId="1CB0F0DA" w14:textId="77777777" w:rsidTr="00466A6D">
        <w:tc>
          <w:tcPr>
            <w:tcW w:w="4338" w:type="dxa"/>
            <w:tcBorders>
              <w:top w:val="single" w:sz="4" w:space="0" w:color="auto"/>
            </w:tcBorders>
          </w:tcPr>
          <w:p w14:paraId="4A8FB504" w14:textId="77777777" w:rsidR="002E568E" w:rsidRDefault="002E568E" w:rsidP="002E568E">
            <w:r>
              <w:t>________________</w:t>
            </w:r>
          </w:p>
        </w:tc>
        <w:tc>
          <w:tcPr>
            <w:tcW w:w="4518" w:type="dxa"/>
            <w:tcBorders>
              <w:top w:val="single" w:sz="4" w:space="0" w:color="auto"/>
            </w:tcBorders>
          </w:tcPr>
          <w:p w14:paraId="0620357F" w14:textId="77777777" w:rsidR="002E568E" w:rsidRDefault="002E568E" w:rsidP="002E568E">
            <w:r>
              <w:t>________________</w:t>
            </w:r>
          </w:p>
        </w:tc>
      </w:tr>
    </w:tbl>
    <w:p w14:paraId="4B149903" w14:textId="77777777" w:rsidR="00035444" w:rsidRDefault="00035444"/>
    <w:sectPr w:rsidR="0003544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890266171">
    <w:abstractNumId w:val="8"/>
  </w:num>
  <w:num w:numId="2" w16cid:durableId="902373675">
    <w:abstractNumId w:val="6"/>
  </w:num>
  <w:num w:numId="3" w16cid:durableId="181671896">
    <w:abstractNumId w:val="5"/>
  </w:num>
  <w:num w:numId="4" w16cid:durableId="1073434248">
    <w:abstractNumId w:val="4"/>
  </w:num>
  <w:num w:numId="5" w16cid:durableId="1840386306">
    <w:abstractNumId w:val="7"/>
  </w:num>
  <w:num w:numId="6" w16cid:durableId="150877893">
    <w:abstractNumId w:val="3"/>
  </w:num>
  <w:num w:numId="7" w16cid:durableId="1459766023">
    <w:abstractNumId w:val="2"/>
  </w:num>
  <w:num w:numId="8" w16cid:durableId="592710268">
    <w:abstractNumId w:val="1"/>
  </w:num>
  <w:num w:numId="9" w16cid:durableId="332031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F71"/>
    <w:rsid w:val="00034616"/>
    <w:rsid w:val="00035444"/>
    <w:rsid w:val="0006063C"/>
    <w:rsid w:val="000763DC"/>
    <w:rsid w:val="000E0C7B"/>
    <w:rsid w:val="0015074B"/>
    <w:rsid w:val="00153D80"/>
    <w:rsid w:val="0023193B"/>
    <w:rsid w:val="002953AA"/>
    <w:rsid w:val="0029639D"/>
    <w:rsid w:val="002B7ABF"/>
    <w:rsid w:val="002E568E"/>
    <w:rsid w:val="00326F90"/>
    <w:rsid w:val="003754B9"/>
    <w:rsid w:val="003A38CB"/>
    <w:rsid w:val="003C6972"/>
    <w:rsid w:val="00427CBC"/>
    <w:rsid w:val="00440A11"/>
    <w:rsid w:val="00466A6D"/>
    <w:rsid w:val="004753A4"/>
    <w:rsid w:val="0058252E"/>
    <w:rsid w:val="005A7795"/>
    <w:rsid w:val="006050A0"/>
    <w:rsid w:val="00605E29"/>
    <w:rsid w:val="006636EE"/>
    <w:rsid w:val="00682067"/>
    <w:rsid w:val="007038E7"/>
    <w:rsid w:val="00752F70"/>
    <w:rsid w:val="00790D76"/>
    <w:rsid w:val="00926F89"/>
    <w:rsid w:val="00A94268"/>
    <w:rsid w:val="00AA1D8D"/>
    <w:rsid w:val="00AC447E"/>
    <w:rsid w:val="00B47730"/>
    <w:rsid w:val="00C30C29"/>
    <w:rsid w:val="00C363E0"/>
    <w:rsid w:val="00CB0664"/>
    <w:rsid w:val="00CB4BF0"/>
    <w:rsid w:val="00D0633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BAF5EA"/>
  <w14:defaultImageDpi w14:val="300"/>
  <w15:docId w15:val="{95C61289-0812-44B4-908E-BDB0F433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112921</Words>
  <Characters>64365</Characters>
  <Application>Microsoft Office Word</Application>
  <DocSecurity>0</DocSecurity>
  <Lines>536</Lines>
  <Paragraphs>353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Vaida Trasikienė</cp:lastModifiedBy>
  <cp:revision>2</cp:revision>
  <dcterms:created xsi:type="dcterms:W3CDTF">2025-09-23T08:41:00Z</dcterms:created>
  <dcterms:modified xsi:type="dcterms:W3CDTF">2025-09-23T08:41:00Z</dcterms:modified>
  <cp:category/>
</cp:coreProperties>
</file>